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DC3BE" w14:textId="495C6993" w:rsidR="005363D5" w:rsidRDefault="005363D5">
      <w:pPr>
        <w:jc w:val="center"/>
        <w:rPr>
          <w:rFonts w:ascii="Arial" w:hAnsi="Arial"/>
          <w:sz w:val="22"/>
          <w:szCs w:val="22"/>
        </w:rPr>
      </w:pPr>
    </w:p>
    <w:p w14:paraId="0C3B0DEB" w14:textId="77777777" w:rsidR="005363D5" w:rsidRDefault="005363D5">
      <w:pPr>
        <w:jc w:val="center"/>
        <w:rPr>
          <w:rFonts w:ascii="Arial" w:hAnsi="Arial"/>
          <w:sz w:val="22"/>
          <w:szCs w:val="22"/>
        </w:rPr>
      </w:pPr>
    </w:p>
    <w:p w14:paraId="3719665F" w14:textId="77777777" w:rsidR="005363D5" w:rsidRDefault="005363D5" w:rsidP="0000344E">
      <w:pPr>
        <w:pStyle w:val="Kazalovsebine2"/>
      </w:pPr>
    </w:p>
    <w:p w14:paraId="64791F1B" w14:textId="77777777" w:rsidR="005363D5" w:rsidRDefault="005363D5" w:rsidP="0000344E">
      <w:pPr>
        <w:pStyle w:val="Kazalovsebine2"/>
      </w:pPr>
    </w:p>
    <w:p w14:paraId="15AB2B6C" w14:textId="77777777" w:rsidR="00BD65CA" w:rsidRPr="00BD65CA" w:rsidRDefault="00BD65CA" w:rsidP="00BD65CA"/>
    <w:p w14:paraId="62AD9531" w14:textId="77777777" w:rsidR="005363D5" w:rsidRDefault="005363D5" w:rsidP="0000344E">
      <w:pPr>
        <w:pStyle w:val="Kazalovsebine2"/>
      </w:pPr>
    </w:p>
    <w:p w14:paraId="4C50B6AD" w14:textId="77777777" w:rsidR="009C4200" w:rsidRPr="00734820" w:rsidRDefault="009C4200" w:rsidP="003A736B">
      <w:pPr>
        <w:keepLines/>
        <w:jc w:val="center"/>
        <w:rPr>
          <w:rFonts w:ascii="Arial" w:hAnsi="Arial" w:cs="Arial"/>
          <w:b/>
          <w:iCs/>
        </w:rPr>
      </w:pPr>
      <w:r w:rsidRPr="00734820">
        <w:rPr>
          <w:rFonts w:ascii="Arial" w:hAnsi="Arial" w:cs="Arial"/>
          <w:b/>
          <w:iCs/>
        </w:rPr>
        <w:t xml:space="preserve">RAZPISNA DOKUMENTACIJA ZA ODDAJO JAVNEGA NAROČILA PO POSTOPKU NAROČILA MALE VREDNOSTI </w:t>
      </w:r>
    </w:p>
    <w:p w14:paraId="17F9FB47" w14:textId="71F7D91A" w:rsidR="003A736B" w:rsidRPr="00734820" w:rsidRDefault="003A736B" w:rsidP="003A736B">
      <w:pPr>
        <w:keepLines/>
        <w:jc w:val="center"/>
        <w:rPr>
          <w:rFonts w:ascii="Arial" w:eastAsia="Batang" w:hAnsi="Arial" w:cs="Arial"/>
          <w:b/>
          <w:lang w:eastAsia="ko-KR"/>
        </w:rPr>
      </w:pPr>
      <w:r w:rsidRPr="00734820">
        <w:rPr>
          <w:rFonts w:ascii="Arial" w:eastAsia="Batang" w:hAnsi="Arial" w:cs="Arial"/>
          <w:b/>
          <w:lang w:eastAsia="ko-KR"/>
        </w:rPr>
        <w:t>(na podlagi 47. člena ZJN-3)</w:t>
      </w:r>
    </w:p>
    <w:p w14:paraId="32771502" w14:textId="77777777" w:rsidR="003A736B" w:rsidRPr="00CE3BC1" w:rsidRDefault="003A736B" w:rsidP="006F4251">
      <w:pPr>
        <w:jc w:val="center"/>
        <w:rPr>
          <w:rFonts w:ascii="Arial" w:hAnsi="Arial" w:cs="Arial"/>
          <w:b/>
          <w:sz w:val="28"/>
          <w:szCs w:val="28"/>
        </w:rPr>
      </w:pPr>
    </w:p>
    <w:p w14:paraId="1D6DCE29" w14:textId="77777777" w:rsidR="003A736B" w:rsidRPr="00CE3BC1" w:rsidRDefault="003A736B" w:rsidP="006F4251">
      <w:pPr>
        <w:jc w:val="center"/>
        <w:rPr>
          <w:rFonts w:ascii="Arial" w:hAnsi="Arial" w:cs="Arial"/>
          <w:b/>
          <w:sz w:val="28"/>
          <w:szCs w:val="28"/>
        </w:rPr>
      </w:pPr>
    </w:p>
    <w:p w14:paraId="188ACBF8" w14:textId="77777777" w:rsidR="003A736B" w:rsidRPr="00CE3BC1" w:rsidRDefault="003A736B" w:rsidP="006F4251">
      <w:pPr>
        <w:jc w:val="center"/>
        <w:rPr>
          <w:rFonts w:ascii="Arial" w:hAnsi="Arial" w:cs="Arial"/>
          <w:b/>
          <w:sz w:val="28"/>
          <w:szCs w:val="28"/>
        </w:rPr>
      </w:pPr>
    </w:p>
    <w:p w14:paraId="3D204E58" w14:textId="77777777" w:rsidR="00223A28" w:rsidRPr="00CE3BC1" w:rsidRDefault="00223A28" w:rsidP="006F4251">
      <w:pPr>
        <w:jc w:val="center"/>
        <w:rPr>
          <w:rFonts w:ascii="Arial" w:hAnsi="Arial" w:cs="Arial"/>
          <w:b/>
          <w:sz w:val="28"/>
          <w:szCs w:val="28"/>
          <w:lang w:val="pl-PL"/>
        </w:rPr>
      </w:pPr>
    </w:p>
    <w:p w14:paraId="0C938387" w14:textId="106B9D5A" w:rsidR="00D14A36" w:rsidRPr="005D2798" w:rsidRDefault="00D14A36" w:rsidP="00D14A36">
      <w:pPr>
        <w:jc w:val="center"/>
        <w:rPr>
          <w:rFonts w:ascii="Arial" w:hAnsi="Arial" w:cs="Arial"/>
          <w:b/>
          <w:sz w:val="28"/>
          <w:szCs w:val="28"/>
        </w:rPr>
      </w:pPr>
      <w:r w:rsidRPr="00D14A36">
        <w:rPr>
          <w:rFonts w:ascii="Arial" w:hAnsi="Arial" w:cs="Arial"/>
          <w:b/>
          <w:sz w:val="28"/>
          <w:szCs w:val="28"/>
        </w:rPr>
        <w:t>VZPOSTAVITEV PLATFORME GPS SLEDENJA VOZNEGA PARKA SŽ-P</w:t>
      </w:r>
      <w:r>
        <w:rPr>
          <w:rFonts w:ascii="Arial" w:hAnsi="Arial" w:cs="Arial"/>
          <w:b/>
          <w:sz w:val="28"/>
          <w:szCs w:val="28"/>
        </w:rPr>
        <w:t>OTNIŠKI PROMET</w:t>
      </w:r>
      <w:r w:rsidRPr="00D14A36">
        <w:rPr>
          <w:rFonts w:ascii="Arial" w:hAnsi="Arial" w:cs="Arial"/>
          <w:b/>
          <w:sz w:val="28"/>
          <w:szCs w:val="28"/>
        </w:rPr>
        <w:t xml:space="preserve"> TER INTEGRACIJA Z INTERNIMI SISTEMI</w:t>
      </w:r>
      <w:r>
        <w:rPr>
          <w:rFonts w:ascii="Arial" w:hAnsi="Arial" w:cs="Arial"/>
          <w:b/>
          <w:sz w:val="28"/>
          <w:szCs w:val="28"/>
        </w:rPr>
        <w:t xml:space="preserve"> </w:t>
      </w:r>
      <w:r w:rsidRPr="005D2798">
        <w:rPr>
          <w:rFonts w:ascii="Arial" w:hAnsi="Arial" w:cs="Arial"/>
          <w:b/>
          <w:sz w:val="28"/>
          <w:szCs w:val="28"/>
        </w:rPr>
        <w:t>SLOVENSKIH ŽELEZNIC</w:t>
      </w:r>
    </w:p>
    <w:p w14:paraId="5C462A39" w14:textId="688EE6D8" w:rsidR="00395164" w:rsidRPr="005D2798" w:rsidRDefault="00D14A36" w:rsidP="00D14A36">
      <w:pPr>
        <w:jc w:val="center"/>
        <w:rPr>
          <w:rFonts w:ascii="Arial" w:hAnsi="Arial" w:cs="Arial"/>
          <w:b/>
          <w:bCs/>
          <w:sz w:val="28"/>
          <w:szCs w:val="28"/>
          <w:lang w:val="pl-PL"/>
        </w:rPr>
      </w:pPr>
      <w:r w:rsidRPr="005D2798">
        <w:rPr>
          <w:rFonts w:ascii="Arial" w:hAnsi="Arial" w:cs="Arial"/>
          <w:b/>
          <w:sz w:val="28"/>
          <w:szCs w:val="28"/>
        </w:rPr>
        <w:t>Sledenja železniških vozil z GPS napravami v realnem času</w:t>
      </w:r>
      <w:r w:rsidR="00BA22CF" w:rsidRPr="005D2798">
        <w:rPr>
          <w:rFonts w:ascii="Arial" w:hAnsi="Arial" w:cs="Arial"/>
          <w:b/>
          <w:sz w:val="28"/>
          <w:szCs w:val="28"/>
        </w:rPr>
        <w:t xml:space="preserve"> </w:t>
      </w:r>
      <w:r w:rsidR="00BA22CF" w:rsidRPr="005D2798">
        <w:rPr>
          <w:rFonts w:ascii="Arial" w:hAnsi="Arial" w:cs="Arial"/>
          <w:b/>
          <w:bCs/>
          <w:sz w:val="28"/>
          <w:szCs w:val="28"/>
        </w:rPr>
        <w:t>in vzdrževanje za obdobje 24 mesecev</w:t>
      </w:r>
    </w:p>
    <w:p w14:paraId="0ACEA62D" w14:textId="77777777" w:rsidR="006F4280" w:rsidRPr="001868D8" w:rsidRDefault="006F4280" w:rsidP="006F4280">
      <w:pPr>
        <w:pStyle w:val="Kazalovsebine2"/>
        <w:rPr>
          <w:rFonts w:ascii="Arial" w:hAnsi="Arial" w:cs="Arial"/>
        </w:rPr>
      </w:pPr>
    </w:p>
    <w:p w14:paraId="5ABB0C6E" w14:textId="35497784" w:rsidR="009C4200" w:rsidRPr="00734820" w:rsidRDefault="009C4200" w:rsidP="009C4200">
      <w:pPr>
        <w:pStyle w:val="Telo"/>
        <w:spacing w:before="0"/>
        <w:jc w:val="center"/>
        <w:rPr>
          <w:rFonts w:ascii="Arial" w:hAnsi="Arial" w:cs="Arial"/>
          <w:b/>
          <w:i w:val="0"/>
          <w:szCs w:val="24"/>
        </w:rPr>
      </w:pPr>
      <w:r w:rsidRPr="00734820">
        <w:rPr>
          <w:rFonts w:ascii="Arial" w:hAnsi="Arial" w:cs="Arial"/>
          <w:b/>
          <w:i w:val="0"/>
          <w:szCs w:val="24"/>
        </w:rPr>
        <w:t xml:space="preserve">Interna številka javnega naročila: </w:t>
      </w:r>
      <w:r w:rsidR="00D14A36">
        <w:rPr>
          <w:rFonts w:ascii="Arial" w:hAnsi="Arial" w:cs="Arial"/>
          <w:b/>
          <w:i w:val="0"/>
          <w:szCs w:val="24"/>
        </w:rPr>
        <w:t>77</w:t>
      </w:r>
      <w:r w:rsidR="00B81F57" w:rsidRPr="00734820">
        <w:rPr>
          <w:rFonts w:ascii="Arial" w:hAnsi="Arial" w:cs="Arial"/>
          <w:b/>
          <w:i w:val="0"/>
          <w:szCs w:val="24"/>
        </w:rPr>
        <w:t>/202</w:t>
      </w:r>
      <w:r w:rsidR="00546522">
        <w:rPr>
          <w:rFonts w:ascii="Arial" w:hAnsi="Arial" w:cs="Arial"/>
          <w:b/>
          <w:i w:val="0"/>
          <w:szCs w:val="24"/>
        </w:rPr>
        <w:t>6</w:t>
      </w:r>
      <w:r w:rsidRPr="00734820">
        <w:rPr>
          <w:rFonts w:ascii="Arial" w:hAnsi="Arial" w:cs="Arial"/>
          <w:b/>
          <w:i w:val="0"/>
          <w:szCs w:val="24"/>
        </w:rPr>
        <w:t>/08</w:t>
      </w:r>
    </w:p>
    <w:p w14:paraId="34C9BB2E" w14:textId="77777777" w:rsidR="005363D5" w:rsidRPr="001868D8" w:rsidRDefault="005363D5" w:rsidP="0000344E">
      <w:pPr>
        <w:pStyle w:val="Kazalovsebine2"/>
        <w:rPr>
          <w:rFonts w:ascii="Arial" w:hAnsi="Arial" w:cs="Arial"/>
        </w:rPr>
      </w:pPr>
    </w:p>
    <w:p w14:paraId="3CFAAA46" w14:textId="77777777" w:rsidR="005363D5" w:rsidRPr="001868D8" w:rsidRDefault="005363D5" w:rsidP="0000344E">
      <w:pPr>
        <w:pStyle w:val="Kazalovsebine2"/>
        <w:rPr>
          <w:rFonts w:ascii="Arial" w:hAnsi="Arial" w:cs="Arial"/>
        </w:rPr>
      </w:pPr>
    </w:p>
    <w:p w14:paraId="7763257B" w14:textId="77777777" w:rsidR="005363D5" w:rsidRDefault="005363D5" w:rsidP="0000344E">
      <w:pPr>
        <w:pStyle w:val="Kazalovsebine2"/>
        <w:rPr>
          <w:rFonts w:ascii="Arial" w:hAnsi="Arial" w:cs="Arial"/>
        </w:rPr>
      </w:pPr>
    </w:p>
    <w:p w14:paraId="442CEBCB" w14:textId="77777777" w:rsidR="00EC1440" w:rsidRDefault="00EC1440" w:rsidP="00EC1440"/>
    <w:p w14:paraId="6AF9CA61" w14:textId="77777777" w:rsidR="00EC1440" w:rsidRPr="00EC1440" w:rsidRDefault="00EC1440" w:rsidP="00EC1440"/>
    <w:p w14:paraId="7B9AC6F2" w14:textId="77777777" w:rsidR="00EC1440" w:rsidRDefault="00EC1440" w:rsidP="00EC1440">
      <w:pPr>
        <w:spacing w:line="360" w:lineRule="auto"/>
        <w:ind w:left="5529" w:hanging="142"/>
        <w:rPr>
          <w:rFonts w:ascii="Arial" w:hAnsi="Arial" w:cs="Arial"/>
          <w:sz w:val="20"/>
          <w:szCs w:val="20"/>
        </w:rPr>
      </w:pPr>
      <w:r w:rsidRPr="00844986">
        <w:rPr>
          <w:rFonts w:ascii="Arial" w:hAnsi="Arial" w:cs="Arial"/>
          <w:sz w:val="20"/>
          <w:szCs w:val="20"/>
        </w:rPr>
        <w:t>Odgovorn</w:t>
      </w:r>
      <w:r>
        <w:rPr>
          <w:rFonts w:ascii="Arial" w:hAnsi="Arial" w:cs="Arial"/>
          <w:sz w:val="20"/>
          <w:szCs w:val="20"/>
        </w:rPr>
        <w:t>i osebi</w:t>
      </w:r>
      <w:r w:rsidRPr="00844986">
        <w:rPr>
          <w:rFonts w:ascii="Arial" w:hAnsi="Arial" w:cs="Arial"/>
          <w:sz w:val="20"/>
          <w:szCs w:val="20"/>
        </w:rPr>
        <w:t xml:space="preserve"> naročnika</w:t>
      </w:r>
      <w:r>
        <w:rPr>
          <w:rFonts w:ascii="Arial" w:hAnsi="Arial" w:cs="Arial"/>
          <w:sz w:val="20"/>
          <w:szCs w:val="20"/>
        </w:rPr>
        <w:t xml:space="preserve"> </w:t>
      </w:r>
    </w:p>
    <w:p w14:paraId="7BCF2287" w14:textId="2EA66A4D" w:rsidR="00EC1440" w:rsidRPr="00844986" w:rsidRDefault="00D14A36" w:rsidP="00EC1440">
      <w:pPr>
        <w:spacing w:line="360" w:lineRule="auto"/>
        <w:ind w:left="6381" w:hanging="427"/>
        <w:rPr>
          <w:rFonts w:ascii="Arial" w:hAnsi="Arial" w:cs="Arial"/>
          <w:sz w:val="20"/>
          <w:szCs w:val="20"/>
        </w:rPr>
      </w:pPr>
      <w:r>
        <w:rPr>
          <w:rFonts w:ascii="Arial" w:hAnsi="Arial" w:cs="Arial"/>
          <w:sz w:val="20"/>
          <w:szCs w:val="20"/>
        </w:rPr>
        <w:t>Miha Butara</w:t>
      </w:r>
    </w:p>
    <w:p w14:paraId="546C958B" w14:textId="77777777" w:rsidR="00EC1440" w:rsidRDefault="00EC1440" w:rsidP="00EC1440">
      <w:pPr>
        <w:spacing w:line="360" w:lineRule="auto"/>
        <w:ind w:left="6381" w:hanging="427"/>
        <w:rPr>
          <w:rFonts w:ascii="Arial" w:hAnsi="Arial" w:cs="Arial"/>
          <w:sz w:val="20"/>
          <w:szCs w:val="20"/>
        </w:rPr>
      </w:pPr>
      <w:r w:rsidRPr="00844986">
        <w:rPr>
          <w:rFonts w:ascii="Arial" w:hAnsi="Arial" w:cs="Arial"/>
          <w:sz w:val="20"/>
          <w:szCs w:val="20"/>
        </w:rPr>
        <w:t xml:space="preserve">Direktor </w:t>
      </w:r>
    </w:p>
    <w:p w14:paraId="64B1E31D" w14:textId="77777777" w:rsidR="00EC1440" w:rsidRDefault="00EC1440" w:rsidP="00EC1440">
      <w:pPr>
        <w:spacing w:line="360" w:lineRule="auto"/>
        <w:ind w:left="6381" w:hanging="427"/>
        <w:rPr>
          <w:rFonts w:ascii="Arial" w:hAnsi="Arial" w:cs="Arial"/>
          <w:sz w:val="20"/>
          <w:szCs w:val="20"/>
        </w:rPr>
      </w:pPr>
    </w:p>
    <w:p w14:paraId="1762C5C6" w14:textId="77777777" w:rsidR="00EC1440" w:rsidRDefault="00EC1440" w:rsidP="00EC1440">
      <w:pPr>
        <w:spacing w:line="360" w:lineRule="auto"/>
        <w:ind w:left="6381" w:hanging="427"/>
        <w:rPr>
          <w:rFonts w:ascii="Arial" w:hAnsi="Arial" w:cs="Arial"/>
          <w:sz w:val="20"/>
          <w:szCs w:val="20"/>
        </w:rPr>
      </w:pPr>
    </w:p>
    <w:p w14:paraId="434A0888" w14:textId="69E5BD08" w:rsidR="00EC1440" w:rsidRDefault="00D14A36" w:rsidP="00EC1440">
      <w:pPr>
        <w:spacing w:line="360" w:lineRule="auto"/>
        <w:ind w:left="6381" w:hanging="427"/>
        <w:rPr>
          <w:rFonts w:ascii="Arial" w:hAnsi="Arial" w:cs="Arial"/>
          <w:sz w:val="20"/>
          <w:szCs w:val="20"/>
        </w:rPr>
      </w:pPr>
      <w:r>
        <w:rPr>
          <w:rFonts w:ascii="Arial" w:hAnsi="Arial" w:cs="Arial"/>
          <w:sz w:val="20"/>
          <w:szCs w:val="20"/>
        </w:rPr>
        <w:t>Marta Vencelj</w:t>
      </w:r>
    </w:p>
    <w:p w14:paraId="0A362DD0" w14:textId="77777777" w:rsidR="00EC1440" w:rsidRPr="00844986" w:rsidRDefault="00EC1440" w:rsidP="00EC1440">
      <w:pPr>
        <w:spacing w:line="360" w:lineRule="auto"/>
        <w:rPr>
          <w:rFonts w:ascii="Arial" w:hAnsi="Arial" w:cs="Arial"/>
          <w:sz w:val="20"/>
          <w:szCs w:val="20"/>
        </w:rPr>
      </w:pPr>
      <w:r>
        <w:rPr>
          <w:rFonts w:ascii="Arial" w:hAnsi="Arial" w:cs="Arial"/>
          <w:sz w:val="20"/>
          <w:szCs w:val="20"/>
        </w:rPr>
        <w:t xml:space="preserve">                                                                                               Članica poslovodstva - direktorica</w:t>
      </w:r>
    </w:p>
    <w:p w14:paraId="0DFD96EA" w14:textId="476945B6" w:rsidR="009C4200" w:rsidRDefault="009C4200" w:rsidP="001765C7">
      <w:pPr>
        <w:rPr>
          <w:rFonts w:ascii="Arial" w:hAnsi="Arial" w:cs="Arial"/>
          <w:iCs/>
        </w:rPr>
      </w:pPr>
    </w:p>
    <w:p w14:paraId="40C0FEFD" w14:textId="5AB497EB" w:rsidR="001765C7" w:rsidRDefault="001765C7" w:rsidP="009C4200">
      <w:pPr>
        <w:jc w:val="center"/>
        <w:rPr>
          <w:rFonts w:ascii="Arial" w:hAnsi="Arial" w:cs="Arial"/>
          <w:iCs/>
        </w:rPr>
      </w:pPr>
    </w:p>
    <w:p w14:paraId="5D35041C" w14:textId="77777777" w:rsidR="001765C7" w:rsidRPr="001868D8" w:rsidRDefault="001765C7" w:rsidP="009C4200">
      <w:pPr>
        <w:jc w:val="center"/>
        <w:rPr>
          <w:rFonts w:ascii="Arial" w:hAnsi="Arial" w:cs="Arial"/>
          <w:iCs/>
        </w:rPr>
      </w:pPr>
    </w:p>
    <w:p w14:paraId="3F04A693" w14:textId="3BE3B6CD" w:rsidR="009C4200" w:rsidRPr="00965209" w:rsidRDefault="009C4200" w:rsidP="009C4200">
      <w:pPr>
        <w:jc w:val="center"/>
        <w:rPr>
          <w:rFonts w:ascii="Arial" w:hAnsi="Arial" w:cs="Arial"/>
          <w:iCs/>
          <w:sz w:val="20"/>
          <w:szCs w:val="20"/>
        </w:rPr>
      </w:pPr>
      <w:r w:rsidRPr="00965209">
        <w:rPr>
          <w:rFonts w:ascii="Arial" w:hAnsi="Arial" w:cs="Arial"/>
          <w:iCs/>
          <w:sz w:val="20"/>
          <w:szCs w:val="20"/>
        </w:rPr>
        <w:t>Ljubljana,</w:t>
      </w:r>
      <w:r w:rsidR="00F57FB7" w:rsidRPr="00965209">
        <w:rPr>
          <w:rFonts w:ascii="Arial" w:hAnsi="Arial" w:cs="Arial"/>
          <w:iCs/>
          <w:sz w:val="20"/>
          <w:szCs w:val="20"/>
        </w:rPr>
        <w:t xml:space="preserve"> </w:t>
      </w:r>
      <w:r w:rsidR="00B13686">
        <w:rPr>
          <w:rFonts w:ascii="Arial" w:hAnsi="Arial" w:cs="Arial"/>
          <w:iCs/>
          <w:sz w:val="20"/>
          <w:szCs w:val="20"/>
        </w:rPr>
        <w:t>avgust</w:t>
      </w:r>
      <w:r w:rsidR="00B13686" w:rsidRPr="005D2798">
        <w:rPr>
          <w:rFonts w:ascii="Arial" w:hAnsi="Arial" w:cs="Arial"/>
          <w:iCs/>
          <w:sz w:val="20"/>
          <w:szCs w:val="20"/>
        </w:rPr>
        <w:t xml:space="preserve"> </w:t>
      </w:r>
      <w:r w:rsidR="00D14A36">
        <w:rPr>
          <w:rFonts w:ascii="Arial" w:hAnsi="Arial" w:cs="Arial"/>
          <w:iCs/>
          <w:sz w:val="20"/>
          <w:szCs w:val="20"/>
        </w:rPr>
        <w:t>2026</w:t>
      </w:r>
    </w:p>
    <w:p w14:paraId="269BC14E" w14:textId="77777777" w:rsidR="00E63F6E" w:rsidRPr="001868D8" w:rsidRDefault="00E63F6E" w:rsidP="00E63F6E">
      <w:pPr>
        <w:rPr>
          <w:rFonts w:ascii="Arial" w:hAnsi="Arial" w:cs="Arial"/>
        </w:rPr>
      </w:pPr>
    </w:p>
    <w:p w14:paraId="405392DF" w14:textId="77777777" w:rsidR="005363D5" w:rsidRPr="001868D8" w:rsidRDefault="005363D5" w:rsidP="0000344E">
      <w:pPr>
        <w:pStyle w:val="Kazalovsebine2"/>
        <w:rPr>
          <w:rFonts w:ascii="Arial" w:hAnsi="Arial" w:cs="Arial"/>
        </w:rPr>
      </w:pPr>
    </w:p>
    <w:p w14:paraId="61363E11" w14:textId="77777777" w:rsidR="005363D5" w:rsidRDefault="005363D5" w:rsidP="0000344E">
      <w:pPr>
        <w:pStyle w:val="Kazalovsebine2"/>
      </w:pPr>
    </w:p>
    <w:p w14:paraId="78F7EFD5" w14:textId="77777777" w:rsidR="005363D5" w:rsidRDefault="005363D5"/>
    <w:p w14:paraId="45A373E2" w14:textId="77777777" w:rsidR="00BD65CA" w:rsidRDefault="00BD65CA">
      <w:pPr>
        <w:jc w:val="center"/>
        <w:rPr>
          <w:rFonts w:ascii="Arial" w:hAnsi="Arial" w:cs="Arial"/>
          <w:sz w:val="22"/>
        </w:rPr>
      </w:pPr>
    </w:p>
    <w:p w14:paraId="701CC456" w14:textId="77777777" w:rsidR="006910E8" w:rsidRDefault="006910E8">
      <w:pPr>
        <w:jc w:val="center"/>
        <w:rPr>
          <w:rFonts w:ascii="Arial" w:hAnsi="Arial" w:cs="Arial"/>
          <w:sz w:val="22"/>
        </w:rPr>
      </w:pPr>
    </w:p>
    <w:p w14:paraId="1AA51B32" w14:textId="77777777" w:rsidR="006910E8" w:rsidRDefault="006910E8">
      <w:pPr>
        <w:jc w:val="center"/>
        <w:rPr>
          <w:rFonts w:ascii="Arial" w:hAnsi="Arial" w:cs="Arial"/>
          <w:sz w:val="22"/>
        </w:rPr>
      </w:pPr>
    </w:p>
    <w:p w14:paraId="4B10FBB2" w14:textId="77777777" w:rsidR="006910E8" w:rsidRDefault="006910E8">
      <w:pPr>
        <w:jc w:val="center"/>
        <w:rPr>
          <w:rFonts w:ascii="Arial" w:hAnsi="Arial" w:cs="Arial"/>
          <w:sz w:val="22"/>
        </w:rPr>
      </w:pPr>
    </w:p>
    <w:p w14:paraId="6594ADC9" w14:textId="77777777" w:rsidR="006910E8" w:rsidRDefault="006910E8">
      <w:pPr>
        <w:jc w:val="center"/>
        <w:rPr>
          <w:rFonts w:ascii="Arial" w:hAnsi="Arial" w:cs="Arial"/>
          <w:sz w:val="22"/>
        </w:rPr>
      </w:pPr>
    </w:p>
    <w:p w14:paraId="13DBD4DC" w14:textId="77777777" w:rsidR="006910E8" w:rsidRDefault="006910E8">
      <w:pPr>
        <w:jc w:val="center"/>
        <w:rPr>
          <w:rFonts w:ascii="Arial" w:hAnsi="Arial" w:cs="Arial"/>
          <w:sz w:val="22"/>
        </w:rPr>
      </w:pPr>
    </w:p>
    <w:p w14:paraId="7381B16B" w14:textId="77777777" w:rsidR="006910E8" w:rsidRDefault="006910E8">
      <w:pPr>
        <w:jc w:val="center"/>
        <w:rPr>
          <w:rFonts w:ascii="Arial" w:hAnsi="Arial" w:cs="Arial"/>
          <w:sz w:val="22"/>
        </w:rPr>
      </w:pPr>
    </w:p>
    <w:p w14:paraId="51804A3C" w14:textId="77777777" w:rsidR="006910E8" w:rsidRDefault="006910E8">
      <w:pPr>
        <w:jc w:val="center"/>
        <w:rPr>
          <w:rFonts w:ascii="Arial" w:hAnsi="Arial" w:cs="Arial"/>
          <w:sz w:val="22"/>
        </w:rPr>
      </w:pPr>
    </w:p>
    <w:p w14:paraId="41ACBD15" w14:textId="77777777" w:rsidR="006910E8" w:rsidRDefault="006910E8">
      <w:pPr>
        <w:jc w:val="center"/>
        <w:rPr>
          <w:rFonts w:ascii="Arial" w:hAnsi="Arial" w:cs="Arial"/>
          <w:sz w:val="22"/>
        </w:rPr>
      </w:pPr>
    </w:p>
    <w:p w14:paraId="1ADEADF1" w14:textId="77777777" w:rsidR="006910E8" w:rsidRDefault="006910E8">
      <w:pPr>
        <w:jc w:val="center"/>
        <w:rPr>
          <w:rFonts w:ascii="Arial" w:hAnsi="Arial" w:cs="Arial"/>
          <w:sz w:val="22"/>
        </w:rPr>
      </w:pPr>
    </w:p>
    <w:p w14:paraId="6BC3ABD3" w14:textId="77777777" w:rsidR="006910E8" w:rsidRDefault="006910E8">
      <w:pPr>
        <w:jc w:val="center"/>
        <w:rPr>
          <w:rFonts w:ascii="Arial" w:hAnsi="Arial" w:cs="Arial"/>
          <w:sz w:val="22"/>
        </w:rPr>
      </w:pPr>
    </w:p>
    <w:p w14:paraId="4CA39D1C" w14:textId="77777777" w:rsidR="006910E8" w:rsidRDefault="006910E8">
      <w:pPr>
        <w:jc w:val="center"/>
        <w:rPr>
          <w:rFonts w:ascii="Arial" w:hAnsi="Arial" w:cs="Arial"/>
          <w:sz w:val="22"/>
        </w:rPr>
      </w:pPr>
    </w:p>
    <w:p w14:paraId="3BCF24E5" w14:textId="77777777" w:rsidR="006910E8" w:rsidRDefault="006910E8">
      <w:pPr>
        <w:jc w:val="center"/>
        <w:rPr>
          <w:rFonts w:ascii="Arial" w:hAnsi="Arial" w:cs="Arial"/>
          <w:sz w:val="22"/>
        </w:rPr>
      </w:pPr>
    </w:p>
    <w:p w14:paraId="14C74A59" w14:textId="77777777" w:rsidR="006910E8" w:rsidRDefault="006910E8">
      <w:pPr>
        <w:jc w:val="center"/>
        <w:rPr>
          <w:rFonts w:ascii="Arial" w:hAnsi="Arial" w:cs="Arial"/>
          <w:sz w:val="22"/>
        </w:rPr>
      </w:pPr>
    </w:p>
    <w:p w14:paraId="2AA17BB8" w14:textId="77777777" w:rsidR="00E244C3" w:rsidRDefault="00E244C3">
      <w:pPr>
        <w:jc w:val="center"/>
        <w:rPr>
          <w:rFonts w:ascii="Arial" w:hAnsi="Arial" w:cs="Arial"/>
          <w:sz w:val="22"/>
        </w:rPr>
      </w:pPr>
    </w:p>
    <w:p w14:paraId="10141AC9" w14:textId="77777777" w:rsidR="000817BA" w:rsidRDefault="000817BA">
      <w:pPr>
        <w:jc w:val="center"/>
        <w:rPr>
          <w:rFonts w:ascii="Arial" w:hAnsi="Arial" w:cs="Arial"/>
          <w:sz w:val="22"/>
        </w:rPr>
      </w:pPr>
    </w:p>
    <w:p w14:paraId="6E545BCC" w14:textId="77777777" w:rsidR="00E244C3" w:rsidRDefault="00E244C3">
      <w:pPr>
        <w:jc w:val="center"/>
        <w:rPr>
          <w:rFonts w:ascii="Arial" w:hAnsi="Arial" w:cs="Arial"/>
          <w:sz w:val="22"/>
        </w:rPr>
      </w:pPr>
    </w:p>
    <w:p w14:paraId="35528597" w14:textId="77777777" w:rsidR="006C3DF1" w:rsidRDefault="006C3DF1">
      <w:pPr>
        <w:rPr>
          <w:rFonts w:ascii="Arial" w:hAnsi="Arial" w:cs="Arial"/>
          <w:b/>
          <w:sz w:val="22"/>
          <w:szCs w:val="22"/>
        </w:rPr>
      </w:pPr>
    </w:p>
    <w:p w14:paraId="39DBBBA9" w14:textId="77777777" w:rsidR="00574B0B" w:rsidRDefault="00574B0B">
      <w:pPr>
        <w:rPr>
          <w:rFonts w:ascii="Arial" w:hAnsi="Arial" w:cs="Arial"/>
          <w:b/>
          <w:sz w:val="22"/>
          <w:szCs w:val="22"/>
        </w:rPr>
      </w:pPr>
    </w:p>
    <w:p w14:paraId="3DBB1903" w14:textId="77777777" w:rsidR="00574B0B" w:rsidRDefault="00574B0B">
      <w:pPr>
        <w:rPr>
          <w:rFonts w:ascii="Arial" w:hAnsi="Arial" w:cs="Arial"/>
          <w:b/>
          <w:sz w:val="22"/>
          <w:szCs w:val="22"/>
        </w:rPr>
      </w:pPr>
    </w:p>
    <w:p w14:paraId="4DBB6107" w14:textId="77777777" w:rsidR="00574B0B" w:rsidRDefault="00574B0B">
      <w:pPr>
        <w:rPr>
          <w:rFonts w:ascii="Arial" w:hAnsi="Arial" w:cs="Arial"/>
          <w:b/>
          <w:sz w:val="22"/>
          <w:szCs w:val="22"/>
        </w:rPr>
      </w:pPr>
    </w:p>
    <w:p w14:paraId="28863AB0" w14:textId="77777777" w:rsidR="00574B0B" w:rsidRDefault="00574B0B">
      <w:pPr>
        <w:rPr>
          <w:rFonts w:ascii="Arial" w:hAnsi="Arial" w:cs="Arial"/>
          <w:b/>
          <w:sz w:val="22"/>
          <w:szCs w:val="22"/>
        </w:rPr>
      </w:pPr>
    </w:p>
    <w:p w14:paraId="4086300E" w14:textId="77777777" w:rsidR="004D2638" w:rsidRDefault="004D2638">
      <w:pPr>
        <w:rPr>
          <w:rFonts w:ascii="Arial" w:hAnsi="Arial" w:cs="Arial"/>
          <w:b/>
          <w:sz w:val="22"/>
          <w:szCs w:val="22"/>
        </w:rPr>
      </w:pPr>
    </w:p>
    <w:p w14:paraId="57A8A7DE" w14:textId="77777777" w:rsidR="00574B0B" w:rsidRPr="00734820" w:rsidRDefault="00574B0B" w:rsidP="00574B0B">
      <w:pPr>
        <w:jc w:val="center"/>
        <w:rPr>
          <w:rFonts w:ascii="Arial" w:hAnsi="Arial" w:cs="Arial"/>
        </w:rPr>
      </w:pPr>
      <w:r w:rsidRPr="00734820">
        <w:rPr>
          <w:rFonts w:ascii="Arial" w:hAnsi="Arial" w:cs="Arial"/>
          <w:b/>
        </w:rPr>
        <w:t xml:space="preserve">NAVODILA PONUDNIKOM ZA PRIPRAVO PONUDBE </w:t>
      </w:r>
    </w:p>
    <w:p w14:paraId="7C3CCA88" w14:textId="77777777" w:rsidR="00574B0B" w:rsidRPr="00734820" w:rsidRDefault="00574B0B" w:rsidP="00A0779E">
      <w:pPr>
        <w:autoSpaceDE w:val="0"/>
        <w:autoSpaceDN w:val="0"/>
        <w:adjustRightInd w:val="0"/>
        <w:rPr>
          <w:rFonts w:ascii="TimesNewRomanPS-BoldMT" w:hAnsi="TimesNewRomanPS-BoldMT" w:cs="TimesNewRomanPS-BoldMT"/>
          <w:b/>
          <w:bCs/>
        </w:rPr>
      </w:pPr>
    </w:p>
    <w:p w14:paraId="4332D046" w14:textId="77777777" w:rsidR="00574B0B" w:rsidRDefault="00574B0B" w:rsidP="00A0779E">
      <w:pPr>
        <w:autoSpaceDE w:val="0"/>
        <w:autoSpaceDN w:val="0"/>
        <w:adjustRightInd w:val="0"/>
        <w:rPr>
          <w:rFonts w:ascii="TimesNewRomanPS-BoldMT" w:hAnsi="TimesNewRomanPS-BoldMT" w:cs="TimesNewRomanPS-BoldMT"/>
          <w:b/>
          <w:bCs/>
        </w:rPr>
      </w:pPr>
    </w:p>
    <w:p w14:paraId="0F6CD37E" w14:textId="77777777" w:rsidR="00574B0B" w:rsidRDefault="00574B0B" w:rsidP="00A0779E">
      <w:pPr>
        <w:autoSpaceDE w:val="0"/>
        <w:autoSpaceDN w:val="0"/>
        <w:adjustRightInd w:val="0"/>
        <w:rPr>
          <w:rFonts w:ascii="TimesNewRomanPS-BoldMT" w:hAnsi="TimesNewRomanPS-BoldMT" w:cs="TimesNewRomanPS-BoldMT"/>
          <w:b/>
          <w:bCs/>
        </w:rPr>
      </w:pPr>
    </w:p>
    <w:p w14:paraId="5CFA35E1" w14:textId="77777777" w:rsidR="00574B0B" w:rsidRDefault="00574B0B" w:rsidP="00A0779E">
      <w:pPr>
        <w:autoSpaceDE w:val="0"/>
        <w:autoSpaceDN w:val="0"/>
        <w:adjustRightInd w:val="0"/>
        <w:rPr>
          <w:rFonts w:ascii="TimesNewRomanPS-BoldMT" w:hAnsi="TimesNewRomanPS-BoldMT" w:cs="TimesNewRomanPS-BoldMT"/>
          <w:b/>
          <w:bCs/>
        </w:rPr>
      </w:pPr>
    </w:p>
    <w:p w14:paraId="05F1DFEB" w14:textId="77777777" w:rsidR="00574B0B" w:rsidRDefault="00574B0B" w:rsidP="00A0779E">
      <w:pPr>
        <w:autoSpaceDE w:val="0"/>
        <w:autoSpaceDN w:val="0"/>
        <w:adjustRightInd w:val="0"/>
        <w:rPr>
          <w:rFonts w:ascii="TimesNewRomanPS-BoldMT" w:hAnsi="TimesNewRomanPS-BoldMT" w:cs="TimesNewRomanPS-BoldMT"/>
          <w:b/>
          <w:bCs/>
        </w:rPr>
      </w:pPr>
    </w:p>
    <w:p w14:paraId="2B27F26B" w14:textId="77777777" w:rsidR="00574B0B" w:rsidRDefault="00574B0B" w:rsidP="00A0779E">
      <w:pPr>
        <w:autoSpaceDE w:val="0"/>
        <w:autoSpaceDN w:val="0"/>
        <w:adjustRightInd w:val="0"/>
        <w:rPr>
          <w:rFonts w:ascii="TimesNewRomanPS-BoldMT" w:hAnsi="TimesNewRomanPS-BoldMT" w:cs="TimesNewRomanPS-BoldMT"/>
          <w:b/>
          <w:bCs/>
        </w:rPr>
      </w:pPr>
    </w:p>
    <w:p w14:paraId="368BC79E" w14:textId="77777777" w:rsidR="00574B0B" w:rsidRDefault="00574B0B" w:rsidP="00A0779E">
      <w:pPr>
        <w:autoSpaceDE w:val="0"/>
        <w:autoSpaceDN w:val="0"/>
        <w:adjustRightInd w:val="0"/>
        <w:rPr>
          <w:rFonts w:ascii="TimesNewRomanPS-BoldMT" w:hAnsi="TimesNewRomanPS-BoldMT" w:cs="TimesNewRomanPS-BoldMT"/>
          <w:b/>
          <w:bCs/>
        </w:rPr>
      </w:pPr>
    </w:p>
    <w:p w14:paraId="2B75BC96" w14:textId="77777777" w:rsidR="00574B0B" w:rsidRDefault="00574B0B" w:rsidP="00A0779E">
      <w:pPr>
        <w:autoSpaceDE w:val="0"/>
        <w:autoSpaceDN w:val="0"/>
        <w:adjustRightInd w:val="0"/>
        <w:rPr>
          <w:rFonts w:ascii="TimesNewRomanPS-BoldMT" w:hAnsi="TimesNewRomanPS-BoldMT" w:cs="TimesNewRomanPS-BoldMT"/>
          <w:b/>
          <w:bCs/>
        </w:rPr>
      </w:pPr>
    </w:p>
    <w:p w14:paraId="5ED08535" w14:textId="77777777" w:rsidR="00574B0B" w:rsidRDefault="00574B0B" w:rsidP="00A0779E">
      <w:pPr>
        <w:autoSpaceDE w:val="0"/>
        <w:autoSpaceDN w:val="0"/>
        <w:adjustRightInd w:val="0"/>
        <w:rPr>
          <w:rFonts w:ascii="TimesNewRomanPS-BoldMT" w:hAnsi="TimesNewRomanPS-BoldMT" w:cs="TimesNewRomanPS-BoldMT"/>
          <w:b/>
          <w:bCs/>
        </w:rPr>
      </w:pPr>
    </w:p>
    <w:p w14:paraId="6D78714F" w14:textId="77777777" w:rsidR="00F93384" w:rsidRDefault="00F93384" w:rsidP="00A0779E">
      <w:pPr>
        <w:autoSpaceDE w:val="0"/>
        <w:autoSpaceDN w:val="0"/>
        <w:adjustRightInd w:val="0"/>
        <w:rPr>
          <w:rFonts w:ascii="TimesNewRomanPS-BoldMT" w:hAnsi="TimesNewRomanPS-BoldMT" w:cs="TimesNewRomanPS-BoldMT"/>
          <w:b/>
          <w:bCs/>
        </w:rPr>
      </w:pPr>
    </w:p>
    <w:p w14:paraId="409FCD46" w14:textId="77777777" w:rsidR="00F93384" w:rsidRDefault="00F93384" w:rsidP="00A0779E">
      <w:pPr>
        <w:autoSpaceDE w:val="0"/>
        <w:autoSpaceDN w:val="0"/>
        <w:adjustRightInd w:val="0"/>
        <w:rPr>
          <w:rFonts w:ascii="TimesNewRomanPS-BoldMT" w:hAnsi="TimesNewRomanPS-BoldMT" w:cs="TimesNewRomanPS-BoldMT"/>
          <w:b/>
          <w:bCs/>
        </w:rPr>
      </w:pPr>
    </w:p>
    <w:p w14:paraId="4D92CDB8" w14:textId="77777777" w:rsidR="00F93384" w:rsidRDefault="00F93384" w:rsidP="00A0779E">
      <w:pPr>
        <w:autoSpaceDE w:val="0"/>
        <w:autoSpaceDN w:val="0"/>
        <w:adjustRightInd w:val="0"/>
        <w:rPr>
          <w:rFonts w:ascii="TimesNewRomanPS-BoldMT" w:hAnsi="TimesNewRomanPS-BoldMT" w:cs="TimesNewRomanPS-BoldMT"/>
          <w:b/>
          <w:bCs/>
        </w:rPr>
      </w:pPr>
    </w:p>
    <w:p w14:paraId="13EAFD23" w14:textId="77777777" w:rsidR="00F93384" w:rsidRDefault="00F93384" w:rsidP="00A0779E">
      <w:pPr>
        <w:autoSpaceDE w:val="0"/>
        <w:autoSpaceDN w:val="0"/>
        <w:adjustRightInd w:val="0"/>
        <w:rPr>
          <w:rFonts w:ascii="TimesNewRomanPS-BoldMT" w:hAnsi="TimesNewRomanPS-BoldMT" w:cs="TimesNewRomanPS-BoldMT"/>
          <w:b/>
          <w:bCs/>
        </w:rPr>
      </w:pPr>
    </w:p>
    <w:p w14:paraId="00931D5F" w14:textId="4C247AA2" w:rsidR="00574B0B" w:rsidRDefault="00574B0B" w:rsidP="00A0779E">
      <w:pPr>
        <w:autoSpaceDE w:val="0"/>
        <w:autoSpaceDN w:val="0"/>
        <w:adjustRightInd w:val="0"/>
        <w:rPr>
          <w:rFonts w:ascii="TimesNewRomanPS-BoldMT" w:hAnsi="TimesNewRomanPS-BoldMT" w:cs="TimesNewRomanPS-BoldMT"/>
          <w:b/>
          <w:bCs/>
        </w:rPr>
      </w:pPr>
    </w:p>
    <w:p w14:paraId="2E816402" w14:textId="77777777" w:rsidR="00991459" w:rsidRDefault="00991459" w:rsidP="00A0779E">
      <w:pPr>
        <w:autoSpaceDE w:val="0"/>
        <w:autoSpaceDN w:val="0"/>
        <w:adjustRightInd w:val="0"/>
        <w:rPr>
          <w:rFonts w:ascii="TimesNewRomanPS-BoldMT" w:hAnsi="TimesNewRomanPS-BoldMT" w:cs="TimesNewRomanPS-BoldMT"/>
          <w:b/>
          <w:bCs/>
        </w:rPr>
      </w:pPr>
    </w:p>
    <w:p w14:paraId="26DA7432" w14:textId="77777777" w:rsidR="00574B0B" w:rsidRDefault="00574B0B" w:rsidP="00A0779E">
      <w:pPr>
        <w:autoSpaceDE w:val="0"/>
        <w:autoSpaceDN w:val="0"/>
        <w:adjustRightInd w:val="0"/>
        <w:rPr>
          <w:rFonts w:ascii="TimesNewRomanPS-BoldMT" w:hAnsi="TimesNewRomanPS-BoldMT" w:cs="TimesNewRomanPS-BoldMT"/>
          <w:b/>
          <w:bCs/>
        </w:rPr>
      </w:pPr>
    </w:p>
    <w:p w14:paraId="25A85BDD" w14:textId="77777777" w:rsidR="00574B0B" w:rsidRDefault="00574B0B" w:rsidP="00A0779E">
      <w:pPr>
        <w:autoSpaceDE w:val="0"/>
        <w:autoSpaceDN w:val="0"/>
        <w:adjustRightInd w:val="0"/>
        <w:rPr>
          <w:rFonts w:ascii="TimesNewRomanPS-BoldMT" w:hAnsi="TimesNewRomanPS-BoldMT" w:cs="TimesNewRomanPS-BoldMT"/>
          <w:b/>
          <w:bCs/>
        </w:rPr>
      </w:pPr>
    </w:p>
    <w:p w14:paraId="4B036FE6" w14:textId="15F69E33" w:rsidR="00991459" w:rsidRDefault="00991459">
      <w:pPr>
        <w:rPr>
          <w:rFonts w:ascii="TimesNewRomanPS-BoldMT" w:hAnsi="TimesNewRomanPS-BoldMT" w:cs="TimesNewRomanPS-BoldMT"/>
          <w:b/>
          <w:bCs/>
        </w:rPr>
      </w:pPr>
      <w:r>
        <w:rPr>
          <w:rFonts w:ascii="TimesNewRomanPS-BoldMT" w:hAnsi="TimesNewRomanPS-BoldMT" w:cs="TimesNewRomanPS-BoldMT"/>
          <w:b/>
          <w:bCs/>
        </w:rPr>
        <w:br w:type="page"/>
      </w:r>
    </w:p>
    <w:p w14:paraId="6D138E53" w14:textId="77777777" w:rsidR="00DF0199" w:rsidRPr="00B251D9" w:rsidRDefault="00DF0199" w:rsidP="00A0779E">
      <w:pPr>
        <w:autoSpaceDE w:val="0"/>
        <w:autoSpaceDN w:val="0"/>
        <w:adjustRightInd w:val="0"/>
        <w:rPr>
          <w:rFonts w:ascii="Arial" w:hAnsi="Arial" w:cs="Arial"/>
          <w:b/>
          <w:bCs/>
        </w:rPr>
      </w:pPr>
      <w:r w:rsidRPr="00B251D9">
        <w:rPr>
          <w:rFonts w:ascii="Arial" w:hAnsi="Arial" w:cs="Arial"/>
          <w:b/>
          <w:bCs/>
        </w:rPr>
        <w:lastRenderedPageBreak/>
        <w:t>VSEBINA RAZPISNE DOKUMENTACI</w:t>
      </w:r>
      <w:r w:rsidR="00A0779E" w:rsidRPr="00B251D9">
        <w:rPr>
          <w:rFonts w:ascii="Arial" w:hAnsi="Arial" w:cs="Arial"/>
          <w:b/>
          <w:bCs/>
        </w:rPr>
        <w:t>JE</w:t>
      </w:r>
    </w:p>
    <w:p w14:paraId="7103A7CC" w14:textId="1A19F84E" w:rsidR="004A0665" w:rsidRPr="00A7428F" w:rsidRDefault="004A0665">
      <w:pPr>
        <w:rPr>
          <w:rFonts w:ascii="Arial" w:hAnsi="Arial" w:cs="Arial"/>
          <w:sz w:val="16"/>
          <w:szCs w:val="16"/>
        </w:rPr>
      </w:pPr>
    </w:p>
    <w:p w14:paraId="0E81990E" w14:textId="66FA48CF" w:rsidR="00AD6945" w:rsidRPr="00AD6945" w:rsidRDefault="009913DD">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r w:rsidRPr="00AD6945">
        <w:rPr>
          <w:rFonts w:ascii="Arial" w:hAnsi="Arial" w:cs="Arial"/>
          <w:b w:val="0"/>
          <w:bCs w:val="0"/>
          <w:i w:val="0"/>
          <w:iCs w:val="0"/>
          <w:sz w:val="20"/>
          <w:szCs w:val="20"/>
        </w:rPr>
        <w:fldChar w:fldCharType="begin"/>
      </w:r>
      <w:r w:rsidRPr="00AD6945">
        <w:rPr>
          <w:rFonts w:ascii="Arial" w:hAnsi="Arial" w:cs="Arial"/>
          <w:b w:val="0"/>
          <w:bCs w:val="0"/>
          <w:i w:val="0"/>
          <w:iCs w:val="0"/>
          <w:sz w:val="20"/>
          <w:szCs w:val="20"/>
        </w:rPr>
        <w:instrText xml:space="preserve"> TOC \o "1-3" \h \z \u </w:instrText>
      </w:r>
      <w:r w:rsidRPr="00AD6945">
        <w:rPr>
          <w:rFonts w:ascii="Arial" w:hAnsi="Arial" w:cs="Arial"/>
          <w:b w:val="0"/>
          <w:bCs w:val="0"/>
          <w:i w:val="0"/>
          <w:iCs w:val="0"/>
          <w:sz w:val="20"/>
          <w:szCs w:val="20"/>
        </w:rPr>
        <w:fldChar w:fldCharType="separate"/>
      </w:r>
      <w:hyperlink w:anchor="_Toc236650262" w:history="1">
        <w:r w:rsidR="00AD6945" w:rsidRPr="00AD6945">
          <w:rPr>
            <w:rStyle w:val="Hiperpovezava"/>
            <w:rFonts w:ascii="Arial" w:hAnsi="Arial" w:cs="Arial"/>
            <w:b w:val="0"/>
            <w:bCs w:val="0"/>
            <w:noProof/>
            <w:sz w:val="20"/>
            <w:szCs w:val="20"/>
          </w:rPr>
          <w:t>1</w:t>
        </w:r>
        <w:r w:rsidR="00AD6945" w:rsidRPr="00AD6945">
          <w:rPr>
            <w:rFonts w:ascii="Arial" w:eastAsiaTheme="minorEastAsia" w:hAnsi="Arial" w:cs="Arial"/>
            <w:b w:val="0"/>
            <w:bCs w:val="0"/>
            <w:i w:val="0"/>
            <w:iCs w:val="0"/>
            <w:noProof/>
            <w:kern w:val="2"/>
            <w:sz w:val="20"/>
            <w:szCs w:val="20"/>
            <w14:ligatures w14:val="standardContextual"/>
          </w:rPr>
          <w:tab/>
        </w:r>
        <w:r w:rsidR="00AD6945" w:rsidRPr="00AD6945">
          <w:rPr>
            <w:rStyle w:val="Hiperpovezava"/>
            <w:rFonts w:ascii="Arial" w:hAnsi="Arial" w:cs="Arial"/>
            <w:b w:val="0"/>
            <w:bCs w:val="0"/>
            <w:noProof/>
            <w:sz w:val="20"/>
            <w:szCs w:val="20"/>
          </w:rPr>
          <w:t>Osnovni podatki o naročilu</w:t>
        </w:r>
        <w:r w:rsidR="00AD6945" w:rsidRPr="00AD6945">
          <w:rPr>
            <w:rFonts w:ascii="Arial" w:hAnsi="Arial" w:cs="Arial"/>
            <w:b w:val="0"/>
            <w:bCs w:val="0"/>
            <w:noProof/>
            <w:webHidden/>
            <w:sz w:val="20"/>
            <w:szCs w:val="20"/>
          </w:rPr>
          <w:tab/>
        </w:r>
        <w:r w:rsidR="00AD6945" w:rsidRPr="00AD6945">
          <w:rPr>
            <w:rFonts w:ascii="Arial" w:hAnsi="Arial" w:cs="Arial"/>
            <w:b w:val="0"/>
            <w:bCs w:val="0"/>
            <w:noProof/>
            <w:webHidden/>
            <w:sz w:val="20"/>
            <w:szCs w:val="20"/>
          </w:rPr>
          <w:fldChar w:fldCharType="begin"/>
        </w:r>
        <w:r w:rsidR="00AD6945" w:rsidRPr="00AD6945">
          <w:rPr>
            <w:rFonts w:ascii="Arial" w:hAnsi="Arial" w:cs="Arial"/>
            <w:b w:val="0"/>
            <w:bCs w:val="0"/>
            <w:noProof/>
            <w:webHidden/>
            <w:sz w:val="20"/>
            <w:szCs w:val="20"/>
          </w:rPr>
          <w:instrText xml:space="preserve"> PAGEREF _Toc236650262 \h </w:instrText>
        </w:r>
        <w:r w:rsidR="00AD6945" w:rsidRPr="00AD6945">
          <w:rPr>
            <w:rFonts w:ascii="Arial" w:hAnsi="Arial" w:cs="Arial"/>
            <w:b w:val="0"/>
            <w:bCs w:val="0"/>
            <w:noProof/>
            <w:webHidden/>
            <w:sz w:val="20"/>
            <w:szCs w:val="20"/>
          </w:rPr>
        </w:r>
        <w:r w:rsidR="00AD6945" w:rsidRPr="00AD6945">
          <w:rPr>
            <w:rFonts w:ascii="Arial" w:hAnsi="Arial" w:cs="Arial"/>
            <w:b w:val="0"/>
            <w:bCs w:val="0"/>
            <w:noProof/>
            <w:webHidden/>
            <w:sz w:val="20"/>
            <w:szCs w:val="20"/>
          </w:rPr>
          <w:fldChar w:fldCharType="separate"/>
        </w:r>
        <w:r w:rsidR="00AD6945" w:rsidRPr="00AD6945">
          <w:rPr>
            <w:rFonts w:ascii="Arial" w:hAnsi="Arial" w:cs="Arial"/>
            <w:b w:val="0"/>
            <w:bCs w:val="0"/>
            <w:noProof/>
            <w:webHidden/>
            <w:sz w:val="20"/>
            <w:szCs w:val="20"/>
          </w:rPr>
          <w:t>5</w:t>
        </w:r>
        <w:r w:rsidR="00AD6945" w:rsidRPr="00AD6945">
          <w:rPr>
            <w:rFonts w:ascii="Arial" w:hAnsi="Arial" w:cs="Arial"/>
            <w:b w:val="0"/>
            <w:bCs w:val="0"/>
            <w:noProof/>
            <w:webHidden/>
            <w:sz w:val="20"/>
            <w:szCs w:val="20"/>
          </w:rPr>
          <w:fldChar w:fldCharType="end"/>
        </w:r>
      </w:hyperlink>
    </w:p>
    <w:p w14:paraId="1CD95E0B" w14:textId="5AA56F8E" w:rsidR="00AD6945" w:rsidRPr="00AD6945" w:rsidRDefault="00AD6945">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63" w:history="1">
        <w:r w:rsidRPr="00AD6945">
          <w:rPr>
            <w:rStyle w:val="Hiperpovezava"/>
            <w:rFonts w:ascii="Arial" w:hAnsi="Arial" w:cs="Arial"/>
            <w:b w:val="0"/>
            <w:bCs w:val="0"/>
            <w:noProof/>
            <w:sz w:val="20"/>
            <w:szCs w:val="20"/>
          </w:rPr>
          <w:t>2</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Rok izvedbe pogodbenih obveznosti</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_Toc236650263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6</w:t>
        </w:r>
        <w:r w:rsidRPr="00AD6945">
          <w:rPr>
            <w:rFonts w:ascii="Arial" w:hAnsi="Arial" w:cs="Arial"/>
            <w:b w:val="0"/>
            <w:bCs w:val="0"/>
            <w:noProof/>
            <w:webHidden/>
            <w:sz w:val="20"/>
            <w:szCs w:val="20"/>
          </w:rPr>
          <w:fldChar w:fldCharType="end"/>
        </w:r>
      </w:hyperlink>
    </w:p>
    <w:p w14:paraId="59F98910" w14:textId="2BF794F4" w:rsidR="00AD6945" w:rsidRPr="00AD6945" w:rsidRDefault="00AD6945">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64" w:history="1">
        <w:r w:rsidRPr="00AD6945">
          <w:rPr>
            <w:rStyle w:val="Hiperpovezava"/>
            <w:rFonts w:ascii="Arial" w:hAnsi="Arial" w:cs="Arial"/>
            <w:b w:val="0"/>
            <w:bCs w:val="0"/>
            <w:noProof/>
            <w:sz w:val="20"/>
            <w:szCs w:val="20"/>
          </w:rPr>
          <w:t>3</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Plačilo</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_Toc236650264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6</w:t>
        </w:r>
        <w:r w:rsidRPr="00AD6945">
          <w:rPr>
            <w:rFonts w:ascii="Arial" w:hAnsi="Arial" w:cs="Arial"/>
            <w:b w:val="0"/>
            <w:bCs w:val="0"/>
            <w:noProof/>
            <w:webHidden/>
            <w:sz w:val="20"/>
            <w:szCs w:val="20"/>
          </w:rPr>
          <w:fldChar w:fldCharType="end"/>
        </w:r>
      </w:hyperlink>
    </w:p>
    <w:p w14:paraId="550C0613" w14:textId="0AB83EE5" w:rsidR="00AD6945" w:rsidRPr="00AD6945" w:rsidRDefault="00AD6945">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65" w:history="1">
        <w:r w:rsidRPr="00AD6945">
          <w:rPr>
            <w:rStyle w:val="Hiperpovezava"/>
            <w:rFonts w:ascii="Arial" w:hAnsi="Arial" w:cs="Arial"/>
            <w:b w:val="0"/>
            <w:bCs w:val="0"/>
            <w:noProof/>
            <w:sz w:val="20"/>
            <w:szCs w:val="20"/>
          </w:rPr>
          <w:t>4</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Ponudnik</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_Toc236650265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7</w:t>
        </w:r>
        <w:r w:rsidRPr="00AD6945">
          <w:rPr>
            <w:rFonts w:ascii="Arial" w:hAnsi="Arial" w:cs="Arial"/>
            <w:b w:val="0"/>
            <w:bCs w:val="0"/>
            <w:noProof/>
            <w:webHidden/>
            <w:sz w:val="20"/>
            <w:szCs w:val="20"/>
          </w:rPr>
          <w:fldChar w:fldCharType="end"/>
        </w:r>
      </w:hyperlink>
    </w:p>
    <w:p w14:paraId="4951E9E2" w14:textId="28B48E9F" w:rsidR="00AD6945" w:rsidRPr="00AD6945" w:rsidRDefault="00AD6945">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66" w:history="1">
        <w:r w:rsidRPr="00AD6945">
          <w:rPr>
            <w:rStyle w:val="Hiperpovezava"/>
            <w:rFonts w:ascii="Arial" w:hAnsi="Arial" w:cs="Arial"/>
            <w:b w:val="0"/>
            <w:bCs w:val="0"/>
            <w:noProof/>
            <w:sz w:val="20"/>
            <w:szCs w:val="20"/>
          </w:rPr>
          <w:t>5</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Rok in način predložitve ponudbe</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_Toc236650266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7</w:t>
        </w:r>
        <w:r w:rsidRPr="00AD6945">
          <w:rPr>
            <w:rFonts w:ascii="Arial" w:hAnsi="Arial" w:cs="Arial"/>
            <w:b w:val="0"/>
            <w:bCs w:val="0"/>
            <w:noProof/>
            <w:webHidden/>
            <w:sz w:val="20"/>
            <w:szCs w:val="20"/>
          </w:rPr>
          <w:fldChar w:fldCharType="end"/>
        </w:r>
      </w:hyperlink>
    </w:p>
    <w:p w14:paraId="66865AEA" w14:textId="1BF8110E" w:rsidR="00AD6945" w:rsidRPr="00AD6945" w:rsidRDefault="00AD6945">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67" w:history="1">
        <w:r w:rsidRPr="00AD6945">
          <w:rPr>
            <w:rStyle w:val="Hiperpovezava"/>
            <w:rFonts w:ascii="Arial" w:hAnsi="Arial" w:cs="Arial"/>
            <w:b w:val="0"/>
            <w:bCs w:val="0"/>
            <w:noProof/>
            <w:sz w:val="20"/>
            <w:szCs w:val="20"/>
          </w:rPr>
          <w:t>6</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Čas in kraj odpiranja ponudb</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_Toc236650267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8</w:t>
        </w:r>
        <w:r w:rsidRPr="00AD6945">
          <w:rPr>
            <w:rFonts w:ascii="Arial" w:hAnsi="Arial" w:cs="Arial"/>
            <w:b w:val="0"/>
            <w:bCs w:val="0"/>
            <w:noProof/>
            <w:webHidden/>
            <w:sz w:val="20"/>
            <w:szCs w:val="20"/>
          </w:rPr>
          <w:fldChar w:fldCharType="end"/>
        </w:r>
      </w:hyperlink>
    </w:p>
    <w:p w14:paraId="4B5ABEB7" w14:textId="6AE35D92" w:rsidR="00AD6945" w:rsidRPr="00AD6945" w:rsidRDefault="00AD6945">
      <w:pPr>
        <w:pStyle w:val="Kazalovsebine2"/>
        <w:tabs>
          <w:tab w:val="right" w:leader="underscore" w:pos="8778"/>
        </w:tabs>
        <w:rPr>
          <w:rFonts w:ascii="Arial" w:eastAsiaTheme="minorEastAsia" w:hAnsi="Arial" w:cs="Arial"/>
          <w:b w:val="0"/>
          <w:bCs w:val="0"/>
          <w:noProof/>
          <w:kern w:val="2"/>
          <w:sz w:val="20"/>
          <w:szCs w:val="20"/>
          <w14:ligatures w14:val="standardContextual"/>
        </w:rPr>
      </w:pPr>
      <w:hyperlink w:anchor="_Toc236650269" w:history="1">
        <w:r w:rsidRPr="00AD6945">
          <w:rPr>
            <w:rStyle w:val="Hiperpovezava"/>
            <w:rFonts w:ascii="Arial" w:hAnsi="Arial" w:cs="Arial"/>
            <w:b w:val="0"/>
            <w:bCs w:val="0"/>
            <w:noProof/>
            <w:sz w:val="20"/>
            <w:szCs w:val="20"/>
          </w:rPr>
          <w:t>5. Ugotavljanje sposobnosti</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_Toc236650269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8</w:t>
        </w:r>
        <w:r w:rsidRPr="00AD6945">
          <w:rPr>
            <w:rFonts w:ascii="Arial" w:hAnsi="Arial" w:cs="Arial"/>
            <w:b w:val="0"/>
            <w:bCs w:val="0"/>
            <w:noProof/>
            <w:webHidden/>
            <w:sz w:val="20"/>
            <w:szCs w:val="20"/>
          </w:rPr>
          <w:fldChar w:fldCharType="end"/>
        </w:r>
      </w:hyperlink>
    </w:p>
    <w:p w14:paraId="7353480C" w14:textId="4A5E576F" w:rsidR="00AD6945" w:rsidRPr="00AD6945" w:rsidRDefault="00AD6945">
      <w:pPr>
        <w:pStyle w:val="Kazalovsebine3"/>
        <w:tabs>
          <w:tab w:val="left" w:pos="1200"/>
          <w:tab w:val="right" w:leader="underscore" w:pos="8778"/>
        </w:tabs>
        <w:rPr>
          <w:rFonts w:ascii="Arial" w:eastAsiaTheme="minorEastAsia" w:hAnsi="Arial" w:cs="Arial"/>
          <w:noProof/>
          <w:kern w:val="2"/>
          <w14:ligatures w14:val="standardContextual"/>
        </w:rPr>
      </w:pPr>
      <w:hyperlink w:anchor="_Toc236650270" w:history="1">
        <w:r w:rsidRPr="00AD6945">
          <w:rPr>
            <w:rStyle w:val="Hiperpovezava"/>
            <w:rFonts w:ascii="Arial" w:hAnsi="Arial" w:cs="Arial"/>
            <w:noProof/>
          </w:rPr>
          <w:t>5.1.1</w:t>
        </w:r>
        <w:r w:rsidRPr="00AD6945">
          <w:rPr>
            <w:rFonts w:ascii="Arial" w:eastAsiaTheme="minorEastAsia" w:hAnsi="Arial" w:cs="Arial"/>
            <w:noProof/>
            <w:kern w:val="2"/>
            <w14:ligatures w14:val="standardContextual"/>
          </w:rPr>
          <w:tab/>
        </w:r>
        <w:r w:rsidRPr="00AD6945">
          <w:rPr>
            <w:rStyle w:val="Hiperpovezava"/>
            <w:rFonts w:ascii="Arial" w:hAnsi="Arial" w:cs="Arial"/>
            <w:noProof/>
          </w:rPr>
          <w:t>Razlogi za izključitev</w:t>
        </w:r>
        <w:r w:rsidRPr="00AD6945">
          <w:rPr>
            <w:rFonts w:ascii="Arial" w:hAnsi="Arial" w:cs="Arial"/>
            <w:noProof/>
            <w:webHidden/>
          </w:rPr>
          <w:tab/>
        </w:r>
        <w:r w:rsidRPr="00AD6945">
          <w:rPr>
            <w:rFonts w:ascii="Arial" w:hAnsi="Arial" w:cs="Arial"/>
            <w:noProof/>
            <w:webHidden/>
          </w:rPr>
          <w:fldChar w:fldCharType="begin"/>
        </w:r>
        <w:r w:rsidRPr="00AD6945">
          <w:rPr>
            <w:rFonts w:ascii="Arial" w:hAnsi="Arial" w:cs="Arial"/>
            <w:noProof/>
            <w:webHidden/>
          </w:rPr>
          <w:instrText xml:space="preserve"> PAGEREF _Toc236650270 \h </w:instrText>
        </w:r>
        <w:r w:rsidRPr="00AD6945">
          <w:rPr>
            <w:rFonts w:ascii="Arial" w:hAnsi="Arial" w:cs="Arial"/>
            <w:noProof/>
            <w:webHidden/>
          </w:rPr>
        </w:r>
        <w:r w:rsidRPr="00AD6945">
          <w:rPr>
            <w:rFonts w:ascii="Arial" w:hAnsi="Arial" w:cs="Arial"/>
            <w:noProof/>
            <w:webHidden/>
          </w:rPr>
          <w:fldChar w:fldCharType="separate"/>
        </w:r>
        <w:r w:rsidRPr="00AD6945">
          <w:rPr>
            <w:rFonts w:ascii="Arial" w:hAnsi="Arial" w:cs="Arial"/>
            <w:noProof/>
            <w:webHidden/>
          </w:rPr>
          <w:t>8</w:t>
        </w:r>
        <w:r w:rsidRPr="00AD6945">
          <w:rPr>
            <w:rFonts w:ascii="Arial" w:hAnsi="Arial" w:cs="Arial"/>
            <w:noProof/>
            <w:webHidden/>
          </w:rPr>
          <w:fldChar w:fldCharType="end"/>
        </w:r>
      </w:hyperlink>
    </w:p>
    <w:p w14:paraId="5CFFDED5" w14:textId="467BEF14" w:rsidR="00AD6945" w:rsidRPr="00AD6945" w:rsidRDefault="00AD6945">
      <w:pPr>
        <w:pStyle w:val="Kazalovsebine3"/>
        <w:tabs>
          <w:tab w:val="left" w:pos="1200"/>
          <w:tab w:val="right" w:leader="underscore" w:pos="8778"/>
        </w:tabs>
        <w:rPr>
          <w:rFonts w:ascii="Arial" w:eastAsiaTheme="minorEastAsia" w:hAnsi="Arial" w:cs="Arial"/>
          <w:noProof/>
          <w:kern w:val="2"/>
          <w14:ligatures w14:val="standardContextual"/>
        </w:rPr>
      </w:pPr>
      <w:hyperlink w:anchor="_Toc236650271" w:history="1">
        <w:r w:rsidRPr="00AD6945">
          <w:rPr>
            <w:rStyle w:val="Hiperpovezava"/>
            <w:rFonts w:ascii="Arial" w:hAnsi="Arial" w:cs="Arial"/>
            <w:noProof/>
          </w:rPr>
          <w:t>5.1.2</w:t>
        </w:r>
        <w:r w:rsidRPr="00AD6945">
          <w:rPr>
            <w:rFonts w:ascii="Arial" w:eastAsiaTheme="minorEastAsia" w:hAnsi="Arial" w:cs="Arial"/>
            <w:noProof/>
            <w:kern w:val="2"/>
            <w14:ligatures w14:val="standardContextual"/>
          </w:rPr>
          <w:tab/>
        </w:r>
        <w:r w:rsidRPr="00AD6945">
          <w:rPr>
            <w:rStyle w:val="Hiperpovezava"/>
            <w:rFonts w:ascii="Arial" w:hAnsi="Arial" w:cs="Arial"/>
            <w:noProof/>
          </w:rPr>
          <w:t>Pogoji za sodelovanje</w:t>
        </w:r>
        <w:r w:rsidRPr="00AD6945">
          <w:rPr>
            <w:rFonts w:ascii="Arial" w:hAnsi="Arial" w:cs="Arial"/>
            <w:noProof/>
            <w:webHidden/>
          </w:rPr>
          <w:tab/>
        </w:r>
        <w:r w:rsidRPr="00AD6945">
          <w:rPr>
            <w:rFonts w:ascii="Arial" w:hAnsi="Arial" w:cs="Arial"/>
            <w:noProof/>
            <w:webHidden/>
          </w:rPr>
          <w:fldChar w:fldCharType="begin"/>
        </w:r>
        <w:r w:rsidRPr="00AD6945">
          <w:rPr>
            <w:rFonts w:ascii="Arial" w:hAnsi="Arial" w:cs="Arial"/>
            <w:noProof/>
            <w:webHidden/>
          </w:rPr>
          <w:instrText xml:space="preserve"> PAGEREF _Toc236650271 \h </w:instrText>
        </w:r>
        <w:r w:rsidRPr="00AD6945">
          <w:rPr>
            <w:rFonts w:ascii="Arial" w:hAnsi="Arial" w:cs="Arial"/>
            <w:noProof/>
            <w:webHidden/>
          </w:rPr>
        </w:r>
        <w:r w:rsidRPr="00AD6945">
          <w:rPr>
            <w:rFonts w:ascii="Arial" w:hAnsi="Arial" w:cs="Arial"/>
            <w:noProof/>
            <w:webHidden/>
          </w:rPr>
          <w:fldChar w:fldCharType="separate"/>
        </w:r>
        <w:r w:rsidRPr="00AD6945">
          <w:rPr>
            <w:rFonts w:ascii="Arial" w:hAnsi="Arial" w:cs="Arial"/>
            <w:noProof/>
            <w:webHidden/>
          </w:rPr>
          <w:t>12</w:t>
        </w:r>
        <w:r w:rsidRPr="00AD6945">
          <w:rPr>
            <w:rFonts w:ascii="Arial" w:hAnsi="Arial" w:cs="Arial"/>
            <w:noProof/>
            <w:webHidden/>
          </w:rPr>
          <w:fldChar w:fldCharType="end"/>
        </w:r>
      </w:hyperlink>
    </w:p>
    <w:p w14:paraId="5F146F90" w14:textId="73096B1F" w:rsidR="00AD6945" w:rsidRPr="00AD6945" w:rsidRDefault="00AD6945">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72" w:history="1">
        <w:r w:rsidRPr="00AD6945">
          <w:rPr>
            <w:rStyle w:val="Hiperpovezava"/>
            <w:rFonts w:ascii="Arial" w:hAnsi="Arial" w:cs="Arial"/>
            <w:b w:val="0"/>
            <w:bCs w:val="0"/>
            <w:noProof/>
            <w:sz w:val="20"/>
            <w:szCs w:val="20"/>
          </w:rPr>
          <w:t>6.</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Merila za ocenjevanje ponudb</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_Toc236650272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15</w:t>
        </w:r>
        <w:r w:rsidRPr="00AD6945">
          <w:rPr>
            <w:rFonts w:ascii="Arial" w:hAnsi="Arial" w:cs="Arial"/>
            <w:b w:val="0"/>
            <w:bCs w:val="0"/>
            <w:noProof/>
            <w:webHidden/>
            <w:sz w:val="20"/>
            <w:szCs w:val="20"/>
          </w:rPr>
          <w:fldChar w:fldCharType="end"/>
        </w:r>
      </w:hyperlink>
    </w:p>
    <w:p w14:paraId="2E08CD84" w14:textId="2AC876A3" w:rsidR="00AD6945" w:rsidRPr="00AD6945" w:rsidRDefault="00AD6945">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73" w:history="1">
        <w:r w:rsidRPr="00AD6945">
          <w:rPr>
            <w:rStyle w:val="Hiperpovezava"/>
            <w:rFonts w:ascii="Arial" w:hAnsi="Arial" w:cs="Arial"/>
            <w:b w:val="0"/>
            <w:bCs w:val="0"/>
            <w:noProof/>
            <w:sz w:val="20"/>
            <w:szCs w:val="20"/>
          </w:rPr>
          <w:t>7.</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Ponudba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_Toc236650273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15</w:t>
        </w:r>
        <w:r w:rsidRPr="00AD6945">
          <w:rPr>
            <w:rFonts w:ascii="Arial" w:hAnsi="Arial" w:cs="Arial"/>
            <w:b w:val="0"/>
            <w:bCs w:val="0"/>
            <w:noProof/>
            <w:webHidden/>
            <w:sz w:val="20"/>
            <w:szCs w:val="20"/>
          </w:rPr>
          <w:fldChar w:fldCharType="end"/>
        </w:r>
      </w:hyperlink>
    </w:p>
    <w:p w14:paraId="22C11181" w14:textId="1D73209E"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74" w:history="1">
        <w:r w:rsidRPr="00AD6945">
          <w:rPr>
            <w:rStyle w:val="Hiperpovezava"/>
            <w:rFonts w:ascii="Arial" w:hAnsi="Arial" w:cs="Arial"/>
            <w:b w:val="0"/>
            <w:bCs w:val="0"/>
            <w:noProof/>
            <w:sz w:val="20"/>
            <w:szCs w:val="20"/>
          </w:rPr>
          <w:t>7.1</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Ponudbena dokumentacija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_Toc236650274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15</w:t>
        </w:r>
        <w:r w:rsidRPr="00AD6945">
          <w:rPr>
            <w:rFonts w:ascii="Arial" w:hAnsi="Arial" w:cs="Arial"/>
            <w:b w:val="0"/>
            <w:bCs w:val="0"/>
            <w:noProof/>
            <w:webHidden/>
            <w:sz w:val="20"/>
            <w:szCs w:val="20"/>
          </w:rPr>
          <w:fldChar w:fldCharType="end"/>
        </w:r>
      </w:hyperlink>
    </w:p>
    <w:p w14:paraId="63C93F74" w14:textId="5F219B15"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75" w:history="1">
        <w:r w:rsidRPr="00AD6945">
          <w:rPr>
            <w:rStyle w:val="Hiperpovezava"/>
            <w:rFonts w:ascii="Arial" w:hAnsi="Arial" w:cs="Arial"/>
            <w:b w:val="0"/>
            <w:bCs w:val="0"/>
            <w:noProof/>
            <w:sz w:val="20"/>
            <w:szCs w:val="20"/>
          </w:rPr>
          <w:t>7.2</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Sestavljanje ponudbe</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_Toc236650275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16</w:t>
        </w:r>
        <w:r w:rsidRPr="00AD6945">
          <w:rPr>
            <w:rFonts w:ascii="Arial" w:hAnsi="Arial" w:cs="Arial"/>
            <w:b w:val="0"/>
            <w:bCs w:val="0"/>
            <w:noProof/>
            <w:webHidden/>
            <w:sz w:val="20"/>
            <w:szCs w:val="20"/>
          </w:rPr>
          <w:fldChar w:fldCharType="end"/>
        </w:r>
      </w:hyperlink>
    </w:p>
    <w:p w14:paraId="3A942AD2" w14:textId="7A2C0EA0"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76" w:history="1">
        <w:r w:rsidRPr="00AD6945">
          <w:rPr>
            <w:rStyle w:val="Hiperpovezava"/>
            <w:rFonts w:ascii="Arial" w:hAnsi="Arial" w:cs="Arial"/>
            <w:b w:val="0"/>
            <w:bCs w:val="0"/>
            <w:noProof/>
            <w:sz w:val="20"/>
            <w:szCs w:val="20"/>
          </w:rPr>
          <w:t>7.3</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Jezik ponudbe</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_Toc236650276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17</w:t>
        </w:r>
        <w:r w:rsidRPr="00AD6945">
          <w:rPr>
            <w:rFonts w:ascii="Arial" w:hAnsi="Arial" w:cs="Arial"/>
            <w:b w:val="0"/>
            <w:bCs w:val="0"/>
            <w:noProof/>
            <w:webHidden/>
            <w:sz w:val="20"/>
            <w:szCs w:val="20"/>
          </w:rPr>
          <w:fldChar w:fldCharType="end"/>
        </w:r>
      </w:hyperlink>
    </w:p>
    <w:p w14:paraId="613B806C" w14:textId="5B1B0678"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77" w:history="1">
        <w:r w:rsidRPr="00AD6945">
          <w:rPr>
            <w:rStyle w:val="Hiperpovezava"/>
            <w:rFonts w:ascii="Arial" w:hAnsi="Arial" w:cs="Arial"/>
            <w:b w:val="0"/>
            <w:bCs w:val="0"/>
            <w:noProof/>
            <w:sz w:val="20"/>
            <w:szCs w:val="20"/>
          </w:rPr>
          <w:t>7.4</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Variantne ponudbe</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_Toc236650277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17</w:t>
        </w:r>
        <w:r w:rsidRPr="00AD6945">
          <w:rPr>
            <w:rFonts w:ascii="Arial" w:hAnsi="Arial" w:cs="Arial"/>
            <w:b w:val="0"/>
            <w:bCs w:val="0"/>
            <w:noProof/>
            <w:webHidden/>
            <w:sz w:val="20"/>
            <w:szCs w:val="20"/>
          </w:rPr>
          <w:fldChar w:fldCharType="end"/>
        </w:r>
      </w:hyperlink>
    </w:p>
    <w:p w14:paraId="42BA89AC" w14:textId="00241906"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78" w:history="1">
        <w:r w:rsidRPr="00AD6945">
          <w:rPr>
            <w:rStyle w:val="Hiperpovezava"/>
            <w:rFonts w:ascii="Arial" w:hAnsi="Arial" w:cs="Arial"/>
            <w:b w:val="0"/>
            <w:bCs w:val="0"/>
            <w:noProof/>
            <w:sz w:val="20"/>
            <w:szCs w:val="20"/>
          </w:rPr>
          <w:t>7.5</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Obseg ponudbe</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_Toc236650278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17</w:t>
        </w:r>
        <w:r w:rsidRPr="00AD6945">
          <w:rPr>
            <w:rFonts w:ascii="Arial" w:hAnsi="Arial" w:cs="Arial"/>
            <w:b w:val="0"/>
            <w:bCs w:val="0"/>
            <w:noProof/>
            <w:webHidden/>
            <w:sz w:val="20"/>
            <w:szCs w:val="20"/>
          </w:rPr>
          <w:fldChar w:fldCharType="end"/>
        </w:r>
      </w:hyperlink>
    </w:p>
    <w:p w14:paraId="09406E8B" w14:textId="5DEC90F4"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79" w:history="1">
        <w:r w:rsidRPr="00AD6945">
          <w:rPr>
            <w:rStyle w:val="Hiperpovezava"/>
            <w:rFonts w:ascii="Arial" w:hAnsi="Arial" w:cs="Arial"/>
            <w:b w:val="0"/>
            <w:bCs w:val="0"/>
            <w:noProof/>
            <w:sz w:val="20"/>
            <w:szCs w:val="20"/>
          </w:rPr>
          <w:t>7.6</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Veljavnost ponudbe</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_Toc236650279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17</w:t>
        </w:r>
        <w:r w:rsidRPr="00AD6945">
          <w:rPr>
            <w:rFonts w:ascii="Arial" w:hAnsi="Arial" w:cs="Arial"/>
            <w:b w:val="0"/>
            <w:bCs w:val="0"/>
            <w:noProof/>
            <w:webHidden/>
            <w:sz w:val="20"/>
            <w:szCs w:val="20"/>
          </w:rPr>
          <w:fldChar w:fldCharType="end"/>
        </w:r>
      </w:hyperlink>
    </w:p>
    <w:p w14:paraId="07DD82EC" w14:textId="284857FD"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80" w:history="1">
        <w:r w:rsidRPr="00AD6945">
          <w:rPr>
            <w:rStyle w:val="Hiperpovezava"/>
            <w:rFonts w:ascii="Arial" w:hAnsi="Arial" w:cs="Arial"/>
            <w:b w:val="0"/>
            <w:bCs w:val="0"/>
            <w:noProof/>
            <w:sz w:val="20"/>
            <w:szCs w:val="20"/>
          </w:rPr>
          <w:t>7.7</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Rok izvedbe</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_Toc236650280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17</w:t>
        </w:r>
        <w:r w:rsidRPr="00AD6945">
          <w:rPr>
            <w:rFonts w:ascii="Arial" w:hAnsi="Arial" w:cs="Arial"/>
            <w:b w:val="0"/>
            <w:bCs w:val="0"/>
            <w:noProof/>
            <w:webHidden/>
            <w:sz w:val="20"/>
            <w:szCs w:val="20"/>
          </w:rPr>
          <w:fldChar w:fldCharType="end"/>
        </w:r>
      </w:hyperlink>
    </w:p>
    <w:p w14:paraId="50AB9729" w14:textId="60160F7D"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82" w:history="1">
        <w:r w:rsidRPr="00AD6945">
          <w:rPr>
            <w:rStyle w:val="Hiperpovezava"/>
            <w:rFonts w:ascii="Arial" w:hAnsi="Arial" w:cs="Arial"/>
            <w:b w:val="0"/>
            <w:bCs w:val="0"/>
            <w:noProof/>
            <w:sz w:val="20"/>
            <w:szCs w:val="20"/>
          </w:rPr>
          <w:t>7.8</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Plačilni pogoji - rok plačila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_Toc236650282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17</w:t>
        </w:r>
        <w:r w:rsidRPr="00AD6945">
          <w:rPr>
            <w:rFonts w:ascii="Arial" w:hAnsi="Arial" w:cs="Arial"/>
            <w:b w:val="0"/>
            <w:bCs w:val="0"/>
            <w:noProof/>
            <w:webHidden/>
            <w:sz w:val="20"/>
            <w:szCs w:val="20"/>
          </w:rPr>
          <w:fldChar w:fldCharType="end"/>
        </w:r>
      </w:hyperlink>
    </w:p>
    <w:p w14:paraId="61D2E6D8" w14:textId="120C65AC" w:rsidR="00AD6945" w:rsidRPr="00AD6945" w:rsidRDefault="00AD6945">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83" w:history="1">
        <w:r w:rsidRPr="00AD6945">
          <w:rPr>
            <w:rStyle w:val="Hiperpovezava"/>
            <w:rFonts w:ascii="Arial" w:hAnsi="Arial" w:cs="Arial"/>
            <w:b w:val="0"/>
            <w:bCs w:val="0"/>
            <w:noProof/>
            <w:sz w:val="20"/>
            <w:szCs w:val="20"/>
          </w:rPr>
          <w:t>8.</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Zahteve naročnika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_Toc236650283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18</w:t>
        </w:r>
        <w:r w:rsidRPr="00AD6945">
          <w:rPr>
            <w:rFonts w:ascii="Arial" w:hAnsi="Arial" w:cs="Arial"/>
            <w:b w:val="0"/>
            <w:bCs w:val="0"/>
            <w:noProof/>
            <w:webHidden/>
            <w:sz w:val="20"/>
            <w:szCs w:val="20"/>
          </w:rPr>
          <w:fldChar w:fldCharType="end"/>
        </w:r>
      </w:hyperlink>
    </w:p>
    <w:p w14:paraId="72EEDC55" w14:textId="5F1FA67D" w:rsidR="00AD6945" w:rsidRPr="00AD6945" w:rsidRDefault="00AD6945">
      <w:pPr>
        <w:pStyle w:val="Kazalovsebine1"/>
        <w:tabs>
          <w:tab w:val="left" w:pos="48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84" w:history="1">
        <w:r w:rsidRPr="00AD6945">
          <w:rPr>
            <w:rStyle w:val="Hiperpovezava"/>
            <w:rFonts w:ascii="Arial" w:hAnsi="Arial" w:cs="Arial"/>
            <w:b w:val="0"/>
            <w:bCs w:val="0"/>
            <w:noProof/>
            <w:sz w:val="20"/>
            <w:szCs w:val="20"/>
          </w:rPr>
          <w:t>9.</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Finančna zavarovanja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_Toc236650284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18</w:t>
        </w:r>
        <w:r w:rsidRPr="00AD6945">
          <w:rPr>
            <w:rFonts w:ascii="Arial" w:hAnsi="Arial" w:cs="Arial"/>
            <w:b w:val="0"/>
            <w:bCs w:val="0"/>
            <w:noProof/>
            <w:webHidden/>
            <w:sz w:val="20"/>
            <w:szCs w:val="20"/>
          </w:rPr>
          <w:fldChar w:fldCharType="end"/>
        </w:r>
      </w:hyperlink>
    </w:p>
    <w:p w14:paraId="5087B059" w14:textId="10CC6095" w:rsidR="00AD6945" w:rsidRPr="00AD6945" w:rsidRDefault="00AD6945">
      <w:pPr>
        <w:pStyle w:val="Kazalovsebine1"/>
        <w:tabs>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85" w:history="1">
        <w:r w:rsidRPr="00AD6945">
          <w:rPr>
            <w:rStyle w:val="Hiperpovezava"/>
            <w:rFonts w:ascii="Arial" w:hAnsi="Arial" w:cs="Arial"/>
            <w:b w:val="0"/>
            <w:bCs w:val="0"/>
            <w:noProof/>
            <w:sz w:val="20"/>
            <w:szCs w:val="20"/>
          </w:rPr>
          <w:t>9.1 Finančno zavarovanje  za dobro izvedbo pogodbenih obveznosti</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_Toc236650285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18</w:t>
        </w:r>
        <w:r w:rsidRPr="00AD6945">
          <w:rPr>
            <w:rFonts w:ascii="Arial" w:hAnsi="Arial" w:cs="Arial"/>
            <w:b w:val="0"/>
            <w:bCs w:val="0"/>
            <w:noProof/>
            <w:webHidden/>
            <w:sz w:val="20"/>
            <w:szCs w:val="20"/>
          </w:rPr>
          <w:fldChar w:fldCharType="end"/>
        </w:r>
      </w:hyperlink>
    </w:p>
    <w:p w14:paraId="00852FC3" w14:textId="5E86A83C" w:rsidR="00AD6945" w:rsidRPr="00AD6945" w:rsidRDefault="00AD6945">
      <w:pPr>
        <w:pStyle w:val="Kazalovsebine1"/>
        <w:tabs>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86" w:history="1">
        <w:r w:rsidRPr="00AD6945">
          <w:rPr>
            <w:rStyle w:val="Hiperpovezava"/>
            <w:rFonts w:ascii="Arial" w:hAnsi="Arial" w:cs="Arial"/>
            <w:b w:val="0"/>
            <w:bCs w:val="0"/>
            <w:noProof/>
            <w:sz w:val="20"/>
            <w:szCs w:val="20"/>
          </w:rPr>
          <w:t>9.2 Finančno zavarovanje  za odpravo napak v garancijski dobi</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_Toc236650286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18</w:t>
        </w:r>
        <w:r w:rsidRPr="00AD6945">
          <w:rPr>
            <w:rFonts w:ascii="Arial" w:hAnsi="Arial" w:cs="Arial"/>
            <w:b w:val="0"/>
            <w:bCs w:val="0"/>
            <w:noProof/>
            <w:webHidden/>
            <w:sz w:val="20"/>
            <w:szCs w:val="20"/>
          </w:rPr>
          <w:fldChar w:fldCharType="end"/>
        </w:r>
      </w:hyperlink>
    </w:p>
    <w:p w14:paraId="1085EEC2" w14:textId="2E0490BF"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87" w:history="1">
        <w:r w:rsidRPr="00AD6945">
          <w:rPr>
            <w:rStyle w:val="Hiperpovezava"/>
            <w:rFonts w:ascii="Arial" w:hAnsi="Arial" w:cs="Arial"/>
            <w:b w:val="0"/>
            <w:bCs w:val="0"/>
            <w:noProof/>
            <w:sz w:val="20"/>
            <w:szCs w:val="20"/>
          </w:rPr>
          <w:t>10.</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Skupna ponudba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_Toc236650287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19</w:t>
        </w:r>
        <w:r w:rsidRPr="00AD6945">
          <w:rPr>
            <w:rFonts w:ascii="Arial" w:hAnsi="Arial" w:cs="Arial"/>
            <w:b w:val="0"/>
            <w:bCs w:val="0"/>
            <w:noProof/>
            <w:webHidden/>
            <w:sz w:val="20"/>
            <w:szCs w:val="20"/>
          </w:rPr>
          <w:fldChar w:fldCharType="end"/>
        </w:r>
      </w:hyperlink>
    </w:p>
    <w:p w14:paraId="7D2554AD" w14:textId="0C3EBE94"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88" w:history="1">
        <w:r w:rsidRPr="00AD6945">
          <w:rPr>
            <w:rStyle w:val="Hiperpovezava"/>
            <w:rFonts w:ascii="Arial" w:hAnsi="Arial" w:cs="Arial"/>
            <w:b w:val="0"/>
            <w:bCs w:val="0"/>
            <w:noProof/>
            <w:sz w:val="20"/>
            <w:szCs w:val="20"/>
          </w:rPr>
          <w:t>11.</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Ponudba s podizvajalci</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_Toc236650288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19</w:t>
        </w:r>
        <w:r w:rsidRPr="00AD6945">
          <w:rPr>
            <w:rFonts w:ascii="Arial" w:hAnsi="Arial" w:cs="Arial"/>
            <w:b w:val="0"/>
            <w:bCs w:val="0"/>
            <w:noProof/>
            <w:webHidden/>
            <w:sz w:val="20"/>
            <w:szCs w:val="20"/>
          </w:rPr>
          <w:fldChar w:fldCharType="end"/>
        </w:r>
      </w:hyperlink>
    </w:p>
    <w:p w14:paraId="1C2E7224" w14:textId="58C4B223"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89" w:history="1">
        <w:r w:rsidRPr="00AD6945">
          <w:rPr>
            <w:rStyle w:val="Hiperpovezava"/>
            <w:rFonts w:ascii="Arial" w:hAnsi="Arial" w:cs="Arial"/>
            <w:b w:val="0"/>
            <w:bCs w:val="0"/>
            <w:noProof/>
            <w:sz w:val="20"/>
            <w:szCs w:val="20"/>
          </w:rPr>
          <w:t>12.</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Tuji ponudnik</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_Toc236650289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20</w:t>
        </w:r>
        <w:r w:rsidRPr="00AD6945">
          <w:rPr>
            <w:rFonts w:ascii="Arial" w:hAnsi="Arial" w:cs="Arial"/>
            <w:b w:val="0"/>
            <w:bCs w:val="0"/>
            <w:noProof/>
            <w:webHidden/>
            <w:sz w:val="20"/>
            <w:szCs w:val="20"/>
          </w:rPr>
          <w:fldChar w:fldCharType="end"/>
        </w:r>
      </w:hyperlink>
    </w:p>
    <w:p w14:paraId="3CDD7F8F" w14:textId="584C9130"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0" w:history="1">
        <w:r w:rsidRPr="00AD6945">
          <w:rPr>
            <w:rStyle w:val="Hiperpovezava"/>
            <w:rFonts w:ascii="Arial" w:hAnsi="Arial" w:cs="Arial"/>
            <w:b w:val="0"/>
            <w:bCs w:val="0"/>
            <w:noProof/>
            <w:sz w:val="20"/>
            <w:szCs w:val="20"/>
          </w:rPr>
          <w:t>13.</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Neobičajno nizka ponudba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_Toc236650290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21</w:t>
        </w:r>
        <w:r w:rsidRPr="00AD6945">
          <w:rPr>
            <w:rFonts w:ascii="Arial" w:hAnsi="Arial" w:cs="Arial"/>
            <w:b w:val="0"/>
            <w:bCs w:val="0"/>
            <w:noProof/>
            <w:webHidden/>
            <w:sz w:val="20"/>
            <w:szCs w:val="20"/>
          </w:rPr>
          <w:fldChar w:fldCharType="end"/>
        </w:r>
      </w:hyperlink>
    </w:p>
    <w:p w14:paraId="1873586F" w14:textId="76B8FB9D"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1" w:history="1">
        <w:r w:rsidRPr="00AD6945">
          <w:rPr>
            <w:rStyle w:val="Hiperpovezava"/>
            <w:rFonts w:ascii="Arial" w:hAnsi="Arial" w:cs="Arial"/>
            <w:b w:val="0"/>
            <w:bCs w:val="0"/>
            <w:noProof/>
            <w:sz w:val="20"/>
            <w:szCs w:val="20"/>
            <w:shd w:val="clear" w:color="auto" w:fill="FFFFFF"/>
          </w:rPr>
          <w:t>14.</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shd w:val="clear" w:color="auto" w:fill="FFFFFF"/>
          </w:rPr>
          <w:t>Pregled ponudb</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_Toc236650291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21</w:t>
        </w:r>
        <w:r w:rsidRPr="00AD6945">
          <w:rPr>
            <w:rFonts w:ascii="Arial" w:hAnsi="Arial" w:cs="Arial"/>
            <w:b w:val="0"/>
            <w:bCs w:val="0"/>
            <w:noProof/>
            <w:webHidden/>
            <w:sz w:val="20"/>
            <w:szCs w:val="20"/>
          </w:rPr>
          <w:fldChar w:fldCharType="end"/>
        </w:r>
      </w:hyperlink>
    </w:p>
    <w:p w14:paraId="1C1458BE" w14:textId="71E2890A"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2" w:history="1">
        <w:r w:rsidRPr="00AD6945">
          <w:rPr>
            <w:rStyle w:val="Hiperpovezava"/>
            <w:rFonts w:ascii="Arial" w:hAnsi="Arial" w:cs="Arial"/>
            <w:b w:val="0"/>
            <w:bCs w:val="0"/>
            <w:noProof/>
            <w:sz w:val="20"/>
            <w:szCs w:val="20"/>
            <w:shd w:val="clear" w:color="auto" w:fill="FFFFFF"/>
          </w:rPr>
          <w:t>15.</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shd w:val="clear" w:color="auto" w:fill="FFFFFF"/>
          </w:rPr>
          <w:t>Dopustne dopolnitve, spremembe in popravki ponudbe</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_Toc236650292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21</w:t>
        </w:r>
        <w:r w:rsidRPr="00AD6945">
          <w:rPr>
            <w:rFonts w:ascii="Arial" w:hAnsi="Arial" w:cs="Arial"/>
            <w:b w:val="0"/>
            <w:bCs w:val="0"/>
            <w:noProof/>
            <w:webHidden/>
            <w:sz w:val="20"/>
            <w:szCs w:val="20"/>
          </w:rPr>
          <w:fldChar w:fldCharType="end"/>
        </w:r>
      </w:hyperlink>
    </w:p>
    <w:p w14:paraId="539D3043" w14:textId="78252DDD"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3" w:history="1">
        <w:r w:rsidRPr="00AD6945">
          <w:rPr>
            <w:rStyle w:val="Hiperpovezava"/>
            <w:rFonts w:ascii="Arial" w:hAnsi="Arial" w:cs="Arial"/>
            <w:b w:val="0"/>
            <w:bCs w:val="0"/>
            <w:noProof/>
            <w:sz w:val="20"/>
            <w:szCs w:val="20"/>
          </w:rPr>
          <w:t>16.</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Oddaja javnega naročila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_Toc236650293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22</w:t>
        </w:r>
        <w:r w:rsidRPr="00AD6945">
          <w:rPr>
            <w:rFonts w:ascii="Arial" w:hAnsi="Arial" w:cs="Arial"/>
            <w:b w:val="0"/>
            <w:bCs w:val="0"/>
            <w:noProof/>
            <w:webHidden/>
            <w:sz w:val="20"/>
            <w:szCs w:val="20"/>
          </w:rPr>
          <w:fldChar w:fldCharType="end"/>
        </w:r>
      </w:hyperlink>
    </w:p>
    <w:p w14:paraId="50515FDE" w14:textId="29B016EC"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4" w:history="1">
        <w:r w:rsidRPr="00AD6945">
          <w:rPr>
            <w:rStyle w:val="Hiperpovezava"/>
            <w:rFonts w:ascii="Arial" w:hAnsi="Arial" w:cs="Arial"/>
            <w:b w:val="0"/>
            <w:bCs w:val="0"/>
            <w:noProof/>
            <w:sz w:val="20"/>
            <w:szCs w:val="20"/>
          </w:rPr>
          <w:t>17.</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Sklenitev pogodbe</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_Toc236650294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22</w:t>
        </w:r>
        <w:r w:rsidRPr="00AD6945">
          <w:rPr>
            <w:rFonts w:ascii="Arial" w:hAnsi="Arial" w:cs="Arial"/>
            <w:b w:val="0"/>
            <w:bCs w:val="0"/>
            <w:noProof/>
            <w:webHidden/>
            <w:sz w:val="20"/>
            <w:szCs w:val="20"/>
          </w:rPr>
          <w:fldChar w:fldCharType="end"/>
        </w:r>
      </w:hyperlink>
    </w:p>
    <w:p w14:paraId="5CD7A635" w14:textId="4450F3A0"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5" w:history="1">
        <w:r w:rsidRPr="00AD6945">
          <w:rPr>
            <w:rStyle w:val="Hiperpovezava"/>
            <w:rFonts w:ascii="Arial" w:hAnsi="Arial" w:cs="Arial"/>
            <w:b w:val="0"/>
            <w:bCs w:val="0"/>
            <w:noProof/>
            <w:sz w:val="20"/>
            <w:szCs w:val="20"/>
          </w:rPr>
          <w:t>18.</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Ustavitev postopka, zavrnitev vseh ponudb, odstop od izvedbe javnega naročila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_Toc236650295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22</w:t>
        </w:r>
        <w:r w:rsidRPr="00AD6945">
          <w:rPr>
            <w:rFonts w:ascii="Arial" w:hAnsi="Arial" w:cs="Arial"/>
            <w:b w:val="0"/>
            <w:bCs w:val="0"/>
            <w:noProof/>
            <w:webHidden/>
            <w:sz w:val="20"/>
            <w:szCs w:val="20"/>
          </w:rPr>
          <w:fldChar w:fldCharType="end"/>
        </w:r>
      </w:hyperlink>
    </w:p>
    <w:p w14:paraId="581021EF" w14:textId="21A6B53E"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6" w:history="1">
        <w:r w:rsidRPr="00AD6945">
          <w:rPr>
            <w:rStyle w:val="Hiperpovezava"/>
            <w:rFonts w:ascii="Arial" w:hAnsi="Arial" w:cs="Arial"/>
            <w:b w:val="0"/>
            <w:bCs w:val="0"/>
            <w:noProof/>
            <w:sz w:val="20"/>
            <w:szCs w:val="20"/>
          </w:rPr>
          <w:t>19.</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Zaupnost podatkov</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_Toc236650296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23</w:t>
        </w:r>
        <w:r w:rsidRPr="00AD6945">
          <w:rPr>
            <w:rFonts w:ascii="Arial" w:hAnsi="Arial" w:cs="Arial"/>
            <w:b w:val="0"/>
            <w:bCs w:val="0"/>
            <w:noProof/>
            <w:webHidden/>
            <w:sz w:val="20"/>
            <w:szCs w:val="20"/>
          </w:rPr>
          <w:fldChar w:fldCharType="end"/>
        </w:r>
      </w:hyperlink>
    </w:p>
    <w:p w14:paraId="7DF2B020" w14:textId="430C1499"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7" w:history="1">
        <w:r w:rsidRPr="00AD6945">
          <w:rPr>
            <w:rStyle w:val="Hiperpovezava"/>
            <w:rFonts w:ascii="Arial" w:hAnsi="Arial" w:cs="Arial"/>
            <w:b w:val="0"/>
            <w:bCs w:val="0"/>
            <w:noProof/>
            <w:sz w:val="20"/>
            <w:szCs w:val="20"/>
          </w:rPr>
          <w:t>20.</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Pravno varstvo</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_Toc236650297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23</w:t>
        </w:r>
        <w:r w:rsidRPr="00AD6945">
          <w:rPr>
            <w:rFonts w:ascii="Arial" w:hAnsi="Arial" w:cs="Arial"/>
            <w:b w:val="0"/>
            <w:bCs w:val="0"/>
            <w:noProof/>
            <w:webHidden/>
            <w:sz w:val="20"/>
            <w:szCs w:val="20"/>
          </w:rPr>
          <w:fldChar w:fldCharType="end"/>
        </w:r>
      </w:hyperlink>
    </w:p>
    <w:p w14:paraId="625BC7D0" w14:textId="43E5A8E3" w:rsidR="00AD6945" w:rsidRPr="00AD6945" w:rsidRDefault="00AD6945">
      <w:pPr>
        <w:pStyle w:val="Kazalovsebine1"/>
        <w:tabs>
          <w:tab w:val="left" w:pos="720"/>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8" w:history="1">
        <w:r w:rsidRPr="00AD6945">
          <w:rPr>
            <w:rStyle w:val="Hiperpovezava"/>
            <w:rFonts w:ascii="Arial" w:hAnsi="Arial" w:cs="Arial"/>
            <w:b w:val="0"/>
            <w:bCs w:val="0"/>
            <w:noProof/>
            <w:sz w:val="20"/>
            <w:szCs w:val="20"/>
          </w:rPr>
          <w:t>21.</w:t>
        </w:r>
        <w:r w:rsidRPr="00AD6945">
          <w:rPr>
            <w:rFonts w:ascii="Arial" w:eastAsiaTheme="minorEastAsia" w:hAnsi="Arial" w:cs="Arial"/>
            <w:b w:val="0"/>
            <w:bCs w:val="0"/>
            <w:i w:val="0"/>
            <w:iCs w:val="0"/>
            <w:noProof/>
            <w:kern w:val="2"/>
            <w:sz w:val="20"/>
            <w:szCs w:val="20"/>
            <w14:ligatures w14:val="standardContextual"/>
          </w:rPr>
          <w:tab/>
        </w:r>
        <w:r w:rsidRPr="00AD6945">
          <w:rPr>
            <w:rStyle w:val="Hiperpovezava"/>
            <w:rFonts w:ascii="Arial" w:hAnsi="Arial" w:cs="Arial"/>
            <w:b w:val="0"/>
            <w:bCs w:val="0"/>
            <w:noProof/>
            <w:sz w:val="20"/>
            <w:szCs w:val="20"/>
          </w:rPr>
          <w:t>Opozorila</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_Toc236650298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24</w:t>
        </w:r>
        <w:r w:rsidRPr="00AD6945">
          <w:rPr>
            <w:rFonts w:ascii="Arial" w:hAnsi="Arial" w:cs="Arial"/>
            <w:b w:val="0"/>
            <w:bCs w:val="0"/>
            <w:noProof/>
            <w:webHidden/>
            <w:sz w:val="20"/>
            <w:szCs w:val="20"/>
          </w:rPr>
          <w:fldChar w:fldCharType="end"/>
        </w:r>
      </w:hyperlink>
    </w:p>
    <w:p w14:paraId="760D7111" w14:textId="23A898CE" w:rsidR="00AD6945" w:rsidRPr="00AD6945" w:rsidRDefault="00AD6945">
      <w:pPr>
        <w:pStyle w:val="Kazalovsebine1"/>
        <w:tabs>
          <w:tab w:val="right" w:leader="underscore" w:pos="8778"/>
        </w:tabs>
        <w:rPr>
          <w:rFonts w:ascii="Arial" w:eastAsiaTheme="minorEastAsia" w:hAnsi="Arial" w:cs="Arial"/>
          <w:b w:val="0"/>
          <w:bCs w:val="0"/>
          <w:i w:val="0"/>
          <w:iCs w:val="0"/>
          <w:noProof/>
          <w:kern w:val="2"/>
          <w:sz w:val="20"/>
          <w:szCs w:val="20"/>
          <w14:ligatures w14:val="standardContextual"/>
        </w:rPr>
      </w:pPr>
      <w:hyperlink w:anchor="_Toc236650299" w:history="1">
        <w:r w:rsidRPr="00AD6945">
          <w:rPr>
            <w:rStyle w:val="Hiperpovezava"/>
            <w:rFonts w:ascii="Arial" w:hAnsi="Arial" w:cs="Arial"/>
            <w:b w:val="0"/>
            <w:bCs w:val="0"/>
            <w:noProof/>
            <w:sz w:val="20"/>
            <w:szCs w:val="20"/>
          </w:rPr>
          <w:t>RAZPISNI OBRAZCI</w:t>
        </w:r>
        <w:r w:rsidRPr="00AD6945">
          <w:rPr>
            <w:rFonts w:ascii="Arial" w:hAnsi="Arial" w:cs="Arial"/>
            <w:b w:val="0"/>
            <w:bCs w:val="0"/>
            <w:noProof/>
            <w:webHidden/>
            <w:sz w:val="20"/>
            <w:szCs w:val="20"/>
          </w:rPr>
          <w:tab/>
        </w:r>
        <w:r w:rsidRPr="00AD6945">
          <w:rPr>
            <w:rFonts w:ascii="Arial" w:hAnsi="Arial" w:cs="Arial"/>
            <w:b w:val="0"/>
            <w:bCs w:val="0"/>
            <w:noProof/>
            <w:webHidden/>
            <w:sz w:val="20"/>
            <w:szCs w:val="20"/>
          </w:rPr>
          <w:fldChar w:fldCharType="begin"/>
        </w:r>
        <w:r w:rsidRPr="00AD6945">
          <w:rPr>
            <w:rFonts w:ascii="Arial" w:hAnsi="Arial" w:cs="Arial"/>
            <w:b w:val="0"/>
            <w:bCs w:val="0"/>
            <w:noProof/>
            <w:webHidden/>
            <w:sz w:val="20"/>
            <w:szCs w:val="20"/>
          </w:rPr>
          <w:instrText xml:space="preserve"> PAGEREF _Toc236650299 \h </w:instrText>
        </w:r>
        <w:r w:rsidRPr="00AD6945">
          <w:rPr>
            <w:rFonts w:ascii="Arial" w:hAnsi="Arial" w:cs="Arial"/>
            <w:b w:val="0"/>
            <w:bCs w:val="0"/>
            <w:noProof/>
            <w:webHidden/>
            <w:sz w:val="20"/>
            <w:szCs w:val="20"/>
          </w:rPr>
        </w:r>
        <w:r w:rsidRPr="00AD6945">
          <w:rPr>
            <w:rFonts w:ascii="Arial" w:hAnsi="Arial" w:cs="Arial"/>
            <w:b w:val="0"/>
            <w:bCs w:val="0"/>
            <w:noProof/>
            <w:webHidden/>
            <w:sz w:val="20"/>
            <w:szCs w:val="20"/>
          </w:rPr>
          <w:fldChar w:fldCharType="separate"/>
        </w:r>
        <w:r w:rsidRPr="00AD6945">
          <w:rPr>
            <w:rFonts w:ascii="Arial" w:hAnsi="Arial" w:cs="Arial"/>
            <w:b w:val="0"/>
            <w:bCs w:val="0"/>
            <w:noProof/>
            <w:webHidden/>
            <w:sz w:val="20"/>
            <w:szCs w:val="20"/>
          </w:rPr>
          <w:t>25</w:t>
        </w:r>
        <w:r w:rsidRPr="00AD6945">
          <w:rPr>
            <w:rFonts w:ascii="Arial" w:hAnsi="Arial" w:cs="Arial"/>
            <w:b w:val="0"/>
            <w:bCs w:val="0"/>
            <w:noProof/>
            <w:webHidden/>
            <w:sz w:val="20"/>
            <w:szCs w:val="20"/>
          </w:rPr>
          <w:fldChar w:fldCharType="end"/>
        </w:r>
      </w:hyperlink>
    </w:p>
    <w:p w14:paraId="290139AC" w14:textId="454336BA" w:rsidR="009D487F" w:rsidRPr="00B052F3" w:rsidRDefault="009913DD" w:rsidP="00A7428F">
      <w:pPr>
        <w:autoSpaceDE w:val="0"/>
        <w:autoSpaceDN w:val="0"/>
        <w:adjustRightInd w:val="0"/>
        <w:rPr>
          <w:rFonts w:ascii="Arial" w:hAnsi="Arial" w:cs="Arial"/>
          <w:iCs/>
          <w:sz w:val="20"/>
          <w:szCs w:val="20"/>
          <w:lang w:eastAsia="zh-TW"/>
        </w:rPr>
      </w:pPr>
      <w:r w:rsidRPr="00AD6945">
        <w:rPr>
          <w:rFonts w:ascii="Arial" w:hAnsi="Arial" w:cs="Arial"/>
          <w:sz w:val="20"/>
          <w:szCs w:val="20"/>
        </w:rPr>
        <w:fldChar w:fldCharType="end"/>
      </w:r>
      <w:r w:rsidR="009D487F" w:rsidRPr="00B052F3">
        <w:rPr>
          <w:rFonts w:ascii="Arial" w:hAnsi="Arial" w:cs="Arial"/>
          <w:iCs/>
          <w:sz w:val="20"/>
          <w:szCs w:val="20"/>
          <w:lang w:eastAsia="zh-TW"/>
        </w:rPr>
        <w:br w:type="page"/>
      </w:r>
    </w:p>
    <w:p w14:paraId="7307CD48" w14:textId="77777777" w:rsidR="006C2B54" w:rsidRDefault="006C2B54" w:rsidP="006C2B54">
      <w:pPr>
        <w:spacing w:before="120"/>
        <w:jc w:val="both"/>
        <w:rPr>
          <w:rFonts w:ascii="Arial" w:hAnsi="Arial" w:cs="Arial"/>
          <w:b/>
          <w:sz w:val="20"/>
          <w:szCs w:val="20"/>
        </w:rPr>
      </w:pPr>
      <w:bookmarkStart w:id="0" w:name="_Toc90359978"/>
      <w:bookmarkStart w:id="1" w:name="_Toc125192842"/>
      <w:bookmarkStart w:id="2" w:name="_Toc130197563"/>
      <w:bookmarkStart w:id="3" w:name="_Toc130198064"/>
      <w:bookmarkStart w:id="4" w:name="_Toc130198124"/>
      <w:bookmarkStart w:id="5" w:name="_Toc130799585"/>
      <w:bookmarkStart w:id="6" w:name="_Toc132106356"/>
      <w:bookmarkStart w:id="7" w:name="_Toc132424970"/>
      <w:bookmarkStart w:id="8" w:name="_Toc132432219"/>
      <w:bookmarkStart w:id="9" w:name="_Toc157334751"/>
      <w:r w:rsidRPr="00FC1827">
        <w:rPr>
          <w:rFonts w:ascii="Arial" w:hAnsi="Arial" w:cs="Arial"/>
          <w:b/>
          <w:sz w:val="20"/>
          <w:szCs w:val="20"/>
        </w:rPr>
        <w:lastRenderedPageBreak/>
        <w:t xml:space="preserve">NAROČNIK </w:t>
      </w:r>
    </w:p>
    <w:p w14:paraId="5069BF6F" w14:textId="77777777" w:rsidR="00F13443" w:rsidRDefault="00F13443" w:rsidP="006C2B54">
      <w:pPr>
        <w:spacing w:before="120"/>
        <w:jc w:val="both"/>
        <w:rPr>
          <w:rFonts w:ascii="Arial" w:hAnsi="Arial" w:cs="Arial"/>
          <w:b/>
          <w:sz w:val="20"/>
          <w:szCs w:val="20"/>
        </w:rPr>
      </w:pPr>
    </w:p>
    <w:p w14:paraId="563B70C0" w14:textId="77777777" w:rsidR="00F13443" w:rsidRPr="00F13443" w:rsidRDefault="00F13443" w:rsidP="00F13443">
      <w:pPr>
        <w:spacing w:before="120"/>
        <w:jc w:val="both"/>
        <w:rPr>
          <w:rFonts w:ascii="Arial" w:eastAsia="Batang" w:hAnsi="Arial" w:cs="Arial"/>
          <w:b/>
          <w:bCs/>
          <w:sz w:val="20"/>
          <w:szCs w:val="20"/>
          <w:lang w:eastAsia="ko-KR"/>
        </w:rPr>
      </w:pPr>
      <w:r w:rsidRPr="00F13443">
        <w:rPr>
          <w:rFonts w:ascii="Arial" w:eastAsia="Batang" w:hAnsi="Arial" w:cs="Arial"/>
          <w:b/>
          <w:bCs/>
          <w:sz w:val="20"/>
          <w:szCs w:val="20"/>
          <w:lang w:eastAsia="ko-KR"/>
        </w:rPr>
        <w:t xml:space="preserve">SŽ – POTNIŠKI PROMET, d.o.o., </w:t>
      </w:r>
    </w:p>
    <w:p w14:paraId="5139575B" w14:textId="77777777" w:rsidR="00F13443" w:rsidRPr="00F13443" w:rsidRDefault="00F13443" w:rsidP="00F13443">
      <w:pPr>
        <w:spacing w:before="120"/>
        <w:jc w:val="both"/>
        <w:rPr>
          <w:rFonts w:ascii="Arial" w:eastAsia="Batang" w:hAnsi="Arial" w:cs="Arial"/>
          <w:b/>
          <w:bCs/>
          <w:sz w:val="20"/>
          <w:szCs w:val="20"/>
          <w:lang w:eastAsia="ko-KR"/>
        </w:rPr>
      </w:pPr>
      <w:r w:rsidRPr="00F13443">
        <w:rPr>
          <w:rFonts w:ascii="Arial" w:eastAsia="Batang" w:hAnsi="Arial" w:cs="Arial"/>
          <w:b/>
          <w:bCs/>
          <w:sz w:val="20"/>
          <w:szCs w:val="20"/>
          <w:lang w:eastAsia="ko-KR"/>
        </w:rPr>
        <w:t xml:space="preserve">Kolodvorska 11, </w:t>
      </w:r>
    </w:p>
    <w:p w14:paraId="276586D7" w14:textId="41616A57" w:rsidR="00F13443" w:rsidRPr="00F13443" w:rsidRDefault="00F13443" w:rsidP="00F13443">
      <w:pPr>
        <w:spacing w:before="120"/>
        <w:jc w:val="both"/>
        <w:rPr>
          <w:rFonts w:ascii="Arial" w:eastAsia="Batang" w:hAnsi="Arial" w:cs="Arial"/>
          <w:b/>
          <w:bCs/>
          <w:sz w:val="20"/>
          <w:szCs w:val="20"/>
          <w:lang w:eastAsia="ko-KR"/>
        </w:rPr>
      </w:pPr>
      <w:r w:rsidRPr="00F13443">
        <w:rPr>
          <w:rFonts w:ascii="Arial" w:eastAsia="Batang" w:hAnsi="Arial" w:cs="Arial"/>
          <w:b/>
          <w:bCs/>
          <w:sz w:val="20"/>
          <w:szCs w:val="20"/>
          <w:lang w:eastAsia="ko-KR"/>
        </w:rPr>
        <w:t>1000 Ljubljana,</w:t>
      </w:r>
    </w:p>
    <w:p w14:paraId="6C80FB95" w14:textId="77777777" w:rsidR="00F13443" w:rsidRPr="00F13443" w:rsidRDefault="00F13443" w:rsidP="00F13443">
      <w:pPr>
        <w:spacing w:before="120"/>
        <w:jc w:val="both"/>
        <w:rPr>
          <w:rFonts w:ascii="Arial" w:eastAsia="Batang" w:hAnsi="Arial" w:cs="Arial"/>
          <w:b/>
          <w:bCs/>
          <w:sz w:val="20"/>
          <w:szCs w:val="20"/>
          <w:lang w:eastAsia="ko-KR"/>
        </w:rPr>
      </w:pPr>
      <w:r w:rsidRPr="00F13443">
        <w:rPr>
          <w:rFonts w:ascii="Arial" w:eastAsia="Batang" w:hAnsi="Arial" w:cs="Arial"/>
          <w:b/>
          <w:bCs/>
          <w:sz w:val="20"/>
          <w:szCs w:val="20"/>
          <w:lang w:eastAsia="ko-KR"/>
        </w:rPr>
        <w:t>Mat. št. 6017274000,</w:t>
      </w:r>
    </w:p>
    <w:p w14:paraId="2B408368" w14:textId="168F215A" w:rsidR="00F13443" w:rsidRPr="00F13443" w:rsidRDefault="00F13443" w:rsidP="00F13443">
      <w:pPr>
        <w:spacing w:before="120"/>
        <w:jc w:val="both"/>
        <w:rPr>
          <w:rFonts w:ascii="Arial" w:eastAsia="Batang" w:hAnsi="Arial" w:cs="Arial"/>
          <w:b/>
          <w:bCs/>
          <w:sz w:val="20"/>
          <w:szCs w:val="20"/>
          <w:lang w:eastAsia="ko-KR"/>
        </w:rPr>
      </w:pPr>
      <w:r w:rsidRPr="00F13443">
        <w:rPr>
          <w:rFonts w:ascii="Arial" w:eastAsia="Batang" w:hAnsi="Arial" w:cs="Arial"/>
          <w:b/>
          <w:bCs/>
          <w:sz w:val="20"/>
          <w:szCs w:val="20"/>
          <w:lang w:eastAsia="ko-KR"/>
        </w:rPr>
        <w:t>Identifikacijska številka za DDV: SI89393686</w:t>
      </w:r>
    </w:p>
    <w:p w14:paraId="0BD938D2" w14:textId="77777777" w:rsidR="00F13443" w:rsidRPr="00FC1827" w:rsidRDefault="00F13443" w:rsidP="006C2B54">
      <w:pPr>
        <w:spacing w:before="120"/>
        <w:jc w:val="both"/>
        <w:rPr>
          <w:rFonts w:ascii="Arial" w:hAnsi="Arial" w:cs="Arial"/>
          <w:b/>
          <w:sz w:val="20"/>
          <w:szCs w:val="20"/>
        </w:rPr>
      </w:pPr>
    </w:p>
    <w:p w14:paraId="2AC5E446" w14:textId="714C632C" w:rsidR="006C2B54" w:rsidRPr="00153BB7" w:rsidRDefault="006C2B54" w:rsidP="00A51C58">
      <w:pPr>
        <w:tabs>
          <w:tab w:val="num" w:pos="0"/>
        </w:tabs>
        <w:spacing w:line="280" w:lineRule="exact"/>
        <w:jc w:val="both"/>
        <w:rPr>
          <w:rFonts w:ascii="Arial" w:hAnsi="Arial" w:cs="Arial"/>
          <w:bCs/>
          <w:iCs/>
          <w:sz w:val="20"/>
          <w:szCs w:val="20"/>
        </w:rPr>
      </w:pPr>
      <w:r w:rsidRPr="00063D36">
        <w:rPr>
          <w:rFonts w:ascii="Arial" w:hAnsi="Arial" w:cs="Arial"/>
          <w:sz w:val="20"/>
          <w:szCs w:val="20"/>
        </w:rPr>
        <w:t>Na podlagi Zakona o javnem naročanju (Uradni list RS, št. 91/</w:t>
      </w:r>
      <w:r w:rsidR="0013713F" w:rsidRPr="00063D36">
        <w:rPr>
          <w:rFonts w:ascii="Arial" w:hAnsi="Arial" w:cs="Arial"/>
          <w:sz w:val="20"/>
          <w:szCs w:val="20"/>
        </w:rPr>
        <w:t>20</w:t>
      </w:r>
      <w:r w:rsidRPr="00063D36">
        <w:rPr>
          <w:rFonts w:ascii="Arial" w:hAnsi="Arial" w:cs="Arial"/>
          <w:sz w:val="20"/>
          <w:szCs w:val="20"/>
        </w:rPr>
        <w:t>15</w:t>
      </w:r>
      <w:r w:rsidR="0013713F" w:rsidRPr="00063D36">
        <w:rPr>
          <w:rFonts w:ascii="Arial" w:hAnsi="Arial" w:cs="Arial"/>
          <w:sz w:val="20"/>
          <w:szCs w:val="20"/>
        </w:rPr>
        <w:t>, 1</w:t>
      </w:r>
      <w:r w:rsidRPr="00063D36">
        <w:rPr>
          <w:rFonts w:ascii="Arial" w:hAnsi="Arial" w:cs="Arial"/>
          <w:sz w:val="20"/>
          <w:szCs w:val="20"/>
        </w:rPr>
        <w:t>4/</w:t>
      </w:r>
      <w:r w:rsidR="0013713F" w:rsidRPr="00063D36">
        <w:rPr>
          <w:rFonts w:ascii="Arial" w:hAnsi="Arial" w:cs="Arial"/>
          <w:sz w:val="20"/>
          <w:szCs w:val="20"/>
        </w:rPr>
        <w:t>20</w:t>
      </w:r>
      <w:r w:rsidRPr="00063D36">
        <w:rPr>
          <w:rFonts w:ascii="Arial" w:hAnsi="Arial" w:cs="Arial"/>
          <w:sz w:val="20"/>
          <w:szCs w:val="20"/>
        </w:rPr>
        <w:t>18, 121/2021</w:t>
      </w:r>
      <w:r w:rsidR="005A60C8" w:rsidRPr="00063D36">
        <w:rPr>
          <w:rFonts w:ascii="Arial" w:hAnsi="Arial" w:cs="Arial"/>
          <w:sz w:val="20"/>
          <w:szCs w:val="20"/>
        </w:rPr>
        <w:t xml:space="preserve">, </w:t>
      </w:r>
      <w:r w:rsidR="0013713F" w:rsidRPr="00063D36">
        <w:rPr>
          <w:rFonts w:ascii="Arial" w:hAnsi="Arial" w:cs="Arial"/>
          <w:sz w:val="20"/>
          <w:szCs w:val="20"/>
        </w:rPr>
        <w:t>10/2022</w:t>
      </w:r>
      <w:r w:rsidR="005A60C8" w:rsidRPr="00063D36">
        <w:rPr>
          <w:rFonts w:ascii="Arial" w:hAnsi="Arial" w:cs="Arial"/>
          <w:sz w:val="20"/>
          <w:szCs w:val="20"/>
        </w:rPr>
        <w:t>,</w:t>
      </w:r>
      <w:r w:rsidR="005A60C8" w:rsidRPr="00F8218B">
        <w:rPr>
          <w:rFonts w:ascii="Arial" w:hAnsi="Arial" w:cs="Arial"/>
          <w:sz w:val="20"/>
          <w:szCs w:val="20"/>
        </w:rPr>
        <w:t xml:space="preserve"> 74/22 – odl. US</w:t>
      </w:r>
      <w:r w:rsidR="001465B9">
        <w:rPr>
          <w:rFonts w:ascii="Arial" w:hAnsi="Arial" w:cs="Arial"/>
          <w:sz w:val="20"/>
          <w:szCs w:val="20"/>
        </w:rPr>
        <w:t>,</w:t>
      </w:r>
      <w:r w:rsidR="005A60C8" w:rsidRPr="00F8218B">
        <w:rPr>
          <w:rFonts w:ascii="Arial" w:hAnsi="Arial" w:cs="Arial"/>
          <w:sz w:val="20"/>
          <w:szCs w:val="20"/>
        </w:rPr>
        <w:t xml:space="preserve"> 100/22 – ZNUZSZS</w:t>
      </w:r>
      <w:r w:rsidR="006B75E2">
        <w:rPr>
          <w:rFonts w:ascii="Arial" w:hAnsi="Arial" w:cs="Arial"/>
          <w:sz w:val="20"/>
          <w:szCs w:val="20"/>
        </w:rPr>
        <w:t>,</w:t>
      </w:r>
      <w:r w:rsidR="001465B9">
        <w:rPr>
          <w:rFonts w:ascii="Arial" w:hAnsi="Arial" w:cs="Arial"/>
          <w:sz w:val="20"/>
          <w:szCs w:val="20"/>
        </w:rPr>
        <w:t xml:space="preserve"> 28/23</w:t>
      </w:r>
      <w:r w:rsidR="00F13443">
        <w:rPr>
          <w:rFonts w:ascii="Arial" w:hAnsi="Arial" w:cs="Arial"/>
          <w:sz w:val="20"/>
          <w:szCs w:val="20"/>
        </w:rPr>
        <w:t>,</w:t>
      </w:r>
      <w:r w:rsidR="006B75E2">
        <w:rPr>
          <w:rFonts w:ascii="Arial" w:hAnsi="Arial" w:cs="Arial"/>
          <w:sz w:val="20"/>
          <w:szCs w:val="20"/>
        </w:rPr>
        <w:t xml:space="preserve"> 88/23 – ZOPNN-F</w:t>
      </w:r>
      <w:r w:rsidR="00F13443">
        <w:rPr>
          <w:rFonts w:ascii="Arial" w:hAnsi="Arial" w:cs="Arial"/>
          <w:sz w:val="20"/>
          <w:szCs w:val="20"/>
        </w:rPr>
        <w:t xml:space="preserve"> in 83/25-ZOUL</w:t>
      </w:r>
      <w:r w:rsidR="005A60C8" w:rsidRPr="00F8218B">
        <w:rPr>
          <w:rFonts w:ascii="Arial" w:hAnsi="Arial" w:cs="Arial"/>
          <w:sz w:val="20"/>
          <w:szCs w:val="20"/>
        </w:rPr>
        <w:t xml:space="preserve">; </w:t>
      </w:r>
      <w:r w:rsidRPr="00F8218B">
        <w:rPr>
          <w:rFonts w:ascii="Arial" w:hAnsi="Arial" w:cs="Arial"/>
          <w:sz w:val="20"/>
          <w:szCs w:val="20"/>
        </w:rPr>
        <w:t>v nadaljevanju »ZJN</w:t>
      </w:r>
      <w:r w:rsidRPr="00FC1827">
        <w:rPr>
          <w:rFonts w:ascii="Arial" w:hAnsi="Arial" w:cs="Arial"/>
          <w:sz w:val="20"/>
          <w:szCs w:val="20"/>
        </w:rPr>
        <w:t>-3«), naročnik S</w:t>
      </w:r>
      <w:r w:rsidR="0013713F" w:rsidRPr="00FC1827">
        <w:rPr>
          <w:rFonts w:ascii="Arial" w:hAnsi="Arial" w:cs="Arial"/>
          <w:sz w:val="20"/>
          <w:szCs w:val="20"/>
        </w:rPr>
        <w:t>Ž-</w:t>
      </w:r>
      <w:r w:rsidR="00260549">
        <w:rPr>
          <w:rFonts w:ascii="Arial" w:hAnsi="Arial" w:cs="Arial"/>
          <w:sz w:val="20"/>
          <w:szCs w:val="20"/>
        </w:rPr>
        <w:t>Potniški promet</w:t>
      </w:r>
      <w:r w:rsidR="00E43352">
        <w:rPr>
          <w:rFonts w:ascii="Arial" w:hAnsi="Arial" w:cs="Arial"/>
          <w:sz w:val="20"/>
          <w:szCs w:val="20"/>
        </w:rPr>
        <w:t>, d.</w:t>
      </w:r>
      <w:r w:rsidR="003E4C3D">
        <w:rPr>
          <w:rFonts w:ascii="Arial" w:hAnsi="Arial" w:cs="Arial"/>
          <w:sz w:val="20"/>
          <w:szCs w:val="20"/>
        </w:rPr>
        <w:t xml:space="preserve"> </w:t>
      </w:r>
      <w:r w:rsidR="00E43352">
        <w:rPr>
          <w:rFonts w:ascii="Arial" w:hAnsi="Arial" w:cs="Arial"/>
          <w:sz w:val="20"/>
          <w:szCs w:val="20"/>
        </w:rPr>
        <w:t>o.</w:t>
      </w:r>
      <w:r w:rsidR="003E4C3D">
        <w:rPr>
          <w:rFonts w:ascii="Arial" w:hAnsi="Arial" w:cs="Arial"/>
          <w:sz w:val="20"/>
          <w:szCs w:val="20"/>
        </w:rPr>
        <w:t xml:space="preserve"> </w:t>
      </w:r>
      <w:r w:rsidR="00E43352">
        <w:rPr>
          <w:rFonts w:ascii="Arial" w:hAnsi="Arial" w:cs="Arial"/>
          <w:sz w:val="20"/>
          <w:szCs w:val="20"/>
        </w:rPr>
        <w:t>o.</w:t>
      </w:r>
      <w:r w:rsidRPr="00FC1827">
        <w:rPr>
          <w:rFonts w:ascii="Arial" w:hAnsi="Arial" w:cs="Arial"/>
          <w:sz w:val="20"/>
          <w:szCs w:val="20"/>
        </w:rPr>
        <w:t xml:space="preserve">, </w:t>
      </w:r>
      <w:r w:rsidR="00E43352">
        <w:rPr>
          <w:rFonts w:ascii="Arial" w:hAnsi="Arial" w:cs="Arial"/>
          <w:sz w:val="20"/>
          <w:szCs w:val="20"/>
        </w:rPr>
        <w:t>Kolodvorska</w:t>
      </w:r>
      <w:r w:rsidR="00AB1863">
        <w:rPr>
          <w:rFonts w:ascii="Arial" w:hAnsi="Arial" w:cs="Arial"/>
          <w:sz w:val="20"/>
          <w:szCs w:val="20"/>
        </w:rPr>
        <w:t xml:space="preserve"> ulica</w:t>
      </w:r>
      <w:r w:rsidR="00E43352">
        <w:rPr>
          <w:rFonts w:ascii="Arial" w:hAnsi="Arial" w:cs="Arial"/>
          <w:sz w:val="20"/>
          <w:szCs w:val="20"/>
        </w:rPr>
        <w:t xml:space="preserve"> 11</w:t>
      </w:r>
      <w:r w:rsidRPr="00FC1827">
        <w:rPr>
          <w:rFonts w:ascii="Arial" w:hAnsi="Arial" w:cs="Arial"/>
          <w:sz w:val="20"/>
          <w:szCs w:val="20"/>
        </w:rPr>
        <w:t>, 1000 Ljubljana, v svojem imenu,</w:t>
      </w:r>
      <w:r w:rsidRPr="00FC1827">
        <w:rPr>
          <w:rFonts w:ascii="Arial" w:hAnsi="Arial" w:cs="Arial"/>
          <w:color w:val="FF0000"/>
          <w:sz w:val="20"/>
          <w:szCs w:val="20"/>
        </w:rPr>
        <w:t xml:space="preserve"> </w:t>
      </w:r>
      <w:r w:rsidRPr="00FC1827">
        <w:rPr>
          <w:rFonts w:ascii="Arial" w:hAnsi="Arial" w:cs="Arial"/>
          <w:sz w:val="20"/>
          <w:szCs w:val="20"/>
        </w:rPr>
        <w:t>vabi k predložitvi ponudbe za oddajo javnega naročila, katerega predmet je</w:t>
      </w:r>
      <w:r w:rsidR="00F8218B">
        <w:rPr>
          <w:rFonts w:ascii="Arial" w:hAnsi="Arial" w:cs="Arial"/>
          <w:sz w:val="20"/>
          <w:szCs w:val="20"/>
        </w:rPr>
        <w:t xml:space="preserve"> </w:t>
      </w:r>
      <w:r w:rsidR="00260549" w:rsidRPr="00260549">
        <w:rPr>
          <w:rFonts w:ascii="Arial" w:hAnsi="Arial" w:cs="Arial"/>
          <w:sz w:val="20"/>
          <w:szCs w:val="20"/>
        </w:rPr>
        <w:t>vzpostavitev platforme GPS sledenja voznega parka SŽ- Potniški promet ter integracija z internimi sistemi Slovenskih železnic - Sledenja železniških vozil z GPS napravami v realnem času</w:t>
      </w:r>
      <w:r w:rsidR="00AF2BBF">
        <w:rPr>
          <w:rFonts w:ascii="Arial" w:hAnsi="Arial" w:cs="Arial"/>
          <w:bCs/>
          <w:sz w:val="20"/>
          <w:szCs w:val="20"/>
        </w:rPr>
        <w:t xml:space="preserve"> </w:t>
      </w:r>
      <w:r w:rsidRPr="00153BB7">
        <w:rPr>
          <w:rFonts w:ascii="Arial" w:hAnsi="Arial" w:cs="Arial"/>
          <w:b/>
          <w:sz w:val="20"/>
          <w:szCs w:val="20"/>
        </w:rPr>
        <w:t xml:space="preserve">po postopku oddaje naročila male vrednosti </w:t>
      </w:r>
      <w:r w:rsidRPr="00153BB7">
        <w:rPr>
          <w:rFonts w:ascii="Arial" w:hAnsi="Arial" w:cs="Arial"/>
          <w:sz w:val="20"/>
          <w:szCs w:val="20"/>
        </w:rPr>
        <w:t>na podlagi 47. člena ZJN-3.</w:t>
      </w:r>
    </w:p>
    <w:p w14:paraId="2EF723E0" w14:textId="5E9C37E8" w:rsidR="006C2B54" w:rsidRPr="00153BB7" w:rsidRDefault="006C2B54" w:rsidP="00A51C58">
      <w:pPr>
        <w:spacing w:before="120" w:after="120" w:line="280" w:lineRule="exact"/>
        <w:jc w:val="both"/>
        <w:rPr>
          <w:rFonts w:ascii="Arial" w:hAnsi="Arial" w:cs="Arial"/>
          <w:sz w:val="20"/>
          <w:szCs w:val="20"/>
        </w:rPr>
      </w:pPr>
      <w:r w:rsidRPr="00153BB7">
        <w:rPr>
          <w:rFonts w:ascii="Arial" w:hAnsi="Arial" w:cs="Arial"/>
          <w:sz w:val="20"/>
          <w:szCs w:val="20"/>
        </w:rPr>
        <w:t>Naročnik je v svojem imenu družba S</w:t>
      </w:r>
      <w:r w:rsidR="0013713F" w:rsidRPr="00153BB7">
        <w:rPr>
          <w:rFonts w:ascii="Arial" w:hAnsi="Arial" w:cs="Arial"/>
          <w:sz w:val="20"/>
          <w:szCs w:val="20"/>
        </w:rPr>
        <w:t>Ž</w:t>
      </w:r>
      <w:r w:rsidR="00F8218B" w:rsidRPr="00153BB7">
        <w:rPr>
          <w:rFonts w:ascii="Arial" w:hAnsi="Arial" w:cs="Arial"/>
          <w:sz w:val="20"/>
          <w:szCs w:val="20"/>
        </w:rPr>
        <w:t xml:space="preserve"> – </w:t>
      </w:r>
      <w:r w:rsidR="00F13443">
        <w:rPr>
          <w:rFonts w:ascii="Arial" w:hAnsi="Arial" w:cs="Arial"/>
          <w:bCs/>
          <w:sz w:val="20"/>
          <w:szCs w:val="20"/>
        </w:rPr>
        <w:t>Potniški promet</w:t>
      </w:r>
      <w:r w:rsidRPr="00153BB7">
        <w:rPr>
          <w:rFonts w:ascii="Arial" w:hAnsi="Arial" w:cs="Arial"/>
          <w:sz w:val="20"/>
          <w:szCs w:val="20"/>
        </w:rPr>
        <w:t>, d.</w:t>
      </w:r>
      <w:r w:rsidR="003E4C3D" w:rsidRPr="00153BB7">
        <w:rPr>
          <w:rFonts w:ascii="Arial" w:hAnsi="Arial" w:cs="Arial"/>
          <w:sz w:val="20"/>
          <w:szCs w:val="20"/>
        </w:rPr>
        <w:t xml:space="preserve"> </w:t>
      </w:r>
      <w:r w:rsidRPr="00153BB7">
        <w:rPr>
          <w:rFonts w:ascii="Arial" w:hAnsi="Arial" w:cs="Arial"/>
          <w:sz w:val="20"/>
          <w:szCs w:val="20"/>
        </w:rPr>
        <w:t>o.</w:t>
      </w:r>
      <w:r w:rsidR="003E4C3D" w:rsidRPr="00153BB7">
        <w:rPr>
          <w:rFonts w:ascii="Arial" w:hAnsi="Arial" w:cs="Arial"/>
          <w:sz w:val="20"/>
          <w:szCs w:val="20"/>
        </w:rPr>
        <w:t xml:space="preserve"> </w:t>
      </w:r>
      <w:r w:rsidRPr="00153BB7">
        <w:rPr>
          <w:rFonts w:ascii="Arial" w:hAnsi="Arial" w:cs="Arial"/>
          <w:sz w:val="20"/>
          <w:szCs w:val="20"/>
        </w:rPr>
        <w:t>o.</w:t>
      </w:r>
    </w:p>
    <w:p w14:paraId="5A281FE4" w14:textId="02B2F85B" w:rsidR="006C2B54" w:rsidRPr="00153BB7" w:rsidRDefault="006C2B54" w:rsidP="00A51C58">
      <w:pPr>
        <w:widowControl w:val="0"/>
        <w:spacing w:line="280" w:lineRule="exact"/>
        <w:rPr>
          <w:rFonts w:ascii="Arial" w:hAnsi="Arial" w:cs="Arial"/>
          <w:sz w:val="20"/>
          <w:szCs w:val="20"/>
        </w:rPr>
      </w:pPr>
      <w:r w:rsidRPr="00153BB7">
        <w:rPr>
          <w:rFonts w:ascii="Arial" w:hAnsi="Arial" w:cs="Arial"/>
          <w:sz w:val="20"/>
          <w:szCs w:val="20"/>
        </w:rPr>
        <w:t xml:space="preserve">Javno naročilo se izvaja kot javno naročilo na </w:t>
      </w:r>
      <w:r w:rsidR="0013713F" w:rsidRPr="00153BB7">
        <w:rPr>
          <w:rFonts w:ascii="Arial" w:hAnsi="Arial" w:cs="Arial"/>
          <w:sz w:val="20"/>
          <w:szCs w:val="20"/>
        </w:rPr>
        <w:t>infrastrukturnem področju</w:t>
      </w:r>
      <w:r w:rsidR="00B7487A" w:rsidRPr="00153BB7">
        <w:rPr>
          <w:rFonts w:ascii="Arial" w:hAnsi="Arial" w:cs="Arial"/>
          <w:sz w:val="20"/>
          <w:szCs w:val="20"/>
        </w:rPr>
        <w:t>.</w:t>
      </w:r>
    </w:p>
    <w:p w14:paraId="72BA2F9C" w14:textId="77777777" w:rsidR="005E1254" w:rsidRPr="00335060" w:rsidRDefault="005E1254" w:rsidP="00A51C58">
      <w:pPr>
        <w:widowControl w:val="0"/>
        <w:spacing w:line="280" w:lineRule="exact"/>
        <w:rPr>
          <w:rFonts w:ascii="Arial" w:hAnsi="Arial" w:cs="Arial"/>
          <w:sz w:val="16"/>
          <w:szCs w:val="16"/>
        </w:rPr>
      </w:pPr>
    </w:p>
    <w:p w14:paraId="505C4DA9" w14:textId="57E80C43" w:rsidR="006C2B54" w:rsidRPr="00153BB7" w:rsidRDefault="005E1254" w:rsidP="00A51C58">
      <w:pPr>
        <w:widowControl w:val="0"/>
        <w:spacing w:line="280" w:lineRule="exact"/>
        <w:rPr>
          <w:rFonts w:ascii="Arial" w:hAnsi="Arial" w:cs="Arial"/>
          <w:sz w:val="20"/>
          <w:szCs w:val="20"/>
        </w:rPr>
      </w:pPr>
      <w:r w:rsidRPr="00153BB7">
        <w:rPr>
          <w:rFonts w:ascii="Arial" w:hAnsi="Arial" w:cs="Arial"/>
          <w:sz w:val="20"/>
          <w:szCs w:val="20"/>
        </w:rPr>
        <w:t>Javno naročilo je enovito in ni razdeljeno na sklope.</w:t>
      </w:r>
    </w:p>
    <w:p w14:paraId="768755B4" w14:textId="77777777" w:rsidR="005E1254" w:rsidRPr="00335060" w:rsidRDefault="005E1254" w:rsidP="00A51C58">
      <w:pPr>
        <w:widowControl w:val="0"/>
        <w:spacing w:line="280" w:lineRule="exact"/>
        <w:jc w:val="both"/>
        <w:rPr>
          <w:rFonts w:ascii="Arial" w:hAnsi="Arial" w:cs="Arial"/>
          <w:sz w:val="16"/>
          <w:szCs w:val="16"/>
        </w:rPr>
      </w:pPr>
    </w:p>
    <w:p w14:paraId="001C3273" w14:textId="1138AF6A" w:rsidR="006C2B54" w:rsidRPr="00FC1827" w:rsidRDefault="006C2B54" w:rsidP="0027321B">
      <w:pPr>
        <w:widowControl w:val="0"/>
        <w:jc w:val="both"/>
        <w:rPr>
          <w:rFonts w:ascii="Arial" w:hAnsi="Arial" w:cs="Arial"/>
          <w:b/>
          <w:sz w:val="20"/>
          <w:szCs w:val="20"/>
        </w:rPr>
      </w:pPr>
      <w:r w:rsidRPr="00FC1827">
        <w:rPr>
          <w:rFonts w:ascii="Arial" w:hAnsi="Arial" w:cs="Arial"/>
          <w:sz w:val="20"/>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w:t>
      </w:r>
      <w:r w:rsidR="008825C8" w:rsidRPr="00FC1827">
        <w:rPr>
          <w:rFonts w:ascii="Arial" w:hAnsi="Arial" w:cs="Arial"/>
          <w:sz w:val="20"/>
          <w:szCs w:val="20"/>
        </w:rPr>
        <w:t>ne oceni</w:t>
      </w:r>
      <w:r w:rsidRPr="00FC1827">
        <w:rPr>
          <w:rFonts w:ascii="Arial" w:hAnsi="Arial" w:cs="Arial"/>
          <w:sz w:val="20"/>
          <w:szCs w:val="20"/>
        </w:rPr>
        <w:t xml:space="preserve"> za neobičajno nizko</w:t>
      </w:r>
      <w:r w:rsidR="008825C8" w:rsidRPr="00FC1827">
        <w:rPr>
          <w:rFonts w:ascii="Arial" w:hAnsi="Arial" w:cs="Arial"/>
          <w:sz w:val="20"/>
          <w:szCs w:val="20"/>
        </w:rPr>
        <w:t xml:space="preserve"> in</w:t>
      </w:r>
      <w:r w:rsidRPr="00FC1827">
        <w:rPr>
          <w:rFonts w:ascii="Arial" w:hAnsi="Arial" w:cs="Arial"/>
          <w:sz w:val="20"/>
          <w:szCs w:val="20"/>
        </w:rPr>
        <w:t xml:space="preserve"> cena ne </w:t>
      </w:r>
      <w:r w:rsidR="008825C8" w:rsidRPr="00FC1827">
        <w:rPr>
          <w:rFonts w:ascii="Arial" w:hAnsi="Arial" w:cs="Arial"/>
          <w:sz w:val="20"/>
          <w:szCs w:val="20"/>
        </w:rPr>
        <w:t xml:space="preserve">sme </w:t>
      </w:r>
      <w:r w:rsidRPr="00FC1827">
        <w:rPr>
          <w:rFonts w:ascii="Arial" w:hAnsi="Arial" w:cs="Arial"/>
          <w:sz w:val="20"/>
          <w:szCs w:val="20"/>
        </w:rPr>
        <w:t>presega</w:t>
      </w:r>
      <w:r w:rsidR="008825C8" w:rsidRPr="00FC1827">
        <w:rPr>
          <w:rFonts w:ascii="Arial" w:hAnsi="Arial" w:cs="Arial"/>
          <w:sz w:val="20"/>
          <w:szCs w:val="20"/>
        </w:rPr>
        <w:t>ti</w:t>
      </w:r>
      <w:r w:rsidRPr="00FC1827">
        <w:rPr>
          <w:rFonts w:ascii="Arial" w:hAnsi="Arial" w:cs="Arial"/>
          <w:sz w:val="20"/>
          <w:szCs w:val="20"/>
        </w:rPr>
        <w:t xml:space="preserve"> zagotovljenih sredstev naročnika </w:t>
      </w:r>
      <w:r w:rsidR="008825C8" w:rsidRPr="00FC1827">
        <w:rPr>
          <w:rFonts w:ascii="Arial" w:hAnsi="Arial" w:cs="Arial"/>
          <w:sz w:val="20"/>
          <w:szCs w:val="20"/>
        </w:rPr>
        <w:t xml:space="preserve">da bo ponudba lahko </w:t>
      </w:r>
      <w:r w:rsidRPr="00FC1827">
        <w:rPr>
          <w:rFonts w:ascii="Arial" w:hAnsi="Arial" w:cs="Arial"/>
          <w:sz w:val="20"/>
          <w:szCs w:val="20"/>
        </w:rPr>
        <w:t xml:space="preserve">označena za dopustno. </w:t>
      </w:r>
    </w:p>
    <w:p w14:paraId="54C82863" w14:textId="77777777" w:rsidR="006C2B54" w:rsidRPr="00335060" w:rsidRDefault="006C2B54" w:rsidP="00A51C58">
      <w:pPr>
        <w:spacing w:line="280" w:lineRule="exact"/>
        <w:jc w:val="both"/>
        <w:rPr>
          <w:rFonts w:ascii="Arial" w:hAnsi="Arial" w:cs="Arial"/>
          <w:b/>
          <w:sz w:val="16"/>
          <w:szCs w:val="16"/>
        </w:rPr>
      </w:pPr>
    </w:p>
    <w:p w14:paraId="2083C3B2" w14:textId="1A184BF6" w:rsidR="0096540E" w:rsidRPr="00FC1827" w:rsidRDefault="0096540E" w:rsidP="003D508D">
      <w:pPr>
        <w:pStyle w:val="Naslov1"/>
        <w:rPr>
          <w:sz w:val="20"/>
          <w:szCs w:val="20"/>
        </w:rPr>
      </w:pPr>
      <w:bookmarkStart w:id="10" w:name="_Toc236650262"/>
      <w:r w:rsidRPr="00FC1827">
        <w:rPr>
          <w:sz w:val="20"/>
          <w:szCs w:val="20"/>
        </w:rPr>
        <w:t>Osnovni podatki o naročilu</w:t>
      </w:r>
      <w:bookmarkEnd w:id="0"/>
      <w:bookmarkEnd w:id="10"/>
    </w:p>
    <w:p w14:paraId="79F7350A" w14:textId="77777777" w:rsidR="0096540E" w:rsidRPr="00335060" w:rsidRDefault="0096540E" w:rsidP="0096540E">
      <w:pPr>
        <w:rPr>
          <w:rFonts w:ascii="Arial" w:hAnsi="Arial" w:cs="Arial"/>
          <w:sz w:val="16"/>
          <w:szCs w:val="16"/>
        </w:rPr>
      </w:pPr>
    </w:p>
    <w:p w14:paraId="216E695F" w14:textId="77777777" w:rsidR="0096540E" w:rsidRPr="00FC1827" w:rsidRDefault="0096540E" w:rsidP="0096540E">
      <w:pPr>
        <w:jc w:val="both"/>
        <w:rPr>
          <w:rFonts w:ascii="Arial" w:hAnsi="Arial" w:cs="Arial"/>
          <w:sz w:val="20"/>
          <w:szCs w:val="20"/>
        </w:rPr>
      </w:pPr>
      <w:r w:rsidRPr="00FC1827">
        <w:rPr>
          <w:rFonts w:ascii="Arial" w:hAnsi="Arial" w:cs="Arial"/>
          <w:sz w:val="20"/>
          <w:szCs w:val="20"/>
        </w:rPr>
        <w:t xml:space="preserve">Oznaka javnega naročila: </w:t>
      </w:r>
    </w:p>
    <w:p w14:paraId="6627CB05" w14:textId="25AB357D" w:rsidR="008A11C6" w:rsidRPr="005D2798" w:rsidRDefault="008A11C6" w:rsidP="008A11C6">
      <w:pPr>
        <w:jc w:val="both"/>
        <w:rPr>
          <w:rFonts w:ascii="Arial" w:hAnsi="Arial" w:cs="Arial"/>
          <w:b/>
          <w:sz w:val="20"/>
          <w:szCs w:val="20"/>
        </w:rPr>
      </w:pPr>
      <w:r w:rsidRPr="003545BF">
        <w:rPr>
          <w:rFonts w:ascii="Arial" w:hAnsi="Arial" w:cs="Arial"/>
          <w:b/>
          <w:sz w:val="20"/>
          <w:szCs w:val="20"/>
        </w:rPr>
        <w:t>Vzpostavitev platforme GPS sledenja voznega parka SŽ- Potniški promet ter integracija z internimi sistemi Slovenskih železnic - Sledenja železniških vozil z GPS napravami v realnem času</w:t>
      </w:r>
      <w:r w:rsidR="00BA22CF" w:rsidRPr="003545BF">
        <w:rPr>
          <w:rFonts w:ascii="Arial" w:hAnsi="Arial" w:cs="Arial"/>
          <w:b/>
          <w:sz w:val="20"/>
          <w:szCs w:val="20"/>
        </w:rPr>
        <w:t xml:space="preserve"> in vzdrževanje za obdobje 24 mesecev</w:t>
      </w:r>
      <w:r w:rsidRPr="005D2798">
        <w:rPr>
          <w:rFonts w:ascii="Arial" w:hAnsi="Arial" w:cs="Arial"/>
          <w:b/>
          <w:sz w:val="20"/>
          <w:szCs w:val="20"/>
        </w:rPr>
        <w:t>.</w:t>
      </w:r>
    </w:p>
    <w:p w14:paraId="481A60FD" w14:textId="77777777" w:rsidR="00385AAF" w:rsidRPr="005D2798" w:rsidRDefault="00385AAF" w:rsidP="008A11C6">
      <w:pPr>
        <w:jc w:val="both"/>
        <w:rPr>
          <w:rFonts w:ascii="Arial" w:hAnsi="Arial" w:cs="Arial"/>
          <w:b/>
          <w:sz w:val="20"/>
          <w:szCs w:val="20"/>
        </w:rPr>
      </w:pPr>
    </w:p>
    <w:p w14:paraId="4F0BB91F" w14:textId="277AE69C" w:rsidR="00F8218B" w:rsidRPr="00335060" w:rsidRDefault="00385AAF" w:rsidP="00385AAF">
      <w:pPr>
        <w:jc w:val="both"/>
        <w:rPr>
          <w:rFonts w:ascii="Arial" w:hAnsi="Arial" w:cs="Arial"/>
          <w:b/>
          <w:i/>
          <w:sz w:val="16"/>
          <w:szCs w:val="16"/>
        </w:rPr>
      </w:pPr>
      <w:r w:rsidRPr="005D2798">
        <w:rPr>
          <w:rFonts w:ascii="Arial" w:hAnsi="Arial" w:cs="Arial"/>
          <w:sz w:val="20"/>
        </w:rPr>
        <w:t xml:space="preserve">Predmet naročila je vzpostavitve sistema sledenja za 130 tirnih vozil </w:t>
      </w:r>
      <w:r w:rsidRPr="005D2798">
        <w:rPr>
          <w:rFonts w:ascii="Arial" w:hAnsi="Arial" w:cs="Arial"/>
          <w:sz w:val="20"/>
          <w:szCs w:val="20"/>
        </w:rPr>
        <w:t xml:space="preserve">voznega parka SŽ- Potniški promet d.o.o. </w:t>
      </w:r>
      <w:r w:rsidRPr="005D2798">
        <w:rPr>
          <w:rFonts w:ascii="Arial" w:hAnsi="Arial" w:cs="Arial"/>
          <w:sz w:val="20"/>
        </w:rPr>
        <w:t>z možnostjo naknadnega dodajanja/odvzemanja voznih sredstev z možnostjo prikaza lokacije tudi na tujih železniških omrežjih</w:t>
      </w:r>
      <w:r w:rsidRPr="005D2798">
        <w:rPr>
          <w:rFonts w:ascii="Arial" w:hAnsi="Arial" w:cs="Arial"/>
          <w:sz w:val="20"/>
          <w:szCs w:val="20"/>
        </w:rPr>
        <w:t xml:space="preserve"> ter integracija z internimi sistemi Slovenskih železnic - Sledenja železniških vozil z GPS napravami v realnem času</w:t>
      </w:r>
      <w:r w:rsidR="00BA22CF" w:rsidRPr="005D2798">
        <w:rPr>
          <w:rFonts w:ascii="Arial" w:hAnsi="Arial" w:cs="Arial"/>
          <w:sz w:val="20"/>
          <w:szCs w:val="20"/>
        </w:rPr>
        <w:t xml:space="preserve"> in vzdrževanje za obdobje 24 mesecev</w:t>
      </w:r>
      <w:r w:rsidRPr="005D2798">
        <w:rPr>
          <w:rFonts w:ascii="Arial" w:hAnsi="Arial" w:cs="Arial"/>
          <w:sz w:val="20"/>
        </w:rPr>
        <w:t xml:space="preserve">, </w:t>
      </w:r>
      <w:r w:rsidRPr="00153BB7">
        <w:rPr>
          <w:rFonts w:ascii="Arial" w:hAnsi="Arial" w:cs="Arial"/>
          <w:sz w:val="20"/>
        </w:rPr>
        <w:t>ki obsega</w:t>
      </w:r>
      <w:r>
        <w:rPr>
          <w:rFonts w:ascii="Arial" w:hAnsi="Arial" w:cs="Arial"/>
          <w:sz w:val="20"/>
        </w:rPr>
        <w:t>:</w:t>
      </w:r>
    </w:p>
    <w:p w14:paraId="553335BC" w14:textId="77777777" w:rsidR="0072116A" w:rsidRDefault="0072116A" w:rsidP="00CB231F">
      <w:pPr>
        <w:spacing w:line="276" w:lineRule="auto"/>
        <w:jc w:val="both"/>
        <w:rPr>
          <w:rFonts w:ascii="Arial" w:hAnsi="Arial" w:cs="Arial"/>
          <w:sz w:val="20"/>
        </w:rPr>
      </w:pPr>
    </w:p>
    <w:p w14:paraId="4FBD9E92" w14:textId="77777777" w:rsidR="0072116A" w:rsidRDefault="0072116A" w:rsidP="0072116A">
      <w:pPr>
        <w:spacing w:line="276" w:lineRule="auto"/>
        <w:jc w:val="both"/>
        <w:rPr>
          <w:rFonts w:ascii="Arial" w:hAnsi="Arial" w:cs="Arial"/>
          <w:sz w:val="20"/>
        </w:rPr>
      </w:pPr>
      <w:r w:rsidRPr="0072116A">
        <w:rPr>
          <w:rFonts w:ascii="Arial" w:hAnsi="Arial" w:cs="Arial"/>
          <w:sz w:val="20"/>
        </w:rPr>
        <w:t xml:space="preserve">Funkcionalnosti: </w:t>
      </w:r>
    </w:p>
    <w:p w14:paraId="26B6FCEC" w14:textId="77777777" w:rsidR="0072116A" w:rsidRDefault="0072116A">
      <w:pPr>
        <w:pStyle w:val="Odstavekseznama"/>
        <w:numPr>
          <w:ilvl w:val="0"/>
          <w:numId w:val="33"/>
        </w:numPr>
        <w:spacing w:line="276" w:lineRule="auto"/>
        <w:jc w:val="both"/>
        <w:rPr>
          <w:rFonts w:ascii="Arial" w:hAnsi="Arial" w:cs="Arial"/>
          <w:sz w:val="20"/>
        </w:rPr>
      </w:pPr>
      <w:r w:rsidRPr="0072116A">
        <w:rPr>
          <w:rFonts w:ascii="Arial" w:hAnsi="Arial" w:cs="Arial"/>
          <w:sz w:val="20"/>
        </w:rPr>
        <w:t xml:space="preserve">sledenje v realnem času (prikaz trenutne lokacije vlečnih vozil, zgodovine poti, analiza postankov in hitrosti), </w:t>
      </w:r>
    </w:p>
    <w:p w14:paraId="4AAE63E6" w14:textId="6E073CDE" w:rsidR="0072116A" w:rsidRDefault="0072116A">
      <w:pPr>
        <w:pStyle w:val="Odstavekseznama"/>
        <w:numPr>
          <w:ilvl w:val="0"/>
          <w:numId w:val="33"/>
        </w:numPr>
        <w:spacing w:line="276" w:lineRule="auto"/>
        <w:jc w:val="both"/>
        <w:rPr>
          <w:rFonts w:ascii="Arial" w:hAnsi="Arial" w:cs="Arial"/>
          <w:sz w:val="20"/>
        </w:rPr>
      </w:pPr>
      <w:r w:rsidRPr="0072116A">
        <w:rPr>
          <w:rFonts w:ascii="Arial" w:hAnsi="Arial" w:cs="Arial"/>
          <w:sz w:val="20"/>
        </w:rPr>
        <w:t>integracija s sistemi SŽ, uporabniški vmesniki (spletna platforma za centralizirano upravljanje in analitiko,</w:t>
      </w:r>
    </w:p>
    <w:p w14:paraId="354CC25B" w14:textId="0CB74ABA" w:rsidR="0072116A" w:rsidRDefault="0072116A">
      <w:pPr>
        <w:pStyle w:val="Odstavekseznama"/>
        <w:numPr>
          <w:ilvl w:val="0"/>
          <w:numId w:val="33"/>
        </w:numPr>
        <w:spacing w:line="276" w:lineRule="auto"/>
        <w:jc w:val="both"/>
        <w:rPr>
          <w:rFonts w:ascii="Arial" w:hAnsi="Arial" w:cs="Arial"/>
          <w:sz w:val="20"/>
        </w:rPr>
      </w:pPr>
      <w:r w:rsidRPr="0072116A">
        <w:rPr>
          <w:rFonts w:ascii="Arial" w:hAnsi="Arial" w:cs="Arial"/>
          <w:sz w:val="20"/>
        </w:rPr>
        <w:t>mobilna aplikacija (Android/iOS) za operativno spremljanje in obveš</w:t>
      </w:r>
      <w:r>
        <w:rPr>
          <w:rFonts w:ascii="Arial" w:hAnsi="Arial" w:cs="Arial"/>
          <w:sz w:val="20"/>
        </w:rPr>
        <w:t>č</w:t>
      </w:r>
      <w:r w:rsidRPr="0072116A">
        <w:rPr>
          <w:rFonts w:ascii="Arial" w:hAnsi="Arial" w:cs="Arial"/>
          <w:sz w:val="20"/>
        </w:rPr>
        <w:t>anje)</w:t>
      </w:r>
      <w:r>
        <w:rPr>
          <w:rFonts w:ascii="Arial" w:hAnsi="Arial" w:cs="Arial"/>
          <w:sz w:val="20"/>
        </w:rPr>
        <w:t xml:space="preserve"> in</w:t>
      </w:r>
      <w:r w:rsidRPr="0072116A">
        <w:rPr>
          <w:rFonts w:ascii="Arial" w:hAnsi="Arial" w:cs="Arial"/>
          <w:sz w:val="20"/>
        </w:rPr>
        <w:t xml:space="preserve"> </w:t>
      </w:r>
    </w:p>
    <w:p w14:paraId="4F386F9E" w14:textId="1C092EF9" w:rsidR="0072116A" w:rsidRPr="0072116A" w:rsidRDefault="0072116A">
      <w:pPr>
        <w:pStyle w:val="Odstavekseznama"/>
        <w:numPr>
          <w:ilvl w:val="0"/>
          <w:numId w:val="33"/>
        </w:numPr>
        <w:spacing w:line="276" w:lineRule="auto"/>
        <w:jc w:val="both"/>
        <w:rPr>
          <w:rFonts w:ascii="Arial" w:hAnsi="Arial" w:cs="Arial"/>
          <w:sz w:val="20"/>
        </w:rPr>
      </w:pPr>
      <w:r w:rsidRPr="0072116A">
        <w:rPr>
          <w:rFonts w:ascii="Arial" w:hAnsi="Arial" w:cs="Arial"/>
          <w:sz w:val="20"/>
        </w:rPr>
        <w:t xml:space="preserve">namestitev opreme na strežniški sistem </w:t>
      </w:r>
      <w:r>
        <w:rPr>
          <w:rFonts w:ascii="Arial" w:hAnsi="Arial" w:cs="Arial"/>
          <w:sz w:val="20"/>
        </w:rPr>
        <w:t xml:space="preserve">upravljavca JŽI v RS - </w:t>
      </w:r>
      <w:r w:rsidRPr="0072116A">
        <w:rPr>
          <w:rFonts w:ascii="Arial" w:hAnsi="Arial" w:cs="Arial"/>
          <w:sz w:val="20"/>
        </w:rPr>
        <w:t>SŽ-Infrastruktura.</w:t>
      </w:r>
    </w:p>
    <w:p w14:paraId="085AA516" w14:textId="77777777" w:rsidR="006A02EB" w:rsidRPr="00335060" w:rsidRDefault="006A02EB" w:rsidP="00CB231F">
      <w:pPr>
        <w:spacing w:line="276" w:lineRule="auto"/>
        <w:jc w:val="both"/>
        <w:rPr>
          <w:rFonts w:ascii="Arial" w:hAnsi="Arial" w:cs="Arial"/>
          <w:sz w:val="16"/>
          <w:szCs w:val="16"/>
        </w:rPr>
      </w:pPr>
    </w:p>
    <w:p w14:paraId="651387D8" w14:textId="6816B33C" w:rsidR="00D8088A" w:rsidRDefault="00D8088A" w:rsidP="00D8088A">
      <w:pPr>
        <w:spacing w:line="276" w:lineRule="auto"/>
        <w:jc w:val="both"/>
        <w:rPr>
          <w:rFonts w:ascii="Arial" w:hAnsi="Arial" w:cs="Arial"/>
          <w:sz w:val="20"/>
        </w:rPr>
      </w:pPr>
      <w:r>
        <w:rPr>
          <w:rFonts w:ascii="Arial" w:hAnsi="Arial" w:cs="Arial"/>
          <w:sz w:val="20"/>
        </w:rPr>
        <w:lastRenderedPageBreak/>
        <w:t>Naročnik bo imel naslednje p</w:t>
      </w:r>
      <w:r w:rsidRPr="00D8088A">
        <w:rPr>
          <w:rFonts w:ascii="Arial" w:hAnsi="Arial" w:cs="Arial"/>
          <w:sz w:val="20"/>
        </w:rPr>
        <w:t xml:space="preserve">rednosti: </w:t>
      </w:r>
    </w:p>
    <w:p w14:paraId="22AFB8C7" w14:textId="77777777" w:rsidR="00D8088A" w:rsidRDefault="00D8088A">
      <w:pPr>
        <w:pStyle w:val="Odstavekseznama"/>
        <w:numPr>
          <w:ilvl w:val="0"/>
          <w:numId w:val="33"/>
        </w:numPr>
        <w:spacing w:line="276" w:lineRule="auto"/>
        <w:jc w:val="both"/>
        <w:rPr>
          <w:rFonts w:ascii="Arial" w:hAnsi="Arial" w:cs="Arial"/>
          <w:sz w:val="20"/>
        </w:rPr>
      </w:pPr>
      <w:r w:rsidRPr="00D8088A">
        <w:rPr>
          <w:rFonts w:ascii="Arial" w:hAnsi="Arial" w:cs="Arial"/>
          <w:sz w:val="20"/>
        </w:rPr>
        <w:t xml:space="preserve">celovit pregled nad lokacijami vseh vozil v realnem </w:t>
      </w:r>
      <w:r>
        <w:rPr>
          <w:rFonts w:ascii="Arial" w:hAnsi="Arial" w:cs="Arial"/>
          <w:sz w:val="20"/>
        </w:rPr>
        <w:t>č</w:t>
      </w:r>
      <w:r w:rsidRPr="00D8088A">
        <w:rPr>
          <w:rFonts w:ascii="Arial" w:hAnsi="Arial" w:cs="Arial"/>
          <w:sz w:val="20"/>
        </w:rPr>
        <w:t xml:space="preserve">asu, </w:t>
      </w:r>
    </w:p>
    <w:p w14:paraId="60DD6F97" w14:textId="08C83921" w:rsidR="00D8088A" w:rsidRPr="00D8088A" w:rsidRDefault="00D8088A">
      <w:pPr>
        <w:pStyle w:val="Odstavekseznama"/>
        <w:numPr>
          <w:ilvl w:val="0"/>
          <w:numId w:val="33"/>
        </w:numPr>
        <w:spacing w:line="276" w:lineRule="auto"/>
        <w:jc w:val="both"/>
        <w:rPr>
          <w:rFonts w:ascii="Arial" w:hAnsi="Arial" w:cs="Arial"/>
          <w:sz w:val="20"/>
        </w:rPr>
      </w:pPr>
      <w:r w:rsidRPr="00D8088A">
        <w:rPr>
          <w:rFonts w:ascii="Arial" w:hAnsi="Arial" w:cs="Arial"/>
          <w:sz w:val="20"/>
        </w:rPr>
        <w:t>možnost hitrejšega odlo</w:t>
      </w:r>
      <w:r>
        <w:rPr>
          <w:rFonts w:ascii="Arial" w:hAnsi="Arial" w:cs="Arial"/>
          <w:sz w:val="20"/>
        </w:rPr>
        <w:t>č</w:t>
      </w:r>
      <w:r w:rsidRPr="00D8088A">
        <w:rPr>
          <w:rFonts w:ascii="Arial" w:hAnsi="Arial" w:cs="Arial"/>
          <w:sz w:val="20"/>
        </w:rPr>
        <w:t>anja in zmanjšanja zamud,</w:t>
      </w:r>
    </w:p>
    <w:p w14:paraId="0169E1B8" w14:textId="77777777" w:rsidR="00D8088A" w:rsidRDefault="00D8088A">
      <w:pPr>
        <w:pStyle w:val="Odstavekseznama"/>
        <w:numPr>
          <w:ilvl w:val="0"/>
          <w:numId w:val="33"/>
        </w:numPr>
        <w:spacing w:line="276" w:lineRule="auto"/>
        <w:jc w:val="both"/>
        <w:rPr>
          <w:rFonts w:ascii="Arial" w:hAnsi="Arial" w:cs="Arial"/>
          <w:sz w:val="20"/>
        </w:rPr>
      </w:pPr>
      <w:r w:rsidRPr="00D8088A">
        <w:rPr>
          <w:rFonts w:ascii="Arial" w:hAnsi="Arial" w:cs="Arial"/>
          <w:sz w:val="20"/>
        </w:rPr>
        <w:t xml:space="preserve">boljša organizacija in planiranje prometa, </w:t>
      </w:r>
    </w:p>
    <w:p w14:paraId="34C433BC" w14:textId="77777777" w:rsidR="00D8088A" w:rsidRDefault="00D8088A">
      <w:pPr>
        <w:pStyle w:val="Odstavekseznama"/>
        <w:numPr>
          <w:ilvl w:val="0"/>
          <w:numId w:val="33"/>
        </w:numPr>
        <w:spacing w:line="276" w:lineRule="auto"/>
        <w:jc w:val="both"/>
        <w:rPr>
          <w:rFonts w:ascii="Arial" w:hAnsi="Arial" w:cs="Arial"/>
          <w:sz w:val="20"/>
        </w:rPr>
      </w:pPr>
      <w:r w:rsidRPr="00D8088A">
        <w:rPr>
          <w:rFonts w:ascii="Arial" w:hAnsi="Arial" w:cs="Arial"/>
          <w:sz w:val="20"/>
        </w:rPr>
        <w:t xml:space="preserve">boljši nadzor nad voznim parkom in optimizacija stroškov, </w:t>
      </w:r>
    </w:p>
    <w:p w14:paraId="2AFBAAD1" w14:textId="77777777" w:rsidR="00D8088A" w:rsidRDefault="00D8088A">
      <w:pPr>
        <w:pStyle w:val="Odstavekseznama"/>
        <w:numPr>
          <w:ilvl w:val="0"/>
          <w:numId w:val="33"/>
        </w:numPr>
        <w:spacing w:line="276" w:lineRule="auto"/>
        <w:jc w:val="both"/>
        <w:rPr>
          <w:rFonts w:ascii="Arial" w:hAnsi="Arial" w:cs="Arial"/>
          <w:sz w:val="20"/>
        </w:rPr>
      </w:pPr>
      <w:r>
        <w:rPr>
          <w:rFonts w:ascii="Arial" w:hAnsi="Arial" w:cs="Arial"/>
          <w:sz w:val="20"/>
        </w:rPr>
        <w:t xml:space="preserve">hitrejše in </w:t>
      </w:r>
      <w:r w:rsidRPr="00D8088A">
        <w:rPr>
          <w:rFonts w:ascii="Arial" w:hAnsi="Arial" w:cs="Arial"/>
          <w:sz w:val="20"/>
        </w:rPr>
        <w:t>bolj natančne</w:t>
      </w:r>
      <w:r>
        <w:rPr>
          <w:rFonts w:ascii="Arial" w:hAnsi="Arial" w:cs="Arial"/>
          <w:sz w:val="20"/>
        </w:rPr>
        <w:t xml:space="preserve"> </w:t>
      </w:r>
      <w:r w:rsidRPr="00D8088A">
        <w:rPr>
          <w:rFonts w:ascii="Arial" w:hAnsi="Arial" w:cs="Arial"/>
          <w:sz w:val="20"/>
        </w:rPr>
        <w:t>informacij</w:t>
      </w:r>
      <w:r>
        <w:rPr>
          <w:rFonts w:ascii="Arial" w:hAnsi="Arial" w:cs="Arial"/>
          <w:sz w:val="20"/>
        </w:rPr>
        <w:t>e</w:t>
      </w:r>
      <w:r w:rsidRPr="00D8088A">
        <w:rPr>
          <w:rFonts w:ascii="Arial" w:hAnsi="Arial" w:cs="Arial"/>
          <w:sz w:val="20"/>
        </w:rPr>
        <w:t xml:space="preserve"> o zamudah in lokacij</w:t>
      </w:r>
      <w:r>
        <w:rPr>
          <w:rFonts w:ascii="Arial" w:hAnsi="Arial" w:cs="Arial"/>
          <w:sz w:val="20"/>
        </w:rPr>
        <w:t>e</w:t>
      </w:r>
      <w:r w:rsidRPr="00D8088A">
        <w:rPr>
          <w:rFonts w:ascii="Arial" w:hAnsi="Arial" w:cs="Arial"/>
          <w:sz w:val="20"/>
        </w:rPr>
        <w:t xml:space="preserve"> vlakov za potnike</w:t>
      </w:r>
      <w:r>
        <w:rPr>
          <w:rFonts w:ascii="Arial" w:hAnsi="Arial" w:cs="Arial"/>
          <w:sz w:val="20"/>
        </w:rPr>
        <w:t xml:space="preserve"> ter</w:t>
      </w:r>
    </w:p>
    <w:p w14:paraId="17B92E87" w14:textId="3E864397" w:rsidR="00D8088A" w:rsidRDefault="00D8088A">
      <w:pPr>
        <w:pStyle w:val="Odstavekseznama"/>
        <w:numPr>
          <w:ilvl w:val="0"/>
          <w:numId w:val="33"/>
        </w:numPr>
        <w:spacing w:line="276" w:lineRule="auto"/>
        <w:jc w:val="both"/>
        <w:rPr>
          <w:rFonts w:ascii="Arial" w:hAnsi="Arial" w:cs="Arial"/>
          <w:sz w:val="20"/>
        </w:rPr>
      </w:pPr>
      <w:r w:rsidRPr="00D8088A">
        <w:rPr>
          <w:rFonts w:ascii="Arial" w:hAnsi="Arial" w:cs="Arial"/>
          <w:sz w:val="20"/>
        </w:rPr>
        <w:t>bolj u</w:t>
      </w:r>
      <w:r>
        <w:rPr>
          <w:rFonts w:ascii="Arial" w:hAnsi="Arial" w:cs="Arial"/>
          <w:sz w:val="20"/>
        </w:rPr>
        <w:t>č</w:t>
      </w:r>
      <w:r w:rsidRPr="00D8088A">
        <w:rPr>
          <w:rFonts w:ascii="Arial" w:hAnsi="Arial" w:cs="Arial"/>
          <w:sz w:val="20"/>
        </w:rPr>
        <w:t>inkovita komunikacija o nepri</w:t>
      </w:r>
      <w:r>
        <w:rPr>
          <w:rFonts w:ascii="Arial" w:hAnsi="Arial" w:cs="Arial"/>
          <w:sz w:val="20"/>
        </w:rPr>
        <w:t>č</w:t>
      </w:r>
      <w:r w:rsidRPr="00D8088A">
        <w:rPr>
          <w:rFonts w:ascii="Arial" w:hAnsi="Arial" w:cs="Arial"/>
          <w:sz w:val="20"/>
        </w:rPr>
        <w:t>akovanih zamudah.</w:t>
      </w:r>
    </w:p>
    <w:p w14:paraId="70B4B810" w14:textId="77777777" w:rsidR="00D8088A" w:rsidRPr="00D8088A" w:rsidRDefault="00D8088A" w:rsidP="00D8088A">
      <w:pPr>
        <w:pStyle w:val="Odstavekseznama"/>
        <w:spacing w:line="276" w:lineRule="auto"/>
        <w:ind w:left="720"/>
        <w:jc w:val="both"/>
        <w:rPr>
          <w:rFonts w:ascii="Arial" w:hAnsi="Arial" w:cs="Arial"/>
          <w:sz w:val="20"/>
        </w:rPr>
      </w:pPr>
    </w:p>
    <w:p w14:paraId="479746F3" w14:textId="77777777" w:rsidR="00D8088A" w:rsidRDefault="00D8088A" w:rsidP="00D8088A">
      <w:pPr>
        <w:spacing w:line="276" w:lineRule="auto"/>
        <w:jc w:val="both"/>
        <w:rPr>
          <w:rFonts w:ascii="Arial" w:hAnsi="Arial" w:cs="Arial"/>
          <w:sz w:val="20"/>
        </w:rPr>
      </w:pPr>
      <w:r w:rsidRPr="00D8088A">
        <w:rPr>
          <w:rFonts w:ascii="Arial" w:hAnsi="Arial" w:cs="Arial"/>
          <w:sz w:val="20"/>
        </w:rPr>
        <w:t>V ceno mora biti vklju</w:t>
      </w:r>
      <w:r>
        <w:rPr>
          <w:rFonts w:ascii="Arial" w:hAnsi="Arial" w:cs="Arial"/>
          <w:sz w:val="20"/>
        </w:rPr>
        <w:t>č</w:t>
      </w:r>
      <w:r w:rsidRPr="00D8088A">
        <w:rPr>
          <w:rFonts w:ascii="Arial" w:hAnsi="Arial" w:cs="Arial"/>
          <w:sz w:val="20"/>
        </w:rPr>
        <w:t>ena</w:t>
      </w:r>
      <w:r>
        <w:rPr>
          <w:rFonts w:ascii="Arial" w:hAnsi="Arial" w:cs="Arial"/>
          <w:sz w:val="20"/>
        </w:rPr>
        <w:t>:</w:t>
      </w:r>
    </w:p>
    <w:p w14:paraId="044E6EEE" w14:textId="0F184BDF" w:rsidR="00D8088A" w:rsidRPr="00D8088A" w:rsidRDefault="00D8088A">
      <w:pPr>
        <w:pStyle w:val="Odstavekseznama"/>
        <w:numPr>
          <w:ilvl w:val="0"/>
          <w:numId w:val="34"/>
        </w:numPr>
        <w:spacing w:line="276" w:lineRule="auto"/>
        <w:jc w:val="both"/>
        <w:rPr>
          <w:rFonts w:ascii="Arial" w:hAnsi="Arial" w:cs="Arial"/>
          <w:sz w:val="20"/>
        </w:rPr>
      </w:pPr>
      <w:r w:rsidRPr="00D8088A">
        <w:rPr>
          <w:rFonts w:ascii="Arial" w:hAnsi="Arial" w:cs="Arial"/>
          <w:sz w:val="20"/>
        </w:rPr>
        <w:t xml:space="preserve">namestitev GPS lokatorjev s SIM kartico, </w:t>
      </w:r>
    </w:p>
    <w:p w14:paraId="50B1015A" w14:textId="05602646" w:rsidR="00D8088A" w:rsidRPr="005D2798" w:rsidRDefault="00475632">
      <w:pPr>
        <w:pStyle w:val="Odstavekseznama"/>
        <w:numPr>
          <w:ilvl w:val="0"/>
          <w:numId w:val="34"/>
        </w:numPr>
        <w:spacing w:line="276" w:lineRule="auto"/>
        <w:jc w:val="both"/>
        <w:rPr>
          <w:rFonts w:ascii="Arial" w:hAnsi="Arial" w:cs="Arial"/>
          <w:sz w:val="20"/>
        </w:rPr>
      </w:pPr>
      <w:r w:rsidRPr="005D2798">
        <w:rPr>
          <w:rFonts w:ascii="Arial" w:hAnsi="Arial" w:cs="Arial"/>
          <w:sz w:val="20"/>
        </w:rPr>
        <w:t xml:space="preserve">integracija </w:t>
      </w:r>
      <w:r w:rsidR="00D8088A" w:rsidRPr="005D2798">
        <w:rPr>
          <w:rFonts w:ascii="Arial" w:hAnsi="Arial" w:cs="Arial"/>
          <w:sz w:val="20"/>
        </w:rPr>
        <w:t xml:space="preserve">lokatorjev z vso </w:t>
      </w:r>
      <w:r w:rsidR="00A51064" w:rsidRPr="005D2798">
        <w:rPr>
          <w:rFonts w:ascii="Arial" w:hAnsi="Arial" w:cs="Arial"/>
          <w:sz w:val="20"/>
        </w:rPr>
        <w:t xml:space="preserve">pripadajočo </w:t>
      </w:r>
      <w:r w:rsidR="00D8088A" w:rsidRPr="005D2798">
        <w:rPr>
          <w:rFonts w:ascii="Arial" w:hAnsi="Arial" w:cs="Arial"/>
          <w:sz w:val="20"/>
        </w:rPr>
        <w:t xml:space="preserve">opremo, </w:t>
      </w:r>
    </w:p>
    <w:p w14:paraId="6F76A7CE" w14:textId="083E9636" w:rsidR="00D8088A" w:rsidRPr="005D2798" w:rsidRDefault="00D8088A">
      <w:pPr>
        <w:pStyle w:val="Odstavekseznama"/>
        <w:numPr>
          <w:ilvl w:val="0"/>
          <w:numId w:val="34"/>
        </w:numPr>
        <w:spacing w:line="276" w:lineRule="auto"/>
        <w:jc w:val="both"/>
        <w:rPr>
          <w:rFonts w:ascii="Arial" w:hAnsi="Arial" w:cs="Arial"/>
          <w:sz w:val="20"/>
        </w:rPr>
      </w:pPr>
      <w:r w:rsidRPr="005D2798">
        <w:rPr>
          <w:rFonts w:ascii="Arial" w:hAnsi="Arial" w:cs="Arial"/>
          <w:sz w:val="20"/>
        </w:rPr>
        <w:t xml:space="preserve">garancija na vgrajene naprave in opremo v trajanju </w:t>
      </w:r>
      <w:r w:rsidR="00BA22CF" w:rsidRPr="005D2798">
        <w:rPr>
          <w:rFonts w:ascii="Arial" w:hAnsi="Arial" w:cs="Arial"/>
          <w:sz w:val="20"/>
        </w:rPr>
        <w:t>24</w:t>
      </w:r>
      <w:r w:rsidRPr="005D2798">
        <w:rPr>
          <w:rFonts w:ascii="Arial" w:hAnsi="Arial" w:cs="Arial"/>
          <w:sz w:val="20"/>
        </w:rPr>
        <w:t xml:space="preserve"> mesecev, </w:t>
      </w:r>
    </w:p>
    <w:p w14:paraId="469DBD35" w14:textId="3B94C13C" w:rsidR="00D8088A" w:rsidRPr="005D2798" w:rsidRDefault="00D8088A">
      <w:pPr>
        <w:pStyle w:val="Odstavekseznama"/>
        <w:numPr>
          <w:ilvl w:val="0"/>
          <w:numId w:val="34"/>
        </w:numPr>
        <w:spacing w:line="276" w:lineRule="auto"/>
        <w:jc w:val="both"/>
        <w:rPr>
          <w:rFonts w:ascii="Arial" w:hAnsi="Arial" w:cs="Arial"/>
          <w:sz w:val="20"/>
        </w:rPr>
      </w:pPr>
      <w:r w:rsidRPr="005D2798">
        <w:rPr>
          <w:rFonts w:ascii="Arial" w:hAnsi="Arial" w:cs="Arial"/>
          <w:sz w:val="20"/>
        </w:rPr>
        <w:t xml:space="preserve">konfiguracija programske opreme – aplikacija, </w:t>
      </w:r>
    </w:p>
    <w:p w14:paraId="3832F082" w14:textId="4BECD6CE" w:rsidR="00D8088A" w:rsidRPr="005D2798" w:rsidRDefault="00D8088A">
      <w:pPr>
        <w:pStyle w:val="Odstavekseznama"/>
        <w:numPr>
          <w:ilvl w:val="0"/>
          <w:numId w:val="34"/>
        </w:numPr>
        <w:spacing w:line="276" w:lineRule="auto"/>
        <w:jc w:val="both"/>
        <w:rPr>
          <w:rFonts w:ascii="Arial" w:hAnsi="Arial" w:cs="Arial"/>
          <w:sz w:val="20"/>
        </w:rPr>
      </w:pPr>
      <w:r w:rsidRPr="005D2798">
        <w:rPr>
          <w:rFonts w:ascii="Arial" w:hAnsi="Arial" w:cs="Arial"/>
          <w:sz w:val="20"/>
        </w:rPr>
        <w:t xml:space="preserve">mobilna aplikacija </w:t>
      </w:r>
    </w:p>
    <w:p w14:paraId="292A0942" w14:textId="77777777" w:rsidR="00BA22CF" w:rsidRPr="005D2798" w:rsidRDefault="00D8088A">
      <w:pPr>
        <w:pStyle w:val="Odstavekseznama"/>
        <w:numPr>
          <w:ilvl w:val="0"/>
          <w:numId w:val="34"/>
        </w:numPr>
        <w:spacing w:line="276" w:lineRule="auto"/>
        <w:jc w:val="both"/>
        <w:rPr>
          <w:rFonts w:ascii="Arial" w:hAnsi="Arial" w:cs="Arial"/>
          <w:sz w:val="20"/>
        </w:rPr>
      </w:pPr>
      <w:r w:rsidRPr="005D2798">
        <w:rPr>
          <w:rFonts w:ascii="Arial" w:hAnsi="Arial" w:cs="Arial"/>
          <w:sz w:val="20"/>
        </w:rPr>
        <w:t>izobraževanje uporabnikov</w:t>
      </w:r>
    </w:p>
    <w:p w14:paraId="76BB6312" w14:textId="7D10A094" w:rsidR="00BA22CF" w:rsidRPr="005D2798" w:rsidRDefault="00BA22CF">
      <w:pPr>
        <w:pStyle w:val="Odstavekseznama"/>
        <w:numPr>
          <w:ilvl w:val="0"/>
          <w:numId w:val="34"/>
        </w:numPr>
        <w:spacing w:line="276" w:lineRule="auto"/>
        <w:jc w:val="both"/>
        <w:rPr>
          <w:rFonts w:ascii="Arial" w:hAnsi="Arial" w:cs="Arial"/>
          <w:sz w:val="20"/>
        </w:rPr>
      </w:pPr>
      <w:r w:rsidRPr="005D2798">
        <w:rPr>
          <w:rFonts w:ascii="Arial" w:hAnsi="Arial" w:cs="Arial"/>
          <w:sz w:val="20"/>
        </w:rPr>
        <w:t>izročitev navodil za uporabo naročniku ter</w:t>
      </w:r>
    </w:p>
    <w:p w14:paraId="315218C3" w14:textId="6EA3BF3D" w:rsidR="00FD4926" w:rsidRPr="005D2798" w:rsidRDefault="00BA22CF">
      <w:pPr>
        <w:pStyle w:val="Odstavekseznama"/>
        <w:numPr>
          <w:ilvl w:val="0"/>
          <w:numId w:val="34"/>
        </w:numPr>
        <w:spacing w:line="276" w:lineRule="auto"/>
        <w:jc w:val="both"/>
        <w:rPr>
          <w:rFonts w:ascii="Arial" w:hAnsi="Arial" w:cs="Arial"/>
          <w:sz w:val="20"/>
        </w:rPr>
      </w:pPr>
      <w:r w:rsidRPr="005D2798">
        <w:rPr>
          <w:rFonts w:ascii="Arial" w:hAnsi="Arial" w:cs="Arial"/>
          <w:sz w:val="20"/>
        </w:rPr>
        <w:t>vzdrževanje za 24 mesecev</w:t>
      </w:r>
      <w:r w:rsidR="00D8088A" w:rsidRPr="005D2798">
        <w:rPr>
          <w:rFonts w:ascii="Arial" w:hAnsi="Arial" w:cs="Arial"/>
          <w:sz w:val="20"/>
        </w:rPr>
        <w:t>.</w:t>
      </w:r>
    </w:p>
    <w:p w14:paraId="52036E08" w14:textId="77777777" w:rsidR="00FD4926" w:rsidRDefault="00FD4926" w:rsidP="00CB231F">
      <w:pPr>
        <w:spacing w:line="276" w:lineRule="auto"/>
        <w:jc w:val="both"/>
        <w:rPr>
          <w:rFonts w:ascii="Arial" w:hAnsi="Arial" w:cs="Arial"/>
          <w:sz w:val="20"/>
        </w:rPr>
      </w:pPr>
    </w:p>
    <w:p w14:paraId="3379CD40" w14:textId="6F602584" w:rsidR="00D8088A" w:rsidRPr="00D8088A" w:rsidRDefault="00DA2D75" w:rsidP="00CB231F">
      <w:pPr>
        <w:spacing w:line="276" w:lineRule="auto"/>
        <w:jc w:val="both"/>
        <w:rPr>
          <w:rFonts w:ascii="Arial" w:hAnsi="Arial" w:cs="Arial"/>
          <w:iCs/>
          <w:sz w:val="20"/>
          <w:szCs w:val="20"/>
        </w:rPr>
      </w:pPr>
      <w:r w:rsidRPr="00BD52FE">
        <w:rPr>
          <w:rFonts w:ascii="Arial" w:hAnsi="Arial" w:cs="Arial"/>
          <w:sz w:val="20"/>
        </w:rPr>
        <w:t xml:space="preserve">Podrobnejši </w:t>
      </w:r>
      <w:r w:rsidR="00140F4A" w:rsidRPr="00BD52FE">
        <w:rPr>
          <w:rFonts w:ascii="Arial" w:hAnsi="Arial" w:cs="Arial"/>
          <w:sz w:val="20"/>
        </w:rPr>
        <w:t>o</w:t>
      </w:r>
      <w:r w:rsidR="00AA6477" w:rsidRPr="00BD52FE">
        <w:rPr>
          <w:rFonts w:ascii="Arial" w:hAnsi="Arial" w:cs="Arial"/>
          <w:sz w:val="20"/>
        </w:rPr>
        <w:t xml:space="preserve">pis </w:t>
      </w:r>
      <w:r w:rsidR="0063632D" w:rsidRPr="00BD52FE">
        <w:rPr>
          <w:rFonts w:ascii="Arial" w:hAnsi="Arial" w:cs="Arial"/>
          <w:sz w:val="20"/>
        </w:rPr>
        <w:t xml:space="preserve">posameznih </w:t>
      </w:r>
      <w:r w:rsidR="00140F4A" w:rsidRPr="00BD52FE">
        <w:rPr>
          <w:rFonts w:ascii="Arial" w:hAnsi="Arial" w:cs="Arial"/>
          <w:sz w:val="20"/>
        </w:rPr>
        <w:t xml:space="preserve">zahtev naročnika </w:t>
      </w:r>
      <w:r w:rsidR="00AA6477" w:rsidRPr="00BD52FE">
        <w:rPr>
          <w:rFonts w:ascii="Arial" w:hAnsi="Arial" w:cs="Arial"/>
          <w:bCs/>
          <w:sz w:val="20"/>
          <w:szCs w:val="20"/>
        </w:rPr>
        <w:t>j</w:t>
      </w:r>
      <w:r w:rsidRPr="00BD52FE">
        <w:rPr>
          <w:rFonts w:ascii="Arial" w:hAnsi="Arial" w:cs="Arial"/>
          <w:sz w:val="20"/>
        </w:rPr>
        <w:t xml:space="preserve">e </w:t>
      </w:r>
      <w:r w:rsidR="00AA6477" w:rsidRPr="00BD52FE">
        <w:rPr>
          <w:rFonts w:ascii="Arial" w:hAnsi="Arial" w:cs="Arial"/>
          <w:sz w:val="20"/>
        </w:rPr>
        <w:t>zapisan</w:t>
      </w:r>
      <w:r w:rsidRPr="00BD52FE">
        <w:rPr>
          <w:rFonts w:ascii="Arial" w:hAnsi="Arial" w:cs="Arial"/>
          <w:sz w:val="20"/>
        </w:rPr>
        <w:t xml:space="preserve"> v Razpisnem obrazcu </w:t>
      </w:r>
      <w:r w:rsidR="00C358F5" w:rsidRPr="005D2798">
        <w:rPr>
          <w:rFonts w:ascii="Arial" w:hAnsi="Arial" w:cs="Arial"/>
          <w:sz w:val="20"/>
        </w:rPr>
        <w:t>1</w:t>
      </w:r>
      <w:r w:rsidR="008D09C5" w:rsidRPr="005D2798">
        <w:rPr>
          <w:rFonts w:ascii="Arial" w:hAnsi="Arial" w:cs="Arial"/>
          <w:sz w:val="20"/>
        </w:rPr>
        <w:t>6</w:t>
      </w:r>
      <w:r w:rsidR="00C358F5" w:rsidRPr="00BD52FE">
        <w:rPr>
          <w:rFonts w:ascii="Arial" w:hAnsi="Arial" w:cs="Arial"/>
          <w:sz w:val="20"/>
        </w:rPr>
        <w:t xml:space="preserve"> </w:t>
      </w:r>
      <w:r w:rsidR="00626103" w:rsidRPr="00BD52FE">
        <w:rPr>
          <w:rFonts w:ascii="Arial" w:hAnsi="Arial" w:cs="Arial"/>
          <w:sz w:val="20"/>
        </w:rPr>
        <w:t xml:space="preserve">Tehnične </w:t>
      </w:r>
      <w:r w:rsidR="00626103">
        <w:rPr>
          <w:rFonts w:ascii="Arial" w:hAnsi="Arial" w:cs="Arial"/>
          <w:sz w:val="20"/>
        </w:rPr>
        <w:t>zahteve</w:t>
      </w:r>
      <w:r w:rsidR="00D8088A">
        <w:rPr>
          <w:rFonts w:ascii="Arial" w:hAnsi="Arial" w:cs="Arial"/>
          <w:bCs/>
          <w:iCs/>
          <w:sz w:val="20"/>
          <w:szCs w:val="20"/>
        </w:rPr>
        <w:t>.</w:t>
      </w:r>
    </w:p>
    <w:p w14:paraId="122EB810" w14:textId="77777777" w:rsidR="00D8088A" w:rsidRDefault="00D8088A" w:rsidP="00CB231F">
      <w:pPr>
        <w:spacing w:line="276" w:lineRule="auto"/>
        <w:jc w:val="both"/>
        <w:rPr>
          <w:rFonts w:ascii="Arial" w:hAnsi="Arial" w:cs="Arial"/>
          <w:sz w:val="20"/>
        </w:rPr>
      </w:pPr>
    </w:p>
    <w:p w14:paraId="0B3F59F2" w14:textId="59D6A113" w:rsidR="00DA2D75" w:rsidRPr="00153BB7" w:rsidRDefault="00DA2D75" w:rsidP="00CB231F">
      <w:pPr>
        <w:spacing w:line="276" w:lineRule="auto"/>
        <w:jc w:val="both"/>
        <w:rPr>
          <w:rFonts w:ascii="Arial" w:hAnsi="Arial" w:cs="Arial"/>
          <w:sz w:val="20"/>
        </w:rPr>
      </w:pPr>
      <w:r w:rsidRPr="00153BB7">
        <w:rPr>
          <w:rFonts w:ascii="Arial" w:hAnsi="Arial" w:cs="Arial"/>
          <w:sz w:val="20"/>
        </w:rPr>
        <w:t>V ponudbi morajo biti zajeti vsi stroški v zvezi z zadevnim javnim naročilom (tudi npr. prevozni stroški,  potni stroški, takse, …).</w:t>
      </w:r>
    </w:p>
    <w:p w14:paraId="5D4635E3" w14:textId="77777777" w:rsidR="008A1DB7" w:rsidRDefault="008A1DB7" w:rsidP="00EE4C5B">
      <w:pPr>
        <w:jc w:val="both"/>
        <w:rPr>
          <w:rFonts w:ascii="Arial" w:hAnsi="Arial" w:cs="Arial"/>
          <w:b/>
          <w:bCs/>
          <w:iCs/>
          <w:sz w:val="16"/>
          <w:szCs w:val="16"/>
        </w:rPr>
      </w:pPr>
    </w:p>
    <w:p w14:paraId="21F8815F" w14:textId="00CDC7D8" w:rsidR="00385AAF" w:rsidRPr="00385AAF" w:rsidRDefault="00385AAF" w:rsidP="00385AAF">
      <w:pPr>
        <w:pStyle w:val="Naslov1"/>
        <w:rPr>
          <w:sz w:val="20"/>
          <w:szCs w:val="20"/>
        </w:rPr>
      </w:pPr>
      <w:bookmarkStart w:id="11" w:name="_Toc236650263"/>
      <w:r w:rsidRPr="00385AAF">
        <w:rPr>
          <w:sz w:val="20"/>
          <w:szCs w:val="20"/>
        </w:rPr>
        <w:t>Rok izvedbe pogodbenih obveznosti</w:t>
      </w:r>
      <w:bookmarkEnd w:id="11"/>
      <w:r w:rsidRPr="00385AAF">
        <w:rPr>
          <w:sz w:val="20"/>
          <w:szCs w:val="20"/>
        </w:rPr>
        <w:t xml:space="preserve"> </w:t>
      </w:r>
    </w:p>
    <w:p w14:paraId="39F49593" w14:textId="7E169E10" w:rsidR="00846BAA" w:rsidRPr="00BD52FE" w:rsidRDefault="00536470" w:rsidP="00CB231F">
      <w:pPr>
        <w:spacing w:line="276" w:lineRule="auto"/>
        <w:jc w:val="both"/>
        <w:rPr>
          <w:rFonts w:ascii="Arial" w:hAnsi="Arial" w:cs="Arial"/>
          <w:iCs/>
          <w:sz w:val="20"/>
          <w:szCs w:val="20"/>
        </w:rPr>
      </w:pPr>
      <w:r w:rsidRPr="00BD52FE">
        <w:rPr>
          <w:rFonts w:ascii="Arial" w:hAnsi="Arial" w:cs="Arial"/>
          <w:iCs/>
          <w:sz w:val="20"/>
          <w:szCs w:val="20"/>
        </w:rPr>
        <w:t xml:space="preserve">Rok za </w:t>
      </w:r>
      <w:r w:rsidR="00FE0D36" w:rsidRPr="00BD52FE">
        <w:rPr>
          <w:rFonts w:ascii="Arial" w:hAnsi="Arial" w:cs="Arial"/>
          <w:iCs/>
          <w:sz w:val="20"/>
          <w:szCs w:val="20"/>
        </w:rPr>
        <w:t>iz</w:t>
      </w:r>
      <w:r w:rsidR="00D8088A">
        <w:rPr>
          <w:rFonts w:ascii="Arial" w:hAnsi="Arial" w:cs="Arial"/>
          <w:iCs/>
          <w:sz w:val="20"/>
          <w:szCs w:val="20"/>
        </w:rPr>
        <w:t>vedbo</w:t>
      </w:r>
      <w:r w:rsidR="00FE0D36" w:rsidRPr="00BD52FE">
        <w:rPr>
          <w:rFonts w:ascii="Arial" w:hAnsi="Arial" w:cs="Arial"/>
          <w:iCs/>
          <w:sz w:val="20"/>
          <w:szCs w:val="20"/>
        </w:rPr>
        <w:t xml:space="preserve"> je </w:t>
      </w:r>
      <w:r w:rsidR="00385AAF" w:rsidRPr="00385AAF">
        <w:rPr>
          <w:rFonts w:ascii="Arial" w:hAnsi="Arial" w:cs="Arial"/>
          <w:b/>
          <w:bCs/>
          <w:iCs/>
          <w:sz w:val="20"/>
          <w:szCs w:val="20"/>
        </w:rPr>
        <w:t>3 mesece</w:t>
      </w:r>
      <w:r w:rsidR="00FE0D36" w:rsidRPr="00BD52FE">
        <w:rPr>
          <w:rFonts w:ascii="Arial" w:hAnsi="Arial" w:cs="Arial"/>
          <w:iCs/>
          <w:sz w:val="20"/>
          <w:szCs w:val="20"/>
        </w:rPr>
        <w:t xml:space="preserve"> od uvedbe v delo, ki mora biti izvedena najkasneje </w:t>
      </w:r>
      <w:r w:rsidR="00D8088A">
        <w:rPr>
          <w:rFonts w:ascii="Arial" w:hAnsi="Arial" w:cs="Arial"/>
          <w:iCs/>
          <w:sz w:val="20"/>
          <w:szCs w:val="20"/>
        </w:rPr>
        <w:t>10</w:t>
      </w:r>
      <w:r w:rsidR="00FE0D36" w:rsidRPr="00BD52FE">
        <w:rPr>
          <w:rFonts w:ascii="Arial" w:hAnsi="Arial" w:cs="Arial"/>
          <w:iCs/>
          <w:sz w:val="20"/>
          <w:szCs w:val="20"/>
        </w:rPr>
        <w:t xml:space="preserve"> dni po podpisu pogodbe</w:t>
      </w:r>
      <w:r w:rsidR="00A51064">
        <w:rPr>
          <w:rFonts w:ascii="Arial" w:hAnsi="Arial" w:cs="Arial"/>
          <w:iCs/>
          <w:sz w:val="20"/>
          <w:szCs w:val="20"/>
        </w:rPr>
        <w:t>.</w:t>
      </w:r>
    </w:p>
    <w:p w14:paraId="02BE67DD" w14:textId="77777777" w:rsidR="00C358F5" w:rsidRDefault="00C358F5" w:rsidP="00CB231F">
      <w:pPr>
        <w:spacing w:line="276" w:lineRule="auto"/>
        <w:jc w:val="both"/>
        <w:rPr>
          <w:rFonts w:ascii="Arial" w:hAnsi="Arial" w:cs="Arial"/>
          <w:b/>
          <w:bCs/>
          <w:iCs/>
          <w:color w:val="00B050"/>
          <w:sz w:val="16"/>
          <w:szCs w:val="16"/>
        </w:rPr>
      </w:pPr>
    </w:p>
    <w:p w14:paraId="2E6DA5CD" w14:textId="68363690" w:rsidR="00385AAF" w:rsidRPr="00385AAF" w:rsidRDefault="00385AAF" w:rsidP="00385AAF">
      <w:pPr>
        <w:pStyle w:val="Naslov1"/>
        <w:rPr>
          <w:sz w:val="20"/>
          <w:szCs w:val="20"/>
        </w:rPr>
      </w:pPr>
      <w:bookmarkStart w:id="12" w:name="_Toc236650264"/>
      <w:r w:rsidRPr="00385AAF">
        <w:rPr>
          <w:sz w:val="20"/>
          <w:szCs w:val="20"/>
        </w:rPr>
        <w:t>Plačilo</w:t>
      </w:r>
      <w:bookmarkEnd w:id="12"/>
    </w:p>
    <w:p w14:paraId="03BB48D2" w14:textId="649371AD" w:rsidR="00385AAF" w:rsidRDefault="006C2914" w:rsidP="006C2914">
      <w:pPr>
        <w:spacing w:line="276" w:lineRule="auto"/>
        <w:jc w:val="both"/>
        <w:rPr>
          <w:rFonts w:ascii="Arial" w:hAnsi="Arial" w:cs="Arial"/>
          <w:bCs/>
          <w:iCs/>
          <w:sz w:val="20"/>
        </w:rPr>
      </w:pPr>
      <w:r w:rsidRPr="00BD52FE">
        <w:rPr>
          <w:rFonts w:ascii="Arial" w:hAnsi="Arial" w:cs="Arial"/>
          <w:bCs/>
          <w:iCs/>
          <w:sz w:val="20"/>
        </w:rPr>
        <w:t xml:space="preserve">Izbrani ponudnik bo izstavil </w:t>
      </w:r>
      <w:r w:rsidR="00D8088A">
        <w:rPr>
          <w:rFonts w:ascii="Arial" w:hAnsi="Arial" w:cs="Arial"/>
          <w:bCs/>
          <w:iCs/>
          <w:sz w:val="20"/>
        </w:rPr>
        <w:t>račun</w:t>
      </w:r>
      <w:r w:rsidR="00385AAF">
        <w:rPr>
          <w:rFonts w:ascii="Arial" w:hAnsi="Arial" w:cs="Arial"/>
          <w:bCs/>
          <w:iCs/>
          <w:sz w:val="20"/>
        </w:rPr>
        <w:t xml:space="preserve"> po podpisu končnega </w:t>
      </w:r>
      <w:r w:rsidR="007A4160">
        <w:rPr>
          <w:rFonts w:ascii="Arial" w:hAnsi="Arial" w:cs="Arial"/>
          <w:bCs/>
          <w:iCs/>
          <w:sz w:val="20"/>
        </w:rPr>
        <w:t xml:space="preserve">prevzemnega </w:t>
      </w:r>
      <w:r w:rsidR="00385AAF">
        <w:rPr>
          <w:rFonts w:ascii="Arial" w:hAnsi="Arial" w:cs="Arial"/>
          <w:bCs/>
          <w:iCs/>
          <w:sz w:val="20"/>
        </w:rPr>
        <w:t>zapisnika o opravljenih delih</w:t>
      </w:r>
      <w:r w:rsidR="007A4160">
        <w:rPr>
          <w:rFonts w:ascii="Arial" w:hAnsi="Arial" w:cs="Arial"/>
          <w:bCs/>
          <w:iCs/>
          <w:sz w:val="20"/>
        </w:rPr>
        <w:t xml:space="preserve"> ob zaključku izvedbe pogodbenih obveznosti. Računu mora biti priložena specifikacija opravljenih del in kopija končnega prevzemnega zapisnika.</w:t>
      </w:r>
    </w:p>
    <w:p w14:paraId="5BCBED5B" w14:textId="77777777" w:rsidR="007A4160" w:rsidRDefault="007A4160" w:rsidP="006C2914">
      <w:pPr>
        <w:spacing w:line="276" w:lineRule="auto"/>
        <w:jc w:val="both"/>
        <w:rPr>
          <w:rFonts w:ascii="Arial" w:hAnsi="Arial" w:cs="Arial"/>
          <w:bCs/>
          <w:iCs/>
          <w:sz w:val="20"/>
        </w:rPr>
      </w:pPr>
    </w:p>
    <w:p w14:paraId="59FE1FAD" w14:textId="368641ED" w:rsidR="007A4160" w:rsidRDefault="007A4160" w:rsidP="006C2914">
      <w:pPr>
        <w:spacing w:line="276" w:lineRule="auto"/>
        <w:jc w:val="both"/>
        <w:rPr>
          <w:rFonts w:ascii="Arial" w:hAnsi="Arial" w:cs="Arial"/>
          <w:bCs/>
          <w:iCs/>
          <w:sz w:val="20"/>
        </w:rPr>
      </w:pPr>
      <w:r>
        <w:rPr>
          <w:rFonts w:ascii="Arial" w:hAnsi="Arial" w:cs="Arial"/>
          <w:bCs/>
          <w:iCs/>
          <w:sz w:val="20"/>
        </w:rPr>
        <w:t>Plačili rok je 30 dni po uradnem prejemu računa.</w:t>
      </w:r>
    </w:p>
    <w:p w14:paraId="72443DF3" w14:textId="77777777" w:rsidR="00385AAF" w:rsidRDefault="00385AAF" w:rsidP="006C2914">
      <w:pPr>
        <w:spacing w:line="276" w:lineRule="auto"/>
        <w:jc w:val="both"/>
        <w:rPr>
          <w:rFonts w:ascii="Arial" w:hAnsi="Arial" w:cs="Arial"/>
          <w:bCs/>
          <w:iCs/>
          <w:sz w:val="20"/>
        </w:rPr>
      </w:pPr>
    </w:p>
    <w:p w14:paraId="7A6DCE20" w14:textId="77777777" w:rsidR="00F16040" w:rsidRDefault="00F16040" w:rsidP="006C2914">
      <w:pPr>
        <w:spacing w:line="276" w:lineRule="auto"/>
        <w:jc w:val="both"/>
        <w:rPr>
          <w:rFonts w:ascii="Arial" w:hAnsi="Arial" w:cs="Arial"/>
          <w:bCs/>
          <w:iCs/>
          <w:sz w:val="20"/>
        </w:rPr>
      </w:pPr>
    </w:p>
    <w:p w14:paraId="5884ECB2" w14:textId="54B4C2BC" w:rsidR="0096540E" w:rsidRPr="00153BB7" w:rsidRDefault="0096540E" w:rsidP="00CB231F">
      <w:pPr>
        <w:spacing w:line="276" w:lineRule="auto"/>
        <w:jc w:val="both"/>
        <w:rPr>
          <w:rFonts w:ascii="Arial" w:hAnsi="Arial" w:cs="Arial"/>
          <w:b/>
          <w:sz w:val="20"/>
          <w:szCs w:val="20"/>
        </w:rPr>
      </w:pPr>
      <w:r w:rsidRPr="00153BB7">
        <w:rPr>
          <w:rFonts w:ascii="Arial" w:hAnsi="Arial" w:cs="Arial"/>
          <w:sz w:val="20"/>
          <w:szCs w:val="20"/>
        </w:rPr>
        <w:t xml:space="preserve">Naročnik vodi oddajo javnega naročila na podlagi 47. </w:t>
      </w:r>
      <w:r w:rsidR="00DB7146" w:rsidRPr="00153BB7">
        <w:rPr>
          <w:rFonts w:ascii="Arial" w:hAnsi="Arial" w:cs="Arial"/>
          <w:sz w:val="20"/>
          <w:szCs w:val="20"/>
        </w:rPr>
        <w:t>č</w:t>
      </w:r>
      <w:r w:rsidRPr="00153BB7">
        <w:rPr>
          <w:rFonts w:ascii="Arial" w:hAnsi="Arial" w:cs="Arial"/>
          <w:sz w:val="20"/>
          <w:szCs w:val="20"/>
        </w:rPr>
        <w:t>lena</w:t>
      </w:r>
      <w:r w:rsidR="00DB7146" w:rsidRPr="00153BB7">
        <w:rPr>
          <w:rFonts w:ascii="Arial" w:hAnsi="Arial" w:cs="Arial"/>
          <w:sz w:val="20"/>
          <w:szCs w:val="20"/>
        </w:rPr>
        <w:t xml:space="preserve"> ZJN-3</w:t>
      </w:r>
      <w:r w:rsidRPr="00153BB7">
        <w:rPr>
          <w:rFonts w:ascii="Arial" w:hAnsi="Arial" w:cs="Arial"/>
          <w:sz w:val="20"/>
          <w:szCs w:val="20"/>
        </w:rPr>
        <w:t xml:space="preserve"> </w:t>
      </w:r>
      <w:r w:rsidRPr="00153BB7">
        <w:rPr>
          <w:rFonts w:ascii="Arial" w:hAnsi="Arial" w:cs="Arial"/>
          <w:b/>
          <w:sz w:val="20"/>
          <w:szCs w:val="20"/>
        </w:rPr>
        <w:t>po postopku oddaje naročila male vrednosti.</w:t>
      </w:r>
    </w:p>
    <w:p w14:paraId="7E794B1E" w14:textId="381F64B8" w:rsidR="0096540E" w:rsidRPr="00335060" w:rsidRDefault="0096540E" w:rsidP="0096540E">
      <w:pPr>
        <w:pStyle w:val="Glava"/>
        <w:numPr>
          <w:ilvl w:val="12"/>
          <w:numId w:val="0"/>
        </w:numPr>
        <w:tabs>
          <w:tab w:val="clear" w:pos="4536"/>
          <w:tab w:val="clear" w:pos="9072"/>
        </w:tabs>
        <w:jc w:val="both"/>
        <w:rPr>
          <w:sz w:val="16"/>
          <w:szCs w:val="16"/>
        </w:rPr>
      </w:pPr>
    </w:p>
    <w:p w14:paraId="0E43B1AA" w14:textId="34FC27C6" w:rsidR="0096540E" w:rsidRPr="00153BB7" w:rsidRDefault="0096540E" w:rsidP="0096540E">
      <w:pPr>
        <w:pStyle w:val="Glava"/>
        <w:numPr>
          <w:ilvl w:val="12"/>
          <w:numId w:val="0"/>
        </w:numPr>
        <w:tabs>
          <w:tab w:val="clear" w:pos="4536"/>
          <w:tab w:val="clear" w:pos="9072"/>
        </w:tabs>
        <w:spacing w:after="0"/>
        <w:jc w:val="both"/>
        <w:rPr>
          <w:rFonts w:ascii="Arial" w:hAnsi="Arial" w:cs="Arial"/>
          <w:szCs w:val="20"/>
        </w:rPr>
      </w:pPr>
      <w:r w:rsidRPr="00153BB7">
        <w:rPr>
          <w:rFonts w:ascii="Arial" w:hAnsi="Arial" w:cs="Arial"/>
          <w:szCs w:val="20"/>
        </w:rPr>
        <w:t>Naročnik bo, z najugodnejšim ponudnikom, za katerega bo ugotovil, da je njegova ponudba, v skladu s postavljenim</w:t>
      </w:r>
      <w:r w:rsidR="00591825" w:rsidRPr="00153BB7">
        <w:rPr>
          <w:rFonts w:ascii="Arial" w:hAnsi="Arial" w:cs="Arial"/>
          <w:szCs w:val="20"/>
        </w:rPr>
        <w:t>i</w:t>
      </w:r>
      <w:r w:rsidRPr="00153BB7">
        <w:rPr>
          <w:rFonts w:ascii="Arial" w:hAnsi="Arial" w:cs="Arial"/>
          <w:szCs w:val="20"/>
        </w:rPr>
        <w:t xml:space="preserve"> meril</w:t>
      </w:r>
      <w:r w:rsidR="00591825" w:rsidRPr="00153BB7">
        <w:rPr>
          <w:rFonts w:ascii="Arial" w:hAnsi="Arial" w:cs="Arial"/>
          <w:szCs w:val="20"/>
        </w:rPr>
        <w:t>i</w:t>
      </w:r>
      <w:r w:rsidRPr="00153BB7">
        <w:rPr>
          <w:rFonts w:ascii="Arial" w:hAnsi="Arial" w:cs="Arial"/>
          <w:szCs w:val="20"/>
        </w:rPr>
        <w:t xml:space="preserve"> najugodnejša, pri tem pa izpolnjuje vse tehnične zahteve in pogoje</w:t>
      </w:r>
      <w:r w:rsidR="0068729C" w:rsidRPr="00153BB7">
        <w:rPr>
          <w:rFonts w:ascii="Arial" w:hAnsi="Arial" w:cs="Arial"/>
          <w:szCs w:val="20"/>
        </w:rPr>
        <w:t xml:space="preserve"> za sodelovanje ter ne izpolnjuje razlogov za izključitev</w:t>
      </w:r>
      <w:r w:rsidRPr="00153BB7">
        <w:rPr>
          <w:rFonts w:ascii="Arial" w:hAnsi="Arial" w:cs="Arial"/>
          <w:szCs w:val="20"/>
        </w:rPr>
        <w:t xml:space="preserve"> iz te razpisne dokumentacije</w:t>
      </w:r>
      <w:r w:rsidR="0068729C" w:rsidRPr="00153BB7">
        <w:rPr>
          <w:rFonts w:ascii="Arial" w:hAnsi="Arial" w:cs="Arial"/>
          <w:szCs w:val="20"/>
        </w:rPr>
        <w:t xml:space="preserve"> (ponudba je dopustna)</w:t>
      </w:r>
      <w:r w:rsidRPr="00153BB7">
        <w:rPr>
          <w:rFonts w:ascii="Arial" w:hAnsi="Arial" w:cs="Arial"/>
          <w:szCs w:val="20"/>
        </w:rPr>
        <w:t xml:space="preserve">, po pravnomočnosti odločitve o oddaji javnega naročila, sklenil pogodbo. </w:t>
      </w:r>
    </w:p>
    <w:p w14:paraId="560392A9" w14:textId="77777777" w:rsidR="0096540E" w:rsidRPr="00335060" w:rsidRDefault="0096540E" w:rsidP="0096540E">
      <w:pPr>
        <w:pStyle w:val="Glava"/>
        <w:numPr>
          <w:ilvl w:val="12"/>
          <w:numId w:val="0"/>
        </w:numPr>
        <w:tabs>
          <w:tab w:val="clear" w:pos="4536"/>
          <w:tab w:val="clear" w:pos="9072"/>
        </w:tabs>
        <w:jc w:val="both"/>
        <w:rPr>
          <w:rFonts w:ascii="Arial" w:hAnsi="Arial" w:cs="Arial"/>
          <w:sz w:val="16"/>
          <w:szCs w:val="16"/>
        </w:rPr>
      </w:pPr>
    </w:p>
    <w:p w14:paraId="621E374F" w14:textId="7ACB7864" w:rsidR="0096540E" w:rsidRPr="00153BB7" w:rsidRDefault="0096540E" w:rsidP="0096540E">
      <w:pPr>
        <w:autoSpaceDE w:val="0"/>
        <w:autoSpaceDN w:val="0"/>
        <w:adjustRightInd w:val="0"/>
        <w:jc w:val="both"/>
        <w:rPr>
          <w:rFonts w:ascii="Arial" w:hAnsi="Arial" w:cs="Arial"/>
          <w:sz w:val="20"/>
          <w:szCs w:val="20"/>
        </w:rPr>
      </w:pPr>
      <w:r w:rsidRPr="00153BB7">
        <w:rPr>
          <w:rFonts w:ascii="Arial" w:hAnsi="Arial" w:cs="Arial"/>
          <w:sz w:val="20"/>
          <w:szCs w:val="20"/>
        </w:rPr>
        <w:t>Naročnik bo ocenjeval ponudbe v skladu z meril</w:t>
      </w:r>
      <w:r w:rsidR="00F91647" w:rsidRPr="00153BB7">
        <w:rPr>
          <w:rFonts w:ascii="Arial" w:hAnsi="Arial" w:cs="Arial"/>
          <w:sz w:val="20"/>
          <w:szCs w:val="20"/>
        </w:rPr>
        <w:t>om</w:t>
      </w:r>
      <w:r w:rsidRPr="00153BB7">
        <w:rPr>
          <w:rFonts w:ascii="Arial" w:hAnsi="Arial" w:cs="Arial"/>
          <w:sz w:val="20"/>
          <w:szCs w:val="20"/>
        </w:rPr>
        <w:t xml:space="preserve"> in vsemi pogoji in zahtevami, po odpiranju ponudb.</w:t>
      </w:r>
      <w:r w:rsidR="0068729C" w:rsidRPr="00153BB7">
        <w:t xml:space="preserve"> </w:t>
      </w:r>
      <w:r w:rsidR="0068729C" w:rsidRPr="00153BB7">
        <w:rPr>
          <w:rFonts w:ascii="Arial" w:hAnsi="Arial" w:cs="Arial"/>
          <w:sz w:val="20"/>
          <w:szCs w:val="20"/>
        </w:rPr>
        <w:t>Vsi stroški priprave in predložitve ponudbene dokumentacije bremenijo ponudnika.</w:t>
      </w:r>
    </w:p>
    <w:p w14:paraId="3C3CAA57" w14:textId="77777777" w:rsidR="0096540E" w:rsidRPr="00335060" w:rsidRDefault="0096540E" w:rsidP="0096540E">
      <w:pPr>
        <w:tabs>
          <w:tab w:val="left" w:pos="851"/>
        </w:tabs>
        <w:jc w:val="both"/>
        <w:rPr>
          <w:rFonts w:ascii="Arial" w:hAnsi="Arial" w:cs="Arial"/>
          <w:sz w:val="16"/>
          <w:szCs w:val="16"/>
        </w:rPr>
      </w:pPr>
    </w:p>
    <w:p w14:paraId="7E5FA0DF" w14:textId="77777777" w:rsidR="0096540E" w:rsidRPr="003C3128" w:rsidRDefault="0096540E" w:rsidP="003A736B">
      <w:pPr>
        <w:pStyle w:val="Paragraf"/>
        <w:jc w:val="both"/>
        <w:rPr>
          <w:rFonts w:ascii="Arial" w:hAnsi="Arial" w:cs="Arial"/>
          <w:sz w:val="20"/>
          <w:szCs w:val="20"/>
        </w:rPr>
      </w:pPr>
      <w:r w:rsidRPr="003C3128">
        <w:rPr>
          <w:rFonts w:ascii="Arial" w:hAnsi="Arial" w:cs="Arial"/>
          <w:sz w:val="20"/>
          <w:szCs w:val="20"/>
        </w:rPr>
        <w:t>Naročnik je predvidel, da se bo javno naročilo izvedlo skladno z načrtovanim terminskim načrtom:</w:t>
      </w:r>
    </w:p>
    <w:tbl>
      <w:tblPr>
        <w:tblStyle w:val="NormalTablePHPDOCX"/>
        <w:tblW w:w="5061" w:type="pct"/>
        <w:tblInd w:w="-6" w:type="dxa"/>
        <w:tblLook w:val="04A0" w:firstRow="1" w:lastRow="0" w:firstColumn="1" w:lastColumn="0" w:noHBand="0" w:noVBand="1"/>
      </w:tblPr>
      <w:tblGrid>
        <w:gridCol w:w="4740"/>
        <w:gridCol w:w="4143"/>
      </w:tblGrid>
      <w:tr w:rsidR="0096540E" w:rsidRPr="00AF654E" w14:paraId="73164A53" w14:textId="77777777" w:rsidTr="0096540E">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AB7FFA" w14:textId="77777777" w:rsidR="0096540E" w:rsidRPr="00AF654E" w:rsidRDefault="0096540E" w:rsidP="0096540E">
            <w:pPr>
              <w:rPr>
                <w:rFonts w:ascii="Arial" w:hAnsi="Arial" w:cs="Arial"/>
                <w:sz w:val="20"/>
                <w:szCs w:val="20"/>
              </w:rPr>
            </w:pPr>
            <w:r w:rsidRPr="00AF654E">
              <w:rPr>
                <w:rFonts w:ascii="Arial" w:hAnsi="Arial" w:cs="Arial"/>
                <w:b/>
                <w:bCs/>
                <w:color w:val="000000"/>
                <w:position w:val="-2"/>
                <w:sz w:val="20"/>
                <w:szCs w:val="20"/>
                <w:shd w:val="clear" w:color="auto" w:fill="D1D1D1"/>
              </w:rPr>
              <w:lastRenderedPageBreak/>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596221" w14:textId="77777777" w:rsidR="0096540E" w:rsidRPr="00AF654E" w:rsidRDefault="0096540E" w:rsidP="0096540E">
            <w:pPr>
              <w:jc w:val="right"/>
              <w:rPr>
                <w:rFonts w:ascii="Arial" w:hAnsi="Arial" w:cs="Arial"/>
                <w:sz w:val="20"/>
                <w:szCs w:val="20"/>
              </w:rPr>
            </w:pPr>
            <w:r w:rsidRPr="00AF654E">
              <w:rPr>
                <w:rFonts w:ascii="Arial" w:hAnsi="Arial" w:cs="Arial"/>
                <w:b/>
                <w:bCs/>
                <w:color w:val="000000"/>
                <w:position w:val="-2"/>
                <w:sz w:val="20"/>
                <w:szCs w:val="20"/>
                <w:shd w:val="clear" w:color="auto" w:fill="D1D1D1"/>
              </w:rPr>
              <w:t>Datumi</w:t>
            </w:r>
          </w:p>
        </w:tc>
      </w:tr>
      <w:tr w:rsidR="0096540E" w:rsidRPr="00AF654E" w14:paraId="3882BE32" w14:textId="77777777" w:rsidTr="0096540E">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E5727" w14:textId="77777777" w:rsidR="0096540E" w:rsidRPr="00AF654E" w:rsidRDefault="0096540E" w:rsidP="0096540E">
            <w:pPr>
              <w:rPr>
                <w:rFonts w:ascii="Arial" w:hAnsi="Arial" w:cs="Arial"/>
                <w:sz w:val="20"/>
                <w:szCs w:val="20"/>
              </w:rPr>
            </w:pPr>
            <w:r w:rsidRPr="00AF654E">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23687" w14:textId="246EDED0" w:rsidR="0096540E" w:rsidRPr="0035002B" w:rsidRDefault="0096540E" w:rsidP="0020482F">
            <w:pPr>
              <w:jc w:val="right"/>
              <w:rPr>
                <w:rFonts w:ascii="Arial" w:hAnsi="Arial" w:cs="Arial"/>
                <w:sz w:val="20"/>
                <w:szCs w:val="20"/>
              </w:rPr>
            </w:pPr>
            <w:r w:rsidRPr="0035002B">
              <w:rPr>
                <w:rFonts w:ascii="Arial" w:hAnsi="Arial" w:cs="Arial"/>
                <w:color w:val="000000"/>
                <w:position w:val="-2"/>
                <w:sz w:val="20"/>
                <w:szCs w:val="20"/>
              </w:rPr>
              <w:t xml:space="preserve">do </w:t>
            </w:r>
            <w:r w:rsidR="008477CF">
              <w:rPr>
                <w:rFonts w:ascii="Arial" w:hAnsi="Arial" w:cs="Arial"/>
                <w:color w:val="000000"/>
                <w:position w:val="-2"/>
                <w:sz w:val="20"/>
                <w:szCs w:val="20"/>
              </w:rPr>
              <w:t>21</w:t>
            </w:r>
            <w:r w:rsidR="00F16040">
              <w:rPr>
                <w:rFonts w:ascii="Arial" w:hAnsi="Arial" w:cs="Arial"/>
                <w:color w:val="000000"/>
                <w:position w:val="-2"/>
                <w:sz w:val="20"/>
                <w:szCs w:val="20"/>
              </w:rPr>
              <w:t>.</w:t>
            </w:r>
            <w:r w:rsidR="008477CF">
              <w:rPr>
                <w:rFonts w:ascii="Arial" w:hAnsi="Arial" w:cs="Arial"/>
                <w:color w:val="000000"/>
                <w:position w:val="-2"/>
                <w:sz w:val="20"/>
                <w:szCs w:val="20"/>
              </w:rPr>
              <w:t>08</w:t>
            </w:r>
            <w:r w:rsidR="005E6B23">
              <w:rPr>
                <w:rFonts w:ascii="Arial" w:hAnsi="Arial" w:cs="Arial"/>
                <w:color w:val="000000"/>
                <w:position w:val="-2"/>
                <w:sz w:val="20"/>
                <w:szCs w:val="20"/>
              </w:rPr>
              <w:t>.202</w:t>
            </w:r>
            <w:r w:rsidR="008436B0">
              <w:rPr>
                <w:rFonts w:ascii="Arial" w:hAnsi="Arial" w:cs="Arial"/>
                <w:color w:val="000000"/>
                <w:position w:val="-2"/>
                <w:sz w:val="20"/>
                <w:szCs w:val="20"/>
              </w:rPr>
              <w:t>6</w:t>
            </w:r>
            <w:r w:rsidRPr="0035002B">
              <w:rPr>
                <w:rFonts w:ascii="Arial" w:hAnsi="Arial" w:cs="Arial"/>
                <w:color w:val="000000"/>
                <w:position w:val="-2"/>
                <w:sz w:val="20"/>
                <w:szCs w:val="20"/>
              </w:rPr>
              <w:t xml:space="preserve"> do </w:t>
            </w:r>
            <w:r w:rsidR="00591825" w:rsidRPr="0035002B">
              <w:rPr>
                <w:rFonts w:ascii="Arial" w:hAnsi="Arial" w:cs="Arial"/>
                <w:color w:val="000000"/>
                <w:position w:val="-2"/>
                <w:sz w:val="20"/>
                <w:szCs w:val="20"/>
              </w:rPr>
              <w:t>1</w:t>
            </w:r>
            <w:r w:rsidR="0020482F">
              <w:rPr>
                <w:rFonts w:ascii="Arial" w:hAnsi="Arial" w:cs="Arial"/>
                <w:color w:val="000000"/>
                <w:position w:val="-2"/>
                <w:sz w:val="20"/>
                <w:szCs w:val="20"/>
              </w:rPr>
              <w:t>2</w:t>
            </w:r>
            <w:r w:rsidR="00591825" w:rsidRPr="0035002B">
              <w:rPr>
                <w:rFonts w:ascii="Arial" w:hAnsi="Arial" w:cs="Arial"/>
                <w:color w:val="000000"/>
                <w:position w:val="-2"/>
                <w:sz w:val="20"/>
                <w:szCs w:val="20"/>
              </w:rPr>
              <w:t>:</w:t>
            </w:r>
            <w:r w:rsidR="00F8218B" w:rsidRPr="0035002B">
              <w:rPr>
                <w:rFonts w:ascii="Arial" w:hAnsi="Arial" w:cs="Arial"/>
                <w:color w:val="000000"/>
                <w:position w:val="-2"/>
                <w:sz w:val="20"/>
                <w:szCs w:val="20"/>
              </w:rPr>
              <w:t>0</w:t>
            </w:r>
            <w:r w:rsidR="00591825" w:rsidRPr="0035002B">
              <w:rPr>
                <w:rFonts w:ascii="Arial" w:hAnsi="Arial" w:cs="Arial"/>
                <w:color w:val="000000"/>
                <w:position w:val="-2"/>
                <w:sz w:val="20"/>
                <w:szCs w:val="20"/>
              </w:rPr>
              <w:t>0</w:t>
            </w:r>
          </w:p>
        </w:tc>
      </w:tr>
      <w:tr w:rsidR="0096540E" w:rsidRPr="00AF654E" w14:paraId="06C498A3" w14:textId="77777777" w:rsidTr="0096540E">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76640" w14:textId="77777777" w:rsidR="0096540E" w:rsidRPr="00AF654E" w:rsidRDefault="0096540E" w:rsidP="0096540E">
            <w:pPr>
              <w:rPr>
                <w:rFonts w:ascii="Arial" w:hAnsi="Arial" w:cs="Arial"/>
                <w:sz w:val="20"/>
                <w:szCs w:val="20"/>
              </w:rPr>
            </w:pPr>
            <w:r w:rsidRPr="00AF654E">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A4FD0" w14:textId="25DB43E3" w:rsidR="0096540E" w:rsidRPr="0035002B" w:rsidRDefault="0096540E" w:rsidP="0020482F">
            <w:pPr>
              <w:jc w:val="right"/>
              <w:rPr>
                <w:rFonts w:ascii="Arial" w:hAnsi="Arial" w:cs="Arial"/>
                <w:sz w:val="20"/>
                <w:szCs w:val="20"/>
              </w:rPr>
            </w:pPr>
            <w:r w:rsidRPr="0035002B">
              <w:rPr>
                <w:rFonts w:ascii="Arial" w:hAnsi="Arial" w:cs="Arial"/>
                <w:color w:val="000000"/>
                <w:position w:val="-2"/>
                <w:sz w:val="20"/>
                <w:szCs w:val="20"/>
              </w:rPr>
              <w:t xml:space="preserve">do </w:t>
            </w:r>
            <w:r w:rsidR="008477CF">
              <w:rPr>
                <w:rFonts w:ascii="Arial" w:hAnsi="Arial" w:cs="Arial"/>
                <w:color w:val="000000"/>
                <w:position w:val="-2"/>
                <w:sz w:val="20"/>
                <w:szCs w:val="20"/>
              </w:rPr>
              <w:t>01.09</w:t>
            </w:r>
            <w:r w:rsidR="005E6B23">
              <w:rPr>
                <w:rFonts w:ascii="Arial" w:hAnsi="Arial" w:cs="Arial"/>
                <w:color w:val="000000"/>
                <w:position w:val="-2"/>
                <w:sz w:val="20"/>
                <w:szCs w:val="20"/>
              </w:rPr>
              <w:t>.202</w:t>
            </w:r>
            <w:r w:rsidR="008436B0">
              <w:rPr>
                <w:rFonts w:ascii="Arial" w:hAnsi="Arial" w:cs="Arial"/>
                <w:color w:val="000000"/>
                <w:position w:val="-2"/>
                <w:sz w:val="20"/>
                <w:szCs w:val="20"/>
              </w:rPr>
              <w:t>6</w:t>
            </w:r>
            <w:r w:rsidR="003A736B" w:rsidRPr="0035002B">
              <w:rPr>
                <w:rFonts w:ascii="Arial" w:hAnsi="Arial" w:cs="Arial"/>
                <w:color w:val="000000"/>
                <w:position w:val="-2"/>
                <w:sz w:val="20"/>
                <w:szCs w:val="20"/>
              </w:rPr>
              <w:t xml:space="preserve"> </w:t>
            </w:r>
            <w:r w:rsidRPr="0035002B">
              <w:rPr>
                <w:rFonts w:ascii="Arial" w:hAnsi="Arial" w:cs="Arial"/>
                <w:color w:val="000000"/>
                <w:position w:val="-2"/>
                <w:sz w:val="20"/>
                <w:szCs w:val="20"/>
              </w:rPr>
              <w:t xml:space="preserve">do </w:t>
            </w:r>
            <w:r w:rsidR="0078075D" w:rsidRPr="0035002B">
              <w:rPr>
                <w:rFonts w:ascii="Arial" w:hAnsi="Arial" w:cs="Arial"/>
                <w:color w:val="000000"/>
                <w:position w:val="-2"/>
                <w:sz w:val="20"/>
                <w:szCs w:val="20"/>
              </w:rPr>
              <w:t>1</w:t>
            </w:r>
            <w:r w:rsidR="008433E5">
              <w:rPr>
                <w:rFonts w:ascii="Arial" w:hAnsi="Arial" w:cs="Arial"/>
                <w:color w:val="000000"/>
                <w:position w:val="-2"/>
                <w:sz w:val="20"/>
                <w:szCs w:val="20"/>
              </w:rPr>
              <w:t>0</w:t>
            </w:r>
            <w:r w:rsidRPr="0035002B">
              <w:rPr>
                <w:rFonts w:ascii="Arial" w:hAnsi="Arial" w:cs="Arial"/>
                <w:color w:val="000000"/>
                <w:position w:val="-2"/>
                <w:sz w:val="20"/>
                <w:szCs w:val="20"/>
              </w:rPr>
              <w:t>:</w:t>
            </w:r>
            <w:r w:rsidR="00536470" w:rsidRPr="0035002B">
              <w:rPr>
                <w:rFonts w:ascii="Arial" w:hAnsi="Arial" w:cs="Arial"/>
                <w:color w:val="000000"/>
                <w:position w:val="-2"/>
                <w:sz w:val="20"/>
                <w:szCs w:val="20"/>
              </w:rPr>
              <w:t>0</w:t>
            </w:r>
            <w:r w:rsidRPr="0035002B">
              <w:rPr>
                <w:rFonts w:ascii="Arial" w:hAnsi="Arial" w:cs="Arial"/>
                <w:color w:val="000000"/>
                <w:position w:val="-2"/>
                <w:sz w:val="20"/>
                <w:szCs w:val="20"/>
              </w:rPr>
              <w:t>0</w:t>
            </w:r>
          </w:p>
        </w:tc>
      </w:tr>
      <w:tr w:rsidR="0096540E" w:rsidRPr="00AF654E" w14:paraId="029577A5" w14:textId="77777777" w:rsidTr="0096540E">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04FED" w14:textId="77777777" w:rsidR="0096540E" w:rsidRPr="00AF654E" w:rsidRDefault="0096540E" w:rsidP="0096540E">
            <w:pPr>
              <w:rPr>
                <w:rFonts w:ascii="Arial" w:hAnsi="Arial" w:cs="Arial"/>
                <w:sz w:val="20"/>
                <w:szCs w:val="20"/>
              </w:rPr>
            </w:pPr>
            <w:r w:rsidRPr="00AF654E">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6FF1A" w14:textId="117B192F" w:rsidR="0096540E" w:rsidRPr="0035002B" w:rsidRDefault="008477CF" w:rsidP="0020482F">
            <w:pPr>
              <w:jc w:val="right"/>
              <w:rPr>
                <w:rFonts w:ascii="Arial" w:hAnsi="Arial" w:cs="Arial"/>
                <w:sz w:val="20"/>
                <w:szCs w:val="20"/>
              </w:rPr>
            </w:pPr>
            <w:r>
              <w:rPr>
                <w:rFonts w:ascii="Arial" w:hAnsi="Arial" w:cs="Arial"/>
                <w:color w:val="000000"/>
                <w:position w:val="-2"/>
                <w:sz w:val="20"/>
                <w:szCs w:val="20"/>
              </w:rPr>
              <w:t>01.09</w:t>
            </w:r>
            <w:r w:rsidR="005E6B23">
              <w:rPr>
                <w:rFonts w:ascii="Arial" w:hAnsi="Arial" w:cs="Arial"/>
                <w:color w:val="000000"/>
                <w:position w:val="-2"/>
                <w:sz w:val="20"/>
                <w:szCs w:val="20"/>
              </w:rPr>
              <w:t>.202</w:t>
            </w:r>
            <w:r w:rsidR="008436B0">
              <w:rPr>
                <w:rFonts w:ascii="Arial" w:hAnsi="Arial" w:cs="Arial"/>
                <w:color w:val="000000"/>
                <w:position w:val="-2"/>
                <w:sz w:val="20"/>
                <w:szCs w:val="20"/>
              </w:rPr>
              <w:t>6</w:t>
            </w:r>
            <w:r w:rsidR="005E6B23" w:rsidRPr="0035002B">
              <w:rPr>
                <w:rFonts w:ascii="Arial" w:hAnsi="Arial" w:cs="Arial"/>
                <w:color w:val="000000"/>
                <w:position w:val="-2"/>
                <w:sz w:val="20"/>
                <w:szCs w:val="20"/>
              </w:rPr>
              <w:t xml:space="preserve"> </w:t>
            </w:r>
            <w:r w:rsidR="0096540E" w:rsidRPr="0035002B">
              <w:rPr>
                <w:rFonts w:ascii="Arial" w:hAnsi="Arial" w:cs="Arial"/>
                <w:color w:val="000000"/>
                <w:position w:val="-2"/>
                <w:sz w:val="20"/>
                <w:szCs w:val="20"/>
              </w:rPr>
              <w:t>ob 1</w:t>
            </w:r>
            <w:r w:rsidR="0078075D" w:rsidRPr="0035002B">
              <w:rPr>
                <w:rFonts w:ascii="Arial" w:hAnsi="Arial" w:cs="Arial"/>
                <w:color w:val="000000"/>
                <w:position w:val="-2"/>
                <w:sz w:val="20"/>
                <w:szCs w:val="20"/>
              </w:rPr>
              <w:t>1</w:t>
            </w:r>
            <w:r w:rsidR="0096540E" w:rsidRPr="0035002B">
              <w:rPr>
                <w:rFonts w:ascii="Arial" w:hAnsi="Arial" w:cs="Arial"/>
                <w:color w:val="000000"/>
                <w:position w:val="-2"/>
                <w:sz w:val="20"/>
                <w:szCs w:val="20"/>
              </w:rPr>
              <w:t>:</w:t>
            </w:r>
            <w:r w:rsidR="003371D7" w:rsidRPr="0035002B">
              <w:rPr>
                <w:rFonts w:ascii="Arial" w:hAnsi="Arial" w:cs="Arial"/>
                <w:color w:val="000000"/>
                <w:position w:val="-2"/>
                <w:sz w:val="20"/>
                <w:szCs w:val="20"/>
              </w:rPr>
              <w:t>1</w:t>
            </w:r>
            <w:r w:rsidR="00536470" w:rsidRPr="0035002B">
              <w:rPr>
                <w:rFonts w:ascii="Arial" w:hAnsi="Arial" w:cs="Arial"/>
                <w:color w:val="000000"/>
                <w:position w:val="-2"/>
                <w:sz w:val="20"/>
                <w:szCs w:val="20"/>
              </w:rPr>
              <w:t>0</w:t>
            </w:r>
          </w:p>
        </w:tc>
      </w:tr>
    </w:tbl>
    <w:p w14:paraId="3B1B9756" w14:textId="77777777" w:rsidR="0096540E" w:rsidRPr="00AF654E" w:rsidRDefault="0096540E" w:rsidP="0096540E">
      <w:pPr>
        <w:rPr>
          <w:rFonts w:ascii="Arial" w:hAnsi="Arial" w:cs="Arial"/>
          <w:sz w:val="20"/>
          <w:szCs w:val="20"/>
        </w:rPr>
      </w:pPr>
    </w:p>
    <w:p w14:paraId="1CB060F7" w14:textId="1BC4B2C7" w:rsidR="004A27A4" w:rsidRPr="00153BB7" w:rsidRDefault="00A46BBB" w:rsidP="00153BB7">
      <w:pPr>
        <w:jc w:val="both"/>
        <w:rPr>
          <w:rFonts w:ascii="Arial" w:hAnsi="Arial" w:cs="Arial"/>
          <w:sz w:val="20"/>
          <w:szCs w:val="20"/>
        </w:rPr>
      </w:pPr>
      <w:r w:rsidRPr="00153BB7">
        <w:rPr>
          <w:rFonts w:ascii="Arial" w:hAnsi="Arial" w:cs="Arial"/>
          <w:sz w:val="20"/>
          <w:szCs w:val="20"/>
        </w:rPr>
        <w:t>Komunikacija s ponudniki o vprašanjih v zvezi z vsebino naročila in v zvezi s pripravo ponudbe poteka izključno preko portala javnih naročil.</w:t>
      </w:r>
      <w:r w:rsidR="004A27A4" w:rsidRPr="00153BB7">
        <w:t xml:space="preserve"> </w:t>
      </w:r>
      <w:r w:rsidR="004A27A4" w:rsidRPr="00153BB7">
        <w:rPr>
          <w:rFonts w:ascii="Arial" w:hAnsi="Arial" w:cs="Arial"/>
          <w:sz w:val="20"/>
          <w:szCs w:val="20"/>
        </w:rPr>
        <w:t xml:space="preserve">Naročnik bo odgovarjal le na vprašanja, zastavljena preko </w:t>
      </w:r>
      <w:r w:rsidR="00A959D4">
        <w:rPr>
          <w:rFonts w:ascii="Arial" w:hAnsi="Arial" w:cs="Arial"/>
          <w:sz w:val="20"/>
          <w:szCs w:val="20"/>
        </w:rPr>
        <w:t>p</w:t>
      </w:r>
      <w:r w:rsidR="004A27A4" w:rsidRPr="00153BB7">
        <w:rPr>
          <w:rFonts w:ascii="Arial" w:hAnsi="Arial" w:cs="Arial"/>
          <w:sz w:val="20"/>
          <w:szCs w:val="20"/>
        </w:rPr>
        <w:t>ortala v elektronski obliki</w:t>
      </w:r>
      <w:r w:rsidR="005C7EAF" w:rsidRPr="00153BB7">
        <w:rPr>
          <w:rFonts w:ascii="Arial" w:hAnsi="Arial" w:cs="Arial"/>
          <w:sz w:val="20"/>
          <w:szCs w:val="20"/>
        </w:rPr>
        <w:t>.</w:t>
      </w:r>
    </w:p>
    <w:p w14:paraId="32018FD2" w14:textId="77777777" w:rsidR="00A46BBB" w:rsidRPr="00AF654E" w:rsidRDefault="00A46BBB" w:rsidP="00A46BBB">
      <w:pPr>
        <w:jc w:val="both"/>
        <w:rPr>
          <w:rFonts w:ascii="Arial" w:hAnsi="Arial" w:cs="Arial"/>
          <w:sz w:val="20"/>
          <w:szCs w:val="20"/>
        </w:rPr>
      </w:pPr>
    </w:p>
    <w:p w14:paraId="00F727C3" w14:textId="6FA535FA" w:rsidR="00A46BBB" w:rsidRPr="00AF654E" w:rsidRDefault="00A46BBB" w:rsidP="00A46BBB">
      <w:pPr>
        <w:jc w:val="both"/>
        <w:rPr>
          <w:rFonts w:ascii="Arial" w:hAnsi="Arial" w:cs="Arial"/>
          <w:sz w:val="20"/>
          <w:szCs w:val="20"/>
        </w:rPr>
      </w:pPr>
      <w:r w:rsidRPr="00AF654E">
        <w:rPr>
          <w:rFonts w:ascii="Arial" w:hAnsi="Arial" w:cs="Arial"/>
          <w:sz w:val="20"/>
          <w:szCs w:val="20"/>
        </w:rPr>
        <w:t xml:space="preserve">Naročnik bo zahtevo za pojasnilo razpisne dokumentacije oziroma kakršnokoli drugo vprašanje v zvezi </w:t>
      </w:r>
      <w:r w:rsidRPr="00DF7C6D">
        <w:rPr>
          <w:rFonts w:ascii="Arial" w:hAnsi="Arial" w:cs="Arial"/>
          <w:sz w:val="20"/>
          <w:szCs w:val="20"/>
        </w:rPr>
        <w:t xml:space="preserve">z naročilom štel kot pravočasno, v kolikor bo na portalu javnih naročil zastavljeno najkasneje do vključno </w:t>
      </w:r>
      <w:r w:rsidR="008477CF">
        <w:rPr>
          <w:rFonts w:ascii="Arial" w:hAnsi="Arial" w:cs="Arial"/>
          <w:color w:val="000000"/>
          <w:position w:val="-2"/>
          <w:sz w:val="20"/>
          <w:szCs w:val="20"/>
        </w:rPr>
        <w:t>21.08.2026</w:t>
      </w:r>
      <w:r w:rsidR="008477CF" w:rsidRPr="0035002B">
        <w:rPr>
          <w:rFonts w:ascii="Arial" w:hAnsi="Arial" w:cs="Arial"/>
          <w:color w:val="000000"/>
          <w:position w:val="-2"/>
          <w:sz w:val="20"/>
          <w:szCs w:val="20"/>
        </w:rPr>
        <w:t xml:space="preserve"> </w:t>
      </w:r>
      <w:r w:rsidRPr="005E6B23">
        <w:rPr>
          <w:rFonts w:ascii="Arial" w:hAnsi="Arial" w:cs="Arial"/>
          <w:sz w:val="20"/>
          <w:szCs w:val="20"/>
        </w:rPr>
        <w:t xml:space="preserve">do </w:t>
      </w:r>
      <w:r w:rsidR="00591825" w:rsidRPr="005E6B23">
        <w:rPr>
          <w:rFonts w:ascii="Arial" w:hAnsi="Arial" w:cs="Arial"/>
          <w:sz w:val="20"/>
          <w:szCs w:val="20"/>
        </w:rPr>
        <w:t>1</w:t>
      </w:r>
      <w:r w:rsidR="0020482F" w:rsidRPr="005E6B23">
        <w:rPr>
          <w:rFonts w:ascii="Arial" w:hAnsi="Arial" w:cs="Arial"/>
          <w:sz w:val="20"/>
          <w:szCs w:val="20"/>
        </w:rPr>
        <w:t>2</w:t>
      </w:r>
      <w:r w:rsidR="00591825" w:rsidRPr="005E6B23">
        <w:rPr>
          <w:rFonts w:ascii="Arial" w:hAnsi="Arial" w:cs="Arial"/>
          <w:sz w:val="20"/>
          <w:szCs w:val="20"/>
        </w:rPr>
        <w:t>:</w:t>
      </w:r>
      <w:r w:rsidR="00F8218B" w:rsidRPr="005E6B23">
        <w:rPr>
          <w:rFonts w:ascii="Arial" w:hAnsi="Arial" w:cs="Arial"/>
          <w:sz w:val="20"/>
          <w:szCs w:val="20"/>
        </w:rPr>
        <w:t>0</w:t>
      </w:r>
      <w:r w:rsidR="00591825" w:rsidRPr="005E6B23">
        <w:rPr>
          <w:rFonts w:ascii="Arial" w:hAnsi="Arial" w:cs="Arial"/>
          <w:sz w:val="20"/>
          <w:szCs w:val="20"/>
        </w:rPr>
        <w:t>0</w:t>
      </w:r>
      <w:r w:rsidRPr="00DF7C6D">
        <w:rPr>
          <w:rFonts w:ascii="Arial" w:hAnsi="Arial" w:cs="Arial"/>
          <w:sz w:val="20"/>
          <w:szCs w:val="20"/>
        </w:rPr>
        <w:t xml:space="preserve"> ure.</w:t>
      </w:r>
    </w:p>
    <w:p w14:paraId="02D00BA6" w14:textId="33457E23" w:rsidR="00A46BBB" w:rsidRPr="00153BB7" w:rsidRDefault="00A46BBB" w:rsidP="00A46BBB">
      <w:pPr>
        <w:jc w:val="both"/>
        <w:rPr>
          <w:rFonts w:ascii="Arial" w:hAnsi="Arial" w:cs="Arial"/>
          <w:sz w:val="20"/>
          <w:szCs w:val="20"/>
        </w:rPr>
      </w:pPr>
      <w:r w:rsidRPr="00AF654E">
        <w:rPr>
          <w:rFonts w:ascii="Arial" w:hAnsi="Arial" w:cs="Arial"/>
          <w:sz w:val="20"/>
          <w:szCs w:val="20"/>
        </w:rPr>
        <w:t>Na zahteve za pojasnila oziroma druga vprašanja v zvezi z naročilom, zastavljena po tem roku, naročnik ne bo odgovarjal.</w:t>
      </w:r>
      <w:r w:rsidR="005C7EAF" w:rsidRPr="005C7EAF">
        <w:t xml:space="preserve"> </w:t>
      </w:r>
      <w:r w:rsidR="005C7EAF" w:rsidRPr="00153BB7">
        <w:rPr>
          <w:rFonts w:ascii="Arial" w:hAnsi="Arial" w:cs="Arial"/>
          <w:sz w:val="20"/>
          <w:szCs w:val="20"/>
        </w:rPr>
        <w:t>Naročnik ni odgovoren za pojasnila, razlage in dodatke, ki so bili ponudnik</w:t>
      </w:r>
      <w:r w:rsidR="00C05D82">
        <w:rPr>
          <w:rFonts w:ascii="Arial" w:hAnsi="Arial" w:cs="Arial"/>
          <w:sz w:val="20"/>
          <w:szCs w:val="20"/>
        </w:rPr>
        <w:t>om</w:t>
      </w:r>
      <w:r w:rsidR="005C7EAF" w:rsidRPr="00153BB7">
        <w:rPr>
          <w:rFonts w:ascii="Arial" w:hAnsi="Arial" w:cs="Arial"/>
          <w:sz w:val="20"/>
          <w:szCs w:val="20"/>
        </w:rPr>
        <w:t xml:space="preserve"> dani v ustni obliki, in ne obvezujejo naročnika.</w:t>
      </w:r>
    </w:p>
    <w:p w14:paraId="025B9944" w14:textId="77777777" w:rsidR="00A46BBB" w:rsidRPr="00AF654E" w:rsidRDefault="00A46BBB" w:rsidP="00A46BBB">
      <w:pPr>
        <w:jc w:val="both"/>
        <w:rPr>
          <w:rFonts w:ascii="Arial" w:hAnsi="Arial" w:cs="Arial"/>
          <w:sz w:val="20"/>
          <w:szCs w:val="20"/>
        </w:rPr>
      </w:pPr>
    </w:p>
    <w:p w14:paraId="0F137926" w14:textId="77777777" w:rsidR="00A46BBB" w:rsidRPr="00AF654E" w:rsidRDefault="00A46BBB" w:rsidP="00A46BBB">
      <w:pPr>
        <w:jc w:val="both"/>
        <w:rPr>
          <w:rFonts w:ascii="Arial" w:hAnsi="Arial" w:cs="Arial"/>
          <w:sz w:val="20"/>
          <w:szCs w:val="20"/>
        </w:rPr>
      </w:pPr>
      <w:r w:rsidRPr="00AF654E">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1B5271" w14:textId="77777777" w:rsidR="007F5DD7" w:rsidRPr="00AF654E" w:rsidRDefault="007F5DD7" w:rsidP="00F43C7C">
      <w:pPr>
        <w:pStyle w:val="Naslov1"/>
        <w:rPr>
          <w:sz w:val="20"/>
          <w:szCs w:val="20"/>
        </w:rPr>
      </w:pPr>
      <w:bookmarkStart w:id="13" w:name="_Toc90359979"/>
      <w:bookmarkStart w:id="14" w:name="_Toc236650265"/>
      <w:r w:rsidRPr="00AF654E">
        <w:rPr>
          <w:sz w:val="20"/>
          <w:szCs w:val="20"/>
        </w:rPr>
        <w:t>Ponudnik</w:t>
      </w:r>
      <w:bookmarkEnd w:id="13"/>
      <w:bookmarkEnd w:id="14"/>
    </w:p>
    <w:p w14:paraId="545ED407" w14:textId="77777777" w:rsidR="0098790B" w:rsidRDefault="0098790B" w:rsidP="007F5DD7">
      <w:pPr>
        <w:autoSpaceDE w:val="0"/>
        <w:autoSpaceDN w:val="0"/>
        <w:adjustRightInd w:val="0"/>
        <w:jc w:val="both"/>
        <w:rPr>
          <w:rFonts w:ascii="Arial" w:hAnsi="Arial" w:cs="Arial"/>
          <w:sz w:val="20"/>
          <w:szCs w:val="20"/>
        </w:rPr>
      </w:pPr>
    </w:p>
    <w:p w14:paraId="2836BD5B" w14:textId="149FDFF1" w:rsidR="007F5DD7" w:rsidRPr="00F8218B" w:rsidRDefault="0098790B" w:rsidP="007F5DD7">
      <w:pPr>
        <w:autoSpaceDE w:val="0"/>
        <w:autoSpaceDN w:val="0"/>
        <w:adjustRightInd w:val="0"/>
        <w:jc w:val="both"/>
        <w:rPr>
          <w:rFonts w:ascii="Arial" w:hAnsi="Arial" w:cs="Arial"/>
          <w:sz w:val="20"/>
          <w:szCs w:val="20"/>
        </w:rPr>
      </w:pPr>
      <w:r w:rsidRPr="00F8218B">
        <w:rPr>
          <w:rFonts w:ascii="Arial" w:hAnsi="Arial" w:cs="Arial"/>
          <w:sz w:val="20"/>
          <w:szCs w:val="20"/>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4C944556" w14:textId="77777777" w:rsidR="0098790B" w:rsidRPr="00F8218B" w:rsidRDefault="0098790B" w:rsidP="007F5DD7">
      <w:pPr>
        <w:pStyle w:val="Telo"/>
        <w:spacing w:before="0"/>
        <w:rPr>
          <w:rFonts w:ascii="Arial" w:hAnsi="Arial" w:cs="Arial"/>
          <w:i w:val="0"/>
          <w:sz w:val="20"/>
        </w:rPr>
      </w:pPr>
    </w:p>
    <w:p w14:paraId="570B254C" w14:textId="0B2CB123" w:rsidR="007F5DD7" w:rsidRDefault="007F5DD7" w:rsidP="007F5DD7">
      <w:pPr>
        <w:pStyle w:val="Telo"/>
        <w:spacing w:before="0"/>
        <w:rPr>
          <w:rFonts w:ascii="Arial" w:hAnsi="Arial" w:cs="Arial"/>
          <w:i w:val="0"/>
          <w:sz w:val="20"/>
        </w:rPr>
      </w:pPr>
      <w:r w:rsidRPr="00AF654E">
        <w:rPr>
          <w:rFonts w:ascii="Arial" w:hAnsi="Arial" w:cs="Arial"/>
          <w:i w:val="0"/>
          <w:sz w:val="20"/>
        </w:rPr>
        <w:t xml:space="preserve">Kot ponudnik lahko za </w:t>
      </w:r>
      <w:r w:rsidR="00A75779" w:rsidRPr="00AF654E">
        <w:rPr>
          <w:rFonts w:ascii="Arial" w:hAnsi="Arial" w:cs="Arial"/>
          <w:i w:val="0"/>
          <w:sz w:val="20"/>
        </w:rPr>
        <w:t xml:space="preserve">predmetno </w:t>
      </w:r>
      <w:r w:rsidRPr="00AF654E">
        <w:rPr>
          <w:rFonts w:ascii="Arial" w:hAnsi="Arial" w:cs="Arial"/>
          <w:i w:val="0"/>
          <w:sz w:val="20"/>
        </w:rPr>
        <w:t xml:space="preserve">javno naročilo konkurira vsak gospodarski subjekt, ki na trgu ponuja </w:t>
      </w:r>
      <w:r w:rsidR="00CC2468" w:rsidRPr="00AF654E">
        <w:rPr>
          <w:rFonts w:ascii="Arial" w:hAnsi="Arial" w:cs="Arial"/>
          <w:i w:val="0"/>
          <w:sz w:val="20"/>
        </w:rPr>
        <w:t>storitve</w:t>
      </w:r>
      <w:r w:rsidRPr="00AF654E">
        <w:rPr>
          <w:rFonts w:ascii="Arial" w:hAnsi="Arial" w:cs="Arial"/>
          <w:i w:val="0"/>
          <w:sz w:val="20"/>
        </w:rPr>
        <w:t xml:space="preserve">, ki </w:t>
      </w:r>
      <w:r w:rsidR="00223A28" w:rsidRPr="00AF654E">
        <w:rPr>
          <w:rFonts w:ascii="Arial" w:hAnsi="Arial" w:cs="Arial"/>
          <w:i w:val="0"/>
          <w:sz w:val="20"/>
        </w:rPr>
        <w:t>so</w:t>
      </w:r>
      <w:r w:rsidRPr="00AF654E">
        <w:rPr>
          <w:rFonts w:ascii="Arial" w:hAnsi="Arial" w:cs="Arial"/>
          <w:i w:val="0"/>
          <w:sz w:val="20"/>
        </w:rPr>
        <w:t xml:space="preserve"> predmet tega </w:t>
      </w:r>
      <w:r w:rsidR="007B44CC" w:rsidRPr="00AF654E">
        <w:rPr>
          <w:rFonts w:ascii="Arial" w:hAnsi="Arial" w:cs="Arial"/>
          <w:i w:val="0"/>
          <w:sz w:val="20"/>
        </w:rPr>
        <w:t>javnega naročila</w:t>
      </w:r>
      <w:r w:rsidRPr="00AF654E">
        <w:rPr>
          <w:rFonts w:ascii="Arial" w:hAnsi="Arial" w:cs="Arial"/>
          <w:i w:val="0"/>
          <w:sz w:val="20"/>
        </w:rPr>
        <w:t xml:space="preserve">, ima registrirano dejavnost </w:t>
      </w:r>
      <w:r w:rsidR="001C0CBF" w:rsidRPr="00AF654E">
        <w:rPr>
          <w:rFonts w:ascii="Arial" w:hAnsi="Arial" w:cs="Arial"/>
          <w:i w:val="0"/>
          <w:sz w:val="20"/>
        </w:rPr>
        <w:t>in</w:t>
      </w:r>
      <w:r w:rsidR="00A75779" w:rsidRPr="00AF654E">
        <w:rPr>
          <w:rFonts w:ascii="Arial" w:hAnsi="Arial" w:cs="Arial"/>
          <w:i w:val="0"/>
          <w:sz w:val="20"/>
        </w:rPr>
        <w:t xml:space="preserve"> ima za opravljanje te dejavnosti vsa </w:t>
      </w:r>
      <w:r w:rsidR="00586F22" w:rsidRPr="00AF654E">
        <w:rPr>
          <w:rFonts w:ascii="Arial" w:hAnsi="Arial" w:cs="Arial"/>
          <w:i w:val="0"/>
          <w:sz w:val="20"/>
        </w:rPr>
        <w:t xml:space="preserve">potrebna </w:t>
      </w:r>
      <w:r w:rsidR="00A75779" w:rsidRPr="00AF654E">
        <w:rPr>
          <w:rFonts w:ascii="Arial" w:hAnsi="Arial" w:cs="Arial"/>
          <w:i w:val="0"/>
          <w:sz w:val="20"/>
        </w:rPr>
        <w:t>dovoljenja</w:t>
      </w:r>
      <w:r w:rsidR="00586F22" w:rsidRPr="00AF654E">
        <w:rPr>
          <w:rFonts w:ascii="Arial" w:hAnsi="Arial" w:cs="Arial"/>
          <w:i w:val="0"/>
          <w:sz w:val="20"/>
        </w:rPr>
        <w:t>,</w:t>
      </w:r>
      <w:r w:rsidR="00A75779" w:rsidRPr="00AF654E">
        <w:rPr>
          <w:rFonts w:ascii="Arial" w:hAnsi="Arial" w:cs="Arial"/>
          <w:i w:val="0"/>
          <w:sz w:val="20"/>
        </w:rPr>
        <w:t xml:space="preserve"> v skladu z veljavnimi predpisi Republike Slovenije.</w:t>
      </w:r>
      <w:r w:rsidRPr="00AF654E">
        <w:rPr>
          <w:rFonts w:ascii="Arial" w:hAnsi="Arial" w:cs="Arial"/>
          <w:i w:val="0"/>
          <w:sz w:val="20"/>
        </w:rPr>
        <w:t xml:space="preserve">  </w:t>
      </w:r>
    </w:p>
    <w:p w14:paraId="6D2B90D4" w14:textId="77777777" w:rsidR="00B05643" w:rsidRDefault="00B05643" w:rsidP="007F5DD7">
      <w:pPr>
        <w:pStyle w:val="Telo"/>
        <w:spacing w:before="0"/>
        <w:rPr>
          <w:rFonts w:ascii="Arial" w:hAnsi="Arial" w:cs="Arial"/>
          <w:i w:val="0"/>
          <w:sz w:val="20"/>
        </w:rPr>
      </w:pPr>
    </w:p>
    <w:p w14:paraId="6AE502AD" w14:textId="2BB22B15" w:rsidR="00B05643" w:rsidRPr="00FD6397" w:rsidRDefault="00B05643" w:rsidP="007F5DD7">
      <w:pPr>
        <w:pStyle w:val="Telo"/>
        <w:spacing w:before="0"/>
        <w:rPr>
          <w:rFonts w:ascii="Arial" w:hAnsi="Arial" w:cs="Arial"/>
          <w:i w:val="0"/>
          <w:sz w:val="20"/>
        </w:rPr>
      </w:pPr>
      <w:r w:rsidRPr="00FD6397">
        <w:rPr>
          <w:rFonts w:ascii="Arial" w:hAnsi="Arial" w:cs="Arial"/>
          <w:i w:val="0"/>
          <w:sz w:val="20"/>
        </w:rPr>
        <w:t>V kolikor ponudbo predloži posrednik ali zastopnik, mora predložiti pisno pooblastilo ponudnika, da lahko predloži ponudbo v imenu ponudnika na navedeno javno naročilo.</w:t>
      </w:r>
    </w:p>
    <w:p w14:paraId="2AE43116" w14:textId="77777777" w:rsidR="0098790B" w:rsidRPr="00AF654E" w:rsidRDefault="0098790B" w:rsidP="007F5DD7">
      <w:pPr>
        <w:pStyle w:val="Telo"/>
        <w:spacing w:before="0"/>
        <w:rPr>
          <w:rFonts w:ascii="Arial" w:hAnsi="Arial" w:cs="Arial"/>
          <w:i w:val="0"/>
          <w:sz w:val="20"/>
        </w:rPr>
      </w:pPr>
    </w:p>
    <w:p w14:paraId="3AF6CD56" w14:textId="77777777" w:rsidR="00CA2554" w:rsidRPr="00AF654E" w:rsidRDefault="00CA2554" w:rsidP="00F43C7C">
      <w:pPr>
        <w:pStyle w:val="Naslov1"/>
        <w:rPr>
          <w:sz w:val="20"/>
          <w:szCs w:val="20"/>
        </w:rPr>
      </w:pPr>
      <w:bookmarkStart w:id="15" w:name="_Toc509672309"/>
      <w:bookmarkStart w:id="16" w:name="_Toc90359980"/>
      <w:bookmarkStart w:id="17" w:name="_Toc236650266"/>
      <w:r w:rsidRPr="00AF654E">
        <w:rPr>
          <w:sz w:val="20"/>
          <w:szCs w:val="20"/>
        </w:rPr>
        <w:t>Rok in način predložitve ponudbe</w:t>
      </w:r>
      <w:bookmarkEnd w:id="15"/>
      <w:bookmarkEnd w:id="16"/>
      <w:bookmarkEnd w:id="17"/>
    </w:p>
    <w:p w14:paraId="5F0EDBE3" w14:textId="77777777" w:rsidR="0096540E" w:rsidRPr="00AF654E" w:rsidRDefault="0096540E" w:rsidP="0096540E">
      <w:pPr>
        <w:spacing w:before="225" w:after="225"/>
        <w:jc w:val="both"/>
        <w:rPr>
          <w:rFonts w:ascii="Arial" w:hAnsi="Arial" w:cs="Arial"/>
          <w:sz w:val="20"/>
          <w:szCs w:val="20"/>
        </w:rPr>
      </w:pPr>
      <w:r w:rsidRPr="00AF654E">
        <w:rPr>
          <w:rFonts w:ascii="Arial" w:hAnsi="Arial"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58167BB0" w14:textId="1E90B3A0" w:rsidR="00CA2554" w:rsidRDefault="00CA2554" w:rsidP="0078797A">
      <w:pPr>
        <w:jc w:val="both"/>
        <w:rPr>
          <w:rFonts w:ascii="Arial" w:hAnsi="Arial" w:cs="Arial"/>
          <w:sz w:val="20"/>
          <w:szCs w:val="20"/>
        </w:rPr>
      </w:pPr>
      <w:r w:rsidRPr="00AF654E">
        <w:rPr>
          <w:rFonts w:ascii="Arial" w:hAnsi="Arial" w:cs="Arial"/>
          <w:sz w:val="20"/>
          <w:szCs w:val="20"/>
        </w:rPr>
        <w:t xml:space="preserve">Ponudnik se mora pred oddajo ponudbe registrirati na spletnem naslovu </w:t>
      </w:r>
      <w:hyperlink r:id="rId11" w:history="1">
        <w:r w:rsidRPr="00AF654E">
          <w:rPr>
            <w:rStyle w:val="Hiperpovezava"/>
            <w:rFonts w:ascii="Arial" w:hAnsi="Arial" w:cs="Arial"/>
            <w:sz w:val="20"/>
            <w:szCs w:val="20"/>
          </w:rPr>
          <w:t>https://ejn.gov.si/eJN2</w:t>
        </w:r>
      </w:hyperlink>
      <w:r w:rsidRPr="00AF654E">
        <w:rPr>
          <w:rFonts w:ascii="Arial" w:hAnsi="Arial" w:cs="Arial"/>
          <w:sz w:val="20"/>
          <w:szCs w:val="20"/>
        </w:rPr>
        <w:t>, v skladu z Navodili za uporabo e-JN. Če je ponudnik že registriran v informacijski sistem e-JN, se v aplikacijo prijavi na istem naslovu.</w:t>
      </w:r>
    </w:p>
    <w:p w14:paraId="3047C0E4" w14:textId="4BBFB468" w:rsidR="0035673E" w:rsidRPr="00F8218B" w:rsidRDefault="0035673E" w:rsidP="00CA2554">
      <w:pPr>
        <w:rPr>
          <w:rFonts w:ascii="Arial" w:hAnsi="Arial" w:cs="Arial"/>
          <w:sz w:val="20"/>
          <w:szCs w:val="20"/>
        </w:rPr>
      </w:pPr>
    </w:p>
    <w:p w14:paraId="1478E1DC" w14:textId="6FB963AE" w:rsidR="0035673E" w:rsidRPr="00F8218B" w:rsidRDefault="0035673E" w:rsidP="0035673E">
      <w:pPr>
        <w:jc w:val="both"/>
        <w:rPr>
          <w:rFonts w:ascii="Arial" w:hAnsi="Arial" w:cs="Arial"/>
          <w:sz w:val="20"/>
          <w:szCs w:val="20"/>
        </w:rPr>
      </w:pPr>
      <w:r w:rsidRPr="00F8218B">
        <w:rPr>
          <w:rFonts w:ascii="Arial"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w:t>
      </w:r>
      <w:r w:rsidRPr="00F8218B">
        <w:rPr>
          <w:rFonts w:ascii="Arial" w:hAnsi="Arial" w:cs="Arial"/>
          <w:sz w:val="20"/>
          <w:szCs w:val="20"/>
        </w:rPr>
        <w:lastRenderedPageBreak/>
        <w:t>ponudbe je le-ta zavezujoča za čas, naveden v ponudbi, razen če jo uporabnik ponudnika umakne ali spremeni pred potekom roka za oddajo ponudb.</w:t>
      </w:r>
    </w:p>
    <w:p w14:paraId="7194022D" w14:textId="77777777" w:rsidR="00CA2554" w:rsidRPr="00F8218B" w:rsidRDefault="00CA2554" w:rsidP="00CA2554">
      <w:pPr>
        <w:rPr>
          <w:rFonts w:ascii="Arial" w:hAnsi="Arial" w:cs="Arial"/>
          <w:sz w:val="20"/>
          <w:szCs w:val="20"/>
        </w:rPr>
      </w:pPr>
    </w:p>
    <w:p w14:paraId="2A025419" w14:textId="0BAAD890"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Ponudba se šteje za pravočasno oddano, če jo naročnik prejme preko sistema e-JN </w:t>
      </w:r>
      <w:hyperlink r:id="rId12" w:history="1">
        <w:r w:rsidRPr="00AF654E">
          <w:rPr>
            <w:rStyle w:val="Hiperpovezava"/>
            <w:rFonts w:ascii="Arial" w:hAnsi="Arial" w:cs="Arial"/>
            <w:sz w:val="20"/>
            <w:szCs w:val="20"/>
          </w:rPr>
          <w:t>https://ejn.gov.si/eJN2</w:t>
        </w:r>
      </w:hyperlink>
      <w:r w:rsidRPr="00AF654E">
        <w:rPr>
          <w:rFonts w:ascii="Arial" w:hAnsi="Arial" w:cs="Arial"/>
          <w:sz w:val="20"/>
          <w:szCs w:val="20"/>
        </w:rPr>
        <w:t xml:space="preserve"> </w:t>
      </w:r>
      <w:r w:rsidRPr="00DF7C6D">
        <w:rPr>
          <w:rFonts w:ascii="Arial" w:hAnsi="Arial" w:cs="Arial"/>
          <w:b/>
          <w:sz w:val="20"/>
          <w:szCs w:val="20"/>
        </w:rPr>
        <w:t>najkasneje do</w:t>
      </w:r>
      <w:r w:rsidRPr="00DF7C6D">
        <w:rPr>
          <w:rFonts w:ascii="Arial" w:hAnsi="Arial" w:cs="Arial"/>
          <w:sz w:val="20"/>
          <w:szCs w:val="20"/>
        </w:rPr>
        <w:t xml:space="preserve"> </w:t>
      </w:r>
      <w:r w:rsidR="008477CF" w:rsidRPr="008477CF">
        <w:rPr>
          <w:rFonts w:ascii="Arial" w:hAnsi="Arial" w:cs="Arial"/>
          <w:b/>
          <w:bCs/>
          <w:color w:val="000000"/>
          <w:position w:val="-2"/>
          <w:sz w:val="20"/>
          <w:szCs w:val="20"/>
        </w:rPr>
        <w:t>01.09.2026</w:t>
      </w:r>
      <w:r w:rsidR="008477CF" w:rsidRPr="0035002B">
        <w:rPr>
          <w:rFonts w:ascii="Arial" w:hAnsi="Arial" w:cs="Arial"/>
          <w:color w:val="000000"/>
          <w:position w:val="-2"/>
          <w:sz w:val="20"/>
          <w:szCs w:val="20"/>
        </w:rPr>
        <w:t xml:space="preserve"> </w:t>
      </w:r>
      <w:r w:rsidRPr="00F82E5F">
        <w:rPr>
          <w:rFonts w:ascii="Arial" w:hAnsi="Arial" w:cs="Arial"/>
          <w:b/>
          <w:sz w:val="20"/>
          <w:szCs w:val="20"/>
        </w:rPr>
        <w:t xml:space="preserve">do </w:t>
      </w:r>
      <w:r w:rsidR="0078075D">
        <w:rPr>
          <w:rFonts w:ascii="Arial" w:hAnsi="Arial" w:cs="Arial"/>
          <w:b/>
          <w:sz w:val="20"/>
          <w:szCs w:val="20"/>
        </w:rPr>
        <w:t>10</w:t>
      </w:r>
      <w:r w:rsidR="0010322B" w:rsidRPr="00F82E5F">
        <w:rPr>
          <w:rFonts w:ascii="Arial" w:hAnsi="Arial" w:cs="Arial"/>
          <w:b/>
          <w:sz w:val="20"/>
          <w:szCs w:val="20"/>
        </w:rPr>
        <w:t>.</w:t>
      </w:r>
      <w:r w:rsidR="00536470" w:rsidRPr="00F82E5F">
        <w:rPr>
          <w:rFonts w:ascii="Arial" w:hAnsi="Arial" w:cs="Arial"/>
          <w:b/>
          <w:sz w:val="20"/>
          <w:szCs w:val="20"/>
        </w:rPr>
        <w:t>0</w:t>
      </w:r>
      <w:r w:rsidR="0010322B" w:rsidRPr="00F82E5F">
        <w:rPr>
          <w:rFonts w:ascii="Arial" w:hAnsi="Arial" w:cs="Arial"/>
          <w:b/>
          <w:sz w:val="20"/>
          <w:szCs w:val="20"/>
        </w:rPr>
        <w:t>0</w:t>
      </w:r>
      <w:r w:rsidRPr="00DF7C6D">
        <w:rPr>
          <w:rFonts w:ascii="Arial" w:hAnsi="Arial" w:cs="Arial"/>
          <w:sz w:val="20"/>
          <w:szCs w:val="20"/>
        </w:rPr>
        <w:t xml:space="preserve"> </w:t>
      </w:r>
      <w:r w:rsidRPr="00DF7C6D">
        <w:rPr>
          <w:rFonts w:ascii="Arial" w:hAnsi="Arial" w:cs="Arial"/>
          <w:b/>
          <w:sz w:val="20"/>
          <w:szCs w:val="20"/>
        </w:rPr>
        <w:t>ure</w:t>
      </w:r>
      <w:r w:rsidRPr="00DF7C6D">
        <w:rPr>
          <w:rFonts w:ascii="Arial" w:hAnsi="Arial" w:cs="Arial"/>
          <w:sz w:val="20"/>
          <w:szCs w:val="20"/>
        </w:rPr>
        <w:t>.</w:t>
      </w:r>
      <w:r w:rsidRPr="00AF654E">
        <w:rPr>
          <w:rFonts w:ascii="Arial" w:hAnsi="Arial" w:cs="Arial"/>
          <w:sz w:val="20"/>
          <w:szCs w:val="20"/>
        </w:rPr>
        <w:t xml:space="preserve"> Za oddano ponudbo se šteje ponudba, ki je v informacijskem sistemu e-JN označena s statusom »ODDANO«.</w:t>
      </w:r>
    </w:p>
    <w:p w14:paraId="36610625" w14:textId="77777777" w:rsidR="00CA2554" w:rsidRPr="00AF654E" w:rsidRDefault="00CA2554" w:rsidP="00CA2554">
      <w:pPr>
        <w:rPr>
          <w:rFonts w:ascii="Arial" w:hAnsi="Arial" w:cs="Arial"/>
          <w:sz w:val="20"/>
          <w:szCs w:val="20"/>
        </w:rPr>
      </w:pPr>
    </w:p>
    <w:p w14:paraId="433582B9" w14:textId="77777777"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E4BF68" w14:textId="77777777" w:rsidR="00CA2554" w:rsidRPr="00AF654E" w:rsidRDefault="00CA2554" w:rsidP="00CA2554">
      <w:pPr>
        <w:rPr>
          <w:rFonts w:ascii="Arial" w:hAnsi="Arial" w:cs="Arial"/>
          <w:sz w:val="20"/>
          <w:szCs w:val="20"/>
        </w:rPr>
      </w:pPr>
    </w:p>
    <w:p w14:paraId="408FEE92" w14:textId="77777777" w:rsidR="00CA2554" w:rsidRPr="00AF654E" w:rsidRDefault="00CA2554" w:rsidP="00CA2554">
      <w:pPr>
        <w:rPr>
          <w:rFonts w:ascii="Arial" w:hAnsi="Arial" w:cs="Arial"/>
          <w:sz w:val="20"/>
          <w:szCs w:val="20"/>
        </w:rPr>
      </w:pPr>
      <w:r w:rsidRPr="00AF654E">
        <w:rPr>
          <w:rFonts w:ascii="Arial" w:hAnsi="Arial" w:cs="Arial"/>
          <w:sz w:val="20"/>
          <w:szCs w:val="20"/>
        </w:rPr>
        <w:t>Po preteku roka za predložitev ponudb ponudbe ne bo več mogoče oddati.</w:t>
      </w:r>
    </w:p>
    <w:p w14:paraId="6CC01F31" w14:textId="77777777" w:rsidR="00CA2554" w:rsidRPr="00AF654E" w:rsidRDefault="00CA2554" w:rsidP="00CA2554">
      <w:pPr>
        <w:rPr>
          <w:rFonts w:ascii="Arial" w:hAnsi="Arial" w:cs="Arial"/>
          <w:sz w:val="20"/>
          <w:szCs w:val="20"/>
        </w:rPr>
      </w:pPr>
    </w:p>
    <w:p w14:paraId="1799EFCA" w14:textId="267D3D11" w:rsidR="000848AC" w:rsidRDefault="00CA2554" w:rsidP="00CA2554">
      <w:pPr>
        <w:jc w:val="both"/>
        <w:rPr>
          <w:rFonts w:ascii="Arial" w:hAnsi="Arial" w:cs="Arial"/>
          <w:sz w:val="20"/>
          <w:szCs w:val="20"/>
        </w:rPr>
      </w:pPr>
      <w:r w:rsidRPr="00AF654E">
        <w:rPr>
          <w:rFonts w:ascii="Arial" w:hAnsi="Arial" w:cs="Arial"/>
          <w:sz w:val="20"/>
          <w:szCs w:val="20"/>
        </w:rPr>
        <w:t>Dostop do povezave za oddajo elektronske ponudbe v tem postopku javnega naročila je na naslednji</w:t>
      </w:r>
      <w:r w:rsidR="000848AC" w:rsidRPr="00AF654E">
        <w:rPr>
          <w:rFonts w:ascii="Arial" w:hAnsi="Arial" w:cs="Arial"/>
          <w:sz w:val="20"/>
          <w:szCs w:val="20"/>
        </w:rPr>
        <w:t xml:space="preserve"> </w:t>
      </w:r>
      <w:r w:rsidRPr="00AF654E">
        <w:rPr>
          <w:rFonts w:ascii="Arial" w:hAnsi="Arial" w:cs="Arial"/>
          <w:sz w:val="20"/>
          <w:szCs w:val="20"/>
        </w:rPr>
        <w:t xml:space="preserve">povezavi: </w:t>
      </w:r>
    </w:p>
    <w:p w14:paraId="2D9C8B45" w14:textId="7C43C70D" w:rsidR="00C507FC" w:rsidRDefault="00C507FC" w:rsidP="00CA2554">
      <w:pPr>
        <w:jc w:val="both"/>
        <w:rPr>
          <w:rFonts w:ascii="Arial" w:hAnsi="Arial" w:cs="Arial"/>
          <w:sz w:val="20"/>
          <w:szCs w:val="20"/>
        </w:rPr>
      </w:pPr>
    </w:p>
    <w:p w14:paraId="1FCC04C7" w14:textId="6D114089" w:rsidR="00222D66" w:rsidRDefault="00222D66" w:rsidP="00CA2554">
      <w:pPr>
        <w:jc w:val="both"/>
        <w:rPr>
          <w:rFonts w:ascii="Arial" w:hAnsi="Arial" w:cs="Arial"/>
          <w:sz w:val="20"/>
          <w:szCs w:val="20"/>
        </w:rPr>
      </w:pPr>
      <w:hyperlink r:id="rId13" w:history="1">
        <w:r w:rsidRPr="00146BF8">
          <w:rPr>
            <w:rStyle w:val="Hiperpovezava"/>
            <w:rFonts w:ascii="Arial" w:hAnsi="Arial" w:cs="Arial"/>
            <w:sz w:val="20"/>
            <w:szCs w:val="20"/>
          </w:rPr>
          <w:t>https://ejn.gov.si/ponudba/pages/aktualno/aktualno_jnc_podrobno.xhtml?zadevaId=77809</w:t>
        </w:r>
      </w:hyperlink>
    </w:p>
    <w:p w14:paraId="6BCA39B7" w14:textId="77777777" w:rsidR="00222D66" w:rsidRDefault="00222D66" w:rsidP="00CA2554">
      <w:pPr>
        <w:jc w:val="both"/>
        <w:rPr>
          <w:rFonts w:ascii="Arial" w:hAnsi="Arial" w:cs="Arial"/>
          <w:sz w:val="20"/>
          <w:szCs w:val="20"/>
        </w:rPr>
      </w:pPr>
    </w:p>
    <w:p w14:paraId="673CC7E2" w14:textId="4E92F2CD" w:rsidR="00CA2554" w:rsidRPr="00AF654E" w:rsidRDefault="00CA2554" w:rsidP="00F43C7C">
      <w:pPr>
        <w:pStyle w:val="Naslov1"/>
        <w:rPr>
          <w:sz w:val="20"/>
          <w:szCs w:val="20"/>
        </w:rPr>
      </w:pPr>
      <w:bookmarkStart w:id="18" w:name="_Toc467501160"/>
      <w:bookmarkStart w:id="19" w:name="_Toc467501161"/>
      <w:bookmarkStart w:id="20" w:name="_Toc336851733"/>
      <w:bookmarkStart w:id="21" w:name="_Toc336851781"/>
      <w:bookmarkStart w:id="22" w:name="_Toc509672310"/>
      <w:bookmarkStart w:id="23" w:name="_Toc90359981"/>
      <w:bookmarkStart w:id="24" w:name="_Toc236650267"/>
      <w:bookmarkEnd w:id="18"/>
      <w:bookmarkEnd w:id="19"/>
      <w:r w:rsidRPr="00AF654E">
        <w:rPr>
          <w:sz w:val="20"/>
          <w:szCs w:val="20"/>
        </w:rPr>
        <w:t>Čas in kraj odpiranja ponudb</w:t>
      </w:r>
      <w:bookmarkEnd w:id="20"/>
      <w:bookmarkEnd w:id="21"/>
      <w:bookmarkEnd w:id="22"/>
      <w:bookmarkEnd w:id="23"/>
      <w:bookmarkEnd w:id="24"/>
      <w:r w:rsidRPr="00AF654E">
        <w:rPr>
          <w:sz w:val="20"/>
          <w:szCs w:val="20"/>
        </w:rPr>
        <w:t xml:space="preserve"> </w:t>
      </w:r>
    </w:p>
    <w:p w14:paraId="21CD0617" w14:textId="77777777" w:rsidR="00CA2554" w:rsidRPr="00AF654E" w:rsidRDefault="00CA2554" w:rsidP="00CA2554">
      <w:pPr>
        <w:rPr>
          <w:rFonts w:ascii="Arial" w:hAnsi="Arial" w:cs="Arial"/>
          <w:sz w:val="20"/>
          <w:szCs w:val="20"/>
        </w:rPr>
      </w:pPr>
    </w:p>
    <w:p w14:paraId="516F63CA" w14:textId="79D059E6"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Odpiranje ponudb bo potekalo avtomatično v informacijskem sistemu e-JN dne </w:t>
      </w:r>
      <w:r w:rsidR="008477CF" w:rsidRPr="008477CF">
        <w:rPr>
          <w:rFonts w:ascii="Arial" w:hAnsi="Arial" w:cs="Arial"/>
          <w:b/>
          <w:bCs/>
          <w:color w:val="000000"/>
          <w:position w:val="-2"/>
          <w:sz w:val="20"/>
          <w:szCs w:val="20"/>
        </w:rPr>
        <w:t>01.09.2026</w:t>
      </w:r>
      <w:r w:rsidR="008477CF" w:rsidRPr="0035002B">
        <w:rPr>
          <w:rFonts w:ascii="Arial" w:hAnsi="Arial" w:cs="Arial"/>
          <w:color w:val="000000"/>
          <w:position w:val="-2"/>
          <w:sz w:val="20"/>
          <w:szCs w:val="20"/>
        </w:rPr>
        <w:t xml:space="preserve"> </w:t>
      </w:r>
      <w:r w:rsidRPr="00DF7C6D">
        <w:rPr>
          <w:rFonts w:ascii="Arial" w:hAnsi="Arial" w:cs="Arial"/>
          <w:b/>
          <w:sz w:val="20"/>
          <w:szCs w:val="20"/>
        </w:rPr>
        <w:t xml:space="preserve">in se bo začelo ob </w:t>
      </w:r>
      <w:r w:rsidR="0010322B" w:rsidRPr="00DF7C6D">
        <w:rPr>
          <w:rFonts w:ascii="Arial" w:hAnsi="Arial" w:cs="Arial"/>
          <w:b/>
          <w:sz w:val="20"/>
          <w:szCs w:val="20"/>
        </w:rPr>
        <w:t>1</w:t>
      </w:r>
      <w:r w:rsidR="0078075D">
        <w:rPr>
          <w:rFonts w:ascii="Arial" w:hAnsi="Arial" w:cs="Arial"/>
          <w:b/>
          <w:sz w:val="20"/>
          <w:szCs w:val="20"/>
        </w:rPr>
        <w:t>1</w:t>
      </w:r>
      <w:r w:rsidR="0010322B" w:rsidRPr="00DF7C6D">
        <w:rPr>
          <w:rFonts w:ascii="Arial" w:hAnsi="Arial" w:cs="Arial"/>
          <w:b/>
          <w:sz w:val="20"/>
          <w:szCs w:val="20"/>
        </w:rPr>
        <w:t>.</w:t>
      </w:r>
      <w:r w:rsidR="003371D7" w:rsidRPr="00DF7C6D">
        <w:rPr>
          <w:rFonts w:ascii="Arial" w:hAnsi="Arial" w:cs="Arial"/>
          <w:b/>
          <w:sz w:val="20"/>
          <w:szCs w:val="20"/>
        </w:rPr>
        <w:t>1</w:t>
      </w:r>
      <w:r w:rsidR="00536470" w:rsidRPr="00DF7C6D">
        <w:rPr>
          <w:rFonts w:ascii="Arial" w:hAnsi="Arial" w:cs="Arial"/>
          <w:b/>
          <w:sz w:val="20"/>
          <w:szCs w:val="20"/>
        </w:rPr>
        <w:t>0</w:t>
      </w:r>
      <w:r w:rsidRPr="00DF7C6D">
        <w:rPr>
          <w:rFonts w:ascii="Arial" w:hAnsi="Arial" w:cs="Arial"/>
          <w:b/>
          <w:sz w:val="20"/>
          <w:szCs w:val="20"/>
        </w:rPr>
        <w:t xml:space="preserve"> uri</w:t>
      </w:r>
      <w:r w:rsidRPr="00AF654E">
        <w:rPr>
          <w:rFonts w:ascii="Arial" w:hAnsi="Arial" w:cs="Arial"/>
          <w:b/>
          <w:sz w:val="20"/>
          <w:szCs w:val="20"/>
        </w:rPr>
        <w:t xml:space="preserve"> </w:t>
      </w:r>
      <w:r w:rsidRPr="00AF654E">
        <w:rPr>
          <w:rFonts w:ascii="Arial" w:hAnsi="Arial" w:cs="Arial"/>
          <w:sz w:val="20"/>
          <w:szCs w:val="20"/>
        </w:rPr>
        <w:t xml:space="preserve">na spletnem naslovu </w:t>
      </w:r>
      <w:hyperlink r:id="rId14" w:history="1">
        <w:r w:rsidRPr="00AF654E">
          <w:rPr>
            <w:rStyle w:val="Hiperpovezava"/>
            <w:rFonts w:ascii="Arial" w:hAnsi="Arial" w:cs="Arial"/>
            <w:sz w:val="20"/>
            <w:szCs w:val="20"/>
          </w:rPr>
          <w:t>https://ejn.gov.si/eJN2</w:t>
        </w:r>
      </w:hyperlink>
      <w:r w:rsidRPr="00AF654E">
        <w:rPr>
          <w:rFonts w:ascii="Arial" w:hAnsi="Arial" w:cs="Arial"/>
          <w:sz w:val="20"/>
          <w:szCs w:val="20"/>
        </w:rPr>
        <w:t xml:space="preserve">. </w:t>
      </w:r>
    </w:p>
    <w:p w14:paraId="39542881" w14:textId="77777777" w:rsidR="00CA2554" w:rsidRPr="00AF654E" w:rsidRDefault="00CA2554" w:rsidP="00CA2554">
      <w:pPr>
        <w:jc w:val="both"/>
        <w:rPr>
          <w:rFonts w:ascii="Arial" w:hAnsi="Arial" w:cs="Arial"/>
          <w:sz w:val="20"/>
          <w:szCs w:val="20"/>
        </w:rPr>
      </w:pPr>
    </w:p>
    <w:p w14:paraId="6CA2BAD2" w14:textId="59C668C6"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4BE6B3F5" w14:textId="77777777" w:rsidR="007C0DD0" w:rsidRPr="00AF654E" w:rsidRDefault="007C0DD0" w:rsidP="007C0DD0">
      <w:pPr>
        <w:autoSpaceDE w:val="0"/>
        <w:autoSpaceDN w:val="0"/>
        <w:adjustRightInd w:val="0"/>
        <w:rPr>
          <w:rFonts w:ascii="Arial" w:hAnsi="Arial" w:cs="Arial"/>
          <w:b/>
          <w:sz w:val="20"/>
          <w:szCs w:val="20"/>
        </w:rPr>
      </w:pPr>
    </w:p>
    <w:p w14:paraId="4262459E" w14:textId="3D95AB30" w:rsidR="00F43C7C" w:rsidRPr="00AF654E" w:rsidRDefault="00F43C7C" w:rsidP="00847794">
      <w:pPr>
        <w:pStyle w:val="Odstavekseznama"/>
        <w:keepNext/>
        <w:numPr>
          <w:ilvl w:val="0"/>
          <w:numId w:val="13"/>
        </w:numPr>
        <w:spacing w:before="240" w:after="60"/>
        <w:outlineLvl w:val="0"/>
        <w:rPr>
          <w:rFonts w:ascii="Arial" w:hAnsi="Arial" w:cs="Arial"/>
          <w:b/>
          <w:bCs/>
          <w:vanish/>
          <w:kern w:val="32"/>
          <w:sz w:val="20"/>
        </w:rPr>
      </w:pPr>
      <w:bookmarkStart w:id="25" w:name="_Toc90359983"/>
      <w:r w:rsidRPr="00AF654E">
        <w:rPr>
          <w:rFonts w:ascii="Arial" w:hAnsi="Arial" w:cs="Arial"/>
          <w:b/>
          <w:bCs/>
          <w:vanish/>
          <w:kern w:val="32"/>
          <w:sz w:val="20"/>
        </w:rPr>
        <w:t>UGOTAVLJANJE SPOSOBNOSTI</w:t>
      </w:r>
      <w:bookmarkStart w:id="26" w:name="_Toc97802436"/>
      <w:bookmarkStart w:id="27" w:name="_Toc97808810"/>
      <w:bookmarkStart w:id="28" w:name="_Toc98312551"/>
      <w:bookmarkStart w:id="29" w:name="_Toc98838489"/>
      <w:bookmarkStart w:id="30" w:name="_Toc99107512"/>
      <w:bookmarkStart w:id="31" w:name="_Toc109758696"/>
      <w:bookmarkStart w:id="32" w:name="_Toc121993517"/>
      <w:bookmarkStart w:id="33" w:name="_Toc122007971"/>
      <w:bookmarkStart w:id="34" w:name="_Toc122085339"/>
      <w:bookmarkStart w:id="35" w:name="_Toc122334254"/>
      <w:bookmarkStart w:id="36" w:name="_Toc135220243"/>
      <w:bookmarkStart w:id="37" w:name="_Toc161146021"/>
      <w:bookmarkStart w:id="38" w:name="_Toc161322534"/>
      <w:bookmarkStart w:id="39" w:name="_Toc193831300"/>
      <w:bookmarkStart w:id="40" w:name="_Toc193962344"/>
      <w:bookmarkStart w:id="41" w:name="_Toc206682884"/>
      <w:bookmarkStart w:id="42" w:name="_Toc206682955"/>
      <w:bookmarkStart w:id="43" w:name="_Toc208322678"/>
      <w:bookmarkStart w:id="44" w:name="_Toc210117727"/>
      <w:bookmarkStart w:id="45" w:name="_Toc214877688"/>
      <w:bookmarkStart w:id="46" w:name="_Toc215058406"/>
      <w:bookmarkStart w:id="47" w:name="_Toc215141513"/>
      <w:bookmarkStart w:id="48" w:name="_Toc229499419"/>
      <w:bookmarkStart w:id="49" w:name="_Toc229499465"/>
      <w:bookmarkStart w:id="50" w:name="_Toc236650268"/>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734126E" w14:textId="367CD434" w:rsidR="0095503E" w:rsidRDefault="0095503E" w:rsidP="002C6FC0">
      <w:pPr>
        <w:pStyle w:val="Naslov2"/>
        <w:numPr>
          <w:ilvl w:val="0"/>
          <w:numId w:val="0"/>
        </w:numPr>
        <w:ind w:left="576" w:hanging="576"/>
        <w:rPr>
          <w:rFonts w:ascii="Arial" w:hAnsi="Arial"/>
          <w:strike/>
          <w:color w:val="F79646" w:themeColor="accent6"/>
          <w:sz w:val="20"/>
          <w:szCs w:val="20"/>
        </w:rPr>
      </w:pPr>
      <w:bookmarkStart w:id="51" w:name="_Toc236650269"/>
      <w:r>
        <w:rPr>
          <w:rFonts w:ascii="Arial" w:hAnsi="Arial"/>
          <w:sz w:val="20"/>
          <w:szCs w:val="20"/>
        </w:rPr>
        <w:t>5.</w:t>
      </w:r>
      <w:r w:rsidR="00185632">
        <w:rPr>
          <w:rFonts w:ascii="Arial" w:hAnsi="Arial"/>
          <w:sz w:val="20"/>
          <w:szCs w:val="20"/>
        </w:rPr>
        <w:t xml:space="preserve"> </w:t>
      </w:r>
      <w:r w:rsidR="007C0DD0" w:rsidRPr="00AF654E">
        <w:rPr>
          <w:rFonts w:ascii="Arial" w:hAnsi="Arial"/>
          <w:sz w:val="20"/>
          <w:szCs w:val="20"/>
        </w:rPr>
        <w:t>Ugotavljanje sposobnosti</w:t>
      </w:r>
      <w:bookmarkEnd w:id="51"/>
      <w:r w:rsidR="007C0DD0" w:rsidRPr="00AF654E">
        <w:rPr>
          <w:rFonts w:ascii="Arial" w:hAnsi="Arial"/>
          <w:sz w:val="20"/>
          <w:szCs w:val="20"/>
        </w:rPr>
        <w:t xml:space="preserve"> </w:t>
      </w:r>
      <w:bookmarkEnd w:id="25"/>
    </w:p>
    <w:p w14:paraId="3B6F64F9" w14:textId="77777777" w:rsidR="002C6FC0" w:rsidRPr="002C6FC0" w:rsidRDefault="002C6FC0" w:rsidP="002C6FC0"/>
    <w:p w14:paraId="00147FAF" w14:textId="6A21A140" w:rsidR="0095503E" w:rsidRPr="002949E0" w:rsidRDefault="0095503E" w:rsidP="0095503E">
      <w:pPr>
        <w:rPr>
          <w:rFonts w:ascii="Arial" w:hAnsi="Arial" w:cs="Arial"/>
          <w:b/>
          <w:bCs/>
          <w:sz w:val="20"/>
          <w:szCs w:val="20"/>
        </w:rPr>
      </w:pPr>
      <w:r w:rsidRPr="002949E0">
        <w:rPr>
          <w:rFonts w:ascii="Arial" w:hAnsi="Arial" w:cs="Arial"/>
          <w:b/>
          <w:bCs/>
          <w:sz w:val="20"/>
          <w:szCs w:val="20"/>
        </w:rPr>
        <w:t>5.1 Razlogi za izključitev in pogoji za sodelovanje</w:t>
      </w:r>
    </w:p>
    <w:p w14:paraId="5030FB9F" w14:textId="1155040F" w:rsidR="007C0DD0" w:rsidRPr="00AF654E" w:rsidRDefault="007C0DD0" w:rsidP="00C86286">
      <w:pPr>
        <w:pStyle w:val="Naslov3"/>
        <w:rPr>
          <w:rFonts w:ascii="Arial" w:hAnsi="Arial"/>
          <w:sz w:val="20"/>
          <w:szCs w:val="20"/>
        </w:rPr>
      </w:pPr>
      <w:bookmarkStart w:id="52" w:name="_Toc461782173"/>
      <w:bookmarkStart w:id="53" w:name="_Toc529353581"/>
      <w:bookmarkStart w:id="54" w:name="_Toc529354118"/>
      <w:bookmarkStart w:id="55" w:name="_Toc90359984"/>
      <w:bookmarkStart w:id="56" w:name="_Toc236650270"/>
      <w:r w:rsidRPr="00AF654E">
        <w:rPr>
          <w:rFonts w:ascii="Arial" w:hAnsi="Arial"/>
          <w:sz w:val="20"/>
          <w:szCs w:val="20"/>
        </w:rPr>
        <w:t>Razlogi za izključitev</w:t>
      </w:r>
      <w:bookmarkEnd w:id="52"/>
      <w:bookmarkEnd w:id="53"/>
      <w:bookmarkEnd w:id="54"/>
      <w:bookmarkEnd w:id="55"/>
      <w:bookmarkEnd w:id="56"/>
      <w:r w:rsidRPr="00AF654E">
        <w:rPr>
          <w:rFonts w:ascii="Arial" w:hAnsi="Arial"/>
          <w:sz w:val="20"/>
          <w:szCs w:val="20"/>
        </w:rPr>
        <w:t xml:space="preserve"> </w:t>
      </w:r>
    </w:p>
    <w:p w14:paraId="0231E080" w14:textId="77777777" w:rsidR="007C0DD0" w:rsidRPr="00AF654E" w:rsidRDefault="007C0DD0" w:rsidP="007C0DD0">
      <w:pPr>
        <w:jc w:val="both"/>
        <w:rPr>
          <w:rFonts w:ascii="Arial" w:hAnsi="Arial" w:cs="Arial"/>
          <w:bCs/>
          <w:sz w:val="20"/>
          <w:szCs w:val="20"/>
        </w:rPr>
      </w:pPr>
    </w:p>
    <w:p w14:paraId="4E7E4AE4" w14:textId="4136E9E1" w:rsidR="007C0DD0" w:rsidRDefault="007C0DD0" w:rsidP="007C0DD0">
      <w:pPr>
        <w:jc w:val="both"/>
        <w:rPr>
          <w:rFonts w:ascii="Arial" w:hAnsi="Arial" w:cs="Arial"/>
          <w:bCs/>
          <w:sz w:val="20"/>
          <w:szCs w:val="20"/>
        </w:rPr>
      </w:pPr>
      <w:r w:rsidRPr="00F8218B">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w:t>
      </w:r>
      <w:r w:rsidR="00891129" w:rsidRPr="00F8218B">
        <w:rPr>
          <w:rFonts w:ascii="Arial" w:hAnsi="Arial" w:cs="Arial"/>
          <w:bCs/>
          <w:sz w:val="20"/>
          <w:szCs w:val="20"/>
        </w:rPr>
        <w:t xml:space="preserve">, </w:t>
      </w:r>
      <w:r w:rsidRPr="00F8218B">
        <w:rPr>
          <w:rFonts w:ascii="Arial" w:hAnsi="Arial" w:cs="Arial"/>
          <w:bCs/>
          <w:sz w:val="20"/>
          <w:szCs w:val="20"/>
        </w:rPr>
        <w:t xml:space="preserve">4. </w:t>
      </w:r>
      <w:r w:rsidR="00891129" w:rsidRPr="00F8218B">
        <w:rPr>
          <w:rFonts w:ascii="Arial" w:hAnsi="Arial" w:cs="Arial"/>
          <w:bCs/>
          <w:sz w:val="20"/>
          <w:szCs w:val="20"/>
        </w:rPr>
        <w:t xml:space="preserve">in 6. </w:t>
      </w:r>
      <w:r w:rsidRPr="00F8218B">
        <w:rPr>
          <w:rFonts w:ascii="Arial" w:hAnsi="Arial" w:cs="Arial"/>
          <w:bCs/>
          <w:sz w:val="20"/>
          <w:szCs w:val="20"/>
        </w:rPr>
        <w:t xml:space="preserve">odstavkom 75. člena ZJN-3. </w:t>
      </w:r>
    </w:p>
    <w:p w14:paraId="36B9CF0B" w14:textId="77777777" w:rsidR="007436E4" w:rsidRPr="00F8218B" w:rsidRDefault="007436E4" w:rsidP="007C0DD0">
      <w:pPr>
        <w:jc w:val="both"/>
        <w:rPr>
          <w:rFonts w:ascii="Arial" w:hAnsi="Arial" w:cs="Arial"/>
          <w:bCs/>
          <w:sz w:val="20"/>
          <w:szCs w:val="20"/>
        </w:rPr>
      </w:pPr>
    </w:p>
    <w:p w14:paraId="272995E9" w14:textId="77777777" w:rsidR="007C0DD0" w:rsidRPr="00AF654E" w:rsidRDefault="007C0DD0" w:rsidP="007C0DD0">
      <w:pPr>
        <w:widowControl w:val="0"/>
        <w:rPr>
          <w:rFonts w:ascii="Arial" w:hAnsi="Arial" w:cs="Arial"/>
          <w:sz w:val="20"/>
          <w:szCs w:val="20"/>
        </w:rPr>
      </w:pPr>
      <w:r w:rsidRPr="00AF654E">
        <w:rPr>
          <w:rFonts w:ascii="Arial" w:hAnsi="Arial" w:cs="Arial"/>
          <w:b/>
          <w:sz w:val="20"/>
          <w:szCs w:val="20"/>
        </w:rPr>
        <w:t>A: Nekaznovanost</w:t>
      </w:r>
    </w:p>
    <w:p w14:paraId="0168DB26" w14:textId="77777777" w:rsidR="007C0DD0" w:rsidRPr="00AF654E" w:rsidRDefault="007C0DD0" w:rsidP="007C0DD0">
      <w:pPr>
        <w:widowControl w:val="0"/>
        <w:jc w:val="both"/>
        <w:rPr>
          <w:rFonts w:ascii="Arial" w:hAnsi="Arial" w:cs="Arial"/>
          <w:sz w:val="20"/>
          <w:szCs w:val="20"/>
        </w:rPr>
      </w:pPr>
    </w:p>
    <w:p w14:paraId="099CDF29" w14:textId="21E4C1EB" w:rsidR="001465B9" w:rsidRDefault="001465B9" w:rsidP="001465B9">
      <w:pPr>
        <w:widowControl w:val="0"/>
        <w:tabs>
          <w:tab w:val="num" w:pos="709"/>
        </w:tabs>
        <w:jc w:val="both"/>
        <w:rPr>
          <w:rFonts w:ascii="Arial" w:hAnsi="Arial" w:cs="Arial"/>
          <w:sz w:val="20"/>
          <w:szCs w:val="20"/>
        </w:rPr>
      </w:pPr>
      <w:r w:rsidRPr="00AF654E">
        <w:rPr>
          <w:rFonts w:ascii="Arial" w:hAnsi="Arial" w:cs="Arial"/>
          <w:sz w:val="20"/>
          <w:szCs w:val="20"/>
        </w:rPr>
        <w:t xml:space="preserve">Naročnik bo iz sodelovanja v postopku javnega naročanja izključil gospodarski subjekt, če pri </w:t>
      </w:r>
      <w:r w:rsidRPr="00FD7C8F">
        <w:rPr>
          <w:rFonts w:ascii="Arial" w:hAnsi="Arial" w:cs="Arial"/>
          <w:sz w:val="20"/>
          <w:szCs w:val="20"/>
        </w:rPr>
        <w:t xml:space="preserve">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38/16,27/17,23/20,91/20,95/21,186/21 in 105/22-ZZNŠPP; v nadaljnjem besedilu: KZ-1) ali za primerljiva kazniva </w:t>
      </w:r>
      <w:r>
        <w:rPr>
          <w:rFonts w:ascii="Arial" w:hAnsi="Arial" w:cs="Arial"/>
          <w:sz w:val="20"/>
          <w:szCs w:val="20"/>
        </w:rPr>
        <w:t>dejanja, ki so jih izrekla tuja sodišča</w:t>
      </w:r>
      <w:r w:rsidRPr="00AF654E">
        <w:rPr>
          <w:rFonts w:ascii="Arial" w:hAnsi="Arial" w:cs="Arial"/>
          <w:sz w:val="20"/>
          <w:szCs w:val="20"/>
        </w:rPr>
        <w:t>:</w:t>
      </w:r>
    </w:p>
    <w:p w14:paraId="142C3253" w14:textId="02773D27" w:rsidR="007C0DD0" w:rsidRPr="001465B9" w:rsidRDefault="007C0DD0" w:rsidP="001465B9">
      <w:pPr>
        <w:widowControl w:val="0"/>
        <w:numPr>
          <w:ilvl w:val="0"/>
          <w:numId w:val="8"/>
        </w:numPr>
        <w:tabs>
          <w:tab w:val="num" w:pos="709"/>
        </w:tabs>
        <w:ind w:left="709"/>
        <w:jc w:val="both"/>
        <w:rPr>
          <w:rFonts w:ascii="Arial" w:hAnsi="Arial" w:cs="Arial"/>
          <w:sz w:val="20"/>
          <w:szCs w:val="20"/>
        </w:rPr>
      </w:pPr>
      <w:r w:rsidRPr="001465B9">
        <w:rPr>
          <w:rFonts w:ascii="Arial" w:hAnsi="Arial" w:cs="Arial"/>
          <w:sz w:val="20"/>
          <w:szCs w:val="20"/>
        </w:rPr>
        <w:t>terorizem (108. člen KZ-1),</w:t>
      </w:r>
    </w:p>
    <w:p w14:paraId="7E93668A"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financiranje terorizma (109. člen KZ-1),</w:t>
      </w:r>
    </w:p>
    <w:p w14:paraId="77D1B028"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ščuvanje in javno poveličevanje terorističnih dejanj (110. člen KZ-1),</w:t>
      </w:r>
    </w:p>
    <w:p w14:paraId="425FE60B"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lastRenderedPageBreak/>
        <w:t>novačenje in usposabljanje za terorizem (111. člen KZ-1),</w:t>
      </w:r>
    </w:p>
    <w:p w14:paraId="7409030B"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spravljanje v suženjsko razmerje (112. člen KZ-1),</w:t>
      </w:r>
    </w:p>
    <w:p w14:paraId="18C6AF0A"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trgovina z ljudmi (113. člen KZ-1),</w:t>
      </w:r>
    </w:p>
    <w:p w14:paraId="1935D7CB"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sprejemanje podkupnine pri volitvah (157. člen KZ-1),</w:t>
      </w:r>
    </w:p>
    <w:p w14:paraId="41A45353"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kršitev temeljnih pravic delavcev (196. člen KZ-1),</w:t>
      </w:r>
    </w:p>
    <w:p w14:paraId="581D630E"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goljufija (211. člen KZ-1),</w:t>
      </w:r>
    </w:p>
    <w:p w14:paraId="7A6DE9FF"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protipravno omejevanje konkurence (225. člen KZ-1),</w:t>
      </w:r>
    </w:p>
    <w:p w14:paraId="65B6DAA3"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povzročitev stečaja z goljufijo ali nevestnim poslovanjem (226. člen KZ-1),</w:t>
      </w:r>
    </w:p>
    <w:p w14:paraId="32EE9AEC"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oškodovanje upnikov (227. člen KZ-1),</w:t>
      </w:r>
    </w:p>
    <w:p w14:paraId="06BA254E"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poslovna goljufija (228. člen KZ-1),</w:t>
      </w:r>
    </w:p>
    <w:p w14:paraId="2E35E572"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goljufija na škodo Evropske unije (229. člen KZ-1),</w:t>
      </w:r>
    </w:p>
    <w:p w14:paraId="64B02486"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preslepitev pri pridobitvi in uporabi posojila ali ugodnosti (230. člen KZ-1),</w:t>
      </w:r>
    </w:p>
    <w:p w14:paraId="547607EA"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preslepitev pri poslovanju z vrednostnimi papirji (231. člen KZ-1),</w:t>
      </w:r>
    </w:p>
    <w:p w14:paraId="4F1A70AD"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preslepitev kupcev (232. člen KZ-1),</w:t>
      </w:r>
    </w:p>
    <w:p w14:paraId="4461806D"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neupravičena uporaba tuje oznake ali modela (233. člen KZ-1),</w:t>
      </w:r>
    </w:p>
    <w:p w14:paraId="6B88BECB"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neupravičena uporaba tujega izuma ali topografije (234. člen KZ-1),</w:t>
      </w:r>
    </w:p>
    <w:p w14:paraId="780C72D8"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ponareditev ali uničenje poslovnih listin (235. člen KZ-1),</w:t>
      </w:r>
    </w:p>
    <w:p w14:paraId="109EC77A"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izdaja in neupravičena pridobitev poslovne skrivnosti (236. člen KZ-1),</w:t>
      </w:r>
    </w:p>
    <w:p w14:paraId="3657424D"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informacijskega sistema (237. člen KZ-1),</w:t>
      </w:r>
    </w:p>
    <w:p w14:paraId="4C97598A"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notranje informacije (238. člen KZ-1),</w:t>
      </w:r>
    </w:p>
    <w:p w14:paraId="6552ED9B"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trga finančnih instrumentov (239. člen KZ-1),</w:t>
      </w:r>
    </w:p>
    <w:p w14:paraId="3972316B"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položaja ali zaupanja pri gospodarski dejavnosti (240. člen KZ-1),</w:t>
      </w:r>
    </w:p>
    <w:p w14:paraId="6CDEB51A"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nedovoljeno sprejemanje daril (241. člen KZ-1),</w:t>
      </w:r>
    </w:p>
    <w:p w14:paraId="36D6A17A"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nedovoljeno dajanje daril (242. člen KZ-1),</w:t>
      </w:r>
    </w:p>
    <w:p w14:paraId="62FDA90C"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ponarejanje denarja (243. člen KZ-1),</w:t>
      </w:r>
    </w:p>
    <w:p w14:paraId="384B287F"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ponarejanje in uporaba ponarejenih vrednotnic ali vrednostnih papirjev (244. člen KZ-1),</w:t>
      </w:r>
    </w:p>
    <w:p w14:paraId="365D62A2"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pranje denarja (245. člen KZ-1),</w:t>
      </w:r>
    </w:p>
    <w:p w14:paraId="379DBA2B"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negotovinskega plačilnega sredstva (246. člen KZ-1),</w:t>
      </w:r>
    </w:p>
    <w:p w14:paraId="38FBCAE1"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uporaba ponarejenega negotovinskega plačilnega sredstva (247. člen KZ-1),</w:t>
      </w:r>
    </w:p>
    <w:p w14:paraId="2EA2E99D"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izdelava, pridobitev in odtujitev pripomočkov za ponarejanje (248. člen KZ-1),</w:t>
      </w:r>
    </w:p>
    <w:p w14:paraId="3AE8F7A3"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davčna zatajitev (249. člen KZ-1),</w:t>
      </w:r>
    </w:p>
    <w:p w14:paraId="16710C9F"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tihotapstvo (250. člen KZ-1),</w:t>
      </w:r>
    </w:p>
    <w:p w14:paraId="09FDF287"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uradnega položaja ali uradnih pravic (257. člen KZ-1),</w:t>
      </w:r>
    </w:p>
    <w:p w14:paraId="6E4DD272"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oškodovanje javnih sredstev (257.a člen KZ-1),</w:t>
      </w:r>
    </w:p>
    <w:p w14:paraId="3A8F6277"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izdaja tajnih podatkov (260. člen KZ-1),</w:t>
      </w:r>
    </w:p>
    <w:p w14:paraId="29C13D3C"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jemanje podkupnine (261. člen KZ-1),</w:t>
      </w:r>
    </w:p>
    <w:p w14:paraId="7556DDA4"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dajanje podkupnine (262. člen KZ-1),</w:t>
      </w:r>
    </w:p>
    <w:p w14:paraId="2081DB49"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sprejemanje koristi za nezakonito posredovanje (263. člen KZ-1),</w:t>
      </w:r>
    </w:p>
    <w:p w14:paraId="30C638FE"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dajanje daril za nezakonito posredovanje (264. člen KZ-1),</w:t>
      </w:r>
    </w:p>
    <w:p w14:paraId="3F8527F6" w14:textId="77777777" w:rsidR="007C0DD0" w:rsidRPr="00AF654E" w:rsidRDefault="007C0DD0" w:rsidP="0082019E">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hudodelsko združevanje (294. člen KZ-1).</w:t>
      </w:r>
    </w:p>
    <w:p w14:paraId="725AF157" w14:textId="77777777" w:rsidR="007C0DD0" w:rsidRPr="00AF654E" w:rsidRDefault="007C0DD0" w:rsidP="007C0DD0">
      <w:pPr>
        <w:widowControl w:val="0"/>
        <w:jc w:val="both"/>
        <w:rPr>
          <w:rFonts w:ascii="Arial" w:hAnsi="Arial" w:cs="Arial"/>
          <w:sz w:val="20"/>
          <w:szCs w:val="20"/>
        </w:rPr>
      </w:pPr>
    </w:p>
    <w:p w14:paraId="25E982CE" w14:textId="77777777" w:rsidR="007C0DD0" w:rsidRPr="00AF654E" w:rsidRDefault="007C0DD0" w:rsidP="007C0DD0">
      <w:pPr>
        <w:widowControl w:val="0"/>
        <w:jc w:val="both"/>
        <w:rPr>
          <w:rFonts w:ascii="Arial" w:hAnsi="Arial" w:cs="Arial"/>
          <w:sz w:val="20"/>
          <w:szCs w:val="20"/>
        </w:rPr>
      </w:pPr>
      <w:r w:rsidRPr="00AF654E">
        <w:rPr>
          <w:rFonts w:ascii="Arial" w:hAnsi="Arial" w:cs="Arial"/>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0A4BD768" w14:textId="77777777" w:rsidR="007C0DD0" w:rsidRPr="00AF654E" w:rsidRDefault="007C0DD0" w:rsidP="007C0DD0">
      <w:pPr>
        <w:widowControl w:val="0"/>
        <w:ind w:left="360"/>
        <w:rPr>
          <w:rFonts w:ascii="Arial" w:hAnsi="Arial" w:cs="Arial"/>
          <w:sz w:val="20"/>
          <w:szCs w:val="20"/>
        </w:rPr>
      </w:pPr>
    </w:p>
    <w:p w14:paraId="1A935799" w14:textId="77777777" w:rsidR="007C0DD0" w:rsidRPr="00AF654E" w:rsidRDefault="007C0DD0" w:rsidP="007C0DD0">
      <w:pPr>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21943F82" w14:textId="77777777" w:rsidR="007C0DD0" w:rsidRPr="00AF654E" w:rsidRDefault="007C0DD0" w:rsidP="007C0DD0">
      <w:pPr>
        <w:jc w:val="both"/>
        <w:rPr>
          <w:rFonts w:ascii="Arial" w:hAnsi="Arial" w:cs="Arial"/>
          <w:b/>
          <w:color w:val="000000"/>
          <w:position w:val="-2"/>
          <w:sz w:val="20"/>
          <w:szCs w:val="20"/>
        </w:rPr>
      </w:pPr>
    </w:p>
    <w:p w14:paraId="4F55172C" w14:textId="77777777" w:rsidR="007C0DD0" w:rsidRPr="00AF654E" w:rsidRDefault="007C0DD0" w:rsidP="007C0DD0">
      <w:pPr>
        <w:jc w:val="both"/>
        <w:rPr>
          <w:rFonts w:ascii="Arial" w:hAnsi="Arial" w:cs="Arial"/>
          <w:b/>
          <w:color w:val="000000"/>
          <w:position w:val="-2"/>
          <w:sz w:val="20"/>
          <w:szCs w:val="20"/>
        </w:rPr>
      </w:pPr>
      <w:r w:rsidRPr="00AF654E">
        <w:rPr>
          <w:rFonts w:ascii="Arial" w:hAnsi="Arial" w:cs="Arial"/>
          <w:b/>
          <w:color w:val="000000"/>
          <w:position w:val="-2"/>
          <w:sz w:val="20"/>
          <w:szCs w:val="20"/>
        </w:rPr>
        <w:t>Način dokazovanja:</w:t>
      </w:r>
    </w:p>
    <w:p w14:paraId="59007199" w14:textId="057B1618" w:rsidR="00E3756C" w:rsidRPr="002949E0" w:rsidRDefault="00E3756C" w:rsidP="00115AE3">
      <w:pPr>
        <w:widowControl w:val="0"/>
        <w:jc w:val="both"/>
        <w:rPr>
          <w:rFonts w:ascii="Arial" w:hAnsi="Arial" w:cs="Arial"/>
          <w:sz w:val="20"/>
          <w:szCs w:val="20"/>
        </w:rPr>
      </w:pPr>
      <w:r>
        <w:rPr>
          <w:rFonts w:ascii="Arial" w:hAnsi="Arial" w:cs="Arial"/>
          <w:sz w:val="20"/>
        </w:rPr>
        <w:t>I</w:t>
      </w:r>
      <w:r w:rsidRPr="001C7350">
        <w:rPr>
          <w:rFonts w:ascii="Arial" w:hAnsi="Arial" w:cs="Arial"/>
          <w:sz w:val="20"/>
        </w:rPr>
        <w:t>zpolnjen obrazec ESPD v delu III: Razlogi za izključitev, A</w:t>
      </w:r>
      <w:r w:rsidRPr="001C7350">
        <w:rPr>
          <w:rFonts w:ascii="Arial" w:hAnsi="Arial" w:cs="Arial"/>
          <w:iCs/>
          <w:sz w:val="20"/>
        </w:rPr>
        <w:t>: Razlogi, povezani s kazenskimi obsodbami</w:t>
      </w:r>
      <w:r w:rsidRPr="001C7350">
        <w:rPr>
          <w:rFonts w:ascii="Arial" w:hAnsi="Arial" w:cs="Arial"/>
          <w:sz w:val="20"/>
        </w:rPr>
        <w:t>, za vse gospodarske subjekte v ponudbi</w:t>
      </w:r>
      <w:r w:rsidRPr="00AF654E">
        <w:rPr>
          <w:rFonts w:ascii="Arial" w:hAnsi="Arial" w:cs="Arial"/>
          <w:bCs/>
          <w:sz w:val="20"/>
        </w:rPr>
        <w:t xml:space="preserve">. </w:t>
      </w:r>
      <w:r w:rsidRPr="008A5B11">
        <w:rPr>
          <w:rFonts w:ascii="Arial" w:hAnsi="Arial" w:cs="Arial"/>
          <w:b/>
          <w:sz w:val="20"/>
          <w:szCs w:val="20"/>
          <w:u w:val="single"/>
        </w:rPr>
        <w:t xml:space="preserve">Ponudnik za fizične osebe, ki so članice upravnega, vodstvenega ali nadzornega organa tega gospodarskega subjekta ali ki ima </w:t>
      </w:r>
      <w:r w:rsidRPr="002949E0">
        <w:rPr>
          <w:rFonts w:ascii="Arial" w:hAnsi="Arial" w:cs="Arial"/>
          <w:b/>
          <w:sz w:val="20"/>
          <w:szCs w:val="20"/>
          <w:u w:val="single"/>
        </w:rPr>
        <w:t>pooblastila za njegovo zastopanje ali odločanje ali nadzor v njem, v ESPD obrazec vpiše njihovo EMŠO številko</w:t>
      </w:r>
      <w:r w:rsidR="00115AE3" w:rsidRPr="002949E0">
        <w:rPr>
          <w:rFonts w:ascii="Arial" w:hAnsi="Arial" w:cs="Arial"/>
          <w:b/>
          <w:sz w:val="20"/>
          <w:szCs w:val="20"/>
          <w:u w:val="single"/>
        </w:rPr>
        <w:t xml:space="preserve"> v oddelku B (Informacije o predstavnikih gospodarskega subjekta) Dela II ESPD</w:t>
      </w:r>
      <w:r w:rsidRPr="002949E0">
        <w:rPr>
          <w:rFonts w:ascii="Arial" w:hAnsi="Arial" w:cs="Arial"/>
          <w:b/>
          <w:sz w:val="20"/>
          <w:szCs w:val="20"/>
          <w:u w:val="single"/>
        </w:rPr>
        <w:t>.</w:t>
      </w:r>
      <w:r w:rsidRPr="002949E0">
        <w:rPr>
          <w:rFonts w:ascii="Arial" w:hAnsi="Arial" w:cs="Arial"/>
          <w:sz w:val="20"/>
          <w:szCs w:val="20"/>
        </w:rPr>
        <w:t xml:space="preserve"> Naročnik bo izpolnjevanje navedenega pogoja preveril v enotnem informacijskem </w:t>
      </w:r>
      <w:r w:rsidRPr="002949E0">
        <w:rPr>
          <w:rFonts w:ascii="Arial" w:hAnsi="Arial" w:cs="Arial"/>
          <w:sz w:val="20"/>
          <w:szCs w:val="20"/>
        </w:rPr>
        <w:lastRenderedPageBreak/>
        <w:t>sistemu</w:t>
      </w:r>
    </w:p>
    <w:p w14:paraId="4C415E16" w14:textId="77777777" w:rsidR="00115AE3" w:rsidRDefault="00115AE3" w:rsidP="00E3756C">
      <w:pPr>
        <w:spacing w:line="259" w:lineRule="auto"/>
        <w:jc w:val="both"/>
        <w:rPr>
          <w:rFonts w:ascii="Arial" w:hAnsi="Arial" w:cs="Arial"/>
          <w:sz w:val="20"/>
          <w:szCs w:val="20"/>
        </w:rPr>
      </w:pPr>
    </w:p>
    <w:p w14:paraId="5F33F3A3" w14:textId="77777777" w:rsidR="003C0E4A" w:rsidRDefault="007C0DD0" w:rsidP="00E3756C">
      <w:pPr>
        <w:autoSpaceDE w:val="0"/>
        <w:autoSpaceDN w:val="0"/>
        <w:adjustRightInd w:val="0"/>
        <w:jc w:val="both"/>
        <w:textAlignment w:val="center"/>
        <w:rPr>
          <w:rFonts w:ascii="Arial" w:hAnsi="Arial" w:cs="Arial"/>
          <w:position w:val="-2"/>
          <w:sz w:val="20"/>
          <w:szCs w:val="20"/>
        </w:rPr>
      </w:pPr>
      <w:r w:rsidRPr="00FD7C8F">
        <w:rPr>
          <w:rFonts w:ascii="Arial" w:hAnsi="Arial" w:cs="Arial"/>
          <w:position w:val="-2"/>
          <w:sz w:val="20"/>
          <w:szCs w:val="20"/>
          <w:u w:val="single"/>
        </w:rPr>
        <w:t>Gospodarski subjekti (ponudniki, partnerji v skupini, podizvajalci), ki nimajo sedeža v Republiki Sloveniji,</w:t>
      </w:r>
      <w:r w:rsidRPr="00FD7C8F">
        <w:rPr>
          <w:rFonts w:ascii="Arial" w:hAnsi="Arial" w:cs="Arial"/>
          <w:position w:val="-2"/>
          <w:sz w:val="20"/>
          <w:szCs w:val="20"/>
        </w:rPr>
        <w:t xml:space="preserve"> predložijo izpis iz ustrezne</w:t>
      </w:r>
      <w:r w:rsidR="001465B9" w:rsidRPr="00FD7C8F">
        <w:rPr>
          <w:rFonts w:ascii="Arial" w:hAnsi="Arial" w:cs="Arial"/>
          <w:position w:val="-2"/>
          <w:sz w:val="20"/>
          <w:szCs w:val="20"/>
        </w:rPr>
        <w:t xml:space="preserve"> evidence</w:t>
      </w:r>
      <w:r w:rsidRPr="00FD7C8F">
        <w:rPr>
          <w:rFonts w:ascii="Arial" w:hAnsi="Arial" w:cs="Arial"/>
          <w:position w:val="-2"/>
          <w:sz w:val="20"/>
          <w:szCs w:val="20"/>
        </w:rPr>
        <w:t>, kakrš</w:t>
      </w:r>
      <w:r w:rsidR="001465B9" w:rsidRPr="00FD7C8F">
        <w:rPr>
          <w:rFonts w:ascii="Arial" w:hAnsi="Arial" w:cs="Arial"/>
          <w:position w:val="-2"/>
          <w:sz w:val="20"/>
          <w:szCs w:val="20"/>
        </w:rPr>
        <w:t>na je kazenska evidenca</w:t>
      </w:r>
      <w:r w:rsidRPr="00FD7C8F">
        <w:rPr>
          <w:rFonts w:ascii="Arial" w:hAnsi="Arial" w:cs="Arial"/>
          <w:position w:val="-2"/>
          <w:sz w:val="20"/>
          <w:szCs w:val="20"/>
        </w:rPr>
        <w:t>,</w:t>
      </w:r>
      <w:r w:rsidR="00D52E32" w:rsidRPr="00FD7C8F">
        <w:rPr>
          <w:rFonts w:ascii="Arial" w:eastAsia="Batang" w:hAnsi="Arial" w:cs="Arial"/>
          <w:sz w:val="20"/>
          <w:szCs w:val="20"/>
          <w:lang w:eastAsia="ko-KR"/>
        </w:rPr>
        <w:t xml:space="preserve"> in</w:t>
      </w:r>
      <w:r w:rsidR="00D52E32" w:rsidRPr="00FD7C8F">
        <w:rPr>
          <w:rFonts w:ascii="Arial" w:hAnsi="Arial" w:cs="Arial"/>
          <w:sz w:val="20"/>
          <w:szCs w:val="20"/>
        </w:rPr>
        <w:t xml:space="preserve"> </w:t>
      </w:r>
      <w:r w:rsidR="00D52E32" w:rsidRPr="00FD7C8F">
        <w:rPr>
          <w:rFonts w:ascii="Arial" w:eastAsia="Batang" w:hAnsi="Arial" w:cs="Arial"/>
          <w:sz w:val="20"/>
          <w:szCs w:val="20"/>
          <w:lang w:eastAsia="ko-KR"/>
        </w:rPr>
        <w:t>izpis ni starejši od 4 mesecev, šteto od roka za oddajo prijav ali ponudb, ali je pridobljen najpozneje v 90 dneh od roka za oddajo prijav ali ponudb</w:t>
      </w:r>
      <w:r w:rsidR="00A24B62" w:rsidRPr="00FD7C8F">
        <w:rPr>
          <w:rFonts w:ascii="Arial" w:eastAsia="Batang" w:hAnsi="Arial" w:cs="Arial"/>
          <w:sz w:val="20"/>
          <w:szCs w:val="20"/>
          <w:lang w:eastAsia="ko-KR"/>
        </w:rPr>
        <w:t>,</w:t>
      </w:r>
      <w:r w:rsidRPr="00FD7C8F">
        <w:rPr>
          <w:rFonts w:ascii="Arial" w:hAnsi="Arial" w:cs="Arial"/>
          <w:position w:val="-2"/>
          <w:sz w:val="20"/>
          <w:szCs w:val="20"/>
        </w:rPr>
        <w:t xml:space="preserve"> če te</w:t>
      </w:r>
      <w:r w:rsidR="001465B9" w:rsidRPr="00FD7C8F">
        <w:rPr>
          <w:rFonts w:ascii="Arial" w:hAnsi="Arial" w:cs="Arial"/>
          <w:position w:val="-2"/>
          <w:sz w:val="20"/>
          <w:szCs w:val="20"/>
        </w:rPr>
        <w:t xml:space="preserve"> ev</w:t>
      </w:r>
      <w:r w:rsidR="00D14BC3" w:rsidRPr="00FD7C8F">
        <w:rPr>
          <w:rFonts w:ascii="Arial" w:hAnsi="Arial" w:cs="Arial"/>
          <w:position w:val="-2"/>
          <w:sz w:val="20"/>
          <w:szCs w:val="20"/>
        </w:rPr>
        <w:t>i</w:t>
      </w:r>
      <w:r w:rsidR="001465B9" w:rsidRPr="00FD7C8F">
        <w:rPr>
          <w:rFonts w:ascii="Arial" w:hAnsi="Arial" w:cs="Arial"/>
          <w:position w:val="-2"/>
          <w:sz w:val="20"/>
          <w:szCs w:val="20"/>
        </w:rPr>
        <w:t>dence</w:t>
      </w:r>
      <w:r w:rsidRPr="00FD7C8F">
        <w:rPr>
          <w:rFonts w:ascii="Arial" w:hAnsi="Arial" w:cs="Arial"/>
          <w:position w:val="-2"/>
          <w:sz w:val="20"/>
          <w:szCs w:val="20"/>
        </w:rPr>
        <w:t xml:space="preserve"> ni, pa enakovreden dokument, ki ga izda pristojni sodni ali upravni organ v drugi državi članici ali matični državi ali državi, v kateri ima sedež gospodarski subjekt, in iz katerega je razvidno, da ne obstajajo zgoraj navedeni razlogi za izključitev. </w:t>
      </w:r>
    </w:p>
    <w:p w14:paraId="2987F4C1" w14:textId="545528D4" w:rsidR="003C0E4A" w:rsidRPr="002949E0" w:rsidRDefault="007C0DD0" w:rsidP="003C0E4A">
      <w:pPr>
        <w:rPr>
          <w:rFonts w:ascii="Arial" w:hAnsi="Arial" w:cs="Arial"/>
          <w:position w:val="-2"/>
          <w:sz w:val="20"/>
          <w:szCs w:val="20"/>
        </w:rPr>
      </w:pPr>
      <w:r w:rsidRPr="00FD7C8F">
        <w:rPr>
          <w:rFonts w:ascii="Arial" w:hAnsi="Arial" w:cs="Arial"/>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w:t>
      </w:r>
      <w:r w:rsidRPr="002949E0">
        <w:rPr>
          <w:rFonts w:ascii="Arial" w:hAnsi="Arial" w:cs="Arial"/>
          <w:position w:val="-2"/>
          <w:sz w:val="20"/>
          <w:szCs w:val="20"/>
        </w:rPr>
        <w:t>v državi, v kateri ima sedež</w:t>
      </w:r>
      <w:r w:rsidR="003C0E4A" w:rsidRPr="002949E0">
        <w:rPr>
          <w:rFonts w:ascii="Arial" w:hAnsi="Arial" w:cs="Arial"/>
          <w:position w:val="-2"/>
          <w:sz w:val="20"/>
          <w:szCs w:val="20"/>
        </w:rPr>
        <w:t xml:space="preserve"> ponudnik (partner v skupini, podizvajalec).</w:t>
      </w:r>
    </w:p>
    <w:p w14:paraId="50CA12EB" w14:textId="48509C9F" w:rsidR="007C0DD0" w:rsidRPr="00FD7C8F" w:rsidRDefault="007C0DD0" w:rsidP="00E3756C">
      <w:pPr>
        <w:autoSpaceDE w:val="0"/>
        <w:autoSpaceDN w:val="0"/>
        <w:adjustRightInd w:val="0"/>
        <w:jc w:val="both"/>
        <w:textAlignment w:val="center"/>
        <w:rPr>
          <w:rFonts w:ascii="Arial" w:hAnsi="Arial" w:cs="Arial"/>
          <w:position w:val="-2"/>
          <w:sz w:val="20"/>
          <w:szCs w:val="20"/>
        </w:rPr>
      </w:pPr>
    </w:p>
    <w:p w14:paraId="73449896" w14:textId="77777777" w:rsidR="007C0DD0" w:rsidRPr="00FD7C8F" w:rsidRDefault="007C0DD0" w:rsidP="007C0DD0">
      <w:pPr>
        <w:autoSpaceDE w:val="0"/>
        <w:autoSpaceDN w:val="0"/>
        <w:adjustRightInd w:val="0"/>
        <w:jc w:val="both"/>
        <w:rPr>
          <w:rFonts w:ascii="Arial" w:hAnsi="Arial" w:cs="Arial"/>
          <w:sz w:val="20"/>
          <w:szCs w:val="20"/>
        </w:rPr>
      </w:pPr>
    </w:p>
    <w:p w14:paraId="44F2CE2D" w14:textId="77777777" w:rsidR="007C0DD0" w:rsidRPr="00FD7C8F" w:rsidRDefault="007C0DD0" w:rsidP="007C0DD0">
      <w:pPr>
        <w:widowControl w:val="0"/>
        <w:jc w:val="both"/>
        <w:rPr>
          <w:rFonts w:ascii="Arial" w:hAnsi="Arial" w:cs="Arial"/>
          <w:b/>
          <w:sz w:val="20"/>
          <w:szCs w:val="20"/>
        </w:rPr>
      </w:pPr>
      <w:r w:rsidRPr="00FD7C8F">
        <w:rPr>
          <w:rFonts w:ascii="Arial" w:hAnsi="Arial" w:cs="Arial"/>
          <w:b/>
          <w:sz w:val="20"/>
          <w:szCs w:val="20"/>
        </w:rPr>
        <w:t>B: Plačani davki in prispevki</w:t>
      </w:r>
    </w:p>
    <w:p w14:paraId="31DC5C6E" w14:textId="70E28C9F" w:rsidR="007C0DD0" w:rsidRPr="00FD7C8F" w:rsidRDefault="007C0DD0" w:rsidP="007C0DD0">
      <w:pPr>
        <w:widowControl w:val="0"/>
        <w:jc w:val="both"/>
        <w:rPr>
          <w:rFonts w:ascii="Arial" w:hAnsi="Arial" w:cs="Arial"/>
          <w:sz w:val="20"/>
          <w:szCs w:val="20"/>
        </w:rPr>
      </w:pPr>
    </w:p>
    <w:p w14:paraId="1673C7EC" w14:textId="77777777" w:rsidR="001465B9" w:rsidRPr="00FD7C8F" w:rsidRDefault="001465B9" w:rsidP="001465B9">
      <w:pPr>
        <w:widowControl w:val="0"/>
        <w:spacing w:before="120" w:after="120"/>
        <w:jc w:val="both"/>
        <w:rPr>
          <w:rFonts w:ascii="Arial" w:hAnsi="Arial" w:cs="Arial"/>
          <w:sz w:val="20"/>
          <w:szCs w:val="20"/>
        </w:rPr>
      </w:pPr>
      <w:r w:rsidRPr="00FD7C8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E07879" w14:textId="77777777" w:rsidR="007C0DD0" w:rsidRPr="00AF654E" w:rsidRDefault="007C0DD0" w:rsidP="007C0DD0">
      <w:pPr>
        <w:widowControl w:val="0"/>
        <w:jc w:val="both"/>
        <w:rPr>
          <w:rFonts w:ascii="Arial" w:hAnsi="Arial" w:cs="Arial"/>
          <w:sz w:val="20"/>
          <w:szCs w:val="20"/>
        </w:rPr>
      </w:pPr>
    </w:p>
    <w:p w14:paraId="097AA27C" w14:textId="77777777" w:rsidR="007C0DD0" w:rsidRPr="00AF654E" w:rsidRDefault="007C0DD0" w:rsidP="007C0DD0">
      <w:pPr>
        <w:widowControl w:val="0"/>
        <w:jc w:val="both"/>
        <w:rPr>
          <w:rFonts w:ascii="Arial" w:hAnsi="Arial" w:cs="Arial"/>
          <w:sz w:val="20"/>
          <w:szCs w:val="20"/>
        </w:rPr>
      </w:pPr>
      <w:r w:rsidRPr="00AF654E">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40B8316F" w14:textId="77777777" w:rsidR="007C0DD0" w:rsidRPr="00AF654E" w:rsidRDefault="007C0DD0" w:rsidP="007C0DD0">
      <w:pPr>
        <w:rPr>
          <w:rFonts w:ascii="Arial" w:hAnsi="Arial" w:cs="Arial"/>
          <w:sz w:val="20"/>
          <w:szCs w:val="20"/>
        </w:rPr>
      </w:pPr>
    </w:p>
    <w:p w14:paraId="754D469D" w14:textId="77777777" w:rsidR="007C0DD0" w:rsidRPr="00AF654E" w:rsidRDefault="007C0DD0" w:rsidP="007C0DD0">
      <w:pPr>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309AE654" w14:textId="77777777" w:rsidR="007C0DD0" w:rsidRPr="00AF654E" w:rsidRDefault="007C0DD0" w:rsidP="007C0DD0">
      <w:pPr>
        <w:spacing w:before="135" w:after="135"/>
        <w:jc w:val="both"/>
        <w:textAlignment w:val="center"/>
        <w:rPr>
          <w:rFonts w:ascii="Arial" w:hAnsi="Arial" w:cs="Arial"/>
          <w:color w:val="000000"/>
          <w:position w:val="-2"/>
          <w:sz w:val="20"/>
          <w:szCs w:val="20"/>
        </w:rPr>
      </w:pPr>
    </w:p>
    <w:p w14:paraId="4182F091" w14:textId="77777777" w:rsidR="007C0DD0" w:rsidRPr="00AF654E" w:rsidRDefault="007C0DD0" w:rsidP="007C0DD0">
      <w:pPr>
        <w:jc w:val="both"/>
        <w:textAlignment w:val="center"/>
        <w:rPr>
          <w:rFonts w:ascii="Arial" w:hAnsi="Arial" w:cs="Arial"/>
          <w:b/>
          <w:color w:val="000000"/>
          <w:position w:val="-2"/>
          <w:sz w:val="20"/>
          <w:szCs w:val="20"/>
        </w:rPr>
      </w:pPr>
      <w:r w:rsidRPr="00AF654E">
        <w:rPr>
          <w:rFonts w:ascii="Arial" w:hAnsi="Arial" w:cs="Arial"/>
          <w:b/>
          <w:color w:val="000000"/>
          <w:position w:val="-2"/>
          <w:sz w:val="20"/>
          <w:szCs w:val="20"/>
        </w:rPr>
        <w:t xml:space="preserve">Način dokazovanja: </w:t>
      </w:r>
    </w:p>
    <w:p w14:paraId="45C05571" w14:textId="747FDDAC" w:rsidR="007C0DD0" w:rsidRPr="00AF654E" w:rsidRDefault="007C0DD0" w:rsidP="00847794">
      <w:pPr>
        <w:pStyle w:val="Odstavekseznama"/>
        <w:widowControl w:val="0"/>
        <w:numPr>
          <w:ilvl w:val="0"/>
          <w:numId w:val="11"/>
        </w:numPr>
        <w:autoSpaceDE w:val="0"/>
        <w:autoSpaceDN w:val="0"/>
        <w:adjustRightInd w:val="0"/>
        <w:contextualSpacing/>
        <w:jc w:val="both"/>
        <w:textAlignment w:val="center"/>
        <w:rPr>
          <w:rFonts w:ascii="Arial" w:hAnsi="Arial" w:cs="Arial"/>
          <w:sz w:val="20"/>
          <w:u w:val="single"/>
        </w:rPr>
      </w:pPr>
      <w:r w:rsidRPr="00F8218B">
        <w:rPr>
          <w:rFonts w:ascii="Arial" w:hAnsi="Arial" w:cs="Arial"/>
          <w:sz w:val="20"/>
        </w:rPr>
        <w:t>Izpolnjen obrazec</w:t>
      </w:r>
      <w:r w:rsidR="008106F4" w:rsidRPr="00F8218B">
        <w:t xml:space="preserve"> </w:t>
      </w:r>
      <w:r w:rsidRPr="00F8218B">
        <w:rPr>
          <w:rFonts w:ascii="Arial" w:hAnsi="Arial" w:cs="Arial"/>
          <w:sz w:val="20"/>
        </w:rPr>
        <w:t>ESPD v delu III: Razlogi za izključitev, B</w:t>
      </w:r>
      <w:r w:rsidRPr="00F8218B">
        <w:rPr>
          <w:rFonts w:ascii="Arial" w:hAnsi="Arial" w:cs="Arial"/>
          <w:iCs/>
          <w:sz w:val="20"/>
        </w:rPr>
        <w:t>: Razlogi, povezani s plačilom davkov ali prispevkov za socialno varnost</w:t>
      </w:r>
      <w:r w:rsidRPr="00F8218B">
        <w:rPr>
          <w:rFonts w:ascii="Arial" w:hAnsi="Arial" w:cs="Arial"/>
          <w:sz w:val="20"/>
        </w:rPr>
        <w:t xml:space="preserve">, </w:t>
      </w:r>
      <w:r w:rsidRPr="00AF654E">
        <w:rPr>
          <w:rFonts w:ascii="Arial" w:hAnsi="Arial" w:cs="Arial"/>
          <w:sz w:val="20"/>
        </w:rPr>
        <w:t>za vse gospodarske subjekte v ponudbi. Naročnik bo izpolnjevanje navedenega pogoja preveril v enotnem informacijskem sistemu</w:t>
      </w:r>
      <w:r w:rsidR="00F3705E" w:rsidRPr="00AF654E">
        <w:rPr>
          <w:rFonts w:ascii="Arial" w:hAnsi="Arial" w:cs="Arial"/>
          <w:color w:val="00B050"/>
          <w:sz w:val="20"/>
        </w:rPr>
        <w:t>.</w:t>
      </w:r>
      <w:r w:rsidRPr="00AF654E">
        <w:rPr>
          <w:rFonts w:ascii="Arial" w:hAnsi="Arial" w:cs="Arial"/>
          <w:sz w:val="20"/>
        </w:rPr>
        <w:t xml:space="preserve"> </w:t>
      </w:r>
    </w:p>
    <w:p w14:paraId="2FF8AF89" w14:textId="77777777" w:rsidR="00FD13E2" w:rsidRPr="00AF654E" w:rsidRDefault="00FD13E2" w:rsidP="00FD13E2">
      <w:pPr>
        <w:pStyle w:val="Odstavekseznama"/>
        <w:widowControl w:val="0"/>
        <w:autoSpaceDE w:val="0"/>
        <w:autoSpaceDN w:val="0"/>
        <w:adjustRightInd w:val="0"/>
        <w:ind w:left="360"/>
        <w:contextualSpacing/>
        <w:jc w:val="both"/>
        <w:textAlignment w:val="center"/>
        <w:rPr>
          <w:rFonts w:ascii="Arial" w:hAnsi="Arial" w:cs="Arial"/>
          <w:sz w:val="20"/>
          <w:u w:val="single"/>
        </w:rPr>
      </w:pPr>
    </w:p>
    <w:p w14:paraId="7E9AA611" w14:textId="77777777" w:rsidR="007C0DD0" w:rsidRPr="00AF654E" w:rsidRDefault="007C0DD0" w:rsidP="00FD13E2">
      <w:pPr>
        <w:widowControl w:val="0"/>
        <w:autoSpaceDE w:val="0"/>
        <w:autoSpaceDN w:val="0"/>
        <w:adjustRightInd w:val="0"/>
        <w:contextualSpacing/>
        <w:jc w:val="both"/>
        <w:textAlignment w:val="center"/>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DE1C819" w14:textId="77777777" w:rsidR="007C0DD0" w:rsidRPr="00AF654E" w:rsidRDefault="007C0DD0" w:rsidP="007C0DD0">
      <w:pPr>
        <w:jc w:val="both"/>
        <w:rPr>
          <w:rFonts w:ascii="Arial" w:hAnsi="Arial" w:cs="Arial"/>
          <w:color w:val="000000"/>
          <w:position w:val="-2"/>
          <w:sz w:val="20"/>
          <w:szCs w:val="20"/>
        </w:rPr>
      </w:pPr>
    </w:p>
    <w:p w14:paraId="32A79296" w14:textId="4718432E" w:rsidR="007C0DD0" w:rsidRPr="00AF654E" w:rsidRDefault="007C0DD0" w:rsidP="007C0DD0">
      <w:pPr>
        <w:pStyle w:val="Telo"/>
        <w:spacing w:before="0"/>
        <w:rPr>
          <w:rFonts w:ascii="Arial" w:hAnsi="Arial" w:cs="Arial"/>
          <w:b/>
          <w:i w:val="0"/>
          <w:sz w:val="20"/>
        </w:rPr>
      </w:pPr>
      <w:r w:rsidRPr="00AF654E">
        <w:rPr>
          <w:rFonts w:ascii="Arial" w:hAnsi="Arial" w:cs="Arial"/>
          <w:b/>
          <w:i w:val="0"/>
          <w:position w:val="-2"/>
          <w:sz w:val="20"/>
        </w:rPr>
        <w:t xml:space="preserve">C: </w:t>
      </w:r>
      <w:r w:rsidRPr="00AF654E">
        <w:rPr>
          <w:rFonts w:ascii="Arial" w:hAnsi="Arial" w:cs="Arial"/>
          <w:b/>
          <w:i w:val="0"/>
          <w:sz w:val="20"/>
        </w:rPr>
        <w:t>Evidenca gospodarskih subjektov z</w:t>
      </w:r>
      <w:r w:rsidR="00D52E32" w:rsidRPr="00AF654E">
        <w:rPr>
          <w:rFonts w:ascii="Arial" w:hAnsi="Arial" w:cs="Arial"/>
          <w:b/>
          <w:i w:val="0"/>
          <w:sz w:val="20"/>
        </w:rPr>
        <w:t xml:space="preserve"> izrečenimi stranskimi sankcijami izločitve iz postopkov javnega naročanja</w:t>
      </w:r>
      <w:r w:rsidRPr="00AF654E">
        <w:rPr>
          <w:rFonts w:ascii="Arial" w:hAnsi="Arial" w:cs="Arial"/>
          <w:b/>
          <w:i w:val="0"/>
          <w:sz w:val="20"/>
        </w:rPr>
        <w:t xml:space="preserve"> </w:t>
      </w:r>
    </w:p>
    <w:p w14:paraId="61AF3FE9" w14:textId="77777777" w:rsidR="007C0DD0" w:rsidRPr="00AF654E" w:rsidRDefault="007C0DD0" w:rsidP="007C0DD0">
      <w:pPr>
        <w:jc w:val="both"/>
        <w:rPr>
          <w:rFonts w:ascii="Arial" w:hAnsi="Arial" w:cs="Arial"/>
          <w:b/>
          <w:position w:val="-2"/>
          <w:sz w:val="20"/>
          <w:szCs w:val="20"/>
        </w:rPr>
      </w:pPr>
    </w:p>
    <w:p w14:paraId="2AF1FF52" w14:textId="166A7E47" w:rsidR="00D52E32" w:rsidRPr="00AF654E" w:rsidRDefault="00D52E32" w:rsidP="00D52E32">
      <w:pPr>
        <w:jc w:val="both"/>
        <w:textAlignment w:val="center"/>
        <w:rPr>
          <w:rFonts w:ascii="Arial" w:hAnsi="Arial" w:cs="Arial"/>
          <w:b/>
          <w:bCs/>
          <w:position w:val="-2"/>
          <w:sz w:val="20"/>
          <w:szCs w:val="20"/>
        </w:rPr>
      </w:pPr>
      <w:r w:rsidRPr="00AF654E">
        <w:rPr>
          <w:rFonts w:ascii="Arial" w:hAnsi="Arial" w:cs="Arial"/>
          <w:position w:val="-2"/>
          <w:sz w:val="20"/>
          <w:szCs w:val="20"/>
        </w:rPr>
        <w:t xml:space="preserve">Naročnik bo iz postopka javnega naročanja izločil </w:t>
      </w:r>
      <w:r w:rsidRPr="00AF654E">
        <w:rPr>
          <w:rFonts w:ascii="Arial" w:hAnsi="Arial" w:cs="Arial"/>
          <w:sz w:val="20"/>
          <w:szCs w:val="20"/>
        </w:rPr>
        <w:t>gospodarski subjekt</w:t>
      </w:r>
      <w:r w:rsidRPr="00AF654E">
        <w:rPr>
          <w:rFonts w:ascii="Arial" w:hAnsi="Arial" w:cs="Arial"/>
          <w:position w:val="-2"/>
          <w:sz w:val="20"/>
          <w:szCs w:val="20"/>
        </w:rPr>
        <w:t xml:space="preserve">, če je ta na dan, ko poteče rok za oddajo ponudb ali prijav, izločen iz postopkov oddaje javnih naročil zaradi uvrstitve v </w:t>
      </w:r>
      <w:r w:rsidRPr="00AF654E">
        <w:rPr>
          <w:rFonts w:ascii="Arial" w:hAnsi="Arial" w:cs="Arial"/>
          <w:bCs/>
          <w:position w:val="-2"/>
          <w:sz w:val="20"/>
          <w:szCs w:val="20"/>
        </w:rPr>
        <w:t>evidenco gospodarskih subjektov z izrečenimi stranskimi sankcijami izločitve iz postopkov javnega naročanja</w:t>
      </w:r>
      <w:r w:rsidR="009010D2">
        <w:rPr>
          <w:rFonts w:ascii="Arial" w:hAnsi="Arial" w:cs="Arial"/>
          <w:bCs/>
          <w:position w:val="-2"/>
          <w:sz w:val="20"/>
          <w:szCs w:val="20"/>
        </w:rPr>
        <w:t xml:space="preserve">, </w:t>
      </w:r>
      <w:r w:rsidR="009010D2" w:rsidRPr="009010D2">
        <w:rPr>
          <w:rFonts w:ascii="Arial" w:hAnsi="Arial" w:cs="Arial"/>
          <w:bCs/>
          <w:position w:val="-2"/>
          <w:sz w:val="20"/>
          <w:szCs w:val="20"/>
        </w:rPr>
        <w:t>ki jo vodi ministrstvo, pristojno za javna naročila</w:t>
      </w:r>
      <w:r w:rsidRPr="00AF654E">
        <w:rPr>
          <w:rFonts w:ascii="Arial" w:hAnsi="Arial" w:cs="Arial"/>
          <w:bCs/>
          <w:position w:val="-2"/>
          <w:sz w:val="20"/>
          <w:szCs w:val="20"/>
        </w:rPr>
        <w:t>.</w:t>
      </w:r>
    </w:p>
    <w:p w14:paraId="20DCC595" w14:textId="326D5A09" w:rsidR="00D52E32" w:rsidRPr="00AF654E" w:rsidRDefault="00D52E32" w:rsidP="00D52E32">
      <w:pPr>
        <w:spacing w:before="120" w:after="120"/>
        <w:jc w:val="both"/>
        <w:rPr>
          <w:rFonts w:ascii="Arial" w:hAnsi="Arial" w:cs="Arial"/>
          <w:position w:val="-2"/>
          <w:sz w:val="20"/>
          <w:szCs w:val="20"/>
        </w:rPr>
      </w:pPr>
      <w:r w:rsidRPr="00AF654E">
        <w:rPr>
          <w:rFonts w:ascii="Arial" w:hAnsi="Arial" w:cs="Arial"/>
          <w:position w:val="-2"/>
          <w:sz w:val="20"/>
          <w:szCs w:val="20"/>
        </w:rPr>
        <w:lastRenderedPageBreak/>
        <w:t xml:space="preserve">Naročnik bo iz postopka javnega naročanja kadar koli v postopku izločil </w:t>
      </w:r>
      <w:r w:rsidRPr="00AF654E">
        <w:rPr>
          <w:rFonts w:ascii="Arial" w:hAnsi="Arial" w:cs="Arial"/>
          <w:sz w:val="20"/>
          <w:szCs w:val="20"/>
        </w:rPr>
        <w:t>gospodarski subjekt</w:t>
      </w:r>
      <w:r w:rsidRPr="00AF654E">
        <w:rPr>
          <w:rFonts w:ascii="Arial" w:hAnsi="Arial" w:cs="Arial"/>
          <w:position w:val="-2"/>
          <w:sz w:val="20"/>
          <w:szCs w:val="20"/>
        </w:rPr>
        <w:t xml:space="preserve">, če se izkaže, da je pred ali med postopkom javnega naročanja le-ta glede na storjena ali neizvedena dejanja v enem od zgoraj navedenih položajev. </w:t>
      </w:r>
      <w:r w:rsidRPr="00AF654E">
        <w:rPr>
          <w:rFonts w:ascii="Arial" w:hAnsi="Arial" w:cs="Arial"/>
          <w:sz w:val="20"/>
          <w:szCs w:val="20"/>
        </w:rPr>
        <w:t>Naročnik bo izpolnjevanje pogoja preveril v evidenci ponudnikov z izrečenimi stranskimi sankcijami izločitve iz postopkov javnega naročanja, ki jo vodi ministrstvo, pristojno za javna naročila.</w:t>
      </w:r>
    </w:p>
    <w:p w14:paraId="5094A1F8" w14:textId="77777777" w:rsidR="00D52E32" w:rsidRPr="00AF654E" w:rsidRDefault="00D52E32" w:rsidP="00D52E32">
      <w:pPr>
        <w:autoSpaceDE w:val="0"/>
        <w:autoSpaceDN w:val="0"/>
        <w:adjustRightInd w:val="0"/>
        <w:spacing w:before="120" w:after="120"/>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711693D0" w14:textId="77777777" w:rsidR="00D52E32" w:rsidRPr="00AF654E" w:rsidRDefault="00D52E32" w:rsidP="00D52E32">
      <w:pPr>
        <w:spacing w:before="240"/>
        <w:jc w:val="both"/>
        <w:rPr>
          <w:rFonts w:ascii="Arial" w:hAnsi="Arial" w:cs="Arial"/>
          <w:sz w:val="20"/>
          <w:szCs w:val="20"/>
        </w:rPr>
      </w:pPr>
      <w:r w:rsidRPr="00AF654E">
        <w:rPr>
          <w:rFonts w:ascii="Arial" w:hAnsi="Arial" w:cs="Arial"/>
          <w:b/>
          <w:sz w:val="20"/>
          <w:szCs w:val="20"/>
          <w:u w:val="single"/>
        </w:rPr>
        <w:t>DOKAZILA</w:t>
      </w:r>
      <w:r w:rsidRPr="00AF654E">
        <w:rPr>
          <w:rFonts w:ascii="Arial" w:hAnsi="Arial" w:cs="Arial"/>
          <w:sz w:val="20"/>
          <w:szCs w:val="20"/>
        </w:rPr>
        <w:t>:</w:t>
      </w:r>
    </w:p>
    <w:p w14:paraId="0A3181E9" w14:textId="71BF42D6" w:rsidR="00D52E32" w:rsidRPr="00AF654E" w:rsidRDefault="00D52E32" w:rsidP="00D52E32">
      <w:pPr>
        <w:jc w:val="both"/>
        <w:rPr>
          <w:rFonts w:ascii="Arial" w:hAnsi="Arial" w:cs="Arial"/>
          <w:sz w:val="20"/>
          <w:szCs w:val="20"/>
        </w:rPr>
      </w:pPr>
      <w:r w:rsidRPr="00AF654E">
        <w:rPr>
          <w:rFonts w:ascii="Arial" w:hAnsi="Arial" w:cs="Arial"/>
          <w:sz w:val="20"/>
          <w:szCs w:val="20"/>
        </w:rPr>
        <w:t>Izpolnjen obrazec ESPD v delu III: Razlogi za izključitev, D: Nacionalni razlogi za izključitev, za vse gospodarske subjekte v ponudbi. Naročnik bo izpolnjevanje navedenega pogoja preveril v enotnem informacijskem sistemu.</w:t>
      </w:r>
    </w:p>
    <w:p w14:paraId="28517820" w14:textId="198B2BC6" w:rsidR="00D52E32" w:rsidRPr="00AF654E" w:rsidRDefault="00D52E32" w:rsidP="00D52E32">
      <w:pPr>
        <w:spacing w:before="240"/>
        <w:jc w:val="both"/>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predložijo ustrezno dokazilo, da niso uvrščeni v evidenco gospodarskih subjektov z izrečenimi stranskimi sankcijami izločitve iz postopkov javnega naročanja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AD8FD0E" w14:textId="77777777" w:rsidR="007C0DD0" w:rsidRPr="00AF654E" w:rsidRDefault="007C0DD0" w:rsidP="007C0DD0">
      <w:pPr>
        <w:jc w:val="both"/>
        <w:rPr>
          <w:rFonts w:ascii="Arial" w:hAnsi="Arial" w:cs="Arial"/>
          <w:color w:val="333333"/>
          <w:sz w:val="20"/>
          <w:szCs w:val="20"/>
        </w:rPr>
      </w:pPr>
    </w:p>
    <w:p w14:paraId="0170D26A" w14:textId="77777777" w:rsidR="007C0DD0" w:rsidRPr="00AF654E" w:rsidRDefault="007C0DD0" w:rsidP="007C0DD0">
      <w:pPr>
        <w:pStyle w:val="Telo"/>
        <w:spacing w:before="0"/>
        <w:rPr>
          <w:rFonts w:ascii="Arial" w:hAnsi="Arial" w:cs="Arial"/>
          <w:b/>
          <w:i w:val="0"/>
          <w:sz w:val="20"/>
        </w:rPr>
      </w:pPr>
      <w:r w:rsidRPr="00AF654E">
        <w:rPr>
          <w:rFonts w:ascii="Arial" w:hAnsi="Arial" w:cs="Arial"/>
          <w:b/>
          <w:i w:val="0"/>
          <w:sz w:val="20"/>
        </w:rPr>
        <w:t>D: Prekršek v zvezi s plačilom za delo</w:t>
      </w:r>
    </w:p>
    <w:p w14:paraId="6044D531" w14:textId="77777777" w:rsidR="007C0DD0" w:rsidRPr="00AF654E" w:rsidRDefault="007C0DD0" w:rsidP="007C0DD0">
      <w:pPr>
        <w:widowControl w:val="0"/>
        <w:rPr>
          <w:rFonts w:ascii="Arial" w:hAnsi="Arial" w:cs="Arial"/>
          <w:sz w:val="20"/>
          <w:szCs w:val="20"/>
        </w:rPr>
      </w:pPr>
    </w:p>
    <w:p w14:paraId="14275F4F" w14:textId="77777777" w:rsidR="00351C81" w:rsidRPr="00AF654E" w:rsidRDefault="00351C81" w:rsidP="00351C81">
      <w:pPr>
        <w:widowControl w:val="0"/>
        <w:spacing w:before="120"/>
        <w:jc w:val="both"/>
        <w:rPr>
          <w:rFonts w:ascii="Arial" w:hAnsi="Arial" w:cs="Arial"/>
          <w:sz w:val="20"/>
          <w:szCs w:val="20"/>
        </w:rPr>
      </w:pPr>
      <w:r w:rsidRPr="00AF654E">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8013C5" w14:textId="77777777" w:rsidR="00351C81" w:rsidRPr="00AF654E" w:rsidRDefault="00351C81" w:rsidP="00351C81">
      <w:pPr>
        <w:widowControl w:val="0"/>
        <w:spacing w:before="120"/>
        <w:jc w:val="both"/>
        <w:rPr>
          <w:rFonts w:ascii="Arial" w:hAnsi="Arial" w:cs="Arial"/>
          <w:sz w:val="20"/>
          <w:szCs w:val="20"/>
        </w:rPr>
      </w:pPr>
      <w:r w:rsidRPr="00AF654E">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5D833DA3" w14:textId="77777777" w:rsidR="00351C81" w:rsidRPr="00AF654E" w:rsidRDefault="00351C81" w:rsidP="00351C81">
      <w:pPr>
        <w:spacing w:before="120"/>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70EA4911" w14:textId="77777777" w:rsidR="007C0DD0" w:rsidRPr="00AF654E" w:rsidRDefault="007C0DD0" w:rsidP="007C0DD0">
      <w:pPr>
        <w:jc w:val="both"/>
        <w:rPr>
          <w:rFonts w:ascii="Arial" w:hAnsi="Arial" w:cs="Arial"/>
          <w:color w:val="333333"/>
          <w:sz w:val="20"/>
          <w:szCs w:val="20"/>
        </w:rPr>
      </w:pPr>
    </w:p>
    <w:p w14:paraId="670208D6" w14:textId="77777777" w:rsidR="007C0DD0" w:rsidRPr="00AF654E" w:rsidRDefault="007C0DD0" w:rsidP="007C0DD0">
      <w:pPr>
        <w:jc w:val="both"/>
        <w:textAlignment w:val="center"/>
        <w:rPr>
          <w:rFonts w:ascii="Arial" w:hAnsi="Arial" w:cs="Arial"/>
          <w:b/>
          <w:color w:val="000000"/>
          <w:position w:val="-2"/>
          <w:sz w:val="20"/>
          <w:szCs w:val="20"/>
        </w:rPr>
      </w:pPr>
      <w:r w:rsidRPr="00AF654E">
        <w:rPr>
          <w:rFonts w:ascii="Arial" w:hAnsi="Arial" w:cs="Arial"/>
          <w:b/>
          <w:color w:val="000000"/>
          <w:position w:val="-2"/>
          <w:sz w:val="20"/>
          <w:szCs w:val="20"/>
        </w:rPr>
        <w:t>Način dokazovanja:</w:t>
      </w:r>
    </w:p>
    <w:p w14:paraId="7E4F875E" w14:textId="6E6513E6" w:rsidR="007C0DD0" w:rsidRPr="00AF654E" w:rsidRDefault="007C0DD0" w:rsidP="00847794">
      <w:pPr>
        <w:pStyle w:val="Odstavekseznama"/>
        <w:widowControl w:val="0"/>
        <w:numPr>
          <w:ilvl w:val="0"/>
          <w:numId w:val="10"/>
        </w:numPr>
        <w:autoSpaceDE w:val="0"/>
        <w:autoSpaceDN w:val="0"/>
        <w:adjustRightInd w:val="0"/>
        <w:ind w:left="360"/>
        <w:jc w:val="both"/>
        <w:textAlignment w:val="center"/>
        <w:rPr>
          <w:rFonts w:ascii="Arial" w:hAnsi="Arial" w:cs="Arial"/>
          <w:sz w:val="20"/>
        </w:rPr>
      </w:pPr>
      <w:r w:rsidRPr="00F8218B">
        <w:rPr>
          <w:rFonts w:ascii="Arial" w:hAnsi="Arial" w:cs="Arial"/>
          <w:sz w:val="20"/>
        </w:rPr>
        <w:t xml:space="preserve">Izpolnjen obrazec ESPD v delu </w:t>
      </w:r>
      <w:r w:rsidRPr="00F8218B">
        <w:rPr>
          <w:rFonts w:ascii="Arial" w:hAnsi="Arial" w:cs="Arial"/>
          <w:iCs/>
          <w:sz w:val="20"/>
        </w:rPr>
        <w:t>III: Razlogi za izključitev, D: Nacionalni razlogi za izključitev</w:t>
      </w:r>
      <w:r w:rsidRPr="00F8218B">
        <w:rPr>
          <w:rFonts w:ascii="Arial" w:hAnsi="Arial" w:cs="Arial"/>
          <w:sz w:val="20"/>
        </w:rPr>
        <w:t xml:space="preserve">, za vse gospodarske subjekte v </w:t>
      </w:r>
      <w:r w:rsidRPr="00AF654E">
        <w:rPr>
          <w:rFonts w:ascii="Arial" w:hAnsi="Arial" w:cs="Arial"/>
          <w:sz w:val="20"/>
        </w:rPr>
        <w:t>ponudbi. Naročnik bo izpolnjevanje navedenega pogoja preveril v enotnem informacijskem sistemu</w:t>
      </w:r>
      <w:r w:rsidR="00F3705E" w:rsidRPr="00AF654E">
        <w:rPr>
          <w:rFonts w:ascii="Arial" w:hAnsi="Arial" w:cs="Arial"/>
          <w:color w:val="00B050"/>
          <w:sz w:val="20"/>
        </w:rPr>
        <w:t xml:space="preserve">. </w:t>
      </w:r>
    </w:p>
    <w:p w14:paraId="4C090D45" w14:textId="691F4526" w:rsidR="007C0DD0" w:rsidRDefault="007C0DD0" w:rsidP="00FD13E2">
      <w:pPr>
        <w:widowControl w:val="0"/>
        <w:autoSpaceDE w:val="0"/>
        <w:autoSpaceDN w:val="0"/>
        <w:adjustRightInd w:val="0"/>
        <w:jc w:val="both"/>
        <w:textAlignment w:val="center"/>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AF654E">
        <w:rPr>
          <w:rFonts w:ascii="Arial" w:hAnsi="Arial" w:cs="Arial"/>
          <w:color w:val="00B050"/>
          <w:sz w:val="20"/>
          <w:szCs w:val="20"/>
        </w:rPr>
        <w:t xml:space="preserve"> </w:t>
      </w:r>
      <w:r w:rsidRPr="00AF654E">
        <w:rPr>
          <w:rFonts w:ascii="Arial" w:hAnsi="Arial" w:cs="Arial"/>
          <w:sz w:val="20"/>
          <w:szCs w:val="20"/>
        </w:rPr>
        <w:t>sedež.</w:t>
      </w:r>
    </w:p>
    <w:p w14:paraId="6FACAEA0" w14:textId="77777777" w:rsidR="00E3756C" w:rsidRPr="00AF654E" w:rsidRDefault="00E3756C" w:rsidP="00FD13E2">
      <w:pPr>
        <w:widowControl w:val="0"/>
        <w:autoSpaceDE w:val="0"/>
        <w:autoSpaceDN w:val="0"/>
        <w:adjustRightInd w:val="0"/>
        <w:jc w:val="both"/>
        <w:textAlignment w:val="center"/>
        <w:rPr>
          <w:rFonts w:ascii="Arial" w:hAnsi="Arial" w:cs="Arial"/>
          <w:sz w:val="20"/>
          <w:szCs w:val="20"/>
        </w:rPr>
      </w:pPr>
    </w:p>
    <w:p w14:paraId="23F9A5E9" w14:textId="3152BED4" w:rsidR="007C0DD0" w:rsidRPr="00AF654E" w:rsidRDefault="007C0DD0" w:rsidP="007C0DD0">
      <w:pPr>
        <w:jc w:val="both"/>
        <w:rPr>
          <w:rFonts w:ascii="Arial" w:hAnsi="Arial" w:cs="Arial"/>
          <w:b/>
          <w:sz w:val="20"/>
          <w:szCs w:val="20"/>
        </w:rPr>
      </w:pPr>
      <w:r w:rsidRPr="00AF654E">
        <w:rPr>
          <w:rFonts w:ascii="Arial" w:hAnsi="Arial" w:cs="Arial"/>
          <w:b/>
          <w:sz w:val="20"/>
          <w:szCs w:val="20"/>
        </w:rPr>
        <w:t>E: Insolventnost ali prisilno prenehanje</w:t>
      </w:r>
      <w:r w:rsidR="00C53AB7">
        <w:rPr>
          <w:rFonts w:ascii="Arial" w:hAnsi="Arial" w:cs="Arial"/>
          <w:b/>
          <w:sz w:val="20"/>
          <w:szCs w:val="20"/>
        </w:rPr>
        <w:t xml:space="preserve"> gospodarskega subjekta</w:t>
      </w:r>
    </w:p>
    <w:p w14:paraId="3B5E9890" w14:textId="77777777" w:rsidR="007C0DD0" w:rsidRPr="00AF654E" w:rsidRDefault="007C0DD0" w:rsidP="007C0DD0">
      <w:pPr>
        <w:jc w:val="both"/>
        <w:rPr>
          <w:rFonts w:ascii="Arial" w:hAnsi="Arial" w:cs="Arial"/>
          <w:b/>
          <w:sz w:val="20"/>
          <w:szCs w:val="20"/>
        </w:rPr>
      </w:pPr>
    </w:p>
    <w:p w14:paraId="370F99A4" w14:textId="77777777" w:rsidR="007C0DD0" w:rsidRPr="00AF654E" w:rsidRDefault="007C0DD0" w:rsidP="007C0DD0">
      <w:pPr>
        <w:tabs>
          <w:tab w:val="left" w:pos="426"/>
          <w:tab w:val="left" w:pos="9354"/>
        </w:tabs>
        <w:ind w:right="-2"/>
        <w:jc w:val="both"/>
        <w:rPr>
          <w:rFonts w:ascii="Arial" w:hAnsi="Arial" w:cs="Arial"/>
          <w:sz w:val="20"/>
          <w:szCs w:val="20"/>
        </w:rPr>
      </w:pPr>
      <w:r w:rsidRPr="00AF654E">
        <w:rPr>
          <w:rFonts w:ascii="Arial" w:hAnsi="Arial" w:cs="Arial"/>
          <w:sz w:val="20"/>
          <w:szCs w:val="20"/>
        </w:rPr>
        <w:t xml:space="preserve">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w:t>
      </w:r>
      <w:r w:rsidRPr="00AF654E">
        <w:rPr>
          <w:rFonts w:ascii="Arial" w:hAnsi="Arial" w:cs="Arial"/>
          <w:sz w:val="20"/>
          <w:szCs w:val="20"/>
        </w:rPr>
        <w:lastRenderedPageBreak/>
        <w:t>dejavnosti začasno ustavljene, ali če se je v skladu s predpisi druge države nad njim začel postopek ali pa je nastal položaj z enakimi pravnimi posledicami.</w:t>
      </w:r>
    </w:p>
    <w:p w14:paraId="6C85ED6F" w14:textId="77777777" w:rsidR="007C0DD0" w:rsidRPr="00AF654E" w:rsidRDefault="007C0DD0" w:rsidP="007C0DD0">
      <w:pPr>
        <w:jc w:val="both"/>
        <w:rPr>
          <w:rFonts w:ascii="Arial" w:hAnsi="Arial" w:cs="Arial"/>
          <w:b/>
          <w:sz w:val="20"/>
          <w:szCs w:val="20"/>
        </w:rPr>
      </w:pPr>
    </w:p>
    <w:p w14:paraId="68F2B8C1" w14:textId="77777777" w:rsidR="007C0DD0" w:rsidRPr="00AF654E" w:rsidRDefault="007C0DD0" w:rsidP="007C0DD0">
      <w:pPr>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42A6A0A6" w14:textId="77777777" w:rsidR="007C0DD0" w:rsidRPr="00AF654E" w:rsidRDefault="007C0DD0" w:rsidP="007C0DD0">
      <w:pPr>
        <w:jc w:val="both"/>
        <w:rPr>
          <w:rFonts w:ascii="Arial" w:hAnsi="Arial" w:cs="Arial"/>
          <w:b/>
          <w:sz w:val="20"/>
          <w:szCs w:val="20"/>
        </w:rPr>
      </w:pPr>
    </w:p>
    <w:p w14:paraId="0D6DE6A9" w14:textId="77777777" w:rsidR="007C0DD0" w:rsidRPr="00F8218B" w:rsidRDefault="007C0DD0" w:rsidP="007C0DD0">
      <w:pPr>
        <w:widowControl w:val="0"/>
        <w:jc w:val="both"/>
        <w:rPr>
          <w:rFonts w:ascii="Arial" w:hAnsi="Arial" w:cs="Arial"/>
          <w:b/>
          <w:sz w:val="20"/>
          <w:szCs w:val="20"/>
        </w:rPr>
      </w:pPr>
      <w:r w:rsidRPr="00F8218B">
        <w:rPr>
          <w:rFonts w:ascii="Arial" w:hAnsi="Arial" w:cs="Arial"/>
          <w:b/>
          <w:sz w:val="20"/>
          <w:szCs w:val="20"/>
        </w:rPr>
        <w:t>Način dokazovanja:</w:t>
      </w:r>
    </w:p>
    <w:p w14:paraId="1097135C" w14:textId="59CBB288" w:rsidR="00FD13E2" w:rsidRPr="00AF654E" w:rsidRDefault="007C0DD0" w:rsidP="00847794">
      <w:pPr>
        <w:pStyle w:val="Odstavekseznama"/>
        <w:widowControl w:val="0"/>
        <w:numPr>
          <w:ilvl w:val="0"/>
          <w:numId w:val="10"/>
        </w:numPr>
        <w:autoSpaceDE w:val="0"/>
        <w:autoSpaceDN w:val="0"/>
        <w:adjustRightInd w:val="0"/>
        <w:ind w:left="357" w:hanging="357"/>
        <w:jc w:val="both"/>
        <w:textAlignment w:val="center"/>
        <w:rPr>
          <w:rFonts w:ascii="Arial" w:hAnsi="Arial" w:cs="Arial"/>
          <w:sz w:val="20"/>
        </w:rPr>
      </w:pPr>
      <w:r w:rsidRPr="00F8218B">
        <w:rPr>
          <w:rFonts w:ascii="Arial" w:hAnsi="Arial" w:cs="Arial"/>
          <w:sz w:val="20"/>
        </w:rPr>
        <w:t xml:space="preserve">Izpolnjen obrazec ESPD v delu </w:t>
      </w:r>
      <w:r w:rsidRPr="00F8218B">
        <w:rPr>
          <w:rFonts w:ascii="Arial" w:hAnsi="Arial" w:cs="Arial"/>
          <w:iCs/>
          <w:sz w:val="20"/>
        </w:rPr>
        <w:t xml:space="preserve">III: Razlogi za izključitev, C: Razlogi, povezani z insolventnostjo, nasprotjem interesov ali kršitvijo </w:t>
      </w:r>
      <w:r w:rsidRPr="00AF654E">
        <w:rPr>
          <w:rFonts w:ascii="Arial" w:hAnsi="Arial" w:cs="Arial"/>
          <w:iCs/>
          <w:sz w:val="20"/>
        </w:rPr>
        <w:t>poklicnih pravil</w:t>
      </w:r>
      <w:r w:rsidRPr="00AF654E">
        <w:rPr>
          <w:rFonts w:ascii="Arial" w:hAnsi="Arial" w:cs="Arial"/>
          <w:sz w:val="20"/>
        </w:rPr>
        <w:t>, za vse gospodarske subjekte v ponudbi. Naročnik bo izpolnjevanje navedenega pogoja preveril v enotnem informacijskem sistemu</w:t>
      </w:r>
      <w:r w:rsidR="00F3705E" w:rsidRPr="00AF654E">
        <w:rPr>
          <w:rFonts w:ascii="Arial" w:hAnsi="Arial" w:cs="Arial"/>
          <w:color w:val="00B050"/>
          <w:sz w:val="20"/>
        </w:rPr>
        <w:t>.</w:t>
      </w:r>
      <w:r w:rsidRPr="00AF654E">
        <w:rPr>
          <w:rFonts w:ascii="Arial" w:hAnsi="Arial" w:cs="Arial"/>
          <w:sz w:val="20"/>
        </w:rPr>
        <w:t xml:space="preserve"> </w:t>
      </w:r>
    </w:p>
    <w:p w14:paraId="6A922746" w14:textId="77777777" w:rsidR="00FD13E2" w:rsidRPr="00AF654E" w:rsidRDefault="00FD13E2" w:rsidP="00FD13E2">
      <w:pPr>
        <w:widowControl w:val="0"/>
        <w:autoSpaceDE w:val="0"/>
        <w:autoSpaceDN w:val="0"/>
        <w:adjustRightInd w:val="0"/>
        <w:jc w:val="both"/>
        <w:textAlignment w:val="center"/>
        <w:rPr>
          <w:rFonts w:ascii="Arial" w:hAnsi="Arial" w:cs="Arial"/>
          <w:sz w:val="20"/>
          <w:szCs w:val="20"/>
          <w:u w:val="single"/>
        </w:rPr>
      </w:pPr>
    </w:p>
    <w:p w14:paraId="1B06B830" w14:textId="6B4BBAC2" w:rsidR="007C0DD0" w:rsidRDefault="007C0DD0" w:rsidP="00FD13E2">
      <w:pPr>
        <w:widowControl w:val="0"/>
        <w:autoSpaceDE w:val="0"/>
        <w:autoSpaceDN w:val="0"/>
        <w:adjustRightInd w:val="0"/>
        <w:jc w:val="both"/>
        <w:textAlignment w:val="center"/>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AF654E">
        <w:rPr>
          <w:rFonts w:ascii="Arial" w:hAnsi="Arial" w:cs="Arial"/>
          <w:color w:val="00B050"/>
          <w:sz w:val="20"/>
          <w:szCs w:val="20"/>
        </w:rPr>
        <w:t xml:space="preserve"> </w:t>
      </w:r>
      <w:r w:rsidRPr="00AF654E">
        <w:rPr>
          <w:rFonts w:ascii="Arial" w:hAnsi="Arial" w:cs="Arial"/>
          <w:sz w:val="20"/>
          <w:szCs w:val="20"/>
        </w:rPr>
        <w:t>sedež.</w:t>
      </w:r>
    </w:p>
    <w:p w14:paraId="6C6B9C87" w14:textId="77777777" w:rsidR="00F5308A" w:rsidRDefault="00F5308A" w:rsidP="00FD13E2">
      <w:pPr>
        <w:widowControl w:val="0"/>
        <w:autoSpaceDE w:val="0"/>
        <w:autoSpaceDN w:val="0"/>
        <w:adjustRightInd w:val="0"/>
        <w:jc w:val="both"/>
        <w:textAlignment w:val="center"/>
        <w:rPr>
          <w:rFonts w:ascii="Arial" w:hAnsi="Arial" w:cs="Arial"/>
          <w:sz w:val="20"/>
          <w:szCs w:val="20"/>
        </w:rPr>
      </w:pPr>
    </w:p>
    <w:p w14:paraId="0E2A9F14" w14:textId="7C2002D3" w:rsidR="007A4160" w:rsidRPr="007A4160" w:rsidRDefault="00F61B73" w:rsidP="007A4160">
      <w:pPr>
        <w:jc w:val="both"/>
        <w:rPr>
          <w:rFonts w:ascii="Arial" w:hAnsi="Arial" w:cs="Arial"/>
          <w:b/>
          <w:strike/>
          <w:sz w:val="20"/>
          <w:szCs w:val="20"/>
        </w:rPr>
      </w:pPr>
      <w:r w:rsidRPr="007A4160">
        <w:rPr>
          <w:rFonts w:ascii="Arial" w:hAnsi="Arial" w:cs="Arial"/>
          <w:b/>
          <w:sz w:val="20"/>
          <w:szCs w:val="20"/>
        </w:rPr>
        <w:t xml:space="preserve">F: </w:t>
      </w:r>
      <w:r w:rsidR="00090CAB" w:rsidRPr="007A4160">
        <w:rPr>
          <w:rFonts w:ascii="Arial" w:hAnsi="Arial" w:cs="Arial"/>
          <w:b/>
          <w:sz w:val="20"/>
          <w:szCs w:val="20"/>
        </w:rPr>
        <w:t>Izjava</w:t>
      </w:r>
      <w:r w:rsidR="007A4160" w:rsidRPr="007A4160">
        <w:rPr>
          <w:rFonts w:ascii="Arial" w:hAnsi="Arial" w:cs="Arial"/>
          <w:b/>
          <w:sz w:val="20"/>
          <w:szCs w:val="20"/>
        </w:rPr>
        <w:t xml:space="preserve"> - Omejevalni ukrepi zaradi delovanja Rusije</w:t>
      </w:r>
    </w:p>
    <w:p w14:paraId="25137B36" w14:textId="6999E90B" w:rsidR="00F5308A" w:rsidRPr="00F61B73" w:rsidRDefault="00F5308A" w:rsidP="00F61B73">
      <w:pPr>
        <w:jc w:val="both"/>
        <w:rPr>
          <w:rFonts w:ascii="Arial" w:hAnsi="Arial" w:cs="Arial"/>
          <w:b/>
          <w:sz w:val="20"/>
          <w:szCs w:val="20"/>
        </w:rPr>
      </w:pPr>
      <w:r w:rsidRPr="00F61B73">
        <w:rPr>
          <w:rFonts w:ascii="Arial" w:hAnsi="Arial" w:cs="Arial"/>
          <w:b/>
          <w:sz w:val="20"/>
          <w:szCs w:val="20"/>
        </w:rPr>
        <w:t xml:space="preserve"> </w:t>
      </w:r>
    </w:p>
    <w:p w14:paraId="776A9883" w14:textId="77777777" w:rsidR="00F5308A" w:rsidRPr="00DF2BE6" w:rsidRDefault="00F5308A" w:rsidP="00F5308A">
      <w:pPr>
        <w:widowControl w:val="0"/>
        <w:autoSpaceDE w:val="0"/>
        <w:autoSpaceDN w:val="0"/>
        <w:adjustRightInd w:val="0"/>
        <w:jc w:val="both"/>
        <w:textAlignment w:val="center"/>
        <w:rPr>
          <w:rFonts w:ascii="Arial" w:hAnsi="Arial" w:cs="Arial"/>
          <w:sz w:val="20"/>
          <w:szCs w:val="20"/>
        </w:rPr>
      </w:pPr>
      <w:r w:rsidRPr="00DF2BE6">
        <w:rPr>
          <w:rFonts w:ascii="Arial" w:hAnsi="Arial" w:cs="Arial"/>
          <w:sz w:val="20"/>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4F69C7E2" w14:textId="77777777" w:rsidR="00F5308A" w:rsidRPr="00DF2BE6" w:rsidRDefault="00F5308A" w:rsidP="00F5308A">
      <w:pPr>
        <w:widowControl w:val="0"/>
        <w:autoSpaceDE w:val="0"/>
        <w:autoSpaceDN w:val="0"/>
        <w:adjustRightInd w:val="0"/>
        <w:jc w:val="both"/>
        <w:textAlignment w:val="center"/>
        <w:rPr>
          <w:rFonts w:ascii="Arial" w:hAnsi="Arial" w:cs="Arial"/>
          <w:sz w:val="20"/>
          <w:szCs w:val="20"/>
        </w:rPr>
      </w:pPr>
      <w:r w:rsidRPr="00DF2BE6">
        <w:rPr>
          <w:rFonts w:ascii="Arial" w:hAnsi="Arial" w:cs="Arial"/>
          <w:sz w:val="20"/>
          <w:szCs w:val="20"/>
        </w:rPr>
        <w:t>•</w:t>
      </w:r>
      <w:r w:rsidRPr="00DF2BE6">
        <w:rPr>
          <w:rFonts w:ascii="Arial" w:hAnsi="Arial" w:cs="Arial"/>
          <w:sz w:val="20"/>
          <w:szCs w:val="20"/>
        </w:rPr>
        <w:tab/>
        <w:t>ruski državljan ali fizična ali pravna oseba, subjekt ali organ s sedežem v Rusiji,</w:t>
      </w:r>
    </w:p>
    <w:p w14:paraId="28261154" w14:textId="77777777" w:rsidR="00F5308A" w:rsidRPr="00DF2BE6" w:rsidRDefault="00F5308A" w:rsidP="00F61B73">
      <w:pPr>
        <w:widowControl w:val="0"/>
        <w:autoSpaceDE w:val="0"/>
        <w:autoSpaceDN w:val="0"/>
        <w:adjustRightInd w:val="0"/>
        <w:ind w:left="709" w:hanging="709"/>
        <w:jc w:val="both"/>
        <w:textAlignment w:val="center"/>
        <w:rPr>
          <w:rFonts w:ascii="Arial" w:hAnsi="Arial" w:cs="Arial"/>
          <w:sz w:val="20"/>
          <w:szCs w:val="20"/>
        </w:rPr>
      </w:pPr>
      <w:r w:rsidRPr="00DF2BE6">
        <w:rPr>
          <w:rFonts w:ascii="Arial" w:hAnsi="Arial" w:cs="Arial"/>
          <w:sz w:val="20"/>
          <w:szCs w:val="20"/>
        </w:rPr>
        <w:t>•</w:t>
      </w:r>
      <w:r w:rsidRPr="00DF2BE6">
        <w:rPr>
          <w:rFonts w:ascii="Arial" w:hAnsi="Arial" w:cs="Arial"/>
          <w:sz w:val="20"/>
          <w:szCs w:val="20"/>
        </w:rPr>
        <w:tab/>
        <w:t>pravna oseba, subjekt ali organ, katerih več kot 50-odstotni delež je v neposredni ali posredni lasti subjekta iz prejšnje alineje, ali</w:t>
      </w:r>
    </w:p>
    <w:p w14:paraId="57739064" w14:textId="77777777" w:rsidR="00F5308A" w:rsidRPr="00DF2BE6" w:rsidRDefault="00F5308A" w:rsidP="00F61B73">
      <w:pPr>
        <w:widowControl w:val="0"/>
        <w:autoSpaceDE w:val="0"/>
        <w:autoSpaceDN w:val="0"/>
        <w:adjustRightInd w:val="0"/>
        <w:ind w:left="709" w:hanging="709"/>
        <w:jc w:val="both"/>
        <w:textAlignment w:val="center"/>
        <w:rPr>
          <w:rFonts w:ascii="Arial" w:hAnsi="Arial" w:cs="Arial"/>
          <w:sz w:val="20"/>
          <w:szCs w:val="20"/>
        </w:rPr>
      </w:pPr>
      <w:r w:rsidRPr="00DF2BE6">
        <w:rPr>
          <w:rFonts w:ascii="Arial" w:hAnsi="Arial" w:cs="Arial"/>
          <w:sz w:val="20"/>
          <w:szCs w:val="20"/>
        </w:rPr>
        <w:t>•</w:t>
      </w:r>
      <w:r w:rsidRPr="00DF2BE6">
        <w:rPr>
          <w:rFonts w:ascii="Arial" w:hAnsi="Arial" w:cs="Arial"/>
          <w:sz w:val="20"/>
          <w:szCs w:val="20"/>
        </w:rPr>
        <w:tab/>
        <w:t>fizična ali pravna oseba, subjekt ali organ, ki deluje v imenu ali po navodilih subjektov iz prejšnjih dveh alinej.</w:t>
      </w:r>
    </w:p>
    <w:p w14:paraId="0777341C" w14:textId="77777777" w:rsidR="00F5308A" w:rsidRPr="00DF2BE6" w:rsidRDefault="00F5308A" w:rsidP="00F5308A">
      <w:pPr>
        <w:widowControl w:val="0"/>
        <w:autoSpaceDE w:val="0"/>
        <w:autoSpaceDN w:val="0"/>
        <w:adjustRightInd w:val="0"/>
        <w:jc w:val="both"/>
        <w:textAlignment w:val="center"/>
        <w:rPr>
          <w:rFonts w:ascii="Arial" w:hAnsi="Arial" w:cs="Arial"/>
          <w:sz w:val="20"/>
          <w:szCs w:val="20"/>
        </w:rPr>
      </w:pPr>
    </w:p>
    <w:p w14:paraId="0316B93E" w14:textId="77777777" w:rsidR="00F5308A" w:rsidRPr="00DF2BE6" w:rsidRDefault="00F5308A" w:rsidP="00F5308A">
      <w:pPr>
        <w:widowControl w:val="0"/>
        <w:autoSpaceDE w:val="0"/>
        <w:autoSpaceDN w:val="0"/>
        <w:adjustRightInd w:val="0"/>
        <w:jc w:val="both"/>
        <w:textAlignment w:val="center"/>
        <w:rPr>
          <w:rFonts w:ascii="Arial" w:hAnsi="Arial" w:cs="Arial"/>
          <w:sz w:val="20"/>
          <w:szCs w:val="20"/>
        </w:rPr>
      </w:pPr>
      <w:r w:rsidRPr="00DF2BE6">
        <w:rPr>
          <w:rFonts w:ascii="Arial" w:hAnsi="Arial" w:cs="Arial"/>
          <w:sz w:val="20"/>
          <w:szCs w:val="20"/>
        </w:rPr>
        <w:t>Enako velja za podizvajalca, če izvaja več kot 10 % vrednosti predmetnega naročila.</w:t>
      </w:r>
    </w:p>
    <w:p w14:paraId="19CD334D" w14:textId="77777777" w:rsidR="00F5308A" w:rsidRPr="00DF2BE6" w:rsidRDefault="00F5308A" w:rsidP="00F5308A">
      <w:pPr>
        <w:widowControl w:val="0"/>
        <w:autoSpaceDE w:val="0"/>
        <w:autoSpaceDN w:val="0"/>
        <w:adjustRightInd w:val="0"/>
        <w:jc w:val="both"/>
        <w:textAlignment w:val="center"/>
        <w:rPr>
          <w:rFonts w:ascii="Arial" w:hAnsi="Arial" w:cs="Arial"/>
          <w:sz w:val="20"/>
          <w:szCs w:val="20"/>
        </w:rPr>
      </w:pPr>
    </w:p>
    <w:p w14:paraId="7035D827" w14:textId="77777777" w:rsidR="00F5308A" w:rsidRPr="00DF2BE6" w:rsidRDefault="00F5308A" w:rsidP="00F5308A">
      <w:pPr>
        <w:widowControl w:val="0"/>
        <w:autoSpaceDE w:val="0"/>
        <w:autoSpaceDN w:val="0"/>
        <w:adjustRightInd w:val="0"/>
        <w:jc w:val="both"/>
        <w:textAlignment w:val="center"/>
        <w:rPr>
          <w:rFonts w:ascii="Arial" w:hAnsi="Arial" w:cs="Arial"/>
          <w:sz w:val="20"/>
          <w:szCs w:val="20"/>
        </w:rPr>
      </w:pPr>
      <w:r w:rsidRPr="00DF2BE6">
        <w:rPr>
          <w:rFonts w:ascii="Arial" w:hAnsi="Arial" w:cs="Arial"/>
          <w:sz w:val="20"/>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5CB25670" w14:textId="77777777" w:rsidR="00F5308A" w:rsidRPr="00DF2BE6" w:rsidRDefault="00F5308A" w:rsidP="00F5308A">
      <w:pPr>
        <w:widowControl w:val="0"/>
        <w:autoSpaceDE w:val="0"/>
        <w:autoSpaceDN w:val="0"/>
        <w:adjustRightInd w:val="0"/>
        <w:jc w:val="both"/>
        <w:textAlignment w:val="center"/>
        <w:rPr>
          <w:rFonts w:ascii="Arial" w:hAnsi="Arial" w:cs="Arial"/>
          <w:sz w:val="20"/>
          <w:szCs w:val="20"/>
        </w:rPr>
      </w:pPr>
    </w:p>
    <w:p w14:paraId="05C4642C" w14:textId="77777777" w:rsidR="00486C6E" w:rsidRPr="00DF2BE6" w:rsidRDefault="00486C6E" w:rsidP="00F5308A">
      <w:pPr>
        <w:widowControl w:val="0"/>
        <w:autoSpaceDE w:val="0"/>
        <w:autoSpaceDN w:val="0"/>
        <w:adjustRightInd w:val="0"/>
        <w:jc w:val="both"/>
        <w:textAlignment w:val="center"/>
        <w:rPr>
          <w:rFonts w:ascii="Arial" w:hAnsi="Arial" w:cs="Arial"/>
          <w:b/>
          <w:bCs/>
          <w:sz w:val="20"/>
          <w:szCs w:val="20"/>
        </w:rPr>
      </w:pPr>
      <w:r w:rsidRPr="00DF2BE6">
        <w:rPr>
          <w:rFonts w:ascii="Arial" w:hAnsi="Arial" w:cs="Arial"/>
          <w:b/>
          <w:bCs/>
          <w:sz w:val="20"/>
          <w:szCs w:val="20"/>
        </w:rPr>
        <w:t>Način dokazovanja</w:t>
      </w:r>
      <w:r w:rsidR="00F5308A" w:rsidRPr="00DF2BE6">
        <w:rPr>
          <w:rFonts w:ascii="Arial" w:hAnsi="Arial" w:cs="Arial"/>
          <w:b/>
          <w:bCs/>
          <w:sz w:val="20"/>
          <w:szCs w:val="20"/>
        </w:rPr>
        <w:t xml:space="preserve">:   </w:t>
      </w:r>
    </w:p>
    <w:p w14:paraId="58A02F92" w14:textId="042AE446" w:rsidR="00F5308A" w:rsidRPr="00DF2BE6" w:rsidRDefault="00F5308A" w:rsidP="00F5308A">
      <w:pPr>
        <w:widowControl w:val="0"/>
        <w:autoSpaceDE w:val="0"/>
        <w:autoSpaceDN w:val="0"/>
        <w:adjustRightInd w:val="0"/>
        <w:jc w:val="both"/>
        <w:textAlignment w:val="center"/>
        <w:rPr>
          <w:rFonts w:ascii="Arial" w:hAnsi="Arial" w:cs="Arial"/>
          <w:sz w:val="20"/>
          <w:szCs w:val="20"/>
        </w:rPr>
      </w:pPr>
      <w:r w:rsidRPr="00DF2BE6">
        <w:rPr>
          <w:rFonts w:ascii="Arial" w:hAnsi="Arial" w:cs="Arial"/>
          <w:sz w:val="20"/>
          <w:szCs w:val="20"/>
        </w:rPr>
        <w:t xml:space="preserve">Izjava gospodarskega subjekta (Obrazec </w:t>
      </w:r>
      <w:r w:rsidR="00940E02" w:rsidRPr="00DF2BE6">
        <w:rPr>
          <w:rFonts w:ascii="Arial" w:hAnsi="Arial" w:cs="Arial"/>
          <w:sz w:val="20"/>
          <w:szCs w:val="20"/>
        </w:rPr>
        <w:t>11</w:t>
      </w:r>
      <w:r w:rsidRPr="00DF2BE6">
        <w:rPr>
          <w:rFonts w:ascii="Arial" w:hAnsi="Arial" w:cs="Arial"/>
          <w:sz w:val="20"/>
          <w:szCs w:val="20"/>
        </w:rPr>
        <w:t>) za vsak zgoraj navedeni gospodarski subjekt, ki nastopa v ponudbi in za podizvajalca, če izvaja več kot 10% vrednosti javnega naročila.</w:t>
      </w:r>
    </w:p>
    <w:p w14:paraId="534883DC" w14:textId="1FF7719B" w:rsidR="00225689" w:rsidRPr="00DF2BE6" w:rsidRDefault="00225689" w:rsidP="00FD13E2">
      <w:pPr>
        <w:widowControl w:val="0"/>
        <w:autoSpaceDE w:val="0"/>
        <w:autoSpaceDN w:val="0"/>
        <w:adjustRightInd w:val="0"/>
        <w:jc w:val="both"/>
        <w:textAlignment w:val="center"/>
        <w:rPr>
          <w:rFonts w:ascii="Arial" w:hAnsi="Arial" w:cs="Arial"/>
          <w:sz w:val="20"/>
          <w:szCs w:val="20"/>
        </w:rPr>
      </w:pPr>
    </w:p>
    <w:p w14:paraId="47D47E1F" w14:textId="77777777" w:rsidR="00A46BBB" w:rsidRPr="00AF654E" w:rsidRDefault="00A46BBB" w:rsidP="00C86286">
      <w:pPr>
        <w:pStyle w:val="Naslov3"/>
        <w:rPr>
          <w:rFonts w:ascii="Arial" w:hAnsi="Arial"/>
          <w:sz w:val="20"/>
          <w:szCs w:val="20"/>
        </w:rPr>
      </w:pPr>
      <w:bookmarkStart w:id="57" w:name="_Toc452471600"/>
      <w:bookmarkStart w:id="58" w:name="_Toc511388769"/>
      <w:bookmarkStart w:id="59" w:name="_Toc512246089"/>
      <w:bookmarkStart w:id="60" w:name="_Toc90359985"/>
      <w:bookmarkStart w:id="61" w:name="_Toc236650271"/>
      <w:r w:rsidRPr="00AF654E">
        <w:rPr>
          <w:rFonts w:ascii="Arial" w:hAnsi="Arial"/>
          <w:sz w:val="20"/>
          <w:szCs w:val="20"/>
        </w:rPr>
        <w:t>Pogoji za sodelovanje</w:t>
      </w:r>
      <w:bookmarkEnd w:id="57"/>
      <w:bookmarkEnd w:id="58"/>
      <w:bookmarkEnd w:id="59"/>
      <w:bookmarkEnd w:id="60"/>
      <w:bookmarkEnd w:id="61"/>
    </w:p>
    <w:p w14:paraId="3DF74F71" w14:textId="77777777" w:rsidR="00A46BBB" w:rsidRPr="00AF654E" w:rsidRDefault="00A46BBB" w:rsidP="00A46BBB">
      <w:pPr>
        <w:widowControl w:val="0"/>
        <w:ind w:left="360"/>
        <w:rPr>
          <w:rFonts w:ascii="Arial" w:hAnsi="Arial" w:cs="Arial"/>
          <w:sz w:val="20"/>
          <w:szCs w:val="20"/>
        </w:rPr>
      </w:pPr>
    </w:p>
    <w:p w14:paraId="78946281" w14:textId="5232DF08" w:rsidR="00530A69" w:rsidRPr="00AF654E" w:rsidRDefault="00A46BBB" w:rsidP="00A46BBB">
      <w:pPr>
        <w:widowControl w:val="0"/>
        <w:jc w:val="both"/>
        <w:rPr>
          <w:rFonts w:ascii="Arial" w:hAnsi="Arial" w:cs="Arial"/>
          <w:sz w:val="20"/>
          <w:szCs w:val="20"/>
        </w:rPr>
      </w:pPr>
      <w:r w:rsidRPr="00AF654E">
        <w:rPr>
          <w:rFonts w:ascii="Arial" w:hAnsi="Arial" w:cs="Arial"/>
          <w:sz w:val="20"/>
          <w:szCs w:val="20"/>
        </w:rPr>
        <w:t>V nadaljevanju so opredeljeni pogoji za sodelovanje, ki jih mora izpolnjevati gospodarski subjekt. V kolikor jih gospodarski subjekt ne bo izpolnjeval</w:t>
      </w:r>
      <w:r w:rsidR="0043232B">
        <w:rPr>
          <w:rFonts w:ascii="Arial" w:hAnsi="Arial" w:cs="Arial"/>
          <w:color w:val="00B050"/>
          <w:sz w:val="20"/>
          <w:szCs w:val="20"/>
        </w:rPr>
        <w:t>,</w:t>
      </w:r>
      <w:r w:rsidRPr="00AF654E">
        <w:rPr>
          <w:rFonts w:ascii="Arial" w:hAnsi="Arial" w:cs="Arial"/>
          <w:sz w:val="20"/>
          <w:szCs w:val="20"/>
        </w:rPr>
        <w:t xml:space="preserve"> bo izključen iz postopka javnega naročanja. </w:t>
      </w:r>
    </w:p>
    <w:p w14:paraId="2C808F56" w14:textId="77777777" w:rsidR="0048041A" w:rsidRPr="00AF654E" w:rsidRDefault="0048041A" w:rsidP="00A46BBB">
      <w:pPr>
        <w:widowControl w:val="0"/>
        <w:jc w:val="both"/>
        <w:rPr>
          <w:rFonts w:ascii="Arial" w:hAnsi="Arial" w:cs="Arial"/>
          <w:sz w:val="20"/>
          <w:szCs w:val="20"/>
        </w:rPr>
      </w:pPr>
    </w:p>
    <w:p w14:paraId="5B07910F" w14:textId="4A06A248" w:rsidR="0048041A" w:rsidRPr="0043232B" w:rsidRDefault="0048041A" w:rsidP="00A46BBB">
      <w:pPr>
        <w:widowControl w:val="0"/>
        <w:jc w:val="both"/>
        <w:rPr>
          <w:rFonts w:ascii="Arial" w:hAnsi="Arial" w:cs="Arial"/>
          <w:b/>
          <w:strike/>
          <w:sz w:val="20"/>
          <w:szCs w:val="20"/>
        </w:rPr>
      </w:pPr>
      <w:r w:rsidRPr="00765BB1">
        <w:rPr>
          <w:rFonts w:ascii="Arial" w:hAnsi="Arial" w:cs="Arial"/>
          <w:b/>
          <w:sz w:val="20"/>
          <w:szCs w:val="20"/>
        </w:rPr>
        <w:t>A: Pogoji za sodelovanje glede sposobnosti za opravljanje poklicne dejavnosti</w:t>
      </w:r>
      <w:r w:rsidRPr="00AF654E">
        <w:rPr>
          <w:rFonts w:ascii="Arial" w:hAnsi="Arial" w:cs="Arial"/>
          <w:b/>
          <w:sz w:val="20"/>
          <w:szCs w:val="20"/>
        </w:rPr>
        <w:t xml:space="preserve"> </w:t>
      </w:r>
    </w:p>
    <w:p w14:paraId="3E83A7A7" w14:textId="77777777" w:rsidR="00765BB1" w:rsidRDefault="00765BB1" w:rsidP="00765BB1">
      <w:pPr>
        <w:widowControl w:val="0"/>
        <w:jc w:val="both"/>
        <w:rPr>
          <w:rFonts w:ascii="Arial" w:hAnsi="Arial" w:cs="Arial"/>
          <w:sz w:val="20"/>
          <w:szCs w:val="20"/>
        </w:rPr>
      </w:pPr>
    </w:p>
    <w:p w14:paraId="7D6DB9D8" w14:textId="3B0EB6B2" w:rsidR="00765BB1" w:rsidRPr="00A62DE5" w:rsidRDefault="00765BB1" w:rsidP="00765BB1">
      <w:pPr>
        <w:widowControl w:val="0"/>
        <w:jc w:val="both"/>
        <w:rPr>
          <w:rFonts w:ascii="Arial" w:hAnsi="Arial" w:cs="Arial"/>
          <w:sz w:val="20"/>
          <w:szCs w:val="20"/>
        </w:rPr>
      </w:pPr>
      <w:r w:rsidRPr="00A62DE5">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671AAF5" w14:textId="77777777" w:rsidR="00765BB1" w:rsidRDefault="00765BB1" w:rsidP="00FD13E2">
      <w:pPr>
        <w:jc w:val="both"/>
        <w:rPr>
          <w:rFonts w:ascii="Arial" w:hAnsi="Arial" w:cs="Arial"/>
          <w:sz w:val="20"/>
          <w:szCs w:val="20"/>
        </w:rPr>
      </w:pPr>
    </w:p>
    <w:p w14:paraId="19432605" w14:textId="48FE14D2" w:rsidR="00A46BBB" w:rsidRPr="00AF654E" w:rsidRDefault="00A46BBB" w:rsidP="00FD13E2">
      <w:pPr>
        <w:jc w:val="both"/>
        <w:rPr>
          <w:rFonts w:ascii="Arial" w:hAnsi="Arial" w:cs="Arial"/>
          <w:sz w:val="20"/>
          <w:szCs w:val="20"/>
        </w:rPr>
      </w:pPr>
      <w:r w:rsidRPr="00AF654E">
        <w:rPr>
          <w:rFonts w:ascii="Arial" w:hAnsi="Arial" w:cs="Arial"/>
          <w:sz w:val="20"/>
          <w:szCs w:val="20"/>
        </w:rPr>
        <w:t xml:space="preserve">Pogoj mora izpolnjevati ponudnik in vsak izmed partnerjev v primeru skupne ponudbe in vsi podizvajalci.  </w:t>
      </w:r>
    </w:p>
    <w:p w14:paraId="40165B4B" w14:textId="77777777" w:rsidR="00A46BBB" w:rsidRPr="00AF654E" w:rsidRDefault="00A46BBB" w:rsidP="00A07207">
      <w:pPr>
        <w:widowControl w:val="0"/>
        <w:ind w:left="360"/>
        <w:jc w:val="both"/>
        <w:rPr>
          <w:rFonts w:ascii="Arial" w:hAnsi="Arial" w:cs="Arial"/>
          <w:sz w:val="20"/>
          <w:szCs w:val="20"/>
        </w:rPr>
      </w:pPr>
    </w:p>
    <w:p w14:paraId="29739E0C" w14:textId="5C85A164" w:rsidR="00E739BB" w:rsidRPr="00AF654E" w:rsidRDefault="00E739BB" w:rsidP="00FD13E2">
      <w:pPr>
        <w:jc w:val="both"/>
        <w:rPr>
          <w:rFonts w:ascii="Arial" w:hAnsi="Arial" w:cs="Arial"/>
          <w:b/>
          <w:sz w:val="20"/>
          <w:szCs w:val="20"/>
        </w:rPr>
      </w:pPr>
      <w:r w:rsidRPr="00AF654E">
        <w:rPr>
          <w:rFonts w:ascii="Arial" w:hAnsi="Arial" w:cs="Arial"/>
          <w:b/>
          <w:sz w:val="20"/>
          <w:szCs w:val="20"/>
        </w:rPr>
        <w:t xml:space="preserve">Način dokazovanja: </w:t>
      </w:r>
    </w:p>
    <w:p w14:paraId="3BA8EA50" w14:textId="77777777" w:rsidR="00E3756C" w:rsidRDefault="00E3756C" w:rsidP="00847794">
      <w:pPr>
        <w:pStyle w:val="Odstavekseznama"/>
        <w:widowControl w:val="0"/>
        <w:numPr>
          <w:ilvl w:val="0"/>
          <w:numId w:val="10"/>
        </w:numPr>
        <w:jc w:val="both"/>
        <w:rPr>
          <w:rFonts w:ascii="Arial" w:hAnsi="Arial" w:cs="Arial"/>
          <w:sz w:val="20"/>
        </w:rPr>
      </w:pPr>
      <w:r w:rsidRPr="00333A24">
        <w:rPr>
          <w:rFonts w:ascii="Arial" w:hAnsi="Arial" w:cs="Arial"/>
          <w:sz w:val="20"/>
        </w:rPr>
        <w:t xml:space="preserve">Izpolnjen </w:t>
      </w:r>
      <w:bookmarkStart w:id="62" w:name="_Hlk110579283"/>
      <w:r w:rsidRPr="00333A24">
        <w:rPr>
          <w:rFonts w:ascii="Arial" w:hAnsi="Arial" w:cs="Arial"/>
          <w:sz w:val="20"/>
        </w:rPr>
        <w:t xml:space="preserve">obrazec </w:t>
      </w:r>
      <w:bookmarkEnd w:id="62"/>
      <w:r w:rsidRPr="00333A24">
        <w:rPr>
          <w:rFonts w:ascii="Arial" w:hAnsi="Arial" w:cs="Arial"/>
          <w:sz w:val="20"/>
        </w:rPr>
        <w:t>ESPD (v »Del IV: Pogoji za sodelovanje, Oddelek A: Ustreznost, Vpis v ustrezen poklicni register ali Vpis v poslovni register«) s strani vseh gospodarskih subjektov v ponudbi.</w:t>
      </w:r>
    </w:p>
    <w:p w14:paraId="77F06443" w14:textId="20E3B181" w:rsidR="006F244E" w:rsidRPr="00A62DE5" w:rsidRDefault="006F244E" w:rsidP="006F244E">
      <w:pPr>
        <w:widowControl w:val="0"/>
        <w:jc w:val="both"/>
        <w:rPr>
          <w:rFonts w:ascii="Arial" w:hAnsi="Arial" w:cs="Arial"/>
          <w:sz w:val="20"/>
        </w:rPr>
      </w:pPr>
      <w:r w:rsidRPr="00A62DE5">
        <w:rPr>
          <w:rFonts w:ascii="Arial" w:hAnsi="Arial" w:cs="Arial"/>
          <w:sz w:val="20"/>
        </w:rPr>
        <w:t>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094E267C" w14:textId="77777777" w:rsidR="00937C4D" w:rsidRDefault="00937C4D" w:rsidP="00937C4D">
      <w:pPr>
        <w:widowControl w:val="0"/>
        <w:jc w:val="both"/>
        <w:rPr>
          <w:rFonts w:ascii="Arial" w:hAnsi="Arial" w:cs="Arial"/>
          <w:sz w:val="20"/>
          <w:szCs w:val="20"/>
          <w:u w:val="single"/>
        </w:rPr>
      </w:pPr>
    </w:p>
    <w:p w14:paraId="07169CF8" w14:textId="2F0C6367" w:rsidR="0048041A" w:rsidRPr="00AF654E" w:rsidRDefault="0048041A" w:rsidP="00937C4D">
      <w:pPr>
        <w:widowControl w:val="0"/>
        <w:jc w:val="both"/>
        <w:rPr>
          <w:rFonts w:ascii="Arial" w:hAnsi="Arial" w:cs="Arial"/>
          <w:sz w:val="20"/>
          <w:szCs w:val="20"/>
          <w:u w:val="single"/>
        </w:rPr>
      </w:pPr>
      <w:r w:rsidRPr="00F8218B">
        <w:rPr>
          <w:rFonts w:ascii="Arial" w:hAnsi="Arial" w:cs="Arial"/>
          <w:sz w:val="20"/>
          <w:szCs w:val="20"/>
          <w:u w:val="single"/>
        </w:rPr>
        <w:t xml:space="preserve">Gospodarski subjekti (ponudniki, partnerji v skupini, podizvajalci), ki nimajo sedeža v Republiki </w:t>
      </w:r>
      <w:r w:rsidRPr="00AF654E">
        <w:rPr>
          <w:rFonts w:ascii="Arial" w:hAnsi="Arial" w:cs="Arial"/>
          <w:sz w:val="20"/>
          <w:szCs w:val="20"/>
          <w:u w:val="single"/>
        </w:rPr>
        <w:t>Sloveniji morajo v ponudbi predložiti:</w:t>
      </w:r>
    </w:p>
    <w:p w14:paraId="09907FD5" w14:textId="3B222009" w:rsidR="0048041A" w:rsidRPr="00AF654E" w:rsidRDefault="0048041A" w:rsidP="00937C4D">
      <w:pPr>
        <w:widowControl w:val="0"/>
        <w:jc w:val="both"/>
        <w:rPr>
          <w:rFonts w:ascii="Arial" w:hAnsi="Arial" w:cs="Arial"/>
          <w:sz w:val="20"/>
          <w:szCs w:val="20"/>
        </w:rPr>
      </w:pPr>
      <w:r w:rsidRPr="00AF654E">
        <w:rPr>
          <w:rFonts w:ascii="Arial" w:hAnsi="Arial" w:cs="Arial"/>
          <w:sz w:val="20"/>
          <w:szCs w:val="20"/>
        </w:rPr>
        <w:t>Izjava o izpolnjevanju pogojev glede osnovne sposobnosti gospod</w:t>
      </w:r>
      <w:r w:rsidR="00937C4D">
        <w:rPr>
          <w:rFonts w:ascii="Arial" w:hAnsi="Arial" w:cs="Arial"/>
          <w:sz w:val="20"/>
          <w:szCs w:val="20"/>
        </w:rPr>
        <w:t>arskega subjekta in dokazilo iz</w:t>
      </w:r>
      <w:r w:rsidR="00A05A13">
        <w:rPr>
          <w:rFonts w:ascii="Arial" w:hAnsi="Arial" w:cs="Arial"/>
          <w:sz w:val="20"/>
          <w:szCs w:val="20"/>
        </w:rPr>
        <w:t xml:space="preserve"> </w:t>
      </w:r>
      <w:r w:rsidRPr="00AF654E">
        <w:rPr>
          <w:rFonts w:ascii="Arial" w:hAnsi="Arial" w:cs="Arial"/>
          <w:sz w:val="20"/>
          <w:szCs w:val="20"/>
        </w:rPr>
        <w:t>uradnih evidenc o izpolnjevanju navedenega pogoja.</w:t>
      </w:r>
    </w:p>
    <w:p w14:paraId="315639DD" w14:textId="740E4D4E" w:rsidR="0048041A" w:rsidRPr="00BA4902" w:rsidRDefault="00C86286" w:rsidP="00A05A13">
      <w:pPr>
        <w:jc w:val="both"/>
        <w:rPr>
          <w:rFonts w:ascii="Arial" w:hAnsi="Arial" w:cs="Arial"/>
          <w:sz w:val="20"/>
          <w:szCs w:val="20"/>
        </w:rPr>
      </w:pPr>
      <w:r w:rsidRPr="00AF654E">
        <w:rPr>
          <w:rFonts w:ascii="Arial" w:hAnsi="Arial" w:cs="Arial"/>
          <w:sz w:val="20"/>
          <w:szCs w:val="20"/>
        </w:rPr>
        <w:t>Č</w:t>
      </w:r>
      <w:r w:rsidR="0048041A" w:rsidRPr="00AF654E">
        <w:rPr>
          <w:rFonts w:ascii="Arial" w:hAnsi="Arial" w:cs="Arial"/>
          <w:sz w:val="20"/>
          <w:szCs w:val="20"/>
        </w:rPr>
        <w:t>e država, v kateri ima gospodarski subjekt svoj sedež, ne izdaja dokazil iz uradnih evidenc, bo naročnik namesto pisnega dokazila sprejel zapriseženo izjavo prič ali zapriseženo izjavo gospodarskega subjekta.</w:t>
      </w:r>
    </w:p>
    <w:p w14:paraId="725CF664" w14:textId="77777777" w:rsidR="00BA4902" w:rsidRPr="00BA4902" w:rsidRDefault="00BA4902" w:rsidP="00A05A13">
      <w:pPr>
        <w:jc w:val="both"/>
        <w:rPr>
          <w:rFonts w:ascii="Arial" w:hAnsi="Arial" w:cs="Arial"/>
          <w:sz w:val="20"/>
          <w:szCs w:val="20"/>
        </w:rPr>
      </w:pPr>
    </w:p>
    <w:p w14:paraId="36220CC0" w14:textId="23C2976B" w:rsidR="00BA4902" w:rsidRPr="00DF2BE6" w:rsidRDefault="00BA4902" w:rsidP="00EC265E">
      <w:pPr>
        <w:autoSpaceDE w:val="0"/>
        <w:autoSpaceDN w:val="0"/>
        <w:adjustRightInd w:val="0"/>
        <w:rPr>
          <w:rFonts w:ascii="Arial" w:hAnsi="Arial" w:cs="Arial"/>
          <w:b/>
          <w:sz w:val="20"/>
          <w:szCs w:val="20"/>
        </w:rPr>
      </w:pPr>
      <w:r w:rsidRPr="00DF2BE6">
        <w:rPr>
          <w:rFonts w:ascii="Arial" w:hAnsi="Arial" w:cs="Arial"/>
          <w:b/>
          <w:sz w:val="20"/>
          <w:szCs w:val="20"/>
        </w:rPr>
        <w:t>B: Ekonomski in finančni položaj</w:t>
      </w:r>
    </w:p>
    <w:p w14:paraId="1EDAF9DB" w14:textId="01E2A025" w:rsidR="00DE6920" w:rsidRPr="00DF2BE6" w:rsidRDefault="00DE6920" w:rsidP="00DE6920">
      <w:pPr>
        <w:spacing w:before="100" w:beforeAutospacing="1" w:after="100" w:afterAutospacing="1"/>
        <w:rPr>
          <w:rFonts w:ascii="Arial" w:hAnsi="Arial" w:cs="Arial"/>
          <w:sz w:val="20"/>
          <w:szCs w:val="20"/>
        </w:rPr>
      </w:pPr>
      <w:r w:rsidRPr="00DF2BE6">
        <w:rPr>
          <w:rFonts w:ascii="Arial" w:hAnsi="Arial" w:cs="Arial"/>
          <w:sz w:val="20"/>
          <w:szCs w:val="20"/>
        </w:rPr>
        <w:t>Go</w:t>
      </w:r>
      <w:r w:rsidR="00EC265E" w:rsidRPr="00DF2BE6">
        <w:rPr>
          <w:rFonts w:ascii="Arial" w:hAnsi="Arial" w:cs="Arial"/>
          <w:sz w:val="20"/>
          <w:szCs w:val="20"/>
        </w:rPr>
        <w:t>s</w:t>
      </w:r>
      <w:r w:rsidRPr="00DF2BE6">
        <w:rPr>
          <w:rFonts w:ascii="Arial" w:hAnsi="Arial" w:cs="Arial"/>
          <w:sz w:val="20"/>
          <w:szCs w:val="20"/>
        </w:rPr>
        <w:t xml:space="preserve">podarski subjekt v zadnjih 6 (šestih) mesecih pred objavo tega javnega naročila ni imel blokiranega transakcijskega računa. V kolikor ima gospodarski subjekt več transakcijskih računov, velja to za vse račune. </w:t>
      </w:r>
    </w:p>
    <w:p w14:paraId="51AFF816" w14:textId="77777777" w:rsidR="00DE6920" w:rsidRPr="00DF2BE6" w:rsidRDefault="00DE6920" w:rsidP="00DE6920">
      <w:pPr>
        <w:spacing w:before="100" w:beforeAutospacing="1" w:after="100" w:afterAutospacing="1"/>
        <w:rPr>
          <w:rFonts w:ascii="Arial" w:hAnsi="Arial" w:cs="Arial"/>
          <w:sz w:val="20"/>
          <w:szCs w:val="20"/>
        </w:rPr>
      </w:pPr>
      <w:r w:rsidRPr="00DF2BE6">
        <w:rPr>
          <w:rFonts w:ascii="Arial" w:hAnsi="Arial" w:cs="Arial"/>
          <w:sz w:val="20"/>
          <w:szCs w:val="20"/>
        </w:rPr>
        <w:t>Pogoj morajo izpolnjevati vsi gospodarski subjekti: ponudnik, in vsak izmed partnerjev v primeru skupne ponudbe in vsak podizvajalec.</w:t>
      </w:r>
    </w:p>
    <w:p w14:paraId="66CD404D" w14:textId="77777777" w:rsidR="00DE6920" w:rsidRPr="00DF2BE6" w:rsidRDefault="00DE6920" w:rsidP="00DE6920">
      <w:pPr>
        <w:spacing w:before="100" w:beforeAutospacing="1" w:after="100" w:afterAutospacing="1"/>
        <w:rPr>
          <w:rFonts w:ascii="Arial" w:hAnsi="Arial" w:cs="Arial"/>
          <w:sz w:val="20"/>
          <w:szCs w:val="20"/>
        </w:rPr>
      </w:pPr>
      <w:r w:rsidRPr="00DF2BE6">
        <w:rPr>
          <w:rFonts w:ascii="Arial" w:hAnsi="Arial" w:cs="Arial"/>
          <w:b/>
          <w:bCs/>
          <w:sz w:val="20"/>
          <w:szCs w:val="20"/>
        </w:rPr>
        <w:t>Način dokazovanja:</w:t>
      </w:r>
    </w:p>
    <w:p w14:paraId="6B28C1C8" w14:textId="77777777" w:rsidR="00DE6920" w:rsidRPr="00DF2BE6" w:rsidRDefault="00DE6920">
      <w:pPr>
        <w:numPr>
          <w:ilvl w:val="0"/>
          <w:numId w:val="32"/>
        </w:numPr>
        <w:spacing w:before="100" w:beforeAutospacing="1" w:after="100" w:afterAutospacing="1"/>
        <w:rPr>
          <w:rFonts w:ascii="Arial" w:hAnsi="Arial" w:cs="Arial"/>
          <w:sz w:val="20"/>
          <w:szCs w:val="20"/>
        </w:rPr>
      </w:pPr>
      <w:r w:rsidRPr="00DF2BE6">
        <w:rPr>
          <w:rFonts w:ascii="Arial" w:hAnsi="Arial" w:cs="Arial"/>
          <w:sz w:val="20"/>
          <w:szCs w:val="20"/>
        </w:rPr>
        <w:t xml:space="preserve">Izpolnjen obrazec ESPD v delu IV: Pogoji za sodelovanje, Oddelek B: Ekonomski in finančni položaj. </w:t>
      </w:r>
    </w:p>
    <w:p w14:paraId="44334291" w14:textId="338BE400" w:rsidR="001A61C5" w:rsidRPr="00DF2BE6" w:rsidRDefault="00DE6920">
      <w:pPr>
        <w:numPr>
          <w:ilvl w:val="0"/>
          <w:numId w:val="32"/>
        </w:numPr>
        <w:spacing w:before="100" w:beforeAutospacing="1" w:after="100" w:afterAutospacing="1"/>
        <w:rPr>
          <w:rFonts w:ascii="Arial" w:hAnsi="Arial" w:cs="Arial"/>
          <w:sz w:val="20"/>
          <w:szCs w:val="20"/>
        </w:rPr>
      </w:pPr>
      <w:r w:rsidRPr="00DF2BE6">
        <w:rPr>
          <w:rFonts w:ascii="Arial" w:hAnsi="Arial" w:cs="Arial"/>
          <w:sz w:val="20"/>
          <w:szCs w:val="20"/>
        </w:rPr>
        <w:t>Potrdila vseh bank, pri katerih ima gospodarski subjekt odprt transakcijski račun ali BON-2. Potrdilo ne sme biti starejše od 15 dni, pred skrajnim rokom za oddajo ponudb.</w:t>
      </w:r>
    </w:p>
    <w:tbl>
      <w:tblPr>
        <w:tblW w:w="9214" w:type="dxa"/>
        <w:tblCellMar>
          <w:left w:w="70" w:type="dxa"/>
          <w:right w:w="70" w:type="dxa"/>
        </w:tblCellMar>
        <w:tblLook w:val="04A0" w:firstRow="1" w:lastRow="0" w:firstColumn="1" w:lastColumn="0" w:noHBand="0" w:noVBand="1"/>
      </w:tblPr>
      <w:tblGrid>
        <w:gridCol w:w="9214"/>
      </w:tblGrid>
      <w:tr w:rsidR="00A62DE5" w:rsidRPr="005D2798" w14:paraId="0D797FC5" w14:textId="77777777" w:rsidTr="009D1896">
        <w:trPr>
          <w:trHeight w:val="300"/>
        </w:trPr>
        <w:tc>
          <w:tcPr>
            <w:tcW w:w="9214" w:type="dxa"/>
            <w:tcBorders>
              <w:top w:val="nil"/>
              <w:left w:val="nil"/>
              <w:bottom w:val="nil"/>
              <w:right w:val="nil"/>
            </w:tcBorders>
            <w:noWrap/>
            <w:vAlign w:val="bottom"/>
            <w:hideMark/>
          </w:tcPr>
          <w:p w14:paraId="31E89886" w14:textId="7A3699CC" w:rsidR="00530A69" w:rsidRPr="005D2798" w:rsidRDefault="00BA4902" w:rsidP="00530A69">
            <w:pPr>
              <w:autoSpaceDE w:val="0"/>
              <w:autoSpaceDN w:val="0"/>
              <w:adjustRightInd w:val="0"/>
              <w:rPr>
                <w:rFonts w:ascii="Arial" w:hAnsi="Arial" w:cs="Arial"/>
                <w:b/>
                <w:sz w:val="20"/>
                <w:szCs w:val="20"/>
              </w:rPr>
            </w:pPr>
            <w:r w:rsidRPr="005D2798">
              <w:rPr>
                <w:rFonts w:ascii="Arial" w:hAnsi="Arial" w:cs="Arial"/>
                <w:b/>
                <w:sz w:val="20"/>
                <w:szCs w:val="20"/>
              </w:rPr>
              <w:t>C</w:t>
            </w:r>
            <w:r w:rsidR="00800299" w:rsidRPr="005D2798">
              <w:rPr>
                <w:rFonts w:ascii="Arial" w:hAnsi="Arial" w:cs="Arial"/>
                <w:b/>
                <w:sz w:val="20"/>
                <w:szCs w:val="20"/>
              </w:rPr>
              <w:t>:</w:t>
            </w:r>
            <w:r w:rsidR="00530A69" w:rsidRPr="005D2798">
              <w:rPr>
                <w:rFonts w:ascii="Arial" w:hAnsi="Arial" w:cs="Arial"/>
                <w:b/>
                <w:sz w:val="20"/>
                <w:szCs w:val="20"/>
              </w:rPr>
              <w:t xml:space="preserve"> Tehnična sposobnost</w:t>
            </w:r>
          </w:p>
          <w:p w14:paraId="479DDE6B" w14:textId="77777777" w:rsidR="00EF3DA7" w:rsidRPr="005D2798" w:rsidRDefault="00EF3DA7" w:rsidP="00530A69">
            <w:pPr>
              <w:rPr>
                <w:rFonts w:ascii="Arial" w:hAnsi="Arial" w:cs="Arial"/>
                <w:sz w:val="20"/>
                <w:szCs w:val="20"/>
              </w:rPr>
            </w:pPr>
          </w:p>
          <w:p w14:paraId="11215C2E" w14:textId="16315F26" w:rsidR="00037BEB" w:rsidRPr="005D2798" w:rsidRDefault="00037BEB" w:rsidP="00483205">
            <w:pPr>
              <w:jc w:val="both"/>
              <w:rPr>
                <w:rFonts w:ascii="Arial" w:hAnsi="Arial" w:cs="Arial"/>
                <w:sz w:val="20"/>
                <w:szCs w:val="20"/>
              </w:rPr>
            </w:pPr>
            <w:r w:rsidRPr="005D2798">
              <w:rPr>
                <w:rFonts w:ascii="Arial" w:hAnsi="Arial" w:cs="Arial"/>
                <w:sz w:val="20"/>
                <w:szCs w:val="20"/>
              </w:rPr>
              <w:t>Zagotovljene morajo biti potrebne tehnične zmogljivosti za kvalitetno izvedbo celotnega naročila v predvidenem roku, skladno z zahtevami iz razpisne dokumentacije, pravili stroke ter predpisi in standardi s področja predmeta naročila.</w:t>
            </w:r>
          </w:p>
          <w:p w14:paraId="0E6A892A" w14:textId="77777777" w:rsidR="00EF3DA7" w:rsidRPr="005D2798" w:rsidRDefault="00EF3DA7" w:rsidP="00530A69">
            <w:pPr>
              <w:rPr>
                <w:rFonts w:ascii="Arial" w:hAnsi="Arial" w:cs="Arial"/>
                <w:sz w:val="20"/>
                <w:szCs w:val="20"/>
              </w:rPr>
            </w:pPr>
          </w:p>
          <w:p w14:paraId="39679B9C" w14:textId="398A6D3D" w:rsidR="00037BEB" w:rsidRPr="005D2798" w:rsidRDefault="00037BEB" w:rsidP="00C65297">
            <w:pPr>
              <w:spacing w:after="120"/>
              <w:jc w:val="both"/>
              <w:rPr>
                <w:rFonts w:ascii="Arial" w:hAnsi="Arial" w:cs="Arial"/>
                <w:sz w:val="20"/>
                <w:szCs w:val="20"/>
              </w:rPr>
            </w:pPr>
            <w:r w:rsidRPr="005D2798">
              <w:rPr>
                <w:rFonts w:ascii="Arial" w:hAnsi="Arial" w:cs="Arial"/>
                <w:sz w:val="20"/>
                <w:szCs w:val="20"/>
              </w:rPr>
              <w:t>Ponudnik mora izpolnjevati pogoj za dokazovanje tehnične sposobnosti</w:t>
            </w:r>
            <w:r w:rsidR="007739E7" w:rsidRPr="005D2798">
              <w:rPr>
                <w:rFonts w:ascii="Arial" w:hAnsi="Arial" w:cs="Arial"/>
                <w:sz w:val="20"/>
                <w:szCs w:val="20"/>
              </w:rPr>
              <w:t>.</w:t>
            </w:r>
          </w:p>
          <w:p w14:paraId="3204F098" w14:textId="77777777" w:rsidR="00037BEB" w:rsidRPr="005D2798" w:rsidRDefault="00037BEB" w:rsidP="00C65297">
            <w:pPr>
              <w:spacing w:after="120"/>
              <w:jc w:val="both"/>
              <w:rPr>
                <w:rFonts w:ascii="Arial" w:hAnsi="Arial" w:cs="Arial"/>
                <w:sz w:val="20"/>
                <w:szCs w:val="20"/>
              </w:rPr>
            </w:pPr>
          </w:p>
          <w:p w14:paraId="178A7B9D" w14:textId="320DDCC2" w:rsidR="00BD6401" w:rsidRPr="005D2798" w:rsidRDefault="00DE7EC2" w:rsidP="006F4901">
            <w:pPr>
              <w:spacing w:before="120"/>
              <w:jc w:val="both"/>
              <w:rPr>
                <w:rFonts w:ascii="Arial" w:hAnsi="Arial" w:cs="Arial"/>
                <w:sz w:val="20"/>
              </w:rPr>
            </w:pPr>
            <w:r w:rsidRPr="005D2798">
              <w:rPr>
                <w:rFonts w:ascii="Arial" w:hAnsi="Arial" w:cs="Arial"/>
                <w:sz w:val="20"/>
              </w:rPr>
              <w:t>Ponudnik mora</w:t>
            </w:r>
            <w:r w:rsidR="00037BEB" w:rsidRPr="005D2798">
              <w:rPr>
                <w:rFonts w:ascii="Arial" w:hAnsi="Arial" w:cs="Arial"/>
                <w:sz w:val="20"/>
              </w:rPr>
              <w:t xml:space="preserve"> </w:t>
            </w:r>
            <w:r w:rsidR="00BD6401" w:rsidRPr="005D2798">
              <w:rPr>
                <w:rFonts w:ascii="Arial" w:hAnsi="Arial" w:cs="Arial"/>
                <w:sz w:val="20"/>
              </w:rPr>
              <w:t xml:space="preserve">predložiti dokazila: </w:t>
            </w:r>
          </w:p>
          <w:p w14:paraId="582C78B4" w14:textId="77777777" w:rsidR="00BD6401" w:rsidRPr="005D2798" w:rsidRDefault="00BD6401" w:rsidP="00DE7EC2">
            <w:pPr>
              <w:spacing w:before="120"/>
              <w:ind w:left="852" w:hanging="852"/>
              <w:jc w:val="both"/>
              <w:rPr>
                <w:rFonts w:ascii="Arial" w:hAnsi="Arial" w:cs="Arial"/>
                <w:sz w:val="20"/>
                <w:szCs w:val="20"/>
              </w:rPr>
            </w:pPr>
          </w:p>
          <w:p w14:paraId="52AC4015" w14:textId="08B1803C" w:rsidR="007A4160" w:rsidRPr="005D2798" w:rsidRDefault="007A4160" w:rsidP="003B0119">
            <w:pPr>
              <w:numPr>
                <w:ilvl w:val="0"/>
                <w:numId w:val="18"/>
              </w:numPr>
              <w:spacing w:after="200" w:line="288" w:lineRule="auto"/>
              <w:ind w:left="1485" w:hanging="284"/>
              <w:jc w:val="both"/>
              <w:rPr>
                <w:rFonts w:ascii="Arial" w:hAnsi="Arial" w:cs="Arial"/>
                <w:sz w:val="20"/>
                <w:szCs w:val="20"/>
              </w:rPr>
            </w:pPr>
            <w:r w:rsidRPr="005D2798">
              <w:rPr>
                <w:rFonts w:ascii="Arial" w:hAnsi="Arial" w:cs="Arial"/>
                <w:sz w:val="20"/>
              </w:rPr>
              <w:t xml:space="preserve">da je v zadnjih 5 (petih) letih pred rokom določenim za predložitev ponudb </w:t>
            </w:r>
            <w:r w:rsidR="00295D4E" w:rsidRPr="005D2798">
              <w:rPr>
                <w:rFonts w:ascii="Arial" w:hAnsi="Arial" w:cs="Arial"/>
                <w:sz w:val="20"/>
              </w:rPr>
              <w:t>sodeloval pri implementaciji za</w:t>
            </w:r>
            <w:r w:rsidRPr="005D2798">
              <w:rPr>
                <w:rFonts w:ascii="Arial" w:hAnsi="Arial" w:cs="Arial"/>
                <w:sz w:val="20"/>
                <w:szCs w:val="20"/>
              </w:rPr>
              <w:t xml:space="preserve"> vsaj 1 (en) projekt </w:t>
            </w:r>
            <w:r w:rsidR="003B0119" w:rsidRPr="005D2798">
              <w:rPr>
                <w:rFonts w:ascii="Arial" w:hAnsi="Arial" w:cs="Arial"/>
                <w:sz w:val="20"/>
                <w:szCs w:val="20"/>
              </w:rPr>
              <w:t xml:space="preserve">razvoja in testiranja tehničnih IT rešitev v realnem železniškem okolju </w:t>
            </w:r>
            <w:r w:rsidR="00295D4E" w:rsidRPr="005D2798">
              <w:rPr>
                <w:rFonts w:ascii="Arial" w:hAnsi="Arial" w:cs="Arial"/>
                <w:sz w:val="20"/>
                <w:szCs w:val="20"/>
              </w:rPr>
              <w:t>in</w:t>
            </w:r>
          </w:p>
          <w:p w14:paraId="66A67287" w14:textId="264FAC4E" w:rsidR="00BD6401" w:rsidRPr="005D2798" w:rsidRDefault="007A4160">
            <w:pPr>
              <w:numPr>
                <w:ilvl w:val="0"/>
                <w:numId w:val="18"/>
              </w:numPr>
              <w:spacing w:after="200" w:line="288" w:lineRule="auto"/>
              <w:ind w:left="1485" w:hanging="284"/>
              <w:jc w:val="both"/>
              <w:rPr>
                <w:rFonts w:ascii="Arial" w:hAnsi="Arial" w:cs="Arial"/>
                <w:sz w:val="20"/>
                <w:szCs w:val="20"/>
              </w:rPr>
            </w:pPr>
            <w:r w:rsidRPr="005D2798">
              <w:rPr>
                <w:rFonts w:ascii="Arial" w:hAnsi="Arial" w:cs="Arial"/>
                <w:sz w:val="20"/>
                <w:szCs w:val="20"/>
              </w:rPr>
              <w:t>da je</w:t>
            </w:r>
            <w:r w:rsidR="00060973" w:rsidRPr="005D2798">
              <w:rPr>
                <w:rFonts w:ascii="Arial" w:hAnsi="Arial" w:cs="Arial"/>
                <w:sz w:val="20"/>
                <w:szCs w:val="20"/>
              </w:rPr>
              <w:t xml:space="preserve"> </w:t>
            </w:r>
            <w:r w:rsidR="00060973" w:rsidRPr="005D2798">
              <w:rPr>
                <w:rFonts w:ascii="Arial" w:hAnsi="Arial" w:cs="Arial"/>
                <w:sz w:val="20"/>
              </w:rPr>
              <w:t>v zadnjih 5 (petih) letih</w:t>
            </w:r>
            <w:r w:rsidRPr="005D2798">
              <w:rPr>
                <w:rFonts w:ascii="Arial" w:hAnsi="Arial" w:cs="Arial"/>
                <w:sz w:val="20"/>
                <w:szCs w:val="20"/>
              </w:rPr>
              <w:t xml:space="preserve"> razvil ali sodeloval pri razvoju vsaj 1 (ene) spletne platforme za sledenje voznih sredstev na osnovi tehnologije GPS, ki je v aktivni operativni uporabi.</w:t>
            </w:r>
          </w:p>
          <w:p w14:paraId="5F9525AC" w14:textId="411089ED" w:rsidR="00037BEB" w:rsidRPr="005D2798" w:rsidRDefault="00DE7EC2" w:rsidP="00037BEB">
            <w:pPr>
              <w:jc w:val="both"/>
              <w:rPr>
                <w:rFonts w:ascii="Arial" w:hAnsi="Arial" w:cs="Arial"/>
                <w:position w:val="-2"/>
                <w:sz w:val="20"/>
                <w:szCs w:val="20"/>
              </w:rPr>
            </w:pPr>
            <w:r w:rsidRPr="005D2798">
              <w:rPr>
                <w:rFonts w:ascii="Arial" w:hAnsi="Arial" w:cs="Arial"/>
                <w:position w:val="-2"/>
                <w:sz w:val="20"/>
                <w:szCs w:val="20"/>
              </w:rPr>
              <w:t>Referenčni posli morajo biti potrjeni s strani naročnikov referenčnih poslov</w:t>
            </w:r>
            <w:r w:rsidR="00037BEB" w:rsidRPr="005D2798">
              <w:rPr>
                <w:rFonts w:ascii="Arial" w:hAnsi="Arial" w:cs="Arial"/>
                <w:position w:val="-2"/>
                <w:sz w:val="20"/>
                <w:szCs w:val="20"/>
              </w:rPr>
              <w:t xml:space="preserve"> (pisno potrdilo referenc z žigom in podpisom naročnika).</w:t>
            </w:r>
          </w:p>
          <w:p w14:paraId="76200610" w14:textId="77D333CA" w:rsidR="00037BEB" w:rsidRPr="005D2798" w:rsidRDefault="00037BEB" w:rsidP="00037BEB">
            <w:pPr>
              <w:jc w:val="both"/>
              <w:rPr>
                <w:rFonts w:ascii="Arial" w:hAnsi="Arial" w:cs="Arial"/>
                <w:position w:val="-2"/>
                <w:sz w:val="20"/>
                <w:szCs w:val="20"/>
              </w:rPr>
            </w:pPr>
            <w:r w:rsidRPr="005D2798">
              <w:rPr>
                <w:rFonts w:ascii="Arial" w:hAnsi="Arial" w:cs="Arial"/>
                <w:position w:val="-2"/>
                <w:sz w:val="20"/>
                <w:szCs w:val="20"/>
              </w:rPr>
              <w:t>Naročnik si pri potrjevalcih referenc pridružuje pravico preveriti resničnost predloženih referenc.</w:t>
            </w:r>
          </w:p>
          <w:p w14:paraId="2B4210BB" w14:textId="1D872F9B" w:rsidR="00FC4E90" w:rsidRPr="005D2798" w:rsidRDefault="00DE7EC2" w:rsidP="00DE7EC2">
            <w:pPr>
              <w:spacing w:before="120"/>
              <w:jc w:val="both"/>
              <w:rPr>
                <w:rFonts w:ascii="Arial" w:hAnsi="Arial" w:cs="Arial"/>
                <w:sz w:val="20"/>
                <w:szCs w:val="20"/>
              </w:rPr>
            </w:pPr>
            <w:r w:rsidRPr="005D2798">
              <w:rPr>
                <w:rFonts w:ascii="Arial" w:hAnsi="Arial" w:cs="Arial"/>
                <w:sz w:val="20"/>
                <w:szCs w:val="20"/>
              </w:rPr>
              <w:lastRenderedPageBreak/>
              <w:t xml:space="preserve">Ponudnik lahko namesto izpolnjenega, podpisanega in žigosanega </w:t>
            </w:r>
            <w:r w:rsidR="00EC4B5C" w:rsidRPr="005D2798">
              <w:rPr>
                <w:rFonts w:ascii="Arial" w:hAnsi="Arial" w:cs="Arial"/>
                <w:sz w:val="20"/>
                <w:szCs w:val="20"/>
              </w:rPr>
              <w:t xml:space="preserve">razpisnega </w:t>
            </w:r>
            <w:r w:rsidRPr="005D2798">
              <w:rPr>
                <w:rFonts w:ascii="Arial" w:hAnsi="Arial" w:cs="Arial"/>
                <w:sz w:val="20"/>
                <w:szCs w:val="20"/>
              </w:rPr>
              <w:t>obrazca 4</w:t>
            </w:r>
            <w:r w:rsidR="00EC4B5C" w:rsidRPr="005D2798">
              <w:rPr>
                <w:rFonts w:ascii="Arial" w:hAnsi="Arial" w:cs="Arial"/>
                <w:sz w:val="20"/>
                <w:szCs w:val="20"/>
              </w:rPr>
              <w:t xml:space="preserve"> – </w:t>
            </w:r>
            <w:r w:rsidR="00836B63" w:rsidRPr="005D2798">
              <w:rPr>
                <w:rFonts w:ascii="Arial" w:hAnsi="Arial" w:cs="Arial"/>
                <w:sz w:val="20"/>
                <w:szCs w:val="20"/>
              </w:rPr>
              <w:t>Izjava -</w:t>
            </w:r>
            <w:r w:rsidR="00EC4B5C" w:rsidRPr="005D2798">
              <w:rPr>
                <w:rFonts w:ascii="Arial" w:hAnsi="Arial" w:cs="Arial"/>
                <w:sz w:val="20"/>
                <w:szCs w:val="20"/>
              </w:rPr>
              <w:t>Potrdilo referenc</w:t>
            </w:r>
            <w:r w:rsidRPr="005D2798">
              <w:rPr>
                <w:rFonts w:ascii="Arial" w:hAnsi="Arial" w:cs="Arial"/>
                <w:sz w:val="20"/>
                <w:szCs w:val="20"/>
              </w:rPr>
              <w:t xml:space="preserve"> predloži potrdilo reference, ki ga je pridobil za dokazovanje sposobnosti pri drugih javnih naročilih, pri čemer mora biti iz potrdila razvidno, da je naročnik referenčnega posla zadovoljen</w:t>
            </w:r>
            <w:r w:rsidR="006F4901" w:rsidRPr="005D2798">
              <w:rPr>
                <w:rFonts w:ascii="Arial" w:hAnsi="Arial" w:cs="Arial"/>
                <w:sz w:val="20"/>
                <w:szCs w:val="20"/>
              </w:rPr>
              <w:t xml:space="preserve"> z opravljenim delom</w:t>
            </w:r>
            <w:r w:rsidR="00836B63" w:rsidRPr="005D2798">
              <w:rPr>
                <w:rFonts w:ascii="Arial" w:hAnsi="Arial" w:cs="Arial"/>
                <w:sz w:val="20"/>
                <w:szCs w:val="20"/>
              </w:rPr>
              <w:t xml:space="preserve"> in da je bil</w:t>
            </w:r>
            <w:r w:rsidR="006F4901" w:rsidRPr="005D2798">
              <w:rPr>
                <w:rFonts w:ascii="Arial" w:hAnsi="Arial" w:cs="Arial"/>
                <w:sz w:val="20"/>
                <w:szCs w:val="20"/>
              </w:rPr>
              <w:t xml:space="preserve"> referenčni posel uspešno in kvalitetno </w:t>
            </w:r>
            <w:r w:rsidR="00836B63" w:rsidRPr="005D2798">
              <w:rPr>
                <w:rFonts w:ascii="Arial" w:hAnsi="Arial" w:cs="Arial"/>
                <w:sz w:val="20"/>
                <w:szCs w:val="20"/>
              </w:rPr>
              <w:t>zaključen.</w:t>
            </w:r>
            <w:r w:rsidR="006F4901" w:rsidRPr="005D2798">
              <w:rPr>
                <w:rFonts w:ascii="Arial" w:hAnsi="Arial" w:cs="Arial"/>
                <w:sz w:val="20"/>
                <w:szCs w:val="20"/>
              </w:rPr>
              <w:t xml:space="preserve"> Potrdila morajo vsebovati tudi vse v Obrazcu 4 zahtevane podatke.</w:t>
            </w:r>
          </w:p>
          <w:p w14:paraId="26EF25CB" w14:textId="77777777" w:rsidR="009D1896" w:rsidRPr="005D2798" w:rsidRDefault="009D1896" w:rsidP="00DE7EC2">
            <w:pPr>
              <w:spacing w:before="120"/>
              <w:jc w:val="both"/>
              <w:rPr>
                <w:rFonts w:ascii="Arial" w:hAnsi="Arial" w:cs="Arial"/>
                <w:sz w:val="20"/>
                <w:szCs w:val="20"/>
                <w:u w:val="single"/>
              </w:rPr>
            </w:pPr>
          </w:p>
          <w:p w14:paraId="58A24F3E" w14:textId="6B6B34F6" w:rsidR="009D1896" w:rsidRPr="005D2798" w:rsidRDefault="009D1896" w:rsidP="00DE7EC2">
            <w:pPr>
              <w:jc w:val="both"/>
              <w:rPr>
                <w:rFonts w:ascii="Arial" w:hAnsi="Arial" w:cs="Arial"/>
                <w:sz w:val="20"/>
                <w:szCs w:val="20"/>
              </w:rPr>
            </w:pPr>
            <w:r w:rsidRPr="005D2798">
              <w:rPr>
                <w:rFonts w:ascii="Arial" w:hAnsi="Arial" w:cs="Arial"/>
                <w:sz w:val="20"/>
                <w:szCs w:val="20"/>
              </w:rPr>
              <w:t>Ponudnik se lahko pri izpolnjevanju pogojev tehnične sposobnosti sklicuje na reference drugih gospodarskih subjektov – so ponudnike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1B8DF670" w14:textId="77777777" w:rsidR="009D1896" w:rsidRPr="005D2798" w:rsidRDefault="009D1896" w:rsidP="00DE7EC2">
            <w:pPr>
              <w:jc w:val="both"/>
              <w:rPr>
                <w:rFonts w:ascii="Arial" w:hAnsi="Arial" w:cs="Arial"/>
                <w:sz w:val="20"/>
                <w:szCs w:val="20"/>
              </w:rPr>
            </w:pPr>
          </w:p>
          <w:p w14:paraId="547644B9" w14:textId="3961BC58" w:rsidR="00DE7EC2" w:rsidRPr="005D2798" w:rsidRDefault="00DE7EC2" w:rsidP="00DE7EC2">
            <w:pPr>
              <w:jc w:val="both"/>
              <w:rPr>
                <w:rFonts w:ascii="Arial" w:hAnsi="Arial" w:cs="Arial"/>
                <w:sz w:val="20"/>
                <w:szCs w:val="20"/>
              </w:rPr>
            </w:pPr>
            <w:r w:rsidRPr="005D2798">
              <w:rPr>
                <w:rFonts w:ascii="Arial" w:hAnsi="Arial" w:cs="Arial"/>
                <w:sz w:val="20"/>
                <w:szCs w:val="20"/>
              </w:rPr>
              <w:t xml:space="preserve">Ponudnik lahko navede tudi več referenčnih </w:t>
            </w:r>
            <w:r w:rsidR="00916FD6" w:rsidRPr="005D2798">
              <w:rPr>
                <w:rFonts w:ascii="Arial" w:hAnsi="Arial" w:cs="Arial"/>
                <w:sz w:val="20"/>
                <w:szCs w:val="20"/>
              </w:rPr>
              <w:t>poslov</w:t>
            </w:r>
            <w:r w:rsidRPr="005D2798">
              <w:rPr>
                <w:rFonts w:ascii="Arial" w:hAnsi="Arial" w:cs="Arial"/>
                <w:sz w:val="20"/>
                <w:szCs w:val="20"/>
              </w:rPr>
              <w:t xml:space="preserve">, ki ustrezajo </w:t>
            </w:r>
            <w:r w:rsidR="00103C61" w:rsidRPr="005D2798">
              <w:rPr>
                <w:rFonts w:ascii="Arial" w:hAnsi="Arial" w:cs="Arial"/>
                <w:sz w:val="20"/>
                <w:szCs w:val="20"/>
              </w:rPr>
              <w:t xml:space="preserve">zahtevanim </w:t>
            </w:r>
            <w:r w:rsidRPr="005D2798">
              <w:rPr>
                <w:rFonts w:ascii="Arial" w:hAnsi="Arial" w:cs="Arial"/>
                <w:sz w:val="20"/>
                <w:szCs w:val="20"/>
              </w:rPr>
              <w:t>pogojem.</w:t>
            </w:r>
          </w:p>
          <w:p w14:paraId="583752CF" w14:textId="77777777" w:rsidR="00DE7EC2" w:rsidRPr="005D2798" w:rsidRDefault="00DE7EC2" w:rsidP="00DE7EC2">
            <w:pPr>
              <w:jc w:val="both"/>
              <w:rPr>
                <w:rFonts w:ascii="Arial" w:hAnsi="Arial" w:cs="Arial"/>
                <w:sz w:val="20"/>
                <w:szCs w:val="20"/>
              </w:rPr>
            </w:pPr>
          </w:p>
          <w:p w14:paraId="5D70B4BA" w14:textId="77777777" w:rsidR="00DE7EC2" w:rsidRPr="005D2798" w:rsidRDefault="00DE7EC2" w:rsidP="00DE7EC2">
            <w:pPr>
              <w:tabs>
                <w:tab w:val="left" w:pos="709"/>
                <w:tab w:val="left" w:pos="851"/>
              </w:tabs>
              <w:spacing w:before="120" w:line="23" w:lineRule="atLeast"/>
              <w:jc w:val="both"/>
              <w:rPr>
                <w:rFonts w:ascii="Arial" w:hAnsi="Arial" w:cs="Arial"/>
                <w:b/>
                <w:sz w:val="20"/>
                <w:szCs w:val="20"/>
              </w:rPr>
            </w:pPr>
            <w:r w:rsidRPr="005D2798">
              <w:rPr>
                <w:rFonts w:ascii="Arial" w:hAnsi="Arial" w:cs="Arial"/>
                <w:b/>
                <w:sz w:val="20"/>
                <w:szCs w:val="20"/>
              </w:rPr>
              <w:t>Dokazila:</w:t>
            </w:r>
          </w:p>
          <w:p w14:paraId="47D22221" w14:textId="19749064" w:rsidR="00DE7EC2" w:rsidRPr="005D2798" w:rsidRDefault="00DE7EC2" w:rsidP="00DE7EC2">
            <w:pPr>
              <w:ind w:left="66"/>
              <w:jc w:val="both"/>
              <w:rPr>
                <w:rFonts w:ascii="Arial" w:hAnsi="Arial" w:cs="Arial"/>
                <w:iCs/>
                <w:sz w:val="20"/>
                <w:szCs w:val="20"/>
              </w:rPr>
            </w:pPr>
            <w:r w:rsidRPr="005D2798">
              <w:rPr>
                <w:rFonts w:ascii="Arial" w:hAnsi="Arial" w:cs="Arial"/>
                <w:iCs/>
                <w:sz w:val="20"/>
                <w:szCs w:val="20"/>
              </w:rPr>
              <w:t>Ponudnik izpolni, podpiše, žigosa in predloži:</w:t>
            </w:r>
          </w:p>
          <w:p w14:paraId="63742EAB" w14:textId="77777777" w:rsidR="00DE7EC2" w:rsidRPr="005D2798" w:rsidRDefault="00DE7EC2">
            <w:pPr>
              <w:pStyle w:val="Odstavekseznama"/>
              <w:numPr>
                <w:ilvl w:val="0"/>
                <w:numId w:val="18"/>
              </w:numPr>
              <w:jc w:val="both"/>
              <w:rPr>
                <w:rFonts w:ascii="Arial" w:hAnsi="Arial" w:cs="Arial"/>
                <w:iCs/>
                <w:sz w:val="20"/>
              </w:rPr>
            </w:pPr>
            <w:r w:rsidRPr="005D2798">
              <w:rPr>
                <w:rFonts w:ascii="Arial" w:hAnsi="Arial" w:cs="Arial"/>
                <w:iCs/>
                <w:sz w:val="20"/>
              </w:rPr>
              <w:t xml:space="preserve">izpolnjen, podpisan in priložen ESPD obrazec, </w:t>
            </w:r>
          </w:p>
          <w:p w14:paraId="7B2F386C" w14:textId="77777777" w:rsidR="00DE7EC2" w:rsidRPr="005D2798" w:rsidRDefault="00DE7EC2">
            <w:pPr>
              <w:pStyle w:val="Odstavekseznama"/>
              <w:numPr>
                <w:ilvl w:val="0"/>
                <w:numId w:val="18"/>
              </w:numPr>
              <w:jc w:val="both"/>
              <w:rPr>
                <w:rFonts w:ascii="Arial" w:hAnsi="Arial" w:cs="Arial"/>
                <w:iCs/>
                <w:sz w:val="20"/>
              </w:rPr>
            </w:pPr>
            <w:r w:rsidRPr="005D2798">
              <w:rPr>
                <w:rFonts w:ascii="Arial" w:hAnsi="Arial" w:cs="Arial"/>
                <w:iCs/>
                <w:sz w:val="20"/>
              </w:rPr>
              <w:t>Obrazec 3 – Seznam referenc ponudnika</w:t>
            </w:r>
          </w:p>
          <w:p w14:paraId="5D94936C" w14:textId="692536D7" w:rsidR="00DE7EC2" w:rsidRPr="005D2798" w:rsidRDefault="00DE7EC2">
            <w:pPr>
              <w:pStyle w:val="Odstavekseznama"/>
              <w:numPr>
                <w:ilvl w:val="0"/>
                <w:numId w:val="18"/>
              </w:numPr>
              <w:jc w:val="both"/>
              <w:rPr>
                <w:rFonts w:ascii="Arial" w:hAnsi="Arial" w:cs="Arial"/>
                <w:iCs/>
                <w:sz w:val="20"/>
              </w:rPr>
            </w:pPr>
            <w:r w:rsidRPr="005D2798">
              <w:rPr>
                <w:rFonts w:ascii="Arial" w:hAnsi="Arial" w:cs="Arial"/>
                <w:iCs/>
                <w:sz w:val="20"/>
              </w:rPr>
              <w:t xml:space="preserve">Obrazec 4 – </w:t>
            </w:r>
            <w:r w:rsidR="00D045FA" w:rsidRPr="005D2798">
              <w:rPr>
                <w:rFonts w:ascii="Arial" w:hAnsi="Arial" w:cs="Arial"/>
                <w:iCs/>
                <w:sz w:val="20"/>
              </w:rPr>
              <w:t xml:space="preserve">Izjava - </w:t>
            </w:r>
            <w:r w:rsidR="009D1896" w:rsidRPr="005D2798">
              <w:rPr>
                <w:rFonts w:ascii="Arial" w:hAnsi="Arial" w:cs="Arial"/>
                <w:iCs/>
                <w:sz w:val="20"/>
              </w:rPr>
              <w:t>P</w:t>
            </w:r>
            <w:r w:rsidRPr="005D2798">
              <w:rPr>
                <w:rFonts w:ascii="Arial" w:hAnsi="Arial" w:cs="Arial"/>
                <w:iCs/>
                <w:sz w:val="20"/>
              </w:rPr>
              <w:t>otrdilo reference (podpisano s strani naročnika</w:t>
            </w:r>
            <w:r w:rsidR="009D1896" w:rsidRPr="005D2798">
              <w:rPr>
                <w:rFonts w:ascii="Arial" w:hAnsi="Arial" w:cs="Arial"/>
                <w:iCs/>
                <w:sz w:val="20"/>
              </w:rPr>
              <w:t>/ov</w:t>
            </w:r>
            <w:r w:rsidRPr="005D2798">
              <w:rPr>
                <w:rFonts w:ascii="Arial" w:hAnsi="Arial" w:cs="Arial"/>
                <w:iCs/>
                <w:sz w:val="20"/>
              </w:rPr>
              <w:t xml:space="preserve"> referenčnega posla)</w:t>
            </w:r>
          </w:p>
          <w:p w14:paraId="0C974DC4" w14:textId="77777777" w:rsidR="004040C5" w:rsidRPr="005D2798" w:rsidRDefault="004040C5" w:rsidP="004040C5">
            <w:pPr>
              <w:pStyle w:val="Odstavekseznama"/>
              <w:ind w:left="720"/>
              <w:jc w:val="both"/>
              <w:rPr>
                <w:rFonts w:ascii="Arial" w:hAnsi="Arial" w:cs="Arial"/>
                <w:iCs/>
                <w:sz w:val="20"/>
              </w:rPr>
            </w:pPr>
          </w:p>
          <w:p w14:paraId="34215E3C" w14:textId="09706279" w:rsidR="00E33BB2" w:rsidRPr="005D2798" w:rsidRDefault="00BA4902" w:rsidP="004040C5">
            <w:pPr>
              <w:autoSpaceDE w:val="0"/>
              <w:autoSpaceDN w:val="0"/>
              <w:adjustRightInd w:val="0"/>
              <w:rPr>
                <w:rFonts w:ascii="Arial" w:hAnsi="Arial" w:cs="Arial"/>
                <w:b/>
                <w:sz w:val="20"/>
                <w:szCs w:val="20"/>
              </w:rPr>
            </w:pPr>
            <w:r w:rsidRPr="005D2798">
              <w:rPr>
                <w:rFonts w:ascii="Arial" w:hAnsi="Arial" w:cs="Arial"/>
                <w:b/>
                <w:sz w:val="20"/>
                <w:szCs w:val="20"/>
              </w:rPr>
              <w:t>Č</w:t>
            </w:r>
            <w:r w:rsidR="004040C5" w:rsidRPr="005D2798">
              <w:rPr>
                <w:rFonts w:ascii="Arial" w:hAnsi="Arial" w:cs="Arial"/>
                <w:b/>
                <w:sz w:val="20"/>
                <w:szCs w:val="20"/>
              </w:rPr>
              <w:t xml:space="preserve">: Kadrovska sposobnost </w:t>
            </w:r>
          </w:p>
          <w:p w14:paraId="12EE0E7B" w14:textId="77777777" w:rsidR="004040C5" w:rsidRPr="005D2798" w:rsidRDefault="004040C5" w:rsidP="004040C5">
            <w:pPr>
              <w:autoSpaceDE w:val="0"/>
              <w:autoSpaceDN w:val="0"/>
              <w:adjustRightInd w:val="0"/>
              <w:rPr>
                <w:rFonts w:ascii="Arial" w:hAnsi="Arial" w:cs="Arial"/>
                <w:b/>
                <w:sz w:val="20"/>
                <w:szCs w:val="20"/>
              </w:rPr>
            </w:pPr>
          </w:p>
          <w:p w14:paraId="407AE3EA" w14:textId="77777777" w:rsidR="00060973" w:rsidRPr="005D2798" w:rsidRDefault="00060973" w:rsidP="00060973">
            <w:pPr>
              <w:jc w:val="both"/>
              <w:rPr>
                <w:rFonts w:ascii="Arial" w:hAnsi="Arial" w:cs="Arial"/>
                <w:sz w:val="20"/>
              </w:rPr>
            </w:pPr>
            <w:r w:rsidRPr="005D2798">
              <w:rPr>
                <w:rFonts w:ascii="Arial" w:hAnsi="Arial" w:cs="Arial"/>
                <w:sz w:val="20"/>
              </w:rPr>
              <w:t>Ponudnik mora dokazati, da razpolaga z ustreznim strokovnim kadrom, ki bo sodeloval pri izvedbi predmetnega naročila. Ponudnik v razpisni obrazec 5 – Izjava o izpolnjevanju kadrovskih pogojev, navede ime in priimek ter ostale zahtevane podatke za kadre, ki bodo sodelovali pri izvedbi javnega naročila.</w:t>
            </w:r>
          </w:p>
          <w:p w14:paraId="4315A4B7" w14:textId="77777777" w:rsidR="001A24F0" w:rsidRPr="005D2798" w:rsidRDefault="001A24F0" w:rsidP="001A24F0">
            <w:pPr>
              <w:rPr>
                <w:rFonts w:ascii="Arial" w:hAnsi="Arial" w:cs="Arial"/>
                <w:sz w:val="20"/>
                <w:szCs w:val="20"/>
              </w:rPr>
            </w:pPr>
          </w:p>
          <w:p w14:paraId="305CCB7C" w14:textId="7634B21A" w:rsidR="001A24F0" w:rsidRPr="005D2798" w:rsidRDefault="001A24F0" w:rsidP="001A24F0">
            <w:pPr>
              <w:spacing w:after="120"/>
              <w:jc w:val="both"/>
              <w:rPr>
                <w:rFonts w:ascii="Arial" w:hAnsi="Arial" w:cs="Arial"/>
                <w:sz w:val="20"/>
                <w:szCs w:val="20"/>
              </w:rPr>
            </w:pPr>
            <w:r w:rsidRPr="005D2798">
              <w:rPr>
                <w:rFonts w:ascii="Arial" w:hAnsi="Arial" w:cs="Arial"/>
                <w:sz w:val="20"/>
                <w:szCs w:val="20"/>
              </w:rPr>
              <w:t>Ponudnik mora izpolnjevati pogoj za dokazovanje kadrovske sposobnosti</w:t>
            </w:r>
            <w:r w:rsidR="000F5620" w:rsidRPr="005D2798">
              <w:rPr>
                <w:rFonts w:ascii="Arial" w:hAnsi="Arial" w:cs="Arial"/>
                <w:sz w:val="20"/>
                <w:szCs w:val="20"/>
              </w:rPr>
              <w:t>, razpolagati mora z</w:t>
            </w:r>
            <w:r w:rsidRPr="005D2798">
              <w:rPr>
                <w:rFonts w:ascii="Arial" w:hAnsi="Arial" w:cs="Arial"/>
                <w:sz w:val="20"/>
                <w:szCs w:val="20"/>
              </w:rPr>
              <w:t>:</w:t>
            </w:r>
          </w:p>
          <w:p w14:paraId="1AA64CF4" w14:textId="77777777" w:rsidR="001A24F0" w:rsidRPr="005D2798" w:rsidRDefault="001A24F0" w:rsidP="001A24F0">
            <w:pPr>
              <w:spacing w:after="120"/>
              <w:jc w:val="both"/>
              <w:rPr>
                <w:rFonts w:ascii="Arial" w:hAnsi="Arial" w:cs="Arial"/>
                <w:sz w:val="20"/>
                <w:szCs w:val="20"/>
              </w:rPr>
            </w:pPr>
          </w:p>
          <w:p w14:paraId="63AACD55" w14:textId="095B6024" w:rsidR="001A24F0" w:rsidRPr="005D2798" w:rsidRDefault="001A24F0">
            <w:pPr>
              <w:pStyle w:val="Odstavekseznama"/>
              <w:numPr>
                <w:ilvl w:val="0"/>
                <w:numId w:val="19"/>
              </w:numPr>
              <w:rPr>
                <w:rFonts w:ascii="Arial" w:hAnsi="Arial" w:cs="Arial"/>
                <w:sz w:val="20"/>
              </w:rPr>
            </w:pPr>
            <w:r w:rsidRPr="005D2798">
              <w:rPr>
                <w:rFonts w:ascii="Arial" w:hAnsi="Arial" w:cs="Arial"/>
                <w:b/>
                <w:bCs/>
                <w:sz w:val="20"/>
              </w:rPr>
              <w:t>Vodja projekta</w:t>
            </w:r>
          </w:p>
          <w:p w14:paraId="5C493036" w14:textId="77777777" w:rsidR="00586068" w:rsidRPr="005D2798" w:rsidRDefault="00586068" w:rsidP="00586068">
            <w:pPr>
              <w:pStyle w:val="Telo"/>
              <w:spacing w:before="0"/>
              <w:rPr>
                <w:rFonts w:ascii="Arial" w:hAnsi="Arial" w:cs="Arial"/>
                <w:i w:val="0"/>
                <w:sz w:val="20"/>
              </w:rPr>
            </w:pPr>
          </w:p>
          <w:p w14:paraId="51786DAD" w14:textId="410B9B84" w:rsidR="00586068" w:rsidRPr="005D2798" w:rsidRDefault="00586068" w:rsidP="00586068">
            <w:pPr>
              <w:pStyle w:val="Telo"/>
              <w:spacing w:before="0"/>
              <w:rPr>
                <w:rFonts w:ascii="Arial" w:hAnsi="Arial" w:cs="Arial"/>
                <w:i w:val="0"/>
                <w:strike/>
                <w:sz w:val="20"/>
              </w:rPr>
            </w:pPr>
            <w:r w:rsidRPr="005D2798">
              <w:rPr>
                <w:rFonts w:ascii="Arial" w:hAnsi="Arial" w:cs="Arial"/>
                <w:i w:val="0"/>
                <w:sz w:val="20"/>
              </w:rPr>
              <w:t xml:space="preserve">Vodja projekta mora izpolnjevati naslednje zahteve: </w:t>
            </w:r>
          </w:p>
          <w:p w14:paraId="5D7FBDD4" w14:textId="77777777" w:rsidR="00A94D1E" w:rsidRPr="005D2798" w:rsidRDefault="00A94D1E" w:rsidP="00A94D1E">
            <w:pPr>
              <w:rPr>
                <w:rFonts w:ascii="Arial" w:hAnsi="Arial" w:cs="Arial"/>
                <w:b/>
                <w:bCs/>
                <w:sz w:val="20"/>
              </w:rPr>
            </w:pPr>
          </w:p>
          <w:p w14:paraId="6A394469" w14:textId="77777777" w:rsidR="00770934" w:rsidRPr="005D2798" w:rsidRDefault="00586068">
            <w:pPr>
              <w:pStyle w:val="Odstavekseznama"/>
              <w:numPr>
                <w:ilvl w:val="0"/>
                <w:numId w:val="41"/>
              </w:numPr>
              <w:jc w:val="both"/>
              <w:rPr>
                <w:rFonts w:ascii="Arial" w:hAnsi="Arial" w:cs="Arial"/>
                <w:sz w:val="20"/>
              </w:rPr>
            </w:pPr>
            <w:r w:rsidRPr="005D2798">
              <w:rPr>
                <w:rFonts w:ascii="Arial" w:hAnsi="Arial" w:cs="Arial"/>
                <w:sz w:val="20"/>
              </w:rPr>
              <w:t xml:space="preserve">ima magisterij </w:t>
            </w:r>
            <w:r w:rsidR="00060973" w:rsidRPr="005D2798">
              <w:rPr>
                <w:rFonts w:ascii="Arial" w:hAnsi="Arial" w:cs="Arial"/>
                <w:sz w:val="20"/>
              </w:rPr>
              <w:t xml:space="preserve">tehnične oz. naravoslovne smeri, </w:t>
            </w:r>
          </w:p>
          <w:p w14:paraId="69DCA10C" w14:textId="7028B486" w:rsidR="00060973" w:rsidRPr="005D2798" w:rsidRDefault="00770934">
            <w:pPr>
              <w:pStyle w:val="Odstavekseznama"/>
              <w:numPr>
                <w:ilvl w:val="0"/>
                <w:numId w:val="41"/>
              </w:numPr>
              <w:jc w:val="both"/>
              <w:rPr>
                <w:rFonts w:ascii="Arial" w:hAnsi="Arial" w:cs="Arial"/>
                <w:sz w:val="20"/>
              </w:rPr>
            </w:pPr>
            <w:r w:rsidRPr="005D2798">
              <w:rPr>
                <w:rFonts w:ascii="Arial" w:hAnsi="Arial" w:cs="Arial"/>
                <w:sz w:val="20"/>
              </w:rPr>
              <w:t xml:space="preserve">ima </w:t>
            </w:r>
            <w:r w:rsidR="00060973" w:rsidRPr="005D2798">
              <w:rPr>
                <w:rFonts w:ascii="Arial" w:hAnsi="Arial" w:cs="Arial"/>
                <w:sz w:val="20"/>
              </w:rPr>
              <w:t xml:space="preserve">vsaj 5 let izkušenj z razvojem IT sistemov ali podatkovne analitike </w:t>
            </w:r>
          </w:p>
          <w:p w14:paraId="501B3C99" w14:textId="7B7CF00C" w:rsidR="00060973" w:rsidRPr="005D2798" w:rsidRDefault="00586068">
            <w:pPr>
              <w:pStyle w:val="Odstavekseznama"/>
              <w:numPr>
                <w:ilvl w:val="0"/>
                <w:numId w:val="41"/>
              </w:numPr>
              <w:jc w:val="both"/>
              <w:rPr>
                <w:rFonts w:ascii="Arial" w:hAnsi="Arial" w:cs="Arial"/>
                <w:sz w:val="20"/>
              </w:rPr>
            </w:pPr>
            <w:r w:rsidRPr="005D2798">
              <w:rPr>
                <w:rFonts w:ascii="Arial" w:hAnsi="Arial" w:cs="Arial"/>
                <w:sz w:val="20"/>
              </w:rPr>
              <w:t xml:space="preserve">je v zadnjih 5 (petih) letih pred rokom za prejem ponudb </w:t>
            </w:r>
            <w:r w:rsidR="00060973" w:rsidRPr="005D2798">
              <w:rPr>
                <w:rFonts w:ascii="Arial" w:hAnsi="Arial" w:cs="Arial"/>
                <w:sz w:val="20"/>
              </w:rPr>
              <w:t>dokazano vod</w:t>
            </w:r>
            <w:r w:rsidRPr="005D2798">
              <w:rPr>
                <w:rFonts w:ascii="Arial" w:hAnsi="Arial" w:cs="Arial"/>
                <w:sz w:val="20"/>
              </w:rPr>
              <w:t>il</w:t>
            </w:r>
            <w:r w:rsidR="00060973" w:rsidRPr="005D2798">
              <w:rPr>
                <w:rFonts w:ascii="Arial" w:hAnsi="Arial" w:cs="Arial"/>
                <w:sz w:val="20"/>
              </w:rPr>
              <w:t xml:space="preserve"> razvojno-raziskovaln</w:t>
            </w:r>
            <w:r w:rsidRPr="005D2798">
              <w:rPr>
                <w:rFonts w:ascii="Arial" w:hAnsi="Arial" w:cs="Arial"/>
                <w:sz w:val="20"/>
              </w:rPr>
              <w:t>e</w:t>
            </w:r>
            <w:r w:rsidR="00060973" w:rsidRPr="005D2798">
              <w:rPr>
                <w:rFonts w:ascii="Arial" w:hAnsi="Arial" w:cs="Arial"/>
                <w:sz w:val="20"/>
              </w:rPr>
              <w:t xml:space="preserve"> projekt</w:t>
            </w:r>
            <w:r w:rsidRPr="005D2798">
              <w:rPr>
                <w:rFonts w:ascii="Arial" w:hAnsi="Arial" w:cs="Arial"/>
                <w:sz w:val="20"/>
              </w:rPr>
              <w:t>e</w:t>
            </w:r>
          </w:p>
          <w:p w14:paraId="50C251B1" w14:textId="14579ED0" w:rsidR="00586068" w:rsidRPr="005D2798" w:rsidRDefault="00586068">
            <w:pPr>
              <w:pStyle w:val="Odstavekseznama"/>
              <w:numPr>
                <w:ilvl w:val="0"/>
                <w:numId w:val="42"/>
              </w:numPr>
              <w:jc w:val="both"/>
              <w:rPr>
                <w:rFonts w:ascii="Arial" w:hAnsi="Arial" w:cs="Arial"/>
                <w:sz w:val="20"/>
              </w:rPr>
            </w:pPr>
            <w:r w:rsidRPr="005D2798">
              <w:rPr>
                <w:rFonts w:ascii="Arial" w:hAnsi="Arial" w:cs="Arial"/>
                <w:sz w:val="20"/>
              </w:rPr>
              <w:t>je v zadnjih petih (5) letih pred rokom za prejem ponudb, po pravilih stroke, pravočasno in kakovostno sodeloval pri vsaj 1 (enem) projektu s področja železniškega prometa ALI razvil ali sodeloval pri razvoju vsaj 1 (ene) spletne platforme za sledenje voznih sredstev na osnovi tehnologije GPS, ki je v aktivni operativni uporabi</w:t>
            </w:r>
            <w:r w:rsidR="007D54AF" w:rsidRPr="005D2798">
              <w:rPr>
                <w:rFonts w:ascii="Arial" w:hAnsi="Arial" w:cs="Arial"/>
                <w:sz w:val="20"/>
              </w:rPr>
              <w:t>.</w:t>
            </w:r>
          </w:p>
          <w:p w14:paraId="05A8CDAE" w14:textId="5DF31039" w:rsidR="00586068" w:rsidRPr="005D2798" w:rsidRDefault="00586068" w:rsidP="00586068">
            <w:pPr>
              <w:rPr>
                <w:rFonts w:ascii="Arial" w:hAnsi="Arial" w:cs="Arial"/>
                <w:sz w:val="20"/>
              </w:rPr>
            </w:pPr>
            <w:r w:rsidRPr="005D2798">
              <w:rPr>
                <w:rFonts w:ascii="Arial" w:hAnsi="Arial" w:cs="Arial"/>
                <w:sz w:val="20"/>
              </w:rPr>
              <w:t xml:space="preserve"> </w:t>
            </w:r>
          </w:p>
          <w:p w14:paraId="3E135BA1" w14:textId="01AC2687" w:rsidR="00060973" w:rsidRPr="005D2798" w:rsidRDefault="00060973">
            <w:pPr>
              <w:pStyle w:val="Odstavekseznama"/>
              <w:numPr>
                <w:ilvl w:val="0"/>
                <w:numId w:val="19"/>
              </w:numPr>
              <w:rPr>
                <w:rFonts w:ascii="Arial" w:hAnsi="Arial" w:cs="Arial"/>
                <w:b/>
                <w:bCs/>
                <w:sz w:val="20"/>
              </w:rPr>
            </w:pPr>
            <w:r w:rsidRPr="005D2798">
              <w:rPr>
                <w:rFonts w:ascii="Arial" w:hAnsi="Arial" w:cs="Arial"/>
                <w:b/>
                <w:bCs/>
                <w:sz w:val="20"/>
              </w:rPr>
              <w:t>Razvijalec:</w:t>
            </w:r>
          </w:p>
          <w:p w14:paraId="0C7FD05A" w14:textId="77777777" w:rsidR="00586068" w:rsidRPr="005D2798" w:rsidRDefault="00586068" w:rsidP="00586068">
            <w:pPr>
              <w:rPr>
                <w:rFonts w:ascii="Arial" w:hAnsi="Arial" w:cs="Arial"/>
                <w:sz w:val="20"/>
              </w:rPr>
            </w:pPr>
          </w:p>
          <w:p w14:paraId="508B0E30" w14:textId="4B263F0D" w:rsidR="00586068" w:rsidRPr="005D2798" w:rsidRDefault="00586068" w:rsidP="00586068">
            <w:pPr>
              <w:rPr>
                <w:rFonts w:ascii="Arial" w:hAnsi="Arial" w:cs="Arial"/>
                <w:sz w:val="20"/>
              </w:rPr>
            </w:pPr>
            <w:r w:rsidRPr="005D2798">
              <w:rPr>
                <w:rFonts w:ascii="Arial" w:hAnsi="Arial" w:cs="Arial"/>
                <w:sz w:val="20"/>
              </w:rPr>
              <w:t>Razvijalec mora izpolnjevati naslednje zahteve:</w:t>
            </w:r>
          </w:p>
          <w:p w14:paraId="63E60567" w14:textId="77777777" w:rsidR="00586068" w:rsidRPr="005D2798" w:rsidRDefault="00586068" w:rsidP="00586068">
            <w:pPr>
              <w:rPr>
                <w:rFonts w:ascii="Arial" w:hAnsi="Arial" w:cs="Arial"/>
                <w:sz w:val="20"/>
              </w:rPr>
            </w:pPr>
          </w:p>
          <w:p w14:paraId="480447D9" w14:textId="77777777" w:rsidR="00770934" w:rsidRPr="005D2798" w:rsidRDefault="00586068">
            <w:pPr>
              <w:pStyle w:val="Odstavekseznama"/>
              <w:numPr>
                <w:ilvl w:val="0"/>
                <w:numId w:val="43"/>
              </w:numPr>
              <w:jc w:val="both"/>
              <w:rPr>
                <w:rFonts w:ascii="Arial" w:hAnsi="Arial" w:cs="Arial"/>
                <w:sz w:val="20"/>
              </w:rPr>
            </w:pPr>
            <w:r w:rsidRPr="005D2798">
              <w:rPr>
                <w:rFonts w:ascii="Arial" w:hAnsi="Arial" w:cs="Arial"/>
                <w:sz w:val="20"/>
              </w:rPr>
              <w:t xml:space="preserve">ima </w:t>
            </w:r>
            <w:r w:rsidR="00060973" w:rsidRPr="005D2798">
              <w:rPr>
                <w:rFonts w:ascii="Arial" w:hAnsi="Arial" w:cs="Arial"/>
                <w:sz w:val="20"/>
              </w:rPr>
              <w:t>magisterij tehnične oz. naravoslovne smeri,</w:t>
            </w:r>
          </w:p>
          <w:p w14:paraId="07AF10F9" w14:textId="68283D68" w:rsidR="00060973" w:rsidRPr="005D2798" w:rsidRDefault="00770934">
            <w:pPr>
              <w:pStyle w:val="Odstavekseznama"/>
              <w:numPr>
                <w:ilvl w:val="0"/>
                <w:numId w:val="43"/>
              </w:numPr>
              <w:jc w:val="both"/>
              <w:rPr>
                <w:rFonts w:ascii="Arial" w:hAnsi="Arial" w:cs="Arial"/>
                <w:sz w:val="20"/>
              </w:rPr>
            </w:pPr>
            <w:r w:rsidRPr="005D2798">
              <w:rPr>
                <w:rFonts w:ascii="Arial" w:hAnsi="Arial" w:cs="Arial"/>
                <w:sz w:val="20"/>
              </w:rPr>
              <w:t>ima</w:t>
            </w:r>
            <w:r w:rsidR="00060973" w:rsidRPr="005D2798">
              <w:rPr>
                <w:rFonts w:ascii="Arial" w:hAnsi="Arial" w:cs="Arial"/>
                <w:sz w:val="20"/>
              </w:rPr>
              <w:t xml:space="preserve"> vsaj 3 </w:t>
            </w:r>
            <w:r w:rsidRPr="005D2798">
              <w:rPr>
                <w:rFonts w:ascii="Arial" w:hAnsi="Arial" w:cs="Arial"/>
                <w:sz w:val="20"/>
              </w:rPr>
              <w:t xml:space="preserve">(tri) </w:t>
            </w:r>
            <w:r w:rsidR="00060973" w:rsidRPr="005D2798">
              <w:rPr>
                <w:rFonts w:ascii="Arial" w:hAnsi="Arial" w:cs="Arial"/>
                <w:sz w:val="20"/>
              </w:rPr>
              <w:t>leta izkušenj z razvojem IT sistemov ali podatkovne analitike</w:t>
            </w:r>
          </w:p>
          <w:p w14:paraId="28FA1FE9" w14:textId="26201713" w:rsidR="00586068" w:rsidRPr="005D2798" w:rsidRDefault="00586068">
            <w:pPr>
              <w:pStyle w:val="Odstavekseznama"/>
              <w:numPr>
                <w:ilvl w:val="0"/>
                <w:numId w:val="42"/>
              </w:numPr>
              <w:jc w:val="both"/>
              <w:rPr>
                <w:rFonts w:ascii="Arial" w:hAnsi="Arial" w:cs="Arial"/>
                <w:sz w:val="20"/>
              </w:rPr>
            </w:pPr>
            <w:r w:rsidRPr="005D2798">
              <w:rPr>
                <w:rFonts w:ascii="Arial" w:hAnsi="Arial" w:cs="Arial"/>
                <w:sz w:val="20"/>
              </w:rPr>
              <w:t>je v zadnjih treh (3) letih pred rokom za prejem ponudb, po pravilih stroke, pravočasno in kakovostno sodeloval pri vsaj 1 (enem) projektu s področja železniškega prometa ALI razvil ali sodeloval pri razvoju vsaj 1 (ene) spletne platforme za sledenje voznih sredstev na osnovi tehnologije GPS, ki je v aktivni operativni uporabi</w:t>
            </w:r>
            <w:r w:rsidR="001E7862" w:rsidRPr="005D2798">
              <w:rPr>
                <w:rFonts w:ascii="Arial" w:hAnsi="Arial" w:cs="Arial"/>
                <w:sz w:val="20"/>
              </w:rPr>
              <w:t>.</w:t>
            </w:r>
          </w:p>
          <w:p w14:paraId="622ADFFF" w14:textId="1EA6E818" w:rsidR="00060973" w:rsidRPr="005D2798" w:rsidRDefault="00060973" w:rsidP="001E7862">
            <w:pPr>
              <w:jc w:val="both"/>
              <w:rPr>
                <w:rFonts w:ascii="Arial" w:hAnsi="Arial" w:cs="Arial"/>
                <w:sz w:val="20"/>
              </w:rPr>
            </w:pPr>
          </w:p>
          <w:p w14:paraId="123D1CB4" w14:textId="51A5F586" w:rsidR="00B32509" w:rsidRPr="005D2798" w:rsidRDefault="00B32509" w:rsidP="00B32509">
            <w:pPr>
              <w:spacing w:before="240" w:after="240" w:line="23" w:lineRule="atLeast"/>
              <w:jc w:val="both"/>
              <w:rPr>
                <w:rFonts w:ascii="Arial" w:hAnsi="Arial" w:cs="Arial"/>
                <w:bCs/>
                <w:sz w:val="20"/>
                <w:szCs w:val="20"/>
              </w:rPr>
            </w:pPr>
            <w:r w:rsidRPr="005D2798">
              <w:rPr>
                <w:rFonts w:ascii="Arial" w:hAnsi="Arial" w:cs="Arial"/>
                <w:bCs/>
                <w:sz w:val="20"/>
                <w:szCs w:val="20"/>
              </w:rPr>
              <w:lastRenderedPageBreak/>
              <w:t xml:space="preserve">Reference </w:t>
            </w:r>
            <w:r w:rsidR="006F4901" w:rsidRPr="005D2798">
              <w:rPr>
                <w:rFonts w:ascii="Arial" w:hAnsi="Arial" w:cs="Arial"/>
                <w:bCs/>
                <w:sz w:val="20"/>
                <w:szCs w:val="20"/>
              </w:rPr>
              <w:t xml:space="preserve">kadrov </w:t>
            </w:r>
            <w:r w:rsidRPr="005D2798">
              <w:rPr>
                <w:rFonts w:ascii="Arial" w:hAnsi="Arial" w:cs="Arial"/>
                <w:bCs/>
                <w:sz w:val="20"/>
                <w:szCs w:val="20"/>
              </w:rPr>
              <w:t>morajo biti potrjene s strani naročnikov referenčnih poslov</w:t>
            </w:r>
            <w:r w:rsidR="0083356C" w:rsidRPr="005D2798">
              <w:rPr>
                <w:rFonts w:ascii="Arial" w:hAnsi="Arial" w:cs="Arial"/>
                <w:bCs/>
                <w:sz w:val="20"/>
                <w:szCs w:val="20"/>
              </w:rPr>
              <w:t xml:space="preserve"> za vse strokovnjake</w:t>
            </w:r>
            <w:r w:rsidR="00872030" w:rsidRPr="005D2798">
              <w:rPr>
                <w:rFonts w:ascii="Arial" w:hAnsi="Arial" w:cs="Arial"/>
                <w:bCs/>
                <w:sz w:val="20"/>
                <w:szCs w:val="20"/>
              </w:rPr>
              <w:t xml:space="preserve"> - kader</w:t>
            </w:r>
            <w:r w:rsidR="0083356C" w:rsidRPr="005D2798">
              <w:rPr>
                <w:rFonts w:ascii="Arial" w:hAnsi="Arial" w:cs="Arial"/>
                <w:bCs/>
                <w:sz w:val="20"/>
                <w:szCs w:val="20"/>
              </w:rPr>
              <w:t xml:space="preserve"> za katere so zahtevani referenčni projekti</w:t>
            </w:r>
            <w:r w:rsidRPr="005D2798">
              <w:rPr>
                <w:rFonts w:ascii="Arial" w:hAnsi="Arial" w:cs="Arial"/>
                <w:bCs/>
                <w:sz w:val="20"/>
                <w:szCs w:val="20"/>
              </w:rPr>
              <w:t>.</w:t>
            </w:r>
          </w:p>
          <w:p w14:paraId="4D82E4EE" w14:textId="77777777" w:rsidR="00B32509" w:rsidRPr="005D2798" w:rsidRDefault="00B32509" w:rsidP="00B32509">
            <w:pPr>
              <w:spacing w:before="240" w:after="240" w:line="23" w:lineRule="atLeast"/>
              <w:jc w:val="both"/>
              <w:rPr>
                <w:rFonts w:ascii="Arial" w:hAnsi="Arial" w:cs="Arial"/>
                <w:b/>
                <w:sz w:val="20"/>
                <w:szCs w:val="20"/>
                <w:u w:val="single"/>
              </w:rPr>
            </w:pPr>
            <w:r w:rsidRPr="005D2798">
              <w:rPr>
                <w:rFonts w:ascii="Arial" w:hAnsi="Arial" w:cs="Arial"/>
                <w:b/>
                <w:sz w:val="20"/>
                <w:szCs w:val="20"/>
                <w:u w:val="single"/>
              </w:rPr>
              <w:t>V primeru skupne ponudbe lahko pogoj izpolnjujejo partnerji skupaj; v primeru sklicevanja na zmogljivosti drugih subjektov morajo slednji izvesti storitve v delu za katere se zahtevajo te zmogljivosti.</w:t>
            </w:r>
          </w:p>
          <w:p w14:paraId="31955980" w14:textId="77777777" w:rsidR="00B32509" w:rsidRPr="005D2798" w:rsidRDefault="00B32509" w:rsidP="00B32509">
            <w:pPr>
              <w:spacing w:before="240" w:after="240" w:line="23" w:lineRule="atLeast"/>
              <w:jc w:val="both"/>
              <w:rPr>
                <w:rFonts w:ascii="Arial" w:hAnsi="Arial" w:cs="Arial"/>
                <w:b/>
                <w:sz w:val="20"/>
                <w:szCs w:val="20"/>
                <w:u w:val="single"/>
              </w:rPr>
            </w:pPr>
            <w:r w:rsidRPr="005D2798">
              <w:rPr>
                <w:rFonts w:ascii="Arial" w:hAnsi="Arial" w:cs="Arial"/>
                <w:b/>
                <w:sz w:val="20"/>
                <w:szCs w:val="20"/>
                <w:u w:val="single"/>
              </w:rPr>
              <w:t>Vsi strokovnjaki, s katerimi ponudnik izkazuje ustrezno kadrovsko usposobljenost, morajo tudi dejansko sodelovati pri izvedbi pogodbenih obveznosti. V primeru spremembe iz opravičljivih razlogov mora ponudnik zagotoviti strokovnjaka, ki izpolnjuje zgoraj navedene zahteve in pridobiti soglasje naročnika.</w:t>
            </w:r>
          </w:p>
          <w:p w14:paraId="49975193" w14:textId="77777777" w:rsidR="00B32509" w:rsidRPr="005D2798" w:rsidRDefault="00B32509" w:rsidP="00B32509">
            <w:pPr>
              <w:jc w:val="both"/>
              <w:rPr>
                <w:rFonts w:ascii="Arial" w:hAnsi="Arial" w:cs="Arial"/>
                <w:sz w:val="20"/>
                <w:szCs w:val="20"/>
              </w:rPr>
            </w:pPr>
            <w:r w:rsidRPr="005D2798">
              <w:rPr>
                <w:rFonts w:ascii="Arial" w:hAnsi="Arial" w:cs="Arial"/>
                <w:sz w:val="20"/>
                <w:szCs w:val="20"/>
              </w:rPr>
              <w:t>Zadevni strokovnjaki morajo biti kader bodisi ponudnika bodisi soponudnika (partnerja v primeru skupne ponudbe) bodisi nominiranega podizvajalca.</w:t>
            </w:r>
          </w:p>
          <w:p w14:paraId="4D215895" w14:textId="77777777" w:rsidR="00B32509" w:rsidRPr="005D2798" w:rsidRDefault="00B32509" w:rsidP="00B32509">
            <w:pPr>
              <w:jc w:val="both"/>
              <w:rPr>
                <w:rFonts w:ascii="Arial" w:hAnsi="Arial" w:cs="Arial"/>
                <w:sz w:val="20"/>
                <w:szCs w:val="20"/>
              </w:rPr>
            </w:pPr>
            <w:r w:rsidRPr="005D2798">
              <w:rPr>
                <w:rFonts w:ascii="Arial" w:hAnsi="Arial" w:cs="Arial"/>
                <w:sz w:val="20"/>
                <w:szCs w:val="20"/>
              </w:rPr>
              <w:t xml:space="preserve"> </w:t>
            </w:r>
          </w:p>
          <w:p w14:paraId="03F5D678" w14:textId="77777777" w:rsidR="00B32509" w:rsidRPr="005D2798" w:rsidRDefault="00B32509" w:rsidP="00B32509">
            <w:pPr>
              <w:jc w:val="both"/>
              <w:rPr>
                <w:rFonts w:ascii="Arial" w:hAnsi="Arial" w:cs="Arial"/>
                <w:sz w:val="20"/>
                <w:szCs w:val="20"/>
              </w:rPr>
            </w:pPr>
          </w:p>
          <w:p w14:paraId="09316ECC" w14:textId="77777777" w:rsidR="00B32509" w:rsidRPr="005D2798" w:rsidRDefault="00B32509" w:rsidP="00B32509">
            <w:pPr>
              <w:jc w:val="both"/>
              <w:rPr>
                <w:rFonts w:ascii="Arial" w:hAnsi="Arial" w:cs="Arial"/>
                <w:b/>
                <w:sz w:val="20"/>
                <w:szCs w:val="20"/>
              </w:rPr>
            </w:pPr>
            <w:r w:rsidRPr="005D2798">
              <w:rPr>
                <w:rFonts w:ascii="Arial" w:hAnsi="Arial" w:cs="Arial"/>
                <w:b/>
                <w:sz w:val="20"/>
                <w:szCs w:val="20"/>
              </w:rPr>
              <w:t xml:space="preserve">Način dokazovanja: </w:t>
            </w:r>
          </w:p>
          <w:p w14:paraId="5582D6CF" w14:textId="4745DD38" w:rsidR="001C6C87" w:rsidRPr="005D2798" w:rsidRDefault="00B76BF4">
            <w:pPr>
              <w:pStyle w:val="Odstavekseznama"/>
              <w:numPr>
                <w:ilvl w:val="0"/>
                <w:numId w:val="20"/>
              </w:numPr>
              <w:jc w:val="both"/>
              <w:rPr>
                <w:rFonts w:ascii="Arial" w:hAnsi="Arial" w:cs="Arial"/>
                <w:sz w:val="20"/>
              </w:rPr>
            </w:pPr>
            <w:r w:rsidRPr="005D2798">
              <w:rPr>
                <w:rFonts w:ascii="Arial" w:hAnsi="Arial" w:cs="Arial"/>
                <w:sz w:val="20"/>
              </w:rPr>
              <w:t>i</w:t>
            </w:r>
            <w:r w:rsidR="00B32509" w:rsidRPr="005D2798">
              <w:rPr>
                <w:rFonts w:ascii="Arial" w:hAnsi="Arial" w:cs="Arial"/>
                <w:sz w:val="20"/>
              </w:rPr>
              <w:t>zpolnjen</w:t>
            </w:r>
            <w:r w:rsidR="00274230" w:rsidRPr="005D2798">
              <w:rPr>
                <w:rFonts w:ascii="Arial" w:hAnsi="Arial" w:cs="Arial"/>
                <w:sz w:val="20"/>
              </w:rPr>
              <w:t>i</w:t>
            </w:r>
            <w:r w:rsidR="00B32509" w:rsidRPr="005D2798">
              <w:rPr>
                <w:rFonts w:ascii="Arial" w:hAnsi="Arial" w:cs="Arial"/>
                <w:sz w:val="20"/>
              </w:rPr>
              <w:t xml:space="preserve"> in podpisani razpisn</w:t>
            </w:r>
            <w:r w:rsidR="0083356C" w:rsidRPr="005D2798">
              <w:rPr>
                <w:rFonts w:ascii="Arial" w:hAnsi="Arial" w:cs="Arial"/>
                <w:sz w:val="20"/>
              </w:rPr>
              <w:t>i</w:t>
            </w:r>
            <w:r w:rsidR="00B32509" w:rsidRPr="005D2798">
              <w:rPr>
                <w:rFonts w:ascii="Arial" w:hAnsi="Arial" w:cs="Arial"/>
                <w:sz w:val="20"/>
              </w:rPr>
              <w:t xml:space="preserve"> </w:t>
            </w:r>
            <w:r w:rsidR="0083356C" w:rsidRPr="005D2798">
              <w:rPr>
                <w:rFonts w:ascii="Arial" w:hAnsi="Arial" w:cs="Arial"/>
                <w:sz w:val="20"/>
              </w:rPr>
              <w:t>obraz</w:t>
            </w:r>
            <w:r w:rsidR="00274230" w:rsidRPr="005D2798">
              <w:rPr>
                <w:rFonts w:ascii="Arial" w:hAnsi="Arial" w:cs="Arial"/>
                <w:sz w:val="20"/>
              </w:rPr>
              <w:t>ec</w:t>
            </w:r>
            <w:r w:rsidR="0083356C" w:rsidRPr="005D2798">
              <w:rPr>
                <w:rFonts w:ascii="Arial" w:hAnsi="Arial" w:cs="Arial"/>
                <w:sz w:val="20"/>
              </w:rPr>
              <w:t xml:space="preserve"> </w:t>
            </w:r>
            <w:r w:rsidR="000F5620" w:rsidRPr="005D2798">
              <w:rPr>
                <w:rFonts w:ascii="Arial" w:hAnsi="Arial" w:cs="Arial"/>
                <w:sz w:val="20"/>
              </w:rPr>
              <w:t>5</w:t>
            </w:r>
            <w:r w:rsidR="00274230" w:rsidRPr="005D2798">
              <w:t xml:space="preserve"> </w:t>
            </w:r>
            <w:r w:rsidR="00274230" w:rsidRPr="005D2798">
              <w:rPr>
                <w:rFonts w:ascii="Arial" w:hAnsi="Arial" w:cs="Arial"/>
                <w:sz w:val="20"/>
              </w:rPr>
              <w:t xml:space="preserve">izjava o </w:t>
            </w:r>
            <w:r w:rsidR="00292AF3" w:rsidRPr="005D2798">
              <w:rPr>
                <w:rFonts w:ascii="Arial" w:hAnsi="Arial" w:cs="Arial"/>
                <w:sz w:val="20"/>
              </w:rPr>
              <w:t>i</w:t>
            </w:r>
            <w:r w:rsidR="00274230" w:rsidRPr="005D2798">
              <w:rPr>
                <w:rFonts w:ascii="Arial" w:hAnsi="Arial" w:cs="Arial"/>
                <w:sz w:val="20"/>
              </w:rPr>
              <w:t xml:space="preserve">zpolnjevanju kadrovskih pogojev </w:t>
            </w:r>
            <w:r w:rsidR="00B32509" w:rsidRPr="005D2798">
              <w:rPr>
                <w:rFonts w:ascii="Arial" w:hAnsi="Arial" w:cs="Arial"/>
                <w:sz w:val="20"/>
              </w:rPr>
              <w:t xml:space="preserve">in </w:t>
            </w:r>
            <w:r w:rsidR="00274230" w:rsidRPr="005D2798">
              <w:rPr>
                <w:rFonts w:ascii="Arial" w:hAnsi="Arial" w:cs="Arial"/>
                <w:sz w:val="20"/>
              </w:rPr>
              <w:t xml:space="preserve">obrazec </w:t>
            </w:r>
            <w:r w:rsidR="000F5620" w:rsidRPr="005D2798">
              <w:rPr>
                <w:rFonts w:ascii="Arial" w:hAnsi="Arial" w:cs="Arial"/>
                <w:sz w:val="20"/>
              </w:rPr>
              <w:t>6</w:t>
            </w:r>
            <w:r w:rsidR="00274230" w:rsidRPr="005D2798">
              <w:rPr>
                <w:rFonts w:ascii="Arial" w:hAnsi="Arial" w:cs="Arial"/>
                <w:sz w:val="20"/>
              </w:rPr>
              <w:t xml:space="preserve"> </w:t>
            </w:r>
            <w:r w:rsidR="004D1228" w:rsidRPr="005D2798">
              <w:rPr>
                <w:rFonts w:ascii="Arial" w:hAnsi="Arial" w:cs="Arial"/>
                <w:sz w:val="20"/>
              </w:rPr>
              <w:t>Izjava -</w:t>
            </w:r>
            <w:r w:rsidR="00586068" w:rsidRPr="005D2798">
              <w:rPr>
                <w:rFonts w:ascii="Arial" w:hAnsi="Arial" w:cs="Arial"/>
                <w:sz w:val="20"/>
              </w:rPr>
              <w:t xml:space="preserve"> </w:t>
            </w:r>
            <w:r w:rsidR="00274230" w:rsidRPr="005D2798">
              <w:rPr>
                <w:rFonts w:ascii="Arial" w:hAnsi="Arial" w:cs="Arial"/>
                <w:sz w:val="20"/>
              </w:rPr>
              <w:t xml:space="preserve">Potrdilo reference kadra </w:t>
            </w:r>
          </w:p>
          <w:p w14:paraId="0561EEFE" w14:textId="77777777" w:rsidR="00586068" w:rsidRPr="005D2798" w:rsidRDefault="00586068" w:rsidP="00586068">
            <w:pPr>
              <w:pStyle w:val="Odstavekseznama"/>
              <w:ind w:left="720"/>
              <w:jc w:val="both"/>
              <w:rPr>
                <w:rFonts w:ascii="Arial" w:hAnsi="Arial" w:cs="Arial"/>
                <w:sz w:val="20"/>
              </w:rPr>
            </w:pPr>
          </w:p>
          <w:p w14:paraId="0C301EE8" w14:textId="026D3280" w:rsidR="00023709" w:rsidRPr="005D2798" w:rsidRDefault="00D51E79" w:rsidP="00B32509">
            <w:pPr>
              <w:jc w:val="both"/>
              <w:rPr>
                <w:rFonts w:ascii="Arial" w:hAnsi="Arial" w:cs="Arial"/>
                <w:bCs/>
                <w:sz w:val="20"/>
              </w:rPr>
            </w:pPr>
            <w:r w:rsidRPr="005D2798">
              <w:rPr>
                <w:rFonts w:ascii="Arial" w:hAnsi="Arial" w:cs="Arial"/>
                <w:bCs/>
                <w:sz w:val="20"/>
              </w:rPr>
              <w:t>Naročnik si pridružuje pravico preveriti resničnost ponudnikovih navedb glede podatkov o kadru oz. zahtevati dodatna dokazila v zvezi z dokazovanjem izpolnjevanja pogojev kadrovske sposobnosti določenih v tej razpisni dokumentaciji.</w:t>
            </w:r>
          </w:p>
          <w:p w14:paraId="30491CB2" w14:textId="77777777" w:rsidR="00D51E79" w:rsidRPr="005D2798" w:rsidRDefault="00D51E79" w:rsidP="00B32509">
            <w:pPr>
              <w:jc w:val="both"/>
              <w:rPr>
                <w:rFonts w:ascii="Arial" w:hAnsi="Arial" w:cs="Arial"/>
                <w:bCs/>
                <w:sz w:val="20"/>
              </w:rPr>
            </w:pPr>
          </w:p>
          <w:p w14:paraId="2B0BA19E" w14:textId="1643560E" w:rsidR="00B32509" w:rsidRPr="005D2798" w:rsidRDefault="00B32509" w:rsidP="00B32509">
            <w:pPr>
              <w:jc w:val="both"/>
              <w:rPr>
                <w:rFonts w:ascii="Arial" w:hAnsi="Arial" w:cs="Arial"/>
                <w:bCs/>
                <w:sz w:val="20"/>
              </w:rPr>
            </w:pPr>
            <w:r w:rsidRPr="005D2798">
              <w:rPr>
                <w:rFonts w:ascii="Arial" w:hAnsi="Arial" w:cs="Arial"/>
                <w:bCs/>
                <w:sz w:val="20"/>
              </w:rPr>
              <w:t>Ponudnik lahko kot potrdilo reference kadra predloži obrazce, ki jih je uporabil pri drugih javnih naročilih in vsebujejo vse zahtevane podatke.</w:t>
            </w:r>
          </w:p>
          <w:p w14:paraId="2B2E90C7" w14:textId="77777777" w:rsidR="00A94D1E" w:rsidRPr="005D2798" w:rsidRDefault="00A94D1E" w:rsidP="00A94D1E">
            <w:pPr>
              <w:rPr>
                <w:rFonts w:ascii="Arial" w:hAnsi="Arial" w:cs="Arial"/>
                <w:b/>
                <w:bCs/>
                <w:sz w:val="20"/>
              </w:rPr>
            </w:pPr>
          </w:p>
          <w:p w14:paraId="77740A5F" w14:textId="407272E3" w:rsidR="000B7A01" w:rsidRPr="005D2798" w:rsidRDefault="004040C5" w:rsidP="00191064">
            <w:pPr>
              <w:rPr>
                <w:rFonts w:ascii="Arial" w:hAnsi="Arial" w:cs="Arial"/>
                <w:b/>
                <w:sz w:val="20"/>
                <w:szCs w:val="20"/>
              </w:rPr>
            </w:pPr>
            <w:r w:rsidRPr="005D2798">
              <w:rPr>
                <w:rFonts w:ascii="Arial" w:hAnsi="Arial" w:cs="Arial"/>
                <w:b/>
                <w:sz w:val="20"/>
                <w:szCs w:val="20"/>
              </w:rPr>
              <w:t>D</w:t>
            </w:r>
            <w:r w:rsidR="005E1254" w:rsidRPr="005D2798">
              <w:rPr>
                <w:rFonts w:ascii="Arial" w:hAnsi="Arial" w:cs="Arial"/>
                <w:b/>
                <w:sz w:val="20"/>
                <w:szCs w:val="20"/>
              </w:rPr>
              <w:t>.</w:t>
            </w:r>
            <w:r w:rsidR="005B2C89" w:rsidRPr="005D2798">
              <w:rPr>
                <w:rFonts w:ascii="Arial" w:hAnsi="Arial" w:cs="Arial"/>
                <w:b/>
                <w:sz w:val="20"/>
                <w:szCs w:val="20"/>
              </w:rPr>
              <w:t xml:space="preserve"> </w:t>
            </w:r>
            <w:r w:rsidR="000B7A01" w:rsidRPr="005D2798">
              <w:rPr>
                <w:rFonts w:ascii="Arial" w:hAnsi="Arial" w:cs="Arial"/>
                <w:b/>
                <w:sz w:val="20"/>
                <w:szCs w:val="20"/>
              </w:rPr>
              <w:t>Drugi pogoji</w:t>
            </w:r>
          </w:p>
          <w:p w14:paraId="760B5F0F" w14:textId="2D4AA97A" w:rsidR="00532E2A" w:rsidRPr="005D2798" w:rsidRDefault="00532E2A" w:rsidP="00191064">
            <w:pPr>
              <w:rPr>
                <w:rFonts w:ascii="Arial" w:hAnsi="Arial" w:cs="Arial"/>
                <w:b/>
                <w:sz w:val="20"/>
                <w:szCs w:val="20"/>
              </w:rPr>
            </w:pPr>
          </w:p>
          <w:p w14:paraId="5D7B63ED" w14:textId="375359AC" w:rsidR="00532E2A" w:rsidRPr="005D2798" w:rsidRDefault="00532E2A" w:rsidP="00B73201">
            <w:pPr>
              <w:jc w:val="both"/>
              <w:rPr>
                <w:rFonts w:ascii="Arial" w:hAnsi="Arial" w:cs="Arial"/>
                <w:sz w:val="20"/>
              </w:rPr>
            </w:pPr>
            <w:r w:rsidRPr="005D2798">
              <w:rPr>
                <w:rFonts w:ascii="Arial" w:hAnsi="Arial" w:cs="Arial"/>
                <w:sz w:val="20"/>
              </w:rPr>
              <w:t>Ponudnik</w:t>
            </w:r>
            <w:r w:rsidR="005E1254" w:rsidRPr="005D2798">
              <w:rPr>
                <w:rFonts w:ascii="Arial" w:hAnsi="Arial" w:cs="Arial"/>
                <w:sz w:val="20"/>
              </w:rPr>
              <w:t>, partner v ponudbi, podizvajalec</w:t>
            </w:r>
            <w:r w:rsidRPr="005D2798">
              <w:rPr>
                <w:rFonts w:ascii="Arial" w:hAnsi="Arial" w:cs="Arial"/>
                <w:sz w:val="20"/>
              </w:rPr>
              <w:t xml:space="preserve"> ni uvrščen v evidenco poslovnih subjektov iz 35. člena Zakona o integriteti in preprečevanju korupcije (Uradni list RS, št. 69/11-UPB2) in mu ni na podlagi tega člena prepovedano poslovanje z naročnikom.</w:t>
            </w:r>
          </w:p>
          <w:p w14:paraId="6BD9AFF1" w14:textId="77777777" w:rsidR="001E39D0" w:rsidRPr="005D2798" w:rsidRDefault="001E39D0" w:rsidP="00B73201">
            <w:pPr>
              <w:jc w:val="both"/>
              <w:rPr>
                <w:rFonts w:ascii="Arial" w:hAnsi="Arial" w:cs="Arial"/>
                <w:sz w:val="20"/>
              </w:rPr>
            </w:pPr>
          </w:p>
          <w:p w14:paraId="0021E113" w14:textId="000DE54F" w:rsidR="001E39D0" w:rsidRPr="005D2798" w:rsidRDefault="001E39D0" w:rsidP="001E39D0">
            <w:pPr>
              <w:jc w:val="both"/>
              <w:rPr>
                <w:rFonts w:ascii="Arial" w:hAnsi="Arial" w:cs="Arial"/>
                <w:sz w:val="20"/>
              </w:rPr>
            </w:pPr>
            <w:r w:rsidRPr="005D2798">
              <w:rPr>
                <w:rFonts w:ascii="Arial" w:hAnsi="Arial" w:cs="Arial"/>
                <w:sz w:val="20"/>
              </w:rPr>
              <w:t>Dokazila:</w:t>
            </w:r>
          </w:p>
          <w:p w14:paraId="38A0EE23" w14:textId="2EC454EB" w:rsidR="001E39D0" w:rsidRPr="005D2798" w:rsidRDefault="001E39D0" w:rsidP="001E39D0">
            <w:pPr>
              <w:jc w:val="both"/>
              <w:rPr>
                <w:rFonts w:ascii="Arial" w:hAnsi="Arial" w:cs="Arial"/>
                <w:sz w:val="20"/>
              </w:rPr>
            </w:pPr>
            <w:r w:rsidRPr="005D2798">
              <w:rPr>
                <w:rFonts w:ascii="Arial" w:hAnsi="Arial" w:cs="Arial"/>
                <w:sz w:val="20"/>
              </w:rPr>
              <w:t>Izpolnjen obrazec ESPD (v »Del VI: Zaključek, v Podpisani dajem/o uradno soglasje…«) za vse gospodarske subjekte v ponudbi.</w:t>
            </w:r>
          </w:p>
          <w:p w14:paraId="24B9F85B" w14:textId="57249A51" w:rsidR="001001C4" w:rsidRPr="005D2798" w:rsidRDefault="001001C4" w:rsidP="00B73201">
            <w:pPr>
              <w:tabs>
                <w:tab w:val="left" w:pos="0"/>
              </w:tabs>
              <w:jc w:val="both"/>
              <w:rPr>
                <w:rFonts w:ascii="Arial" w:hAnsi="Arial" w:cs="Arial"/>
                <w:sz w:val="20"/>
                <w:szCs w:val="20"/>
              </w:rPr>
            </w:pPr>
          </w:p>
        </w:tc>
      </w:tr>
    </w:tbl>
    <w:p w14:paraId="32FBF4EE" w14:textId="1611D90A" w:rsidR="00A46BBB" w:rsidRPr="00DD6B53" w:rsidRDefault="00C92D85" w:rsidP="003A2642">
      <w:pPr>
        <w:pStyle w:val="Naslov"/>
        <w:rPr>
          <w:sz w:val="20"/>
          <w:szCs w:val="20"/>
        </w:rPr>
      </w:pPr>
      <w:bookmarkStart w:id="63" w:name="_Toc452471603"/>
      <w:bookmarkStart w:id="64" w:name="_Toc90359987"/>
      <w:bookmarkStart w:id="65" w:name="_Toc236650272"/>
      <w:r>
        <w:rPr>
          <w:sz w:val="20"/>
          <w:szCs w:val="20"/>
        </w:rPr>
        <w:lastRenderedPageBreak/>
        <w:t>6.</w:t>
      </w:r>
      <w:r>
        <w:rPr>
          <w:sz w:val="20"/>
          <w:szCs w:val="20"/>
        </w:rPr>
        <w:tab/>
      </w:r>
      <w:r w:rsidR="00220C4C" w:rsidRPr="00DD6B53">
        <w:rPr>
          <w:sz w:val="20"/>
          <w:szCs w:val="20"/>
        </w:rPr>
        <w:t>Meril</w:t>
      </w:r>
      <w:r w:rsidR="00210D03">
        <w:rPr>
          <w:sz w:val="20"/>
          <w:szCs w:val="20"/>
        </w:rPr>
        <w:t>a</w:t>
      </w:r>
      <w:r w:rsidR="00220C4C" w:rsidRPr="00DD6B53">
        <w:rPr>
          <w:sz w:val="20"/>
          <w:szCs w:val="20"/>
        </w:rPr>
        <w:t xml:space="preserve"> za ocenjevanje ponudb</w:t>
      </w:r>
      <w:bookmarkEnd w:id="63"/>
      <w:bookmarkEnd w:id="64"/>
      <w:bookmarkEnd w:id="65"/>
    </w:p>
    <w:p w14:paraId="437B4A2F" w14:textId="77777777" w:rsidR="00F65CFD" w:rsidRPr="00A12C04" w:rsidRDefault="00F65CFD" w:rsidP="00F65CFD">
      <w:pPr>
        <w:jc w:val="both"/>
        <w:rPr>
          <w:rFonts w:ascii="Arial" w:hAnsi="Arial" w:cs="Arial"/>
          <w:sz w:val="20"/>
          <w:szCs w:val="20"/>
        </w:rPr>
      </w:pPr>
    </w:p>
    <w:p w14:paraId="0F1DA717" w14:textId="53A49A65" w:rsidR="00814C00" w:rsidRPr="00EC2D9E" w:rsidRDefault="00814C00" w:rsidP="00814C00">
      <w:pPr>
        <w:jc w:val="both"/>
        <w:rPr>
          <w:rFonts w:ascii="Arial" w:hAnsi="Arial" w:cs="Arial"/>
          <w:iCs/>
          <w:color w:val="000000" w:themeColor="text1"/>
          <w:sz w:val="20"/>
          <w:szCs w:val="20"/>
        </w:rPr>
      </w:pPr>
      <w:r w:rsidRPr="00EC2D9E">
        <w:rPr>
          <w:rFonts w:ascii="Arial" w:hAnsi="Arial" w:cs="Arial"/>
          <w:iCs/>
          <w:color w:val="000000" w:themeColor="text1"/>
          <w:sz w:val="20"/>
          <w:szCs w:val="20"/>
        </w:rPr>
        <w:t xml:space="preserve">Naročnik bo oddal javno naročilo na podlagi ekonomsko najugodnejše ponudbe. Ekonomsko najugodnejša ponudba je določena na podlagi </w:t>
      </w:r>
      <w:r w:rsidR="001E7862">
        <w:rPr>
          <w:rFonts w:ascii="Arial" w:hAnsi="Arial" w:cs="Arial"/>
          <w:iCs/>
          <w:color w:val="000000" w:themeColor="text1"/>
          <w:sz w:val="20"/>
          <w:szCs w:val="20"/>
        </w:rPr>
        <w:t xml:space="preserve">najnižje ponudbene vrednosti. </w:t>
      </w:r>
      <w:r w:rsidRPr="00EC2D9E">
        <w:rPr>
          <w:rFonts w:ascii="Arial" w:hAnsi="Arial" w:cs="Arial"/>
          <w:iCs/>
          <w:color w:val="000000" w:themeColor="text1"/>
          <w:sz w:val="20"/>
          <w:szCs w:val="20"/>
        </w:rPr>
        <w:t>Naročnik bo izbral ekonomsko najugodnejšo ponudbo izmed dopustnih ponudb.</w:t>
      </w:r>
    </w:p>
    <w:p w14:paraId="7F9FC6F0" w14:textId="77777777" w:rsidR="00814C00" w:rsidRPr="00A32C38" w:rsidRDefault="00814C00" w:rsidP="00814C00">
      <w:pPr>
        <w:widowControl w:val="0"/>
        <w:jc w:val="both"/>
        <w:rPr>
          <w:rFonts w:cs="Arial"/>
        </w:rPr>
      </w:pPr>
    </w:p>
    <w:p w14:paraId="254490EC" w14:textId="63C28E7E" w:rsidR="00220C4C" w:rsidRPr="00A12C04" w:rsidRDefault="00C92D85" w:rsidP="003A2642">
      <w:pPr>
        <w:pStyle w:val="Naslov"/>
        <w:rPr>
          <w:sz w:val="20"/>
          <w:szCs w:val="20"/>
        </w:rPr>
      </w:pPr>
      <w:bookmarkStart w:id="66" w:name="_Toc509672638"/>
      <w:bookmarkStart w:id="67" w:name="_Toc90359988"/>
      <w:bookmarkStart w:id="68" w:name="_Toc236650273"/>
      <w:r>
        <w:rPr>
          <w:sz w:val="20"/>
          <w:szCs w:val="20"/>
        </w:rPr>
        <w:t>7.</w:t>
      </w:r>
      <w:r>
        <w:rPr>
          <w:sz w:val="20"/>
          <w:szCs w:val="20"/>
        </w:rPr>
        <w:tab/>
      </w:r>
      <w:r w:rsidR="00220C4C" w:rsidRPr="00A12C04">
        <w:rPr>
          <w:sz w:val="20"/>
          <w:szCs w:val="20"/>
        </w:rPr>
        <w:t>P</w:t>
      </w:r>
      <w:r w:rsidR="00A46BBB" w:rsidRPr="00A12C04">
        <w:rPr>
          <w:sz w:val="20"/>
          <w:szCs w:val="20"/>
        </w:rPr>
        <w:t>onudba</w:t>
      </w:r>
      <w:bookmarkStart w:id="69" w:name="_Toc336851746"/>
      <w:bookmarkStart w:id="70" w:name="_Toc336851794"/>
      <w:bookmarkStart w:id="71" w:name="_Toc509672639"/>
      <w:bookmarkEnd w:id="66"/>
      <w:bookmarkEnd w:id="67"/>
      <w:bookmarkEnd w:id="68"/>
    </w:p>
    <w:p w14:paraId="6FBD4035" w14:textId="48CA4AD6" w:rsidR="00A46BBB" w:rsidRPr="00C92D85" w:rsidRDefault="00C92D85" w:rsidP="00C92D85">
      <w:pPr>
        <w:pStyle w:val="Naslov"/>
        <w:rPr>
          <w:sz w:val="20"/>
          <w:szCs w:val="20"/>
        </w:rPr>
      </w:pPr>
      <w:bookmarkStart w:id="72" w:name="_Toc511388773"/>
      <w:bookmarkStart w:id="73" w:name="_Toc512246093"/>
      <w:bookmarkStart w:id="74" w:name="_Toc533063565"/>
      <w:bookmarkStart w:id="75" w:name="_Toc90359989"/>
      <w:bookmarkStart w:id="76" w:name="_Toc236650274"/>
      <w:r>
        <w:rPr>
          <w:sz w:val="20"/>
          <w:szCs w:val="20"/>
        </w:rPr>
        <w:t>7.1</w:t>
      </w:r>
      <w:r>
        <w:rPr>
          <w:sz w:val="20"/>
          <w:szCs w:val="20"/>
        </w:rPr>
        <w:tab/>
      </w:r>
      <w:r w:rsidR="00220C4C" w:rsidRPr="00C92D85">
        <w:rPr>
          <w:sz w:val="20"/>
          <w:szCs w:val="20"/>
        </w:rPr>
        <w:t>P</w:t>
      </w:r>
      <w:r w:rsidR="00A46BBB" w:rsidRPr="00C92D85">
        <w:rPr>
          <w:sz w:val="20"/>
          <w:szCs w:val="20"/>
        </w:rPr>
        <w:t>onudbena dokumentacija</w:t>
      </w:r>
      <w:bookmarkEnd w:id="69"/>
      <w:bookmarkEnd w:id="70"/>
      <w:bookmarkEnd w:id="71"/>
      <w:bookmarkEnd w:id="72"/>
      <w:bookmarkEnd w:id="73"/>
      <w:bookmarkEnd w:id="74"/>
      <w:bookmarkEnd w:id="75"/>
      <w:bookmarkEnd w:id="76"/>
    </w:p>
    <w:p w14:paraId="0BE423E6" w14:textId="4A41F25D" w:rsidR="0019219E" w:rsidRPr="00DD6B53" w:rsidRDefault="00A46BBB" w:rsidP="004443B4">
      <w:pPr>
        <w:jc w:val="both"/>
        <w:rPr>
          <w:rFonts w:ascii="Arial" w:hAnsi="Arial" w:cs="Arial"/>
          <w:sz w:val="20"/>
          <w:szCs w:val="20"/>
        </w:rPr>
      </w:pPr>
      <w:bookmarkStart w:id="77" w:name="_Toc533063566"/>
      <w:bookmarkStart w:id="78" w:name="_Toc90359990"/>
      <w:r w:rsidRPr="00DD6B53">
        <w:rPr>
          <w:rFonts w:ascii="Arial" w:hAnsi="Arial" w:cs="Arial"/>
          <w:sz w:val="20"/>
          <w:szCs w:val="20"/>
        </w:rPr>
        <w:t xml:space="preserve">Ponudbeno dokumentacijo sestavljajo </w:t>
      </w:r>
      <w:r w:rsidR="00902FE2" w:rsidRPr="00DD6B53">
        <w:rPr>
          <w:rFonts w:ascii="Arial" w:hAnsi="Arial" w:cs="Arial"/>
          <w:sz w:val="20"/>
          <w:szCs w:val="20"/>
        </w:rPr>
        <w:t>obrazci, ki so sestavni del te razpisne dokumentacije</w:t>
      </w:r>
      <w:r w:rsidR="00CA60D3" w:rsidRPr="00DD6B53">
        <w:rPr>
          <w:rFonts w:ascii="Arial" w:hAnsi="Arial" w:cs="Arial"/>
          <w:sz w:val="20"/>
          <w:szCs w:val="20"/>
        </w:rPr>
        <w:t xml:space="preserve"> in </w:t>
      </w:r>
      <w:r w:rsidR="0019219E" w:rsidRPr="00DD6B53">
        <w:rPr>
          <w:rFonts w:ascii="Arial" w:hAnsi="Arial" w:cs="Arial"/>
          <w:sz w:val="20"/>
          <w:szCs w:val="20"/>
        </w:rPr>
        <w:t>»ESPD« obrazec za vse gospodarske subjekte, ki v kakršni koli vlogi sodelujejo v ponudbi (ponudnik, sodelujoči ponudniki v primeru skupne ponudbe, gospodarski subjekti, na katerih kapacitete se sklicuje ponudnik in podizvajalci).</w:t>
      </w:r>
      <w:bookmarkEnd w:id="77"/>
      <w:bookmarkEnd w:id="78"/>
      <w:r w:rsidR="0019219E" w:rsidRPr="00DD6B53">
        <w:rPr>
          <w:rFonts w:ascii="Arial" w:hAnsi="Arial" w:cs="Arial"/>
          <w:sz w:val="20"/>
          <w:szCs w:val="20"/>
        </w:rPr>
        <w:t xml:space="preserve">  </w:t>
      </w:r>
    </w:p>
    <w:p w14:paraId="6CFFF020" w14:textId="63D8B6A8" w:rsidR="00CA60D3" w:rsidRPr="00DD6B53" w:rsidRDefault="00CA60D3" w:rsidP="004443B4">
      <w:pPr>
        <w:jc w:val="both"/>
        <w:rPr>
          <w:rFonts w:ascii="Arial" w:hAnsi="Arial" w:cs="Arial"/>
          <w:sz w:val="20"/>
          <w:szCs w:val="20"/>
        </w:rPr>
      </w:pPr>
    </w:p>
    <w:p w14:paraId="31ABE49A" w14:textId="77777777" w:rsidR="00902FE2" w:rsidRPr="00DD6B53" w:rsidRDefault="00902FE2" w:rsidP="004443B4">
      <w:pPr>
        <w:jc w:val="both"/>
        <w:rPr>
          <w:rFonts w:ascii="Arial" w:hAnsi="Arial" w:cs="Arial"/>
          <w:sz w:val="20"/>
          <w:szCs w:val="20"/>
        </w:rPr>
      </w:pPr>
      <w:r w:rsidRPr="00DD6B53">
        <w:rPr>
          <w:rFonts w:ascii="Arial" w:hAnsi="Arial" w:cs="Arial"/>
          <w:sz w:val="20"/>
          <w:szCs w:val="20"/>
        </w:rPr>
        <w:t>Vsi v ponudbi predloženi obrazci morajo biti v celoti izpolnjeni, podpisani in žigosani s strani ponudnika oziroma drugih pristojnih oseb.</w:t>
      </w:r>
    </w:p>
    <w:p w14:paraId="4CB37017"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lastRenderedPageBreak/>
        <w:t>Po pregledu ponudb bo naročnik, v kolikor se bo pojavil dvom o resničnosti ponudnikovih izjav, najugodnejšega ponudnika pozval k predložitvi dokazil, kot je navedeno za posameznim zahtevanim pogojem oziroma razlogom za izključitev.</w:t>
      </w:r>
    </w:p>
    <w:p w14:paraId="1AE011C7" w14:textId="77777777" w:rsidR="00A46BBB" w:rsidRPr="00DD6B53" w:rsidRDefault="00A46BBB" w:rsidP="004443B4">
      <w:pPr>
        <w:jc w:val="both"/>
        <w:rPr>
          <w:rFonts w:ascii="Arial" w:hAnsi="Arial" w:cs="Arial"/>
          <w:sz w:val="20"/>
          <w:szCs w:val="20"/>
          <w:highlight w:val="yellow"/>
        </w:rPr>
      </w:pPr>
    </w:p>
    <w:p w14:paraId="2116B698"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Na poziv naročnika bo moral izbrani ponudnik v postopku javnega naročanja ali pri izvajanju javnega naročila, v roku osmih dni od prejema poziva, posredovati podatke o:</w:t>
      </w:r>
    </w:p>
    <w:p w14:paraId="7F679AA4"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svojih ustanoviteljih, družbenikih, vključno s tihimi družbeniki, delničarjih, komanditistih ali drugih lastnikih in podatke o lastniških deležih navedenih oseb,</w:t>
      </w:r>
    </w:p>
    <w:p w14:paraId="44A472F9"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gospodarskih subjektih, za katere se glede na določbe zakona, ki ureja gospodarske družbe, šteje, da so z njim povezane družbe.</w:t>
      </w:r>
    </w:p>
    <w:p w14:paraId="4A3DD9A9" w14:textId="785C8BF9" w:rsidR="001061A0" w:rsidRPr="00DD6B53" w:rsidRDefault="00A46BBB" w:rsidP="004443B4">
      <w:pPr>
        <w:jc w:val="both"/>
        <w:rPr>
          <w:rFonts w:ascii="Arial" w:hAnsi="Arial" w:cs="Arial"/>
          <w:sz w:val="20"/>
          <w:szCs w:val="20"/>
        </w:rPr>
      </w:pPr>
      <w:r w:rsidRPr="00DD6B53">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CB951A" w14:textId="2D1FC0FC" w:rsidR="00A46BBB" w:rsidRPr="00DD6B53" w:rsidRDefault="00C92D85" w:rsidP="00C92D85">
      <w:pPr>
        <w:pStyle w:val="Naslov"/>
        <w:rPr>
          <w:sz w:val="20"/>
          <w:szCs w:val="20"/>
        </w:rPr>
      </w:pPr>
      <w:bookmarkStart w:id="79" w:name="_Toc509672640"/>
      <w:bookmarkStart w:id="80" w:name="_Toc511388774"/>
      <w:bookmarkStart w:id="81" w:name="_Toc512246094"/>
      <w:bookmarkStart w:id="82" w:name="_Toc533063567"/>
      <w:bookmarkStart w:id="83" w:name="_Toc90359991"/>
      <w:bookmarkStart w:id="84" w:name="_Toc236650275"/>
      <w:r>
        <w:rPr>
          <w:sz w:val="20"/>
          <w:szCs w:val="20"/>
        </w:rPr>
        <w:t>7.2</w:t>
      </w:r>
      <w:r>
        <w:rPr>
          <w:sz w:val="20"/>
          <w:szCs w:val="20"/>
        </w:rPr>
        <w:tab/>
      </w:r>
      <w:r w:rsidR="00704DD4" w:rsidRPr="00DD6B53">
        <w:rPr>
          <w:sz w:val="20"/>
          <w:szCs w:val="20"/>
        </w:rPr>
        <w:t>S</w:t>
      </w:r>
      <w:r w:rsidR="00A46BBB" w:rsidRPr="00DD6B53">
        <w:rPr>
          <w:sz w:val="20"/>
          <w:szCs w:val="20"/>
        </w:rPr>
        <w:t>estavljanje ponudbe</w:t>
      </w:r>
      <w:bookmarkEnd w:id="79"/>
      <w:bookmarkEnd w:id="80"/>
      <w:bookmarkEnd w:id="81"/>
      <w:bookmarkEnd w:id="82"/>
      <w:bookmarkEnd w:id="83"/>
      <w:bookmarkEnd w:id="84"/>
    </w:p>
    <w:p w14:paraId="36C05112" w14:textId="77777777" w:rsidR="00977C75" w:rsidRPr="008A6F6D" w:rsidRDefault="00977C75" w:rsidP="00977C75">
      <w:pPr>
        <w:jc w:val="both"/>
        <w:rPr>
          <w:rFonts w:ascii="Arial" w:hAnsi="Arial" w:cs="Arial"/>
          <w:b/>
          <w:bCs/>
          <w:sz w:val="20"/>
          <w:szCs w:val="20"/>
        </w:rPr>
      </w:pPr>
      <w:bookmarkStart w:id="85" w:name="_Toc464638554"/>
      <w:bookmarkStart w:id="86" w:name="_Toc464638557"/>
      <w:bookmarkStart w:id="87" w:name="_Toc464638559"/>
      <w:bookmarkStart w:id="88" w:name="_Toc466382905"/>
      <w:bookmarkStart w:id="89" w:name="_Toc466382906"/>
      <w:bookmarkStart w:id="90" w:name="_Toc533063568"/>
      <w:bookmarkStart w:id="91" w:name="_Toc90359992"/>
      <w:bookmarkStart w:id="92" w:name="_Toc509672642"/>
      <w:bookmarkStart w:id="93" w:name="_Toc511388775"/>
      <w:bookmarkStart w:id="94" w:name="_Toc512246095"/>
      <w:bookmarkStart w:id="95" w:name="_Toc533063575"/>
      <w:bookmarkStart w:id="96" w:name="_Toc90359999"/>
      <w:bookmarkStart w:id="97" w:name="_Toc336851748"/>
      <w:bookmarkStart w:id="98" w:name="_Toc336851796"/>
      <w:bookmarkEnd w:id="85"/>
      <w:bookmarkEnd w:id="86"/>
      <w:bookmarkEnd w:id="87"/>
      <w:bookmarkEnd w:id="88"/>
      <w:bookmarkEnd w:id="89"/>
      <w:r w:rsidRPr="008A6F6D">
        <w:rPr>
          <w:rFonts w:ascii="Arial" w:hAnsi="Arial" w:cs="Arial"/>
          <w:b/>
          <w:bCs/>
          <w:sz w:val="20"/>
          <w:szCs w:val="20"/>
        </w:rPr>
        <w:t>Obrazec »ESPD« za vse gospodarske subjekte</w:t>
      </w:r>
      <w:bookmarkEnd w:id="90"/>
      <w:bookmarkEnd w:id="91"/>
    </w:p>
    <w:p w14:paraId="49B56173" w14:textId="77777777" w:rsidR="008A6F6D" w:rsidRPr="00CB75D1" w:rsidRDefault="008A6F6D" w:rsidP="00977C75">
      <w:pPr>
        <w:jc w:val="both"/>
        <w:rPr>
          <w:rFonts w:ascii="Arial" w:hAnsi="Arial" w:cs="Arial"/>
          <w:sz w:val="20"/>
          <w:szCs w:val="20"/>
        </w:rPr>
      </w:pPr>
    </w:p>
    <w:p w14:paraId="0AF2EDFE" w14:textId="77777777" w:rsidR="00977C75" w:rsidRDefault="00977C75" w:rsidP="00977C75">
      <w:pPr>
        <w:jc w:val="both"/>
        <w:rPr>
          <w:rFonts w:ascii="Arial" w:hAnsi="Arial" w:cs="Arial"/>
          <w:sz w:val="20"/>
          <w:szCs w:val="20"/>
        </w:rPr>
      </w:pPr>
      <w:bookmarkStart w:id="99" w:name="_Toc533063569"/>
      <w:bookmarkStart w:id="100" w:name="_Toc90359993"/>
      <w:r w:rsidRPr="00CB75D1">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99"/>
      <w:bookmarkEnd w:id="100"/>
    </w:p>
    <w:p w14:paraId="1EEA0505" w14:textId="77777777" w:rsidR="008A6F6D" w:rsidRPr="00CB75D1" w:rsidRDefault="008A6F6D" w:rsidP="00977C75">
      <w:pPr>
        <w:jc w:val="both"/>
        <w:rPr>
          <w:rFonts w:ascii="Arial" w:hAnsi="Arial" w:cs="Arial"/>
          <w:sz w:val="20"/>
          <w:szCs w:val="20"/>
        </w:rPr>
      </w:pPr>
    </w:p>
    <w:p w14:paraId="24A0E392" w14:textId="77777777" w:rsidR="00977C75" w:rsidRDefault="00977C75" w:rsidP="00977C75">
      <w:pPr>
        <w:jc w:val="both"/>
        <w:rPr>
          <w:rFonts w:ascii="Arial" w:hAnsi="Arial" w:cs="Arial"/>
          <w:sz w:val="20"/>
          <w:szCs w:val="20"/>
        </w:rPr>
      </w:pPr>
      <w:bookmarkStart w:id="101" w:name="_Toc533063570"/>
      <w:bookmarkStart w:id="102" w:name="_Toc90359994"/>
      <w:r w:rsidRPr="00CB75D1">
        <w:rPr>
          <w:rFonts w:ascii="Arial" w:hAnsi="Arial" w:cs="Arial"/>
          <w:sz w:val="20"/>
          <w:szCs w:val="20"/>
        </w:rPr>
        <w:t>Navedbe v ESPD in/ali dokazila, ki ji predloži gospodarski subjekt, morajo biti veljavni.</w:t>
      </w:r>
      <w:bookmarkEnd w:id="101"/>
      <w:bookmarkEnd w:id="102"/>
    </w:p>
    <w:p w14:paraId="4B4717A7" w14:textId="77777777" w:rsidR="00977C75" w:rsidRPr="00CB75D1" w:rsidRDefault="00977C75" w:rsidP="00977C75">
      <w:pPr>
        <w:jc w:val="both"/>
        <w:rPr>
          <w:rFonts w:ascii="Arial" w:hAnsi="Arial" w:cs="Arial"/>
          <w:sz w:val="20"/>
          <w:szCs w:val="20"/>
        </w:rPr>
      </w:pPr>
    </w:p>
    <w:p w14:paraId="016343AE" w14:textId="07EF2B80" w:rsidR="00977C75" w:rsidRPr="00254572" w:rsidRDefault="00977C75" w:rsidP="00977C75">
      <w:pPr>
        <w:jc w:val="both"/>
        <w:rPr>
          <w:rFonts w:ascii="Arial" w:hAnsi="Arial" w:cs="Arial"/>
          <w:sz w:val="20"/>
          <w:szCs w:val="20"/>
        </w:rPr>
      </w:pPr>
      <w:r w:rsidRPr="00254572">
        <w:rPr>
          <w:rFonts w:ascii="Arial" w:hAnsi="Arial" w:cs="Arial"/>
          <w:sz w:val="20"/>
          <w:szCs w:val="20"/>
        </w:rPr>
        <w:t xml:space="preserve">Gospodarski subjekt, naročnikov obrazec ESPD (datoteka XML) uvozi na spletni strani e JN/ESPD: </w:t>
      </w:r>
      <w:hyperlink r:id="rId15" w:history="1">
        <w:r w:rsidRPr="00254572">
          <w:rPr>
            <w:rStyle w:val="Hiperpovezava"/>
            <w:rFonts w:ascii="Arial" w:hAnsi="Arial" w:cs="Arial"/>
            <w:sz w:val="20"/>
            <w:szCs w:val="20"/>
          </w:rPr>
          <w:t>https://ejn.gov.si/espd/</w:t>
        </w:r>
      </w:hyperlink>
      <w:r w:rsidRPr="00254572">
        <w:rPr>
          <w:rFonts w:ascii="Arial" w:hAnsi="Arial" w:cs="Arial"/>
          <w:sz w:val="20"/>
          <w:szCs w:val="20"/>
        </w:rPr>
        <w:t>, v njega neposredno vnese zahtevane podatke</w:t>
      </w:r>
      <w:r w:rsidR="00CC3DD6">
        <w:rPr>
          <w:rFonts w:ascii="Arial" w:hAnsi="Arial" w:cs="Arial"/>
          <w:sz w:val="20"/>
          <w:szCs w:val="20"/>
        </w:rPr>
        <w:t>.</w:t>
      </w:r>
      <w:r w:rsidRPr="00254572">
        <w:rPr>
          <w:rFonts w:ascii="Arial" w:hAnsi="Arial" w:cs="Arial"/>
          <w:sz w:val="20"/>
          <w:szCs w:val="20"/>
        </w:rPr>
        <w:t xml:space="preserve"> </w:t>
      </w:r>
    </w:p>
    <w:p w14:paraId="58280DCD" w14:textId="77777777" w:rsidR="00977C75" w:rsidRPr="00CB75D1" w:rsidRDefault="00977C75" w:rsidP="00977C75">
      <w:pPr>
        <w:jc w:val="both"/>
        <w:rPr>
          <w:rFonts w:ascii="Arial" w:hAnsi="Arial" w:cs="Arial"/>
          <w:sz w:val="20"/>
          <w:szCs w:val="20"/>
        </w:rPr>
      </w:pPr>
    </w:p>
    <w:p w14:paraId="13A65608" w14:textId="77777777" w:rsidR="00977C75" w:rsidRDefault="00977C75" w:rsidP="00977C75">
      <w:pPr>
        <w:jc w:val="both"/>
        <w:rPr>
          <w:rFonts w:ascii="Arial" w:hAnsi="Arial" w:cs="Arial"/>
          <w:sz w:val="20"/>
          <w:szCs w:val="20"/>
        </w:rPr>
      </w:pPr>
      <w:bookmarkStart w:id="103" w:name="_Toc533063572"/>
      <w:bookmarkStart w:id="104" w:name="_Toc90359996"/>
      <w:r w:rsidRPr="00CB75D1">
        <w:rPr>
          <w:rFonts w:ascii="Arial" w:hAnsi="Arial" w:cs="Arial"/>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03"/>
      <w:bookmarkEnd w:id="104"/>
      <w:r w:rsidRPr="00CB75D1">
        <w:rPr>
          <w:rFonts w:ascii="Arial" w:hAnsi="Arial" w:cs="Arial"/>
          <w:sz w:val="20"/>
          <w:szCs w:val="20"/>
        </w:rPr>
        <w:t xml:space="preserve">  </w:t>
      </w:r>
    </w:p>
    <w:p w14:paraId="35A3D599" w14:textId="77777777" w:rsidR="008A6F6D" w:rsidRPr="00CB75D1" w:rsidRDefault="008A6F6D" w:rsidP="00977C75">
      <w:pPr>
        <w:jc w:val="both"/>
        <w:rPr>
          <w:rFonts w:ascii="Arial" w:hAnsi="Arial" w:cs="Arial"/>
          <w:sz w:val="20"/>
          <w:szCs w:val="20"/>
        </w:rPr>
      </w:pPr>
    </w:p>
    <w:p w14:paraId="4E6FF72C" w14:textId="4520EB13" w:rsidR="00590995" w:rsidRPr="00A62DE5" w:rsidRDefault="00977C75" w:rsidP="00590995">
      <w:pPr>
        <w:jc w:val="both"/>
        <w:rPr>
          <w:rFonts w:ascii="Arial" w:hAnsi="Arial" w:cs="Arial"/>
          <w:sz w:val="20"/>
          <w:szCs w:val="20"/>
        </w:rPr>
      </w:pPr>
      <w:bookmarkStart w:id="105" w:name="_Toc533063573"/>
      <w:bookmarkStart w:id="106" w:name="_Toc90359997"/>
      <w:r w:rsidRPr="00A62DE5">
        <w:rPr>
          <w:rFonts w:ascii="Arial" w:hAnsi="Arial" w:cs="Arial"/>
          <w:sz w:val="20"/>
          <w:szCs w:val="20"/>
        </w:rPr>
        <w:t>Ponudnik, ki v sistemu e-JN oddaja ponudbo, naloži svoj ESPD v razdelek »ESPD – ponudnik«, ESPD ostalih sodelujočih pa naloži v razdelek »ESPD – ostali sodelujoči«.</w:t>
      </w:r>
      <w:r w:rsidR="00590995" w:rsidRPr="00A62DE5">
        <w:rPr>
          <w:rFonts w:ascii="Segoe UI" w:hAnsi="Segoe UI" w:cs="Segoe UI"/>
          <w:sz w:val="26"/>
          <w:szCs w:val="26"/>
        </w:rPr>
        <w:t xml:space="preserve"> </w:t>
      </w:r>
      <w:r w:rsidR="00590995" w:rsidRPr="00A62DE5">
        <w:rPr>
          <w:rFonts w:ascii="Arial" w:hAnsi="Arial" w:cs="Arial"/>
          <w:sz w:val="20"/>
          <w:szCs w:val="20"/>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F3F26B4" w14:textId="73C4A7D3" w:rsidR="00977C75" w:rsidRPr="00A62DE5" w:rsidRDefault="00977C75" w:rsidP="00977C75">
      <w:pPr>
        <w:jc w:val="both"/>
        <w:rPr>
          <w:rFonts w:ascii="Arial" w:hAnsi="Arial" w:cs="Arial"/>
          <w:sz w:val="20"/>
          <w:szCs w:val="20"/>
        </w:rPr>
      </w:pPr>
      <w:r w:rsidRPr="00A62DE5">
        <w:rPr>
          <w:rFonts w:ascii="Arial" w:hAnsi="Arial" w:cs="Arial"/>
          <w:sz w:val="20"/>
          <w:szCs w:val="20"/>
        </w:rPr>
        <w:t xml:space="preserve"> </w:t>
      </w:r>
      <w:bookmarkEnd w:id="105"/>
      <w:bookmarkEnd w:id="106"/>
    </w:p>
    <w:p w14:paraId="0FC55E37" w14:textId="77777777" w:rsidR="008A6F6D" w:rsidRPr="00CB75D1" w:rsidRDefault="008A6F6D" w:rsidP="00977C75">
      <w:pPr>
        <w:jc w:val="both"/>
        <w:rPr>
          <w:rFonts w:ascii="Arial" w:hAnsi="Arial" w:cs="Arial"/>
          <w:sz w:val="20"/>
          <w:szCs w:val="20"/>
        </w:rPr>
      </w:pPr>
    </w:p>
    <w:p w14:paraId="64BCB143" w14:textId="77777777" w:rsidR="00977C75" w:rsidRDefault="00977C75" w:rsidP="00977C75">
      <w:pPr>
        <w:jc w:val="both"/>
        <w:rPr>
          <w:rFonts w:ascii="Arial" w:hAnsi="Arial" w:cs="Arial"/>
          <w:sz w:val="20"/>
          <w:szCs w:val="20"/>
        </w:rPr>
      </w:pPr>
      <w:bookmarkStart w:id="107" w:name="_Toc533063574"/>
      <w:bookmarkStart w:id="108" w:name="_Toc90359998"/>
      <w:r w:rsidRPr="00CB75D1">
        <w:rPr>
          <w:rFonts w:ascii="Arial" w:hAnsi="Arial" w:cs="Arial"/>
          <w:sz w:val="20"/>
          <w:szCs w:val="20"/>
        </w:rPr>
        <w:t>Za ostale sodelujoče ponudnik v razdelek »ESPD – ostali sodelujoči« priloži podpisane ESPD v pdf. obliki, ali v elektronski obliki podpisan xml.</w:t>
      </w:r>
      <w:bookmarkEnd w:id="107"/>
      <w:bookmarkEnd w:id="108"/>
    </w:p>
    <w:p w14:paraId="0412807A" w14:textId="77777777" w:rsidR="008A6F6D" w:rsidRDefault="008A6F6D" w:rsidP="00977C75">
      <w:pPr>
        <w:jc w:val="both"/>
        <w:rPr>
          <w:rFonts w:ascii="Arial" w:hAnsi="Arial" w:cs="Arial"/>
          <w:sz w:val="20"/>
          <w:szCs w:val="20"/>
        </w:rPr>
      </w:pPr>
    </w:p>
    <w:p w14:paraId="6BC5FAFC" w14:textId="28F7ED0A" w:rsidR="008A6F6D" w:rsidRPr="00A62DE5" w:rsidRDefault="008A6F6D" w:rsidP="00977C75">
      <w:pPr>
        <w:jc w:val="both"/>
        <w:rPr>
          <w:rFonts w:ascii="Arial" w:hAnsi="Arial" w:cs="Arial"/>
          <w:sz w:val="20"/>
          <w:szCs w:val="20"/>
        </w:rPr>
      </w:pPr>
      <w:r w:rsidRPr="00A62DE5">
        <w:rPr>
          <w:rFonts w:ascii="Arial" w:hAnsi="Arial" w:cs="Arial"/>
          <w:b/>
          <w:bCs/>
          <w:sz w:val="20"/>
          <w:szCs w:val="20"/>
          <w:u w:val="single"/>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r w:rsidRPr="00A62DE5">
        <w:rPr>
          <w:rFonts w:ascii="Arial" w:hAnsi="Arial" w:cs="Arial"/>
          <w:sz w:val="20"/>
          <w:szCs w:val="20"/>
        </w:rPr>
        <w:t>.</w:t>
      </w:r>
    </w:p>
    <w:p w14:paraId="35E94A81" w14:textId="77777777" w:rsidR="00977C75" w:rsidRPr="00A62DE5" w:rsidRDefault="00977C75" w:rsidP="00977C75">
      <w:pPr>
        <w:jc w:val="both"/>
        <w:rPr>
          <w:rFonts w:ascii="Arial" w:hAnsi="Arial" w:cs="Arial"/>
          <w:sz w:val="20"/>
          <w:szCs w:val="20"/>
        </w:rPr>
      </w:pPr>
    </w:p>
    <w:p w14:paraId="51DC17AB" w14:textId="77777777" w:rsidR="00977C75" w:rsidRPr="00A62DE5" w:rsidRDefault="00977C75" w:rsidP="00977C75">
      <w:pPr>
        <w:jc w:val="both"/>
        <w:rPr>
          <w:rFonts w:ascii="Arial" w:hAnsi="Arial" w:cs="Arial"/>
          <w:b/>
          <w:bCs/>
          <w:sz w:val="20"/>
          <w:szCs w:val="20"/>
        </w:rPr>
      </w:pPr>
      <w:r w:rsidRPr="00A62DE5">
        <w:rPr>
          <w:rFonts w:ascii="Arial" w:hAnsi="Arial" w:cs="Arial"/>
          <w:b/>
          <w:bCs/>
          <w:sz w:val="20"/>
          <w:szCs w:val="20"/>
        </w:rPr>
        <w:t>Obrazec »Ponudbeni predračun«</w:t>
      </w:r>
      <w:bookmarkEnd w:id="92"/>
      <w:bookmarkEnd w:id="93"/>
      <w:bookmarkEnd w:id="94"/>
      <w:bookmarkEnd w:id="95"/>
      <w:bookmarkEnd w:id="96"/>
    </w:p>
    <w:p w14:paraId="6E4CA7AC" w14:textId="77777777" w:rsidR="00C33F48" w:rsidRPr="00A62DE5" w:rsidRDefault="00C33F48" w:rsidP="00977C75">
      <w:pPr>
        <w:jc w:val="both"/>
        <w:rPr>
          <w:rFonts w:ascii="Arial" w:hAnsi="Arial" w:cs="Arial"/>
          <w:sz w:val="20"/>
          <w:szCs w:val="20"/>
        </w:rPr>
      </w:pPr>
    </w:p>
    <w:p w14:paraId="6B816FD1" w14:textId="7CE73C64" w:rsidR="00C33F48" w:rsidRPr="00A62DE5" w:rsidRDefault="00C33F48" w:rsidP="00977C75">
      <w:pPr>
        <w:jc w:val="both"/>
        <w:rPr>
          <w:rFonts w:ascii="Arial" w:hAnsi="Arial" w:cs="Arial"/>
          <w:sz w:val="20"/>
          <w:szCs w:val="20"/>
        </w:rPr>
      </w:pPr>
      <w:r w:rsidRPr="00A62DE5">
        <w:rPr>
          <w:rFonts w:ascii="Arial" w:hAnsi="Arial" w:cs="Arial"/>
          <w:sz w:val="20"/>
          <w:szCs w:val="20"/>
        </w:rPr>
        <w:t xml:space="preserve">Ponudnik izpolni obrazec 2 – </w:t>
      </w:r>
      <w:r w:rsidR="002C04A8" w:rsidRPr="00A62DE5">
        <w:rPr>
          <w:rFonts w:ascii="Arial" w:hAnsi="Arial" w:cs="Arial"/>
          <w:sz w:val="20"/>
          <w:szCs w:val="20"/>
        </w:rPr>
        <w:t>Ponudba s ponudbenim p</w:t>
      </w:r>
      <w:r w:rsidRPr="00A62DE5">
        <w:rPr>
          <w:rFonts w:ascii="Arial" w:hAnsi="Arial" w:cs="Arial"/>
          <w:sz w:val="20"/>
          <w:szCs w:val="20"/>
        </w:rPr>
        <w:t>redračun</w:t>
      </w:r>
      <w:r w:rsidR="002C04A8" w:rsidRPr="00A62DE5">
        <w:rPr>
          <w:rFonts w:ascii="Arial" w:hAnsi="Arial" w:cs="Arial"/>
          <w:sz w:val="20"/>
          <w:szCs w:val="20"/>
        </w:rPr>
        <w:t>om</w:t>
      </w:r>
      <w:r w:rsidRPr="00A62DE5">
        <w:rPr>
          <w:rFonts w:ascii="Arial" w:hAnsi="Arial" w:cs="Arial"/>
          <w:sz w:val="20"/>
          <w:szCs w:val="20"/>
        </w:rPr>
        <w:t>.</w:t>
      </w:r>
    </w:p>
    <w:p w14:paraId="7E64DA08" w14:textId="77777777" w:rsidR="00C33F48" w:rsidRDefault="00C33F48" w:rsidP="00977C75">
      <w:pPr>
        <w:jc w:val="both"/>
        <w:rPr>
          <w:rFonts w:ascii="Arial" w:hAnsi="Arial" w:cs="Arial"/>
          <w:sz w:val="20"/>
          <w:szCs w:val="20"/>
        </w:rPr>
      </w:pPr>
    </w:p>
    <w:p w14:paraId="0384EF0A" w14:textId="01DF3859" w:rsidR="00977C75" w:rsidRPr="00DD6B53" w:rsidRDefault="00977C75" w:rsidP="00977C75">
      <w:pPr>
        <w:jc w:val="both"/>
        <w:rPr>
          <w:rFonts w:ascii="Arial" w:hAnsi="Arial" w:cs="Arial"/>
          <w:sz w:val="20"/>
          <w:szCs w:val="20"/>
        </w:rPr>
      </w:pPr>
      <w:r w:rsidRPr="00DD6B53">
        <w:rPr>
          <w:rFonts w:ascii="Arial" w:hAnsi="Arial" w:cs="Arial"/>
          <w:sz w:val="20"/>
          <w:szCs w:val="20"/>
        </w:rPr>
        <w:t>Ponudnik mora v Ponudbenem predračunu ponujati vse zahtevane postavke, ob upoštevanju tehničnih zahtev iz razpisne dokumentacije.</w:t>
      </w:r>
    </w:p>
    <w:p w14:paraId="1DD30609" w14:textId="77777777" w:rsidR="00977C75" w:rsidRPr="00DD6B53" w:rsidRDefault="00977C75" w:rsidP="00977C75">
      <w:pPr>
        <w:jc w:val="both"/>
        <w:rPr>
          <w:rFonts w:ascii="Arial" w:hAnsi="Arial" w:cs="Arial"/>
          <w:sz w:val="20"/>
          <w:szCs w:val="20"/>
        </w:rPr>
      </w:pPr>
    </w:p>
    <w:p w14:paraId="5A3D3279" w14:textId="67A7321F" w:rsidR="00CD7A1B" w:rsidRPr="00A62DE5" w:rsidRDefault="00977C75" w:rsidP="00CD7A1B">
      <w:pPr>
        <w:jc w:val="both"/>
        <w:rPr>
          <w:rFonts w:ascii="Arial" w:hAnsi="Arial" w:cs="Arial"/>
          <w:sz w:val="20"/>
          <w:szCs w:val="20"/>
        </w:rPr>
      </w:pPr>
      <w:r w:rsidRPr="00A12C04">
        <w:rPr>
          <w:rFonts w:ascii="Arial" w:hAnsi="Arial" w:cs="Arial"/>
          <w:sz w:val="20"/>
          <w:szCs w:val="20"/>
        </w:rPr>
        <w:lastRenderedPageBreak/>
        <w:t>Ponudnik izpolni vse postavke v Predračunu, in sicer v evrih, na največ 2 (dve) decimalni mesti natančno. V kolikor ponudnik cene v posamezno postavko ne vpiše, se šteje, da predmetnega produkta ne ponuja in tako ne izpolnjuje vseh zahtev naročnika iz predmetne razpisne dokumentacije, zaradi česar bo njegova ponudba izločena iz postopka oddaje javnega naročila</w:t>
      </w:r>
      <w:r w:rsidRPr="00687DB4">
        <w:rPr>
          <w:rFonts w:ascii="Arial" w:hAnsi="Arial" w:cs="Arial"/>
          <w:sz w:val="20"/>
          <w:szCs w:val="20"/>
        </w:rPr>
        <w:t>.</w:t>
      </w:r>
      <w:r w:rsidR="00CD7A1B" w:rsidRPr="00687DB4">
        <w:t xml:space="preserve"> </w:t>
      </w:r>
      <w:r w:rsidR="00CD7A1B" w:rsidRPr="00687DB4">
        <w:rPr>
          <w:rFonts w:ascii="Arial" w:hAnsi="Arial" w:cs="Arial"/>
          <w:sz w:val="20"/>
          <w:szCs w:val="20"/>
        </w:rPr>
        <w:t>V</w:t>
      </w:r>
      <w:r w:rsidR="00CD7A1B" w:rsidRPr="00CD7A1B">
        <w:rPr>
          <w:rFonts w:ascii="Arial" w:hAnsi="Arial" w:cs="Arial"/>
          <w:color w:val="F79646" w:themeColor="accent6"/>
          <w:sz w:val="20"/>
          <w:szCs w:val="20"/>
        </w:rPr>
        <w:t xml:space="preserve"> </w:t>
      </w:r>
      <w:r w:rsidR="00CD7A1B" w:rsidRPr="00A62DE5">
        <w:rPr>
          <w:rFonts w:ascii="Arial" w:hAnsi="Arial" w:cs="Arial"/>
          <w:sz w:val="20"/>
          <w:szCs w:val="20"/>
        </w:rPr>
        <w:t>kolikor ponudnik vpiše ceno (0) EUR, se šteje, da ponuja postavko brezplačno.</w:t>
      </w:r>
    </w:p>
    <w:p w14:paraId="5ACF4371" w14:textId="0C27755C" w:rsidR="00CD7A1B" w:rsidRPr="00A62DE5" w:rsidRDefault="00CD7A1B" w:rsidP="00977C75">
      <w:pPr>
        <w:jc w:val="both"/>
        <w:rPr>
          <w:rFonts w:ascii="Arial" w:hAnsi="Arial" w:cs="Arial"/>
          <w:sz w:val="20"/>
          <w:szCs w:val="20"/>
        </w:rPr>
      </w:pPr>
      <w:r w:rsidRPr="00A62DE5">
        <w:rPr>
          <w:rFonts w:ascii="Arial" w:hAnsi="Arial" w:cs="Arial"/>
          <w:sz w:val="20"/>
          <w:szCs w:val="20"/>
        </w:rPr>
        <w:t>Cena mora biti fiksna ter nespremenljiva do konca izvedbe naročila.</w:t>
      </w:r>
    </w:p>
    <w:p w14:paraId="1DD9E9F2" w14:textId="70B49544" w:rsidR="00977C75" w:rsidRPr="00DD6B53" w:rsidRDefault="00977C75" w:rsidP="00977C75">
      <w:pPr>
        <w:jc w:val="both"/>
        <w:rPr>
          <w:rFonts w:ascii="Arial" w:hAnsi="Arial" w:cs="Arial"/>
          <w:sz w:val="20"/>
          <w:szCs w:val="20"/>
        </w:rPr>
      </w:pPr>
      <w:r w:rsidRPr="00DD6B53">
        <w:rPr>
          <w:rFonts w:ascii="Arial" w:hAnsi="Arial" w:cs="Arial"/>
          <w:sz w:val="20"/>
          <w:szCs w:val="20"/>
        </w:rPr>
        <w:t xml:space="preserve">Cena mora vključevati vse elemente iz katerih je sestavljena: razpisane storitve, vsa pomoč naročniku, morebitne popuste, stroške dela in vse ostale morebitne stroške, ki jih bo imel ponudnik z izvedbo naročila. </w:t>
      </w:r>
    </w:p>
    <w:p w14:paraId="4BF0B830" w14:textId="77777777" w:rsidR="00977C75" w:rsidRPr="00DD6B53" w:rsidRDefault="00977C75" w:rsidP="00977C75">
      <w:pPr>
        <w:jc w:val="both"/>
        <w:rPr>
          <w:rFonts w:ascii="Arial" w:hAnsi="Arial" w:cs="Arial"/>
          <w:sz w:val="20"/>
          <w:szCs w:val="20"/>
        </w:rPr>
      </w:pPr>
    </w:p>
    <w:p w14:paraId="6CD6EA05" w14:textId="77777777" w:rsidR="00977C75" w:rsidRPr="00DD6B53" w:rsidRDefault="00977C75" w:rsidP="00977C75">
      <w:pPr>
        <w:jc w:val="both"/>
        <w:rPr>
          <w:rFonts w:ascii="Arial" w:hAnsi="Arial" w:cs="Arial"/>
          <w:sz w:val="20"/>
          <w:szCs w:val="20"/>
        </w:rPr>
      </w:pPr>
      <w:r w:rsidRPr="00DD6B53">
        <w:rPr>
          <w:rFonts w:ascii="Arial" w:hAnsi="Arial" w:cs="Arial"/>
          <w:sz w:val="20"/>
          <w:szCs w:val="20"/>
        </w:rPr>
        <w:t xml:space="preserve">Ponudnik kasneje ni upravičen do zvišanja cene, kar bi utemeljeval s tem, da ni bil popolno obveščen o predmetu javnega naročila.  </w:t>
      </w:r>
    </w:p>
    <w:p w14:paraId="0BDCA0D4" w14:textId="77777777" w:rsidR="00977C75" w:rsidRDefault="00977C75" w:rsidP="00977C75">
      <w:pPr>
        <w:jc w:val="both"/>
        <w:rPr>
          <w:rFonts w:ascii="Arial" w:hAnsi="Arial" w:cs="Arial"/>
          <w:sz w:val="20"/>
          <w:szCs w:val="20"/>
        </w:rPr>
      </w:pPr>
    </w:p>
    <w:p w14:paraId="08C62F25" w14:textId="5DB77448" w:rsidR="00B85797" w:rsidRPr="00A62DE5" w:rsidRDefault="00B85797" w:rsidP="00977C75">
      <w:pPr>
        <w:jc w:val="both"/>
        <w:rPr>
          <w:rFonts w:ascii="Arial" w:hAnsi="Arial" w:cs="Arial"/>
          <w:sz w:val="20"/>
          <w:szCs w:val="20"/>
        </w:rPr>
      </w:pPr>
      <w:r w:rsidRPr="00A62DE5">
        <w:rPr>
          <w:rFonts w:ascii="Arial" w:hAnsi="Arial" w:cs="Arial"/>
          <w:sz w:val="20"/>
          <w:szCs w:val="20"/>
        </w:rPr>
        <w:t>V primeru, da se veljavnost ponudbe izteče, naročnik pa še ni sprejel odločitve o oddaji naročila, lahko naročnik zahteva od ponudnikov, da ponudniki podaljšajo čas veljavnosti ponudb za določeno dodatno obdobje.</w:t>
      </w:r>
    </w:p>
    <w:p w14:paraId="69E84656" w14:textId="77777777" w:rsidR="00B85797" w:rsidRPr="00DD6B53" w:rsidRDefault="00B85797" w:rsidP="00977C75">
      <w:pPr>
        <w:jc w:val="both"/>
        <w:rPr>
          <w:rFonts w:ascii="Arial" w:hAnsi="Arial" w:cs="Arial"/>
          <w:sz w:val="20"/>
          <w:szCs w:val="20"/>
        </w:rPr>
      </w:pPr>
    </w:p>
    <w:p w14:paraId="2A12A4C8" w14:textId="77777777" w:rsidR="00977C75" w:rsidRPr="00DD6B53" w:rsidRDefault="00977C75" w:rsidP="00977C75">
      <w:pPr>
        <w:jc w:val="both"/>
        <w:rPr>
          <w:rFonts w:ascii="Arial" w:hAnsi="Arial" w:cs="Arial"/>
          <w:sz w:val="20"/>
          <w:szCs w:val="20"/>
        </w:rPr>
      </w:pPr>
      <w:r w:rsidRPr="00DD6B53">
        <w:rPr>
          <w:rFonts w:ascii="Arial" w:hAnsi="Arial" w:cs="Arial"/>
          <w:sz w:val="20"/>
          <w:szCs w:val="20"/>
        </w:rPr>
        <w:t>Ponudnik ne sme spreminjati vsebine predračuna.</w:t>
      </w:r>
    </w:p>
    <w:p w14:paraId="2848563D" w14:textId="77777777" w:rsidR="00977C75" w:rsidRPr="00DD6B53" w:rsidRDefault="00977C75" w:rsidP="00977C75">
      <w:pPr>
        <w:jc w:val="both"/>
        <w:rPr>
          <w:rFonts w:ascii="Arial" w:hAnsi="Arial" w:cs="Arial"/>
          <w:sz w:val="20"/>
          <w:szCs w:val="20"/>
        </w:rPr>
      </w:pPr>
    </w:p>
    <w:p w14:paraId="7A2123DE" w14:textId="77777777" w:rsidR="00977C75" w:rsidRPr="00DD6B53" w:rsidRDefault="00977C75" w:rsidP="00977C75">
      <w:pPr>
        <w:jc w:val="both"/>
        <w:rPr>
          <w:rFonts w:ascii="Arial" w:hAnsi="Arial" w:cs="Arial"/>
          <w:sz w:val="20"/>
          <w:szCs w:val="20"/>
        </w:rPr>
      </w:pPr>
      <w:r w:rsidRPr="00DD6B53">
        <w:rPr>
          <w:rFonts w:ascii="Arial" w:hAnsi="Arial" w:cs="Arial"/>
          <w:sz w:val="20"/>
          <w:szCs w:val="20"/>
        </w:rPr>
        <w:t>V primeru, da bo naročnik pri pregledu in ocenjevanju ponudb odkril očitne računske napake, bo ravnal v skladu s sedmim odstavkom 89. člena ZJN-3.</w:t>
      </w:r>
    </w:p>
    <w:p w14:paraId="6C983E91" w14:textId="77777777" w:rsidR="00A46BBB" w:rsidRPr="004443B4" w:rsidRDefault="00A46BBB" w:rsidP="004443B4">
      <w:pPr>
        <w:jc w:val="both"/>
        <w:rPr>
          <w:i/>
        </w:rPr>
      </w:pPr>
    </w:p>
    <w:p w14:paraId="10E12620" w14:textId="348EB881" w:rsidR="00A531FD" w:rsidRPr="002932E6" w:rsidRDefault="00A531FD" w:rsidP="00A531FD">
      <w:pPr>
        <w:autoSpaceDE w:val="0"/>
        <w:autoSpaceDN w:val="0"/>
        <w:adjustRightInd w:val="0"/>
        <w:jc w:val="both"/>
        <w:rPr>
          <w:rFonts w:ascii="Arial" w:hAnsi="Arial" w:cs="Arial"/>
          <w:sz w:val="20"/>
          <w:szCs w:val="20"/>
        </w:rPr>
      </w:pPr>
      <w:r w:rsidRPr="0089327C">
        <w:rPr>
          <w:rFonts w:ascii="Arial" w:hAnsi="Arial" w:cs="Arial"/>
          <w:b/>
          <w:sz w:val="20"/>
          <w:szCs w:val="20"/>
        </w:rPr>
        <w:t>Ponudnik v informacijski sistem e-JN v razdelek »Predračun« predloži Obrazec 2: Obrazec ponudbe – Ponudbeni predračun</w:t>
      </w:r>
      <w:r w:rsidRPr="0089327C">
        <w:rPr>
          <w:rFonts w:ascii="Arial" w:hAnsi="Arial" w:cs="Arial"/>
          <w:b/>
          <w:iCs/>
          <w:sz w:val="20"/>
          <w:szCs w:val="20"/>
        </w:rPr>
        <w:t xml:space="preserve"> </w:t>
      </w:r>
      <w:r w:rsidRPr="0089327C">
        <w:rPr>
          <w:rFonts w:ascii="Arial" w:hAnsi="Arial" w:cs="Arial"/>
          <w:b/>
          <w:sz w:val="20"/>
          <w:szCs w:val="20"/>
        </w:rPr>
        <w:t>v *.pdf obliki.</w:t>
      </w:r>
      <w:r w:rsidRPr="0089327C">
        <w:rPr>
          <w:rFonts w:ascii="Arial" w:hAnsi="Arial" w:cs="Arial"/>
          <w:sz w:val="20"/>
          <w:szCs w:val="20"/>
        </w:rPr>
        <w:t xml:space="preserve"> </w:t>
      </w:r>
      <w:r w:rsidRPr="002932E6">
        <w:rPr>
          <w:rFonts w:ascii="Arial" w:hAnsi="Arial" w:cs="Arial"/>
          <w:sz w:val="20"/>
          <w:szCs w:val="20"/>
        </w:rPr>
        <w:t>Na javnem odpiranju ponudb bo</w:t>
      </w:r>
      <w:r w:rsidR="00A12C04" w:rsidRPr="002932E6">
        <w:rPr>
          <w:rFonts w:ascii="Arial" w:hAnsi="Arial" w:cs="Arial"/>
          <w:sz w:val="20"/>
          <w:szCs w:val="20"/>
        </w:rPr>
        <w:t xml:space="preserve"> odprt samo ta dokument -</w:t>
      </w:r>
      <w:r w:rsidRPr="002932E6">
        <w:rPr>
          <w:rFonts w:ascii="Arial" w:hAnsi="Arial" w:cs="Arial"/>
          <w:sz w:val="20"/>
          <w:szCs w:val="20"/>
        </w:rPr>
        <w:t xml:space="preserve"> Obrazec 2</w:t>
      </w:r>
      <w:r w:rsidR="00A12C04" w:rsidRPr="002932E6">
        <w:rPr>
          <w:rFonts w:ascii="Arial" w:hAnsi="Arial" w:cs="Arial"/>
          <w:sz w:val="20"/>
          <w:szCs w:val="20"/>
        </w:rPr>
        <w:t>.</w:t>
      </w:r>
    </w:p>
    <w:p w14:paraId="42ADE928" w14:textId="7433415D" w:rsidR="00704DD4" w:rsidRPr="00C92D85" w:rsidRDefault="00C92D85" w:rsidP="00C92D85">
      <w:pPr>
        <w:pStyle w:val="Naslov"/>
        <w:rPr>
          <w:sz w:val="20"/>
          <w:szCs w:val="20"/>
        </w:rPr>
      </w:pPr>
      <w:bookmarkStart w:id="109" w:name="_Toc236650276"/>
      <w:r w:rsidRPr="002932E6">
        <w:rPr>
          <w:sz w:val="20"/>
          <w:szCs w:val="20"/>
        </w:rPr>
        <w:t>7.3</w:t>
      </w:r>
      <w:r w:rsidRPr="002932E6">
        <w:rPr>
          <w:sz w:val="20"/>
          <w:szCs w:val="20"/>
        </w:rPr>
        <w:tab/>
      </w:r>
      <w:r w:rsidR="00704DD4" w:rsidRPr="002932E6">
        <w:rPr>
          <w:sz w:val="20"/>
          <w:szCs w:val="20"/>
        </w:rPr>
        <w:t>Jezik ponudbe</w:t>
      </w:r>
      <w:bookmarkEnd w:id="109"/>
    </w:p>
    <w:p w14:paraId="187C49CD" w14:textId="00F23AF6" w:rsidR="00D648BE" w:rsidRPr="00A62DE5" w:rsidRDefault="00704DD4" w:rsidP="004443B4">
      <w:pPr>
        <w:jc w:val="both"/>
        <w:rPr>
          <w:rFonts w:ascii="Arial" w:hAnsi="Arial" w:cs="Arial"/>
          <w:sz w:val="20"/>
          <w:szCs w:val="20"/>
        </w:rPr>
      </w:pPr>
      <w:r w:rsidRPr="00A62DE5">
        <w:rPr>
          <w:rFonts w:ascii="Arial" w:hAnsi="Arial" w:cs="Arial"/>
          <w:sz w:val="20"/>
          <w:szCs w:val="20"/>
        </w:rPr>
        <w:t>Ponudba in ostala dokumentacija, ki se nanaša na ponudbo, mora biti napisana v slovenskem jeziku</w:t>
      </w:r>
      <w:r w:rsidR="001F2496" w:rsidRPr="00A62DE5">
        <w:rPr>
          <w:rFonts w:ascii="Arial" w:hAnsi="Arial" w:cs="Arial"/>
          <w:sz w:val="20"/>
          <w:szCs w:val="20"/>
        </w:rPr>
        <w:t xml:space="preserve"> isto velja za morebitna vprašanja v zvezi razpisno dokumentacijo</w:t>
      </w:r>
      <w:r w:rsidRPr="00A62DE5">
        <w:rPr>
          <w:rFonts w:ascii="Arial" w:hAnsi="Arial" w:cs="Arial"/>
          <w:sz w:val="20"/>
          <w:szCs w:val="20"/>
        </w:rPr>
        <w:t>. Potrdila tujih organov se predložijo v izvirniku, ki mu je priložen prevod v slovenski jezik.</w:t>
      </w:r>
      <w:r w:rsidR="001F2496" w:rsidRPr="00A62DE5">
        <w:t xml:space="preserve"> </w:t>
      </w:r>
      <w:r w:rsidR="001F2496" w:rsidRPr="00A62DE5">
        <w:rPr>
          <w:rFonts w:ascii="Arial" w:hAnsi="Arial" w:cs="Arial"/>
          <w:sz w:val="20"/>
          <w:szCs w:val="20"/>
        </w:rPr>
        <w:t xml:space="preserve">Če naročnik ob pregledovanju in ocenjevanju ponudb meni, da je potrebno del ponudbe, ki ni predložen v slovenskem jeziku, uradno prevesti v slovenski jezik, lahko to zahteva in ponudniku določi ustrezni rok. Stroške prevoda nosi ponudnik. </w:t>
      </w:r>
      <w:r w:rsidR="00953A38" w:rsidRPr="00A62DE5">
        <w:rPr>
          <w:rFonts w:ascii="Arial" w:hAnsi="Arial" w:cs="Arial"/>
          <w:sz w:val="20"/>
          <w:szCs w:val="20"/>
        </w:rPr>
        <w:t xml:space="preserve"> Za tolmačenje vsebine ponudbe se upošteva besedilo ponudbe v slovenskem jeziku oziroma uraden prevod ponudbe v slovenski jezik. Morebitne napake v prevodu gredo izključno v breme ponudnika.</w:t>
      </w:r>
    </w:p>
    <w:p w14:paraId="40D8CA8A" w14:textId="4261DFE7" w:rsidR="00704DD4" w:rsidRPr="00C92D85" w:rsidRDefault="00C92D85" w:rsidP="00C92D85">
      <w:pPr>
        <w:pStyle w:val="Naslov"/>
        <w:rPr>
          <w:sz w:val="20"/>
          <w:szCs w:val="20"/>
        </w:rPr>
      </w:pPr>
      <w:bookmarkStart w:id="110" w:name="_Toc236650277"/>
      <w:r>
        <w:rPr>
          <w:sz w:val="20"/>
          <w:szCs w:val="20"/>
        </w:rPr>
        <w:t>7.4</w:t>
      </w:r>
      <w:r>
        <w:rPr>
          <w:sz w:val="20"/>
          <w:szCs w:val="20"/>
        </w:rPr>
        <w:tab/>
      </w:r>
      <w:r w:rsidR="00704DD4" w:rsidRPr="00C92D85">
        <w:rPr>
          <w:sz w:val="20"/>
          <w:szCs w:val="20"/>
        </w:rPr>
        <w:t>Variantne ponudbe</w:t>
      </w:r>
      <w:bookmarkEnd w:id="110"/>
    </w:p>
    <w:p w14:paraId="57DEE5A0" w14:textId="77777777" w:rsidR="00704DD4" w:rsidRPr="0089327C" w:rsidRDefault="00704DD4" w:rsidP="004443B4">
      <w:pPr>
        <w:jc w:val="both"/>
        <w:rPr>
          <w:rFonts w:ascii="Arial" w:hAnsi="Arial" w:cs="Arial"/>
          <w:b/>
          <w:sz w:val="20"/>
          <w:szCs w:val="20"/>
        </w:rPr>
      </w:pPr>
      <w:r w:rsidRPr="0089327C">
        <w:rPr>
          <w:rFonts w:ascii="Arial" w:hAnsi="Arial" w:cs="Arial"/>
          <w:sz w:val="20"/>
          <w:szCs w:val="20"/>
        </w:rPr>
        <w:t>Variantne ponudbe niso dopustne in se ne bodo upoštevale.</w:t>
      </w:r>
    </w:p>
    <w:p w14:paraId="586A18B8" w14:textId="0432A2D8" w:rsidR="00704DD4" w:rsidRPr="00C92D85" w:rsidRDefault="00C92D85" w:rsidP="00C92D85">
      <w:pPr>
        <w:pStyle w:val="Naslov"/>
        <w:rPr>
          <w:sz w:val="20"/>
          <w:szCs w:val="20"/>
        </w:rPr>
      </w:pPr>
      <w:bookmarkStart w:id="111" w:name="_Toc236650278"/>
      <w:r>
        <w:rPr>
          <w:sz w:val="20"/>
          <w:szCs w:val="20"/>
        </w:rPr>
        <w:t>7.5</w:t>
      </w:r>
      <w:r>
        <w:rPr>
          <w:sz w:val="20"/>
          <w:szCs w:val="20"/>
        </w:rPr>
        <w:tab/>
      </w:r>
      <w:r w:rsidR="00704DD4" w:rsidRPr="00C92D85">
        <w:rPr>
          <w:sz w:val="20"/>
          <w:szCs w:val="20"/>
        </w:rPr>
        <w:t>Obseg ponudbe</w:t>
      </w:r>
      <w:bookmarkEnd w:id="111"/>
    </w:p>
    <w:p w14:paraId="3DCA26EA" w14:textId="77777777" w:rsidR="00E656A5" w:rsidRPr="00181D7B" w:rsidRDefault="00E656A5" w:rsidP="00E656A5">
      <w:pPr>
        <w:jc w:val="both"/>
        <w:rPr>
          <w:rFonts w:ascii="Arial" w:hAnsi="Arial" w:cs="Arial"/>
          <w:strike/>
          <w:sz w:val="20"/>
          <w:szCs w:val="20"/>
        </w:rPr>
      </w:pPr>
      <w:r w:rsidRPr="00181D7B">
        <w:rPr>
          <w:rFonts w:ascii="Arial" w:hAnsi="Arial" w:cs="Arial"/>
          <w:sz w:val="20"/>
          <w:szCs w:val="20"/>
        </w:rPr>
        <w:t>Ponudba se mora nanašati na celotno naročilo.</w:t>
      </w:r>
    </w:p>
    <w:p w14:paraId="43A04407" w14:textId="50A1EAC3" w:rsidR="00130922" w:rsidRPr="00C92D85" w:rsidRDefault="00C92D85" w:rsidP="00C92D85">
      <w:pPr>
        <w:pStyle w:val="Naslov"/>
        <w:rPr>
          <w:sz w:val="20"/>
          <w:szCs w:val="20"/>
        </w:rPr>
      </w:pPr>
      <w:bookmarkStart w:id="112" w:name="_Toc130197582"/>
      <w:bookmarkStart w:id="113" w:name="_Toc130198083"/>
      <w:bookmarkStart w:id="114" w:name="_Toc130198143"/>
      <w:bookmarkStart w:id="115" w:name="_Toc130799604"/>
      <w:bookmarkStart w:id="116" w:name="_Toc132106375"/>
      <w:bookmarkStart w:id="117" w:name="_Toc132424989"/>
      <w:bookmarkStart w:id="118" w:name="_Toc132432238"/>
      <w:bookmarkStart w:id="119" w:name="_Toc157334771"/>
      <w:bookmarkStart w:id="120" w:name="_Toc236650279"/>
      <w:r>
        <w:rPr>
          <w:sz w:val="20"/>
          <w:szCs w:val="20"/>
        </w:rPr>
        <w:t>7.6</w:t>
      </w:r>
      <w:r>
        <w:rPr>
          <w:sz w:val="20"/>
          <w:szCs w:val="20"/>
        </w:rPr>
        <w:tab/>
      </w:r>
      <w:r w:rsidR="00130922" w:rsidRPr="00C92D85">
        <w:rPr>
          <w:sz w:val="20"/>
          <w:szCs w:val="20"/>
        </w:rPr>
        <w:t>Veljavnost ponudbe</w:t>
      </w:r>
      <w:bookmarkEnd w:id="112"/>
      <w:bookmarkEnd w:id="113"/>
      <w:bookmarkEnd w:id="114"/>
      <w:bookmarkEnd w:id="115"/>
      <w:bookmarkEnd w:id="116"/>
      <w:bookmarkEnd w:id="117"/>
      <w:bookmarkEnd w:id="118"/>
      <w:bookmarkEnd w:id="119"/>
      <w:bookmarkEnd w:id="120"/>
      <w:r w:rsidR="00130922" w:rsidRPr="00C92D85">
        <w:rPr>
          <w:sz w:val="20"/>
          <w:szCs w:val="20"/>
        </w:rPr>
        <w:t xml:space="preserve"> </w:t>
      </w:r>
    </w:p>
    <w:p w14:paraId="765E8879" w14:textId="5C0C6F9F" w:rsidR="00130922" w:rsidRDefault="00130922" w:rsidP="004443B4">
      <w:pPr>
        <w:jc w:val="both"/>
        <w:rPr>
          <w:rFonts w:ascii="Arial" w:hAnsi="Arial" w:cs="Arial"/>
          <w:sz w:val="20"/>
          <w:szCs w:val="20"/>
        </w:rPr>
      </w:pPr>
      <w:r w:rsidRPr="0089327C">
        <w:rPr>
          <w:rFonts w:ascii="Arial" w:hAnsi="Arial" w:cs="Arial"/>
          <w:sz w:val="20"/>
          <w:szCs w:val="20"/>
        </w:rPr>
        <w:t xml:space="preserve">Ponudba mora veljati najmanj </w:t>
      </w:r>
      <w:r w:rsidR="00DD6B53" w:rsidRPr="0089327C">
        <w:rPr>
          <w:rFonts w:ascii="Arial" w:hAnsi="Arial" w:cs="Arial"/>
          <w:sz w:val="20"/>
          <w:szCs w:val="20"/>
        </w:rPr>
        <w:t>1</w:t>
      </w:r>
      <w:r w:rsidR="001B399E">
        <w:rPr>
          <w:rFonts w:ascii="Arial" w:hAnsi="Arial" w:cs="Arial"/>
          <w:sz w:val="20"/>
          <w:szCs w:val="20"/>
        </w:rPr>
        <w:t>5</w:t>
      </w:r>
      <w:r w:rsidR="00DD6B53" w:rsidRPr="0089327C">
        <w:rPr>
          <w:rFonts w:ascii="Arial" w:hAnsi="Arial" w:cs="Arial"/>
          <w:sz w:val="20"/>
          <w:szCs w:val="20"/>
        </w:rPr>
        <w:t>0</w:t>
      </w:r>
      <w:r w:rsidRPr="0089327C">
        <w:rPr>
          <w:rFonts w:ascii="Arial" w:hAnsi="Arial" w:cs="Arial"/>
          <w:sz w:val="20"/>
          <w:szCs w:val="20"/>
        </w:rPr>
        <w:t xml:space="preserve"> dni, od skrajnega roka za predložitev ponudbe. </w:t>
      </w:r>
    </w:p>
    <w:p w14:paraId="0F13FBC8" w14:textId="6E4E5BE1" w:rsidR="00BE2148" w:rsidRDefault="00BE2148" w:rsidP="004443B4">
      <w:pPr>
        <w:jc w:val="both"/>
        <w:rPr>
          <w:rFonts w:ascii="Arial" w:hAnsi="Arial" w:cs="Arial"/>
          <w:sz w:val="20"/>
          <w:szCs w:val="20"/>
        </w:rPr>
      </w:pPr>
      <w:r w:rsidRPr="00A62DE5">
        <w:rPr>
          <w:rFonts w:ascii="Arial" w:hAnsi="Arial" w:cs="Arial"/>
          <w:sz w:val="20"/>
          <w:szCs w:val="20"/>
        </w:rPr>
        <w:t>V izjemnih okoliščinah bo naročnik lahko zahteval, da ponudniki podaljšajo čas veljavnosti ponudb za določeno dodatno obdobje.</w:t>
      </w:r>
    </w:p>
    <w:p w14:paraId="017BCA14" w14:textId="4179D83A" w:rsidR="00D576E1" w:rsidRPr="00DF2BE6" w:rsidRDefault="00D576E1" w:rsidP="00D576E1">
      <w:pPr>
        <w:pStyle w:val="Naslov"/>
        <w:rPr>
          <w:sz w:val="20"/>
          <w:szCs w:val="20"/>
        </w:rPr>
      </w:pPr>
      <w:bookmarkStart w:id="121" w:name="_Toc236650280"/>
      <w:r w:rsidRPr="00DF2BE6">
        <w:rPr>
          <w:sz w:val="20"/>
          <w:szCs w:val="20"/>
        </w:rPr>
        <w:t>7.7</w:t>
      </w:r>
      <w:r w:rsidRPr="00DF2BE6">
        <w:rPr>
          <w:sz w:val="20"/>
          <w:szCs w:val="20"/>
        </w:rPr>
        <w:tab/>
        <w:t>Rok iz</w:t>
      </w:r>
      <w:r w:rsidR="00E71BC5">
        <w:rPr>
          <w:sz w:val="20"/>
          <w:szCs w:val="20"/>
        </w:rPr>
        <w:t>vedbe</w:t>
      </w:r>
      <w:bookmarkEnd w:id="121"/>
    </w:p>
    <w:p w14:paraId="692C8485" w14:textId="30677204" w:rsidR="00D576E1" w:rsidRPr="00DF2BE6" w:rsidRDefault="00D576E1" w:rsidP="00510F3C">
      <w:pPr>
        <w:pStyle w:val="Naslov"/>
        <w:jc w:val="both"/>
        <w:rPr>
          <w:b w:val="0"/>
          <w:bCs w:val="0"/>
          <w:sz w:val="20"/>
          <w:szCs w:val="20"/>
        </w:rPr>
      </w:pPr>
      <w:bookmarkStart w:id="122" w:name="_Toc229499478"/>
      <w:bookmarkStart w:id="123" w:name="_Toc236650281"/>
      <w:bookmarkStart w:id="124" w:name="_Toc214877701"/>
      <w:bookmarkStart w:id="125" w:name="_Toc215058419"/>
      <w:bookmarkStart w:id="126" w:name="_Toc215141526"/>
      <w:r w:rsidRPr="00DF2BE6">
        <w:rPr>
          <w:b w:val="0"/>
          <w:bCs w:val="0"/>
          <w:sz w:val="20"/>
          <w:szCs w:val="20"/>
        </w:rPr>
        <w:t xml:space="preserve">Rok </w:t>
      </w:r>
      <w:r w:rsidR="00510F3C" w:rsidRPr="00DF2BE6">
        <w:rPr>
          <w:b w:val="0"/>
          <w:bCs w:val="0"/>
          <w:sz w:val="20"/>
          <w:szCs w:val="20"/>
        </w:rPr>
        <w:t>iz</w:t>
      </w:r>
      <w:r w:rsidR="00E71BC5">
        <w:rPr>
          <w:b w:val="0"/>
          <w:bCs w:val="0"/>
          <w:sz w:val="20"/>
          <w:szCs w:val="20"/>
        </w:rPr>
        <w:t>vedbe</w:t>
      </w:r>
      <w:r w:rsidR="00510F3C" w:rsidRPr="00DF2BE6">
        <w:rPr>
          <w:b w:val="0"/>
          <w:bCs w:val="0"/>
          <w:sz w:val="20"/>
          <w:szCs w:val="20"/>
        </w:rPr>
        <w:t xml:space="preserve"> </w:t>
      </w:r>
      <w:r w:rsidRPr="00DF2BE6">
        <w:rPr>
          <w:b w:val="0"/>
          <w:bCs w:val="0"/>
          <w:sz w:val="20"/>
          <w:szCs w:val="20"/>
        </w:rPr>
        <w:t xml:space="preserve">je </w:t>
      </w:r>
      <w:r w:rsidR="001E7862" w:rsidRPr="001E7862">
        <w:rPr>
          <w:sz w:val="20"/>
          <w:szCs w:val="20"/>
        </w:rPr>
        <w:t>3 mesece od uvedbe v delo</w:t>
      </w:r>
      <w:r w:rsidRPr="00DF2BE6">
        <w:rPr>
          <w:b w:val="0"/>
          <w:bCs w:val="0"/>
          <w:sz w:val="20"/>
          <w:szCs w:val="20"/>
        </w:rPr>
        <w:t xml:space="preserve">, ki mora biti izvedena najkasneje v roku </w:t>
      </w:r>
      <w:r w:rsidR="001B399E">
        <w:rPr>
          <w:b w:val="0"/>
          <w:bCs w:val="0"/>
          <w:sz w:val="20"/>
          <w:szCs w:val="20"/>
        </w:rPr>
        <w:t>10</w:t>
      </w:r>
      <w:r w:rsidRPr="00DF2BE6">
        <w:rPr>
          <w:b w:val="0"/>
          <w:bCs w:val="0"/>
          <w:sz w:val="20"/>
          <w:szCs w:val="20"/>
        </w:rPr>
        <w:t xml:space="preserve"> dni po podpisu pogodbe.</w:t>
      </w:r>
      <w:bookmarkEnd w:id="122"/>
      <w:bookmarkEnd w:id="123"/>
      <w:r w:rsidRPr="00DF2BE6">
        <w:rPr>
          <w:b w:val="0"/>
          <w:bCs w:val="0"/>
          <w:sz w:val="20"/>
          <w:szCs w:val="20"/>
        </w:rPr>
        <w:t xml:space="preserve"> </w:t>
      </w:r>
      <w:bookmarkEnd w:id="124"/>
      <w:bookmarkEnd w:id="125"/>
      <w:bookmarkEnd w:id="126"/>
    </w:p>
    <w:p w14:paraId="43774207" w14:textId="6975594D" w:rsidR="00130922" w:rsidRPr="00C92D85" w:rsidRDefault="00C92D85" w:rsidP="00C92D85">
      <w:pPr>
        <w:pStyle w:val="Naslov"/>
        <w:rPr>
          <w:sz w:val="20"/>
          <w:szCs w:val="20"/>
        </w:rPr>
      </w:pPr>
      <w:bookmarkStart w:id="127" w:name="_Toc236650282"/>
      <w:r>
        <w:rPr>
          <w:sz w:val="20"/>
          <w:szCs w:val="20"/>
        </w:rPr>
        <w:t>7.</w:t>
      </w:r>
      <w:r w:rsidR="00D576E1">
        <w:rPr>
          <w:sz w:val="20"/>
          <w:szCs w:val="20"/>
        </w:rPr>
        <w:t>8</w:t>
      </w:r>
      <w:r>
        <w:rPr>
          <w:sz w:val="20"/>
          <w:szCs w:val="20"/>
        </w:rPr>
        <w:tab/>
      </w:r>
      <w:r w:rsidR="00130922" w:rsidRPr="00716C72">
        <w:rPr>
          <w:sz w:val="20"/>
          <w:szCs w:val="20"/>
        </w:rPr>
        <w:t>Plačilni pogoji - rok plačila</w:t>
      </w:r>
      <w:bookmarkEnd w:id="127"/>
    </w:p>
    <w:p w14:paraId="745EB4D3" w14:textId="5D04DCB4" w:rsidR="008B69AF" w:rsidRPr="00341966" w:rsidRDefault="00130922" w:rsidP="004443B4">
      <w:pPr>
        <w:jc w:val="both"/>
        <w:rPr>
          <w:rFonts w:ascii="Arial" w:hAnsi="Arial" w:cs="Arial"/>
          <w:strike/>
          <w:color w:val="8064A2" w:themeColor="accent4"/>
          <w:sz w:val="20"/>
          <w:szCs w:val="20"/>
        </w:rPr>
      </w:pPr>
      <w:r w:rsidRPr="0089327C">
        <w:rPr>
          <w:rFonts w:ascii="Arial" w:hAnsi="Arial" w:cs="Arial"/>
          <w:sz w:val="20"/>
          <w:szCs w:val="20"/>
        </w:rPr>
        <w:t>Plačilni rok je 30 dni, od datuma prejema računa</w:t>
      </w:r>
      <w:r w:rsidR="00341966">
        <w:rPr>
          <w:rFonts w:ascii="Arial" w:hAnsi="Arial" w:cs="Arial"/>
          <w:sz w:val="20"/>
          <w:szCs w:val="20"/>
        </w:rPr>
        <w:t>.</w:t>
      </w:r>
      <w:r w:rsidR="00837212" w:rsidRPr="00837212">
        <w:t xml:space="preserve"> </w:t>
      </w:r>
    </w:p>
    <w:p w14:paraId="0AC6D73F" w14:textId="77777777" w:rsidR="008B69AF" w:rsidRDefault="008B69AF" w:rsidP="004443B4">
      <w:pPr>
        <w:jc w:val="both"/>
        <w:rPr>
          <w:rFonts w:ascii="Arial" w:hAnsi="Arial" w:cs="Arial"/>
          <w:color w:val="8064A2" w:themeColor="accent4"/>
          <w:sz w:val="20"/>
          <w:szCs w:val="20"/>
        </w:rPr>
      </w:pPr>
    </w:p>
    <w:p w14:paraId="736E5E78" w14:textId="1A3D0568" w:rsidR="00F1312F" w:rsidRPr="00DF2BE6" w:rsidRDefault="00B2341E" w:rsidP="004443B4">
      <w:pPr>
        <w:jc w:val="both"/>
        <w:rPr>
          <w:rFonts w:ascii="Arial" w:hAnsi="Arial" w:cs="Arial"/>
          <w:sz w:val="20"/>
          <w:szCs w:val="20"/>
        </w:rPr>
      </w:pPr>
      <w:r w:rsidRPr="00DF2BE6">
        <w:rPr>
          <w:rFonts w:ascii="Arial" w:hAnsi="Arial" w:cs="Arial"/>
          <w:sz w:val="20"/>
          <w:szCs w:val="20"/>
        </w:rPr>
        <w:t>Način obračunavanja in plačilni pogoji so razvidni iz priloženega vzorca pogodbe</w:t>
      </w:r>
      <w:r w:rsidR="006A24F0" w:rsidRPr="00DF2BE6">
        <w:rPr>
          <w:rFonts w:ascii="Arial" w:hAnsi="Arial" w:cs="Arial"/>
          <w:sz w:val="20"/>
          <w:szCs w:val="20"/>
        </w:rPr>
        <w:t xml:space="preserve"> in razpisne dokumentacije</w:t>
      </w:r>
      <w:r w:rsidRPr="00DF2BE6">
        <w:rPr>
          <w:rFonts w:ascii="Arial" w:hAnsi="Arial" w:cs="Arial"/>
          <w:sz w:val="20"/>
          <w:szCs w:val="20"/>
        </w:rPr>
        <w:t>.</w:t>
      </w:r>
    </w:p>
    <w:p w14:paraId="7BE3C513" w14:textId="77777777" w:rsidR="00C654D1" w:rsidRPr="00DF2BE6" w:rsidRDefault="00C654D1" w:rsidP="004443B4">
      <w:pPr>
        <w:jc w:val="both"/>
        <w:rPr>
          <w:rFonts w:ascii="Arial" w:hAnsi="Arial" w:cs="Arial"/>
          <w:sz w:val="20"/>
          <w:szCs w:val="20"/>
        </w:rPr>
      </w:pPr>
    </w:p>
    <w:p w14:paraId="4154B324" w14:textId="1753BFE7" w:rsidR="00D1135E" w:rsidRPr="00274230" w:rsidRDefault="00D1135E" w:rsidP="00D1135E">
      <w:pPr>
        <w:pStyle w:val="Naslov"/>
        <w:rPr>
          <w:sz w:val="20"/>
          <w:szCs w:val="20"/>
        </w:rPr>
      </w:pPr>
      <w:bookmarkStart w:id="128" w:name="_Toc236650283"/>
      <w:r>
        <w:rPr>
          <w:sz w:val="20"/>
          <w:szCs w:val="20"/>
        </w:rPr>
        <w:t>8.</w:t>
      </w:r>
      <w:r>
        <w:rPr>
          <w:sz w:val="20"/>
          <w:szCs w:val="20"/>
        </w:rPr>
        <w:tab/>
      </w:r>
      <w:r w:rsidR="001038FA" w:rsidRPr="00274230">
        <w:rPr>
          <w:sz w:val="20"/>
          <w:szCs w:val="20"/>
        </w:rPr>
        <w:t>Zahteve naročnika</w:t>
      </w:r>
      <w:bookmarkEnd w:id="128"/>
      <w:r w:rsidRPr="00274230">
        <w:rPr>
          <w:sz w:val="20"/>
          <w:szCs w:val="20"/>
        </w:rPr>
        <w:t xml:space="preserve">  </w:t>
      </w:r>
    </w:p>
    <w:p w14:paraId="70664ED6" w14:textId="3FDCB937" w:rsidR="00DB5AAC" w:rsidRPr="00DB5AAC" w:rsidRDefault="00671884" w:rsidP="00DB5AAC">
      <w:pPr>
        <w:tabs>
          <w:tab w:val="left" w:pos="567"/>
        </w:tabs>
        <w:jc w:val="both"/>
        <w:rPr>
          <w:rFonts w:ascii="Arial" w:hAnsi="Arial" w:cs="Arial"/>
          <w:sz w:val="20"/>
          <w:szCs w:val="20"/>
        </w:rPr>
      </w:pPr>
      <w:r w:rsidRPr="00274230">
        <w:rPr>
          <w:rFonts w:ascii="Arial" w:hAnsi="Arial" w:cs="Arial"/>
          <w:sz w:val="20"/>
          <w:szCs w:val="20"/>
        </w:rPr>
        <w:t xml:space="preserve">Zahteve naročnika so natančneje opisane v </w:t>
      </w:r>
      <w:r w:rsidR="001E7862">
        <w:rPr>
          <w:rFonts w:ascii="Arial" w:hAnsi="Arial" w:cs="Arial"/>
          <w:sz w:val="20"/>
          <w:szCs w:val="20"/>
        </w:rPr>
        <w:t>Obrazcu 1</w:t>
      </w:r>
      <w:r w:rsidR="00F21BD6">
        <w:rPr>
          <w:rFonts w:ascii="Arial" w:hAnsi="Arial" w:cs="Arial"/>
          <w:sz w:val="20"/>
          <w:szCs w:val="20"/>
        </w:rPr>
        <w:t>6</w:t>
      </w:r>
      <w:r w:rsidR="001E7862">
        <w:rPr>
          <w:rFonts w:ascii="Arial" w:hAnsi="Arial" w:cs="Arial"/>
          <w:sz w:val="20"/>
          <w:szCs w:val="20"/>
        </w:rPr>
        <w:t>: Tehnične zahteve.</w:t>
      </w:r>
    </w:p>
    <w:p w14:paraId="411AFA74" w14:textId="77777777" w:rsidR="001038FA" w:rsidRDefault="001038FA" w:rsidP="004443B4">
      <w:pPr>
        <w:jc w:val="both"/>
        <w:rPr>
          <w:rFonts w:ascii="Arial" w:hAnsi="Arial" w:cs="Arial"/>
          <w:sz w:val="20"/>
          <w:szCs w:val="20"/>
        </w:rPr>
      </w:pPr>
    </w:p>
    <w:p w14:paraId="2B380141" w14:textId="7CB72D29" w:rsidR="00CB18C1" w:rsidRPr="00A62DE5" w:rsidRDefault="00CB18C1" w:rsidP="004C1C3C">
      <w:pPr>
        <w:widowControl w:val="0"/>
        <w:rPr>
          <w:rFonts w:ascii="Arial" w:hAnsi="Arial" w:cs="Arial"/>
          <w:b/>
          <w:sz w:val="20"/>
          <w:szCs w:val="20"/>
        </w:rPr>
      </w:pPr>
      <w:r w:rsidRPr="00A62DE5">
        <w:rPr>
          <w:rFonts w:ascii="Arial" w:hAnsi="Arial" w:cs="Arial"/>
          <w:b/>
          <w:sz w:val="20"/>
          <w:szCs w:val="20"/>
        </w:rPr>
        <w:t>Dokazilo:</w:t>
      </w:r>
    </w:p>
    <w:p w14:paraId="2877AF28" w14:textId="27C0CF30" w:rsidR="00CB18C1" w:rsidRPr="00DF2BE6" w:rsidRDefault="00CB18C1" w:rsidP="00CB18C1">
      <w:pPr>
        <w:widowControl w:val="0"/>
        <w:numPr>
          <w:ilvl w:val="0"/>
          <w:numId w:val="8"/>
        </w:numPr>
        <w:tabs>
          <w:tab w:val="clear" w:pos="371"/>
          <w:tab w:val="num" w:pos="1069"/>
        </w:tabs>
        <w:ind w:left="1069"/>
        <w:rPr>
          <w:rFonts w:ascii="Arial" w:hAnsi="Arial" w:cs="Arial"/>
          <w:sz w:val="20"/>
          <w:szCs w:val="20"/>
        </w:rPr>
      </w:pPr>
      <w:r w:rsidRPr="00DF2BE6">
        <w:rPr>
          <w:rFonts w:ascii="Arial" w:hAnsi="Arial" w:cs="Arial"/>
          <w:sz w:val="20"/>
          <w:szCs w:val="20"/>
        </w:rPr>
        <w:t xml:space="preserve">podpisan in žigosan Razpisni obrazec </w:t>
      </w:r>
      <w:r w:rsidR="00F21BD6" w:rsidRPr="00F21BD6">
        <w:rPr>
          <w:rFonts w:ascii="Arial" w:hAnsi="Arial" w:cs="Arial"/>
          <w:sz w:val="20"/>
          <w:szCs w:val="20"/>
        </w:rPr>
        <w:t>16</w:t>
      </w:r>
      <w:r w:rsidR="00F21BD6" w:rsidRPr="00DF2BE6">
        <w:rPr>
          <w:rFonts w:ascii="Arial" w:hAnsi="Arial" w:cs="Arial"/>
          <w:sz w:val="20"/>
          <w:szCs w:val="20"/>
        </w:rPr>
        <w:t xml:space="preserve"> </w:t>
      </w:r>
      <w:r w:rsidR="00F75410" w:rsidRPr="00DF2BE6">
        <w:rPr>
          <w:rFonts w:ascii="Arial" w:hAnsi="Arial" w:cs="Arial"/>
          <w:sz w:val="20"/>
          <w:szCs w:val="20"/>
        </w:rPr>
        <w:t>Tehnične zahteve</w:t>
      </w:r>
    </w:p>
    <w:p w14:paraId="1E52D42F" w14:textId="77777777" w:rsidR="006F6C07" w:rsidRDefault="00D1135E" w:rsidP="003A2642">
      <w:pPr>
        <w:pStyle w:val="Naslov"/>
        <w:rPr>
          <w:sz w:val="20"/>
          <w:szCs w:val="20"/>
        </w:rPr>
      </w:pPr>
      <w:bookmarkStart w:id="129" w:name="_Toc236650284"/>
      <w:bookmarkStart w:id="130" w:name="_Toc90360000"/>
      <w:bookmarkEnd w:id="97"/>
      <w:bookmarkEnd w:id="98"/>
      <w:r w:rsidRPr="00A62DE5">
        <w:rPr>
          <w:sz w:val="20"/>
          <w:szCs w:val="20"/>
        </w:rPr>
        <w:t>9</w:t>
      </w:r>
      <w:r w:rsidR="00C92D85" w:rsidRPr="00A62DE5">
        <w:rPr>
          <w:sz w:val="20"/>
          <w:szCs w:val="20"/>
        </w:rPr>
        <w:t>.</w:t>
      </w:r>
      <w:r w:rsidR="00C92D85" w:rsidRPr="00A62DE5">
        <w:rPr>
          <w:sz w:val="20"/>
          <w:szCs w:val="20"/>
        </w:rPr>
        <w:tab/>
      </w:r>
      <w:r w:rsidR="00902FE2" w:rsidRPr="00A62DE5">
        <w:rPr>
          <w:sz w:val="20"/>
          <w:szCs w:val="20"/>
        </w:rPr>
        <w:t>Finančn</w:t>
      </w:r>
      <w:r w:rsidR="006F6C07">
        <w:rPr>
          <w:sz w:val="20"/>
          <w:szCs w:val="20"/>
        </w:rPr>
        <w:t>a zavarovanja</w:t>
      </w:r>
      <w:bookmarkEnd w:id="129"/>
    </w:p>
    <w:p w14:paraId="28C0B34C" w14:textId="6DC937A2" w:rsidR="00A46BBB" w:rsidRPr="005D2798" w:rsidRDefault="006F6C07" w:rsidP="003A2642">
      <w:pPr>
        <w:pStyle w:val="Naslov"/>
        <w:rPr>
          <w:sz w:val="20"/>
          <w:szCs w:val="20"/>
        </w:rPr>
      </w:pPr>
      <w:bookmarkStart w:id="131" w:name="_Toc236650285"/>
      <w:r w:rsidRPr="005D2798">
        <w:rPr>
          <w:sz w:val="20"/>
          <w:szCs w:val="20"/>
        </w:rPr>
        <w:t xml:space="preserve">9.1 Finančno zavarovanje </w:t>
      </w:r>
      <w:bookmarkEnd w:id="130"/>
      <w:r w:rsidR="00A46BBB" w:rsidRPr="005D2798">
        <w:rPr>
          <w:sz w:val="20"/>
          <w:szCs w:val="20"/>
        </w:rPr>
        <w:t xml:space="preserve"> </w:t>
      </w:r>
      <w:r w:rsidR="00671884" w:rsidRPr="005D2798">
        <w:rPr>
          <w:sz w:val="20"/>
        </w:rPr>
        <w:t>za dobro izvedbo pogodbenih obveznosti</w:t>
      </w:r>
      <w:bookmarkEnd w:id="131"/>
    </w:p>
    <w:p w14:paraId="6CDF261F" w14:textId="77777777" w:rsidR="00463DF2" w:rsidRDefault="00463DF2" w:rsidP="00A46BBB">
      <w:pPr>
        <w:ind w:left="720"/>
        <w:jc w:val="both"/>
        <w:rPr>
          <w:rFonts w:ascii="Arial" w:hAnsi="Arial" w:cs="Arial"/>
          <w:b/>
          <w:sz w:val="20"/>
          <w:szCs w:val="20"/>
        </w:rPr>
      </w:pPr>
    </w:p>
    <w:p w14:paraId="719F7E3E" w14:textId="16EE81DD" w:rsidR="006668EA" w:rsidRPr="00A62DE5" w:rsidRDefault="00953A38" w:rsidP="00A46BBB">
      <w:pPr>
        <w:autoSpaceDE w:val="0"/>
        <w:autoSpaceDN w:val="0"/>
        <w:adjustRightInd w:val="0"/>
        <w:jc w:val="both"/>
        <w:rPr>
          <w:rFonts w:ascii="Arial" w:hAnsi="Arial" w:cs="Arial"/>
          <w:sz w:val="20"/>
          <w:szCs w:val="20"/>
        </w:rPr>
      </w:pPr>
      <w:bookmarkStart w:id="132" w:name="_Hlk110583465"/>
      <w:r w:rsidRPr="00A62DE5">
        <w:rPr>
          <w:rFonts w:ascii="Arial" w:hAnsi="Arial" w:cs="Arial"/>
          <w:sz w:val="20"/>
          <w:szCs w:val="20"/>
        </w:rPr>
        <w:t>V roku 10 (desetih</w:t>
      </w:r>
      <w:r w:rsidR="006241A7" w:rsidRPr="00A62DE5">
        <w:rPr>
          <w:rFonts w:ascii="Arial" w:hAnsi="Arial" w:cs="Arial"/>
          <w:sz w:val="20"/>
          <w:szCs w:val="20"/>
        </w:rPr>
        <w:t>)</w:t>
      </w:r>
      <w:r w:rsidRPr="00A62DE5">
        <w:rPr>
          <w:rFonts w:ascii="Arial" w:hAnsi="Arial" w:cs="Arial"/>
          <w:sz w:val="20"/>
          <w:szCs w:val="20"/>
        </w:rPr>
        <w:t xml:space="preserve"> dni po obojestranskem podpisu pogodbe mora </w:t>
      </w:r>
      <w:r w:rsidR="00671884">
        <w:rPr>
          <w:rFonts w:ascii="Arial" w:hAnsi="Arial" w:cs="Arial"/>
          <w:sz w:val="20"/>
          <w:szCs w:val="20"/>
        </w:rPr>
        <w:t>izvajalec</w:t>
      </w:r>
      <w:r w:rsidRPr="00A62DE5">
        <w:rPr>
          <w:rFonts w:ascii="Arial" w:hAnsi="Arial" w:cs="Arial"/>
          <w:sz w:val="20"/>
          <w:szCs w:val="20"/>
        </w:rPr>
        <w:t xml:space="preserve"> (izbrani ponudnik) naročniku predložiti </w:t>
      </w:r>
      <w:r w:rsidR="00A973A2" w:rsidRPr="00A62DE5">
        <w:rPr>
          <w:rFonts w:ascii="Arial" w:hAnsi="Arial" w:cs="Arial"/>
          <w:sz w:val="20"/>
          <w:szCs w:val="20"/>
        </w:rPr>
        <w:t xml:space="preserve">finančno zavarovanje </w:t>
      </w:r>
      <w:r w:rsidR="002C0829" w:rsidRPr="00A62DE5">
        <w:rPr>
          <w:rFonts w:ascii="Arial" w:hAnsi="Arial" w:cs="Arial"/>
          <w:sz w:val="20"/>
          <w:szCs w:val="20"/>
        </w:rPr>
        <w:t xml:space="preserve">v obliki </w:t>
      </w:r>
      <w:r w:rsidR="00013CC3" w:rsidRPr="00A62DE5">
        <w:rPr>
          <w:rFonts w:ascii="Arial" w:hAnsi="Arial" w:cs="Arial"/>
          <w:sz w:val="20"/>
          <w:szCs w:val="20"/>
        </w:rPr>
        <w:t xml:space="preserve">menice </w:t>
      </w:r>
      <w:r w:rsidR="002C0829" w:rsidRPr="00A62DE5">
        <w:rPr>
          <w:rFonts w:ascii="Arial" w:hAnsi="Arial" w:cs="Arial"/>
          <w:sz w:val="20"/>
          <w:szCs w:val="20"/>
        </w:rPr>
        <w:t xml:space="preserve">z menično izjavo </w:t>
      </w:r>
      <w:r w:rsidR="00671884">
        <w:rPr>
          <w:rFonts w:ascii="Arial" w:hAnsi="Arial" w:cs="Arial"/>
          <w:sz w:val="20"/>
          <w:szCs w:val="20"/>
        </w:rPr>
        <w:t>za</w:t>
      </w:r>
      <w:r w:rsidR="002C0829" w:rsidRPr="00A62DE5">
        <w:rPr>
          <w:rFonts w:ascii="Arial" w:hAnsi="Arial" w:cs="Arial"/>
          <w:sz w:val="20"/>
          <w:szCs w:val="20"/>
        </w:rPr>
        <w:t xml:space="preserve"> dobro izvedbo pogodbenih </w:t>
      </w:r>
      <w:r w:rsidR="00013CC3" w:rsidRPr="00A62DE5">
        <w:rPr>
          <w:rFonts w:ascii="Arial" w:hAnsi="Arial" w:cs="Arial"/>
          <w:sz w:val="20"/>
          <w:szCs w:val="20"/>
        </w:rPr>
        <w:t>obveznosti</w:t>
      </w:r>
      <w:r w:rsidR="00671884">
        <w:rPr>
          <w:rFonts w:ascii="Arial" w:hAnsi="Arial" w:cs="Arial"/>
          <w:sz w:val="20"/>
          <w:szCs w:val="20"/>
        </w:rPr>
        <w:t xml:space="preserve"> </w:t>
      </w:r>
      <w:r w:rsidR="00013CC3" w:rsidRPr="00A62DE5">
        <w:rPr>
          <w:rFonts w:ascii="Arial" w:hAnsi="Arial" w:cs="Arial"/>
          <w:sz w:val="20"/>
          <w:szCs w:val="20"/>
        </w:rPr>
        <w:t>v skladu z vzorcem, ki je sestavni del te razpisne dokumentacije</w:t>
      </w:r>
      <w:r w:rsidR="00671884">
        <w:rPr>
          <w:rFonts w:ascii="Arial" w:hAnsi="Arial" w:cs="Arial"/>
          <w:sz w:val="20"/>
          <w:szCs w:val="20"/>
        </w:rPr>
        <w:t xml:space="preserve"> </w:t>
      </w:r>
      <w:r w:rsidR="00013CC3" w:rsidRPr="00A62DE5">
        <w:rPr>
          <w:rFonts w:ascii="Arial" w:hAnsi="Arial" w:cs="Arial"/>
          <w:sz w:val="20"/>
          <w:szCs w:val="20"/>
        </w:rPr>
        <w:t xml:space="preserve">(razpisni obrazec </w:t>
      </w:r>
      <w:r w:rsidR="00013CC3" w:rsidRPr="00772418">
        <w:rPr>
          <w:rFonts w:ascii="Arial" w:hAnsi="Arial" w:cs="Arial"/>
          <w:sz w:val="20"/>
          <w:szCs w:val="20"/>
        </w:rPr>
        <w:t>1</w:t>
      </w:r>
      <w:r w:rsidR="00681943" w:rsidRPr="00772418">
        <w:rPr>
          <w:rFonts w:ascii="Arial" w:hAnsi="Arial" w:cs="Arial"/>
          <w:sz w:val="20"/>
          <w:szCs w:val="20"/>
        </w:rPr>
        <w:t>4</w:t>
      </w:r>
      <w:r w:rsidR="00284CB3">
        <w:rPr>
          <w:rFonts w:ascii="Arial" w:hAnsi="Arial" w:cs="Arial"/>
          <w:sz w:val="20"/>
          <w:szCs w:val="20"/>
        </w:rPr>
        <w:t xml:space="preserve"> </w:t>
      </w:r>
      <w:r w:rsidR="00013CC3" w:rsidRPr="00933418">
        <w:rPr>
          <w:rFonts w:ascii="Arial" w:hAnsi="Arial" w:cs="Arial"/>
          <w:sz w:val="20"/>
          <w:szCs w:val="20"/>
        </w:rPr>
        <w:t>-</w:t>
      </w:r>
      <w:r w:rsidR="00013CC3" w:rsidRPr="00A62DE5">
        <w:rPr>
          <w:rFonts w:ascii="Arial" w:hAnsi="Arial" w:cs="Arial"/>
          <w:sz w:val="20"/>
          <w:szCs w:val="20"/>
        </w:rPr>
        <w:t xml:space="preserve"> Vzorec menične izjave za dobro izvedbo pogodbenih obveznosti</w:t>
      </w:r>
      <w:r w:rsidR="00642436">
        <w:rPr>
          <w:rFonts w:ascii="Arial" w:hAnsi="Arial" w:cs="Arial"/>
          <w:sz w:val="20"/>
          <w:szCs w:val="20"/>
        </w:rPr>
        <w:t>)</w:t>
      </w:r>
      <w:r w:rsidR="00013CC3" w:rsidRPr="00A62DE5">
        <w:rPr>
          <w:rFonts w:ascii="Arial" w:hAnsi="Arial" w:cs="Arial"/>
          <w:sz w:val="20"/>
          <w:szCs w:val="20"/>
        </w:rPr>
        <w:t xml:space="preserve"> </w:t>
      </w:r>
      <w:r w:rsidR="00F207B0" w:rsidRPr="00A62DE5">
        <w:rPr>
          <w:rFonts w:ascii="Arial" w:hAnsi="Arial" w:cs="Arial"/>
          <w:sz w:val="20"/>
          <w:szCs w:val="20"/>
        </w:rPr>
        <w:t>v višini 10% pogodbene vrednosti z DDV</w:t>
      </w:r>
      <w:r w:rsidR="00671884">
        <w:rPr>
          <w:rFonts w:ascii="Arial" w:hAnsi="Arial" w:cs="Arial"/>
          <w:sz w:val="20"/>
          <w:szCs w:val="20"/>
        </w:rPr>
        <w:t>.</w:t>
      </w:r>
      <w:r w:rsidR="00F207B0" w:rsidRPr="00A62DE5">
        <w:rPr>
          <w:rFonts w:ascii="Arial" w:hAnsi="Arial" w:cs="Arial"/>
          <w:sz w:val="20"/>
          <w:szCs w:val="20"/>
        </w:rPr>
        <w:t xml:space="preserve"> </w:t>
      </w:r>
    </w:p>
    <w:p w14:paraId="3B12E988" w14:textId="4A1B0DB3" w:rsidR="006668EA" w:rsidRPr="00DF2BE6" w:rsidRDefault="006668EA" w:rsidP="00A46BBB">
      <w:pPr>
        <w:autoSpaceDE w:val="0"/>
        <w:autoSpaceDN w:val="0"/>
        <w:adjustRightInd w:val="0"/>
        <w:jc w:val="both"/>
        <w:rPr>
          <w:rFonts w:ascii="Arial" w:hAnsi="Arial" w:cs="Arial"/>
          <w:sz w:val="20"/>
          <w:szCs w:val="20"/>
        </w:rPr>
      </w:pPr>
      <w:r w:rsidRPr="00A62DE5">
        <w:rPr>
          <w:rFonts w:ascii="Arial" w:hAnsi="Arial" w:cs="Arial"/>
          <w:sz w:val="20"/>
          <w:szCs w:val="20"/>
        </w:rPr>
        <w:t xml:space="preserve">Finančno zavarovanje za dobro izvedbo pogodbenih obveznosti velja za ves čas trajanja pogodbenega razmerja in še 30 dni </w:t>
      </w:r>
      <w:r w:rsidRPr="00DF2BE6">
        <w:rPr>
          <w:rFonts w:ascii="Arial" w:hAnsi="Arial" w:cs="Arial"/>
          <w:sz w:val="20"/>
          <w:szCs w:val="20"/>
        </w:rPr>
        <w:t xml:space="preserve">po </w:t>
      </w:r>
      <w:r w:rsidR="00341966" w:rsidRPr="00DF2BE6">
        <w:rPr>
          <w:rFonts w:ascii="Arial" w:hAnsi="Arial" w:cs="Arial"/>
          <w:sz w:val="20"/>
          <w:szCs w:val="20"/>
        </w:rPr>
        <w:t>roku določenem za dokončanje del.</w:t>
      </w:r>
    </w:p>
    <w:p w14:paraId="3983410F" w14:textId="77777777" w:rsidR="006668EA" w:rsidRPr="00DF2BE6" w:rsidRDefault="006668EA" w:rsidP="00A46BBB">
      <w:pPr>
        <w:autoSpaceDE w:val="0"/>
        <w:autoSpaceDN w:val="0"/>
        <w:adjustRightInd w:val="0"/>
        <w:jc w:val="both"/>
        <w:rPr>
          <w:rFonts w:ascii="Arial" w:hAnsi="Arial" w:cs="Arial"/>
          <w:sz w:val="20"/>
          <w:szCs w:val="20"/>
        </w:rPr>
      </w:pPr>
    </w:p>
    <w:p w14:paraId="2AE03071" w14:textId="01F9BA62" w:rsidR="00783312" w:rsidRPr="00A62DE5" w:rsidRDefault="00783312" w:rsidP="00A46BBB">
      <w:pPr>
        <w:autoSpaceDE w:val="0"/>
        <w:autoSpaceDN w:val="0"/>
        <w:adjustRightInd w:val="0"/>
        <w:jc w:val="both"/>
        <w:rPr>
          <w:rFonts w:ascii="Arial" w:hAnsi="Arial" w:cs="Arial"/>
          <w:sz w:val="20"/>
          <w:szCs w:val="20"/>
        </w:rPr>
      </w:pPr>
      <w:r w:rsidRPr="00A62DE5">
        <w:rPr>
          <w:rFonts w:ascii="Arial" w:hAnsi="Arial" w:cs="Arial"/>
          <w:sz w:val="20"/>
          <w:szCs w:val="20"/>
        </w:rPr>
        <w:t>V primeru unovčitve finančnega zavarovanja mora izbrani ponudnik naročniku takoj izročiti novo.</w:t>
      </w:r>
    </w:p>
    <w:p w14:paraId="7838C287" w14:textId="77777777" w:rsidR="00A46BBB" w:rsidRPr="00A62DE5" w:rsidRDefault="00A46BBB" w:rsidP="00A46BBB">
      <w:pPr>
        <w:pStyle w:val="Odstavekseznama"/>
        <w:ind w:left="397"/>
        <w:jc w:val="both"/>
        <w:rPr>
          <w:rFonts w:ascii="Arial" w:hAnsi="Arial" w:cs="Arial"/>
          <w:sz w:val="20"/>
        </w:rPr>
      </w:pPr>
    </w:p>
    <w:p w14:paraId="6D98705C" w14:textId="4EEEBFA9" w:rsidR="00CA2554" w:rsidRPr="00A62DE5" w:rsidRDefault="00A46BBB" w:rsidP="00CA2554">
      <w:pPr>
        <w:jc w:val="both"/>
        <w:rPr>
          <w:rFonts w:ascii="Arial" w:hAnsi="Arial" w:cs="Arial"/>
          <w:sz w:val="20"/>
          <w:szCs w:val="20"/>
        </w:rPr>
      </w:pPr>
      <w:r w:rsidRPr="00A62DE5">
        <w:rPr>
          <w:rFonts w:ascii="Arial" w:hAnsi="Arial" w:cs="Arial"/>
          <w:b/>
          <w:sz w:val="20"/>
          <w:szCs w:val="20"/>
        </w:rPr>
        <w:t>Pogodba o izvedbi javnega naročila postane veljavna pod pogojem, da izbrani ponudnik predloži finančno zavarovanje za dobro izvedbo pogodbenih obveznosti.</w:t>
      </w:r>
      <w:r w:rsidRPr="00A62DE5">
        <w:rPr>
          <w:rFonts w:ascii="Arial" w:hAnsi="Arial" w:cs="Arial"/>
          <w:sz w:val="20"/>
          <w:szCs w:val="20"/>
        </w:rPr>
        <w:t xml:space="preserve">  </w:t>
      </w:r>
    </w:p>
    <w:p w14:paraId="462ED454" w14:textId="77777777" w:rsidR="006668EA" w:rsidRPr="00A62DE5" w:rsidRDefault="006668EA" w:rsidP="00CA2554">
      <w:pPr>
        <w:jc w:val="both"/>
        <w:rPr>
          <w:rFonts w:ascii="Arial" w:hAnsi="Arial" w:cs="Arial"/>
          <w:sz w:val="20"/>
          <w:szCs w:val="20"/>
        </w:rPr>
      </w:pPr>
    </w:p>
    <w:p w14:paraId="252CC0CA" w14:textId="5D53C28B" w:rsidR="006241A7" w:rsidRPr="00C230BF" w:rsidRDefault="006241A7" w:rsidP="006241A7">
      <w:pPr>
        <w:widowControl w:val="0"/>
        <w:jc w:val="both"/>
        <w:rPr>
          <w:rFonts w:ascii="Arial" w:hAnsi="Arial" w:cs="Arial"/>
          <w:sz w:val="20"/>
          <w:szCs w:val="20"/>
        </w:rPr>
      </w:pPr>
      <w:r w:rsidRPr="00C230BF">
        <w:rPr>
          <w:rFonts w:ascii="Arial" w:hAnsi="Arial" w:cs="Arial"/>
          <w:sz w:val="20"/>
          <w:szCs w:val="20"/>
        </w:rPr>
        <w:t>Uporabljena valuta finančnega zavarovanja mora biti enaka valuti javnega naročila. Finančno zavarovanje – menica z menično izjavo,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ECCB11" w14:textId="77777777" w:rsidR="006241A7" w:rsidRPr="00C230BF" w:rsidRDefault="006241A7" w:rsidP="006241A7">
      <w:pPr>
        <w:widowControl w:val="0"/>
        <w:jc w:val="both"/>
        <w:rPr>
          <w:rFonts w:ascii="Arial" w:hAnsi="Arial" w:cs="Arial"/>
          <w:sz w:val="20"/>
          <w:szCs w:val="20"/>
        </w:rPr>
      </w:pPr>
    </w:p>
    <w:p w14:paraId="5737222B" w14:textId="77777777" w:rsidR="006241A7" w:rsidRPr="00C230BF" w:rsidRDefault="006241A7" w:rsidP="006241A7">
      <w:pPr>
        <w:widowControl w:val="0"/>
        <w:jc w:val="both"/>
        <w:rPr>
          <w:rFonts w:ascii="Arial" w:hAnsi="Arial" w:cs="Arial"/>
          <w:sz w:val="20"/>
          <w:szCs w:val="20"/>
        </w:rPr>
      </w:pPr>
      <w:r w:rsidRPr="00C230BF">
        <w:rPr>
          <w:rFonts w:ascii="Arial" w:hAnsi="Arial" w:cs="Arial"/>
          <w:sz w:val="20"/>
          <w:szCs w:val="20"/>
        </w:rPr>
        <w:t>Naročnik bo unovčil finančno zavarovanje za dobro izvedbo obveznosti v primeru:</w:t>
      </w:r>
    </w:p>
    <w:p w14:paraId="7926A109" w14:textId="77777777" w:rsidR="006241A7" w:rsidRDefault="006241A7" w:rsidP="006241A7">
      <w:pPr>
        <w:widowControl w:val="0"/>
        <w:jc w:val="both"/>
        <w:rPr>
          <w:rFonts w:ascii="Arial" w:hAnsi="Arial" w:cs="Arial"/>
          <w:sz w:val="20"/>
          <w:szCs w:val="20"/>
        </w:rPr>
      </w:pPr>
      <w:r w:rsidRPr="00C230BF">
        <w:rPr>
          <w:rFonts w:ascii="Arial" w:hAnsi="Arial" w:cs="Arial"/>
          <w:sz w:val="20"/>
          <w:szCs w:val="20"/>
        </w:rPr>
        <w:t>•</w:t>
      </w:r>
      <w:r w:rsidRPr="00C230BF">
        <w:rPr>
          <w:rFonts w:ascii="Arial" w:hAnsi="Arial" w:cs="Arial"/>
          <w:sz w:val="20"/>
          <w:szCs w:val="20"/>
        </w:rPr>
        <w:tab/>
        <w:t xml:space="preserve">če izbrani ponudnik ne bo pričel izvajati svojih pogodbenih obveznosti v skladu z določili </w:t>
      </w:r>
    </w:p>
    <w:p w14:paraId="59FCD92B" w14:textId="77777777" w:rsidR="006241A7" w:rsidRPr="00C230BF" w:rsidRDefault="006241A7" w:rsidP="006241A7">
      <w:pPr>
        <w:widowControl w:val="0"/>
        <w:jc w:val="both"/>
        <w:rPr>
          <w:rFonts w:ascii="Arial" w:hAnsi="Arial" w:cs="Arial"/>
          <w:sz w:val="20"/>
          <w:szCs w:val="20"/>
        </w:rPr>
      </w:pPr>
      <w:r>
        <w:rPr>
          <w:rFonts w:ascii="Arial" w:hAnsi="Arial" w:cs="Arial"/>
          <w:sz w:val="20"/>
          <w:szCs w:val="20"/>
        </w:rPr>
        <w:t xml:space="preserve">             </w:t>
      </w:r>
      <w:r w:rsidRPr="00C230BF">
        <w:rPr>
          <w:rFonts w:ascii="Arial" w:hAnsi="Arial" w:cs="Arial"/>
          <w:sz w:val="20"/>
          <w:szCs w:val="20"/>
        </w:rPr>
        <w:t>pogodbe,</w:t>
      </w:r>
    </w:p>
    <w:p w14:paraId="54242D0C" w14:textId="77777777" w:rsidR="006241A7" w:rsidRPr="00C230BF" w:rsidRDefault="006241A7" w:rsidP="006241A7">
      <w:pPr>
        <w:widowControl w:val="0"/>
        <w:jc w:val="both"/>
        <w:rPr>
          <w:rFonts w:ascii="Arial" w:hAnsi="Arial" w:cs="Arial"/>
          <w:sz w:val="20"/>
          <w:szCs w:val="20"/>
        </w:rPr>
      </w:pPr>
      <w:r w:rsidRPr="00C230BF">
        <w:rPr>
          <w:rFonts w:ascii="Arial" w:hAnsi="Arial" w:cs="Arial"/>
          <w:sz w:val="20"/>
          <w:szCs w:val="20"/>
        </w:rPr>
        <w:t>•</w:t>
      </w:r>
      <w:r w:rsidRPr="00C230BF">
        <w:rPr>
          <w:rFonts w:ascii="Arial" w:hAnsi="Arial" w:cs="Arial"/>
          <w:sz w:val="20"/>
          <w:szCs w:val="20"/>
        </w:rPr>
        <w:tab/>
        <w:t>če izbrani ponudnik ne bo izpolnil svojih pogodbenih obveznosti v skladu z določili pogodbe,</w:t>
      </w:r>
    </w:p>
    <w:p w14:paraId="7668A527" w14:textId="0DE69707" w:rsidR="006241A7" w:rsidRPr="00C230BF" w:rsidRDefault="006241A7" w:rsidP="006241A7">
      <w:pPr>
        <w:widowControl w:val="0"/>
        <w:ind w:left="709" w:hanging="709"/>
        <w:jc w:val="both"/>
        <w:rPr>
          <w:rFonts w:ascii="Arial" w:hAnsi="Arial" w:cs="Arial"/>
          <w:sz w:val="20"/>
          <w:szCs w:val="20"/>
        </w:rPr>
      </w:pPr>
      <w:r w:rsidRPr="00C230BF">
        <w:rPr>
          <w:rFonts w:ascii="Arial" w:hAnsi="Arial" w:cs="Arial"/>
          <w:sz w:val="20"/>
          <w:szCs w:val="20"/>
        </w:rPr>
        <w:t>•</w:t>
      </w:r>
      <w:r w:rsidRPr="00C230BF">
        <w:rPr>
          <w:rFonts w:ascii="Arial" w:hAnsi="Arial" w:cs="Arial"/>
          <w:sz w:val="20"/>
          <w:szCs w:val="20"/>
        </w:rPr>
        <w:tab/>
        <w:t>če izbrani ponudnik ne bo pravočasno izpolnil svojih pogodbenih obveznosti v skladu z določili pogodbe,</w:t>
      </w:r>
    </w:p>
    <w:p w14:paraId="2794AFF9" w14:textId="77777777" w:rsidR="006241A7" w:rsidRDefault="006241A7" w:rsidP="006241A7">
      <w:pPr>
        <w:widowControl w:val="0"/>
        <w:jc w:val="both"/>
        <w:rPr>
          <w:rFonts w:ascii="Arial" w:hAnsi="Arial" w:cs="Arial"/>
          <w:sz w:val="20"/>
          <w:szCs w:val="20"/>
        </w:rPr>
      </w:pPr>
      <w:r w:rsidRPr="00C230BF">
        <w:rPr>
          <w:rFonts w:ascii="Arial" w:hAnsi="Arial" w:cs="Arial"/>
          <w:sz w:val="20"/>
          <w:szCs w:val="20"/>
        </w:rPr>
        <w:t>•</w:t>
      </w:r>
      <w:r w:rsidRPr="00C230BF">
        <w:rPr>
          <w:rFonts w:ascii="Arial" w:hAnsi="Arial" w:cs="Arial"/>
          <w:sz w:val="20"/>
          <w:szCs w:val="20"/>
        </w:rPr>
        <w:tab/>
        <w:t xml:space="preserve">če izbrani ponudnik ne bo pravilno izpolnil svojih pogodbenih obveznosti v skladu z določili </w:t>
      </w:r>
    </w:p>
    <w:p w14:paraId="0E2F9F07" w14:textId="77777777" w:rsidR="006241A7" w:rsidRPr="00C230BF" w:rsidRDefault="006241A7" w:rsidP="006241A7">
      <w:pPr>
        <w:widowControl w:val="0"/>
        <w:jc w:val="both"/>
        <w:rPr>
          <w:rFonts w:ascii="Arial" w:hAnsi="Arial" w:cs="Arial"/>
          <w:sz w:val="20"/>
          <w:szCs w:val="20"/>
        </w:rPr>
      </w:pPr>
      <w:r>
        <w:rPr>
          <w:rFonts w:ascii="Arial" w:hAnsi="Arial" w:cs="Arial"/>
          <w:sz w:val="20"/>
          <w:szCs w:val="20"/>
        </w:rPr>
        <w:t xml:space="preserve">             </w:t>
      </w:r>
      <w:r w:rsidRPr="00C230BF">
        <w:rPr>
          <w:rFonts w:ascii="Arial" w:hAnsi="Arial" w:cs="Arial"/>
          <w:sz w:val="20"/>
          <w:szCs w:val="20"/>
        </w:rPr>
        <w:t>pogodbe,</w:t>
      </w:r>
    </w:p>
    <w:p w14:paraId="53F49287" w14:textId="77777777" w:rsidR="006241A7" w:rsidRDefault="006241A7" w:rsidP="006241A7">
      <w:pPr>
        <w:widowControl w:val="0"/>
        <w:jc w:val="both"/>
        <w:rPr>
          <w:rFonts w:ascii="Arial" w:hAnsi="Arial" w:cs="Arial"/>
          <w:sz w:val="20"/>
          <w:szCs w:val="20"/>
        </w:rPr>
      </w:pPr>
      <w:r w:rsidRPr="00C230BF">
        <w:rPr>
          <w:rFonts w:ascii="Arial" w:hAnsi="Arial" w:cs="Arial"/>
          <w:sz w:val="20"/>
          <w:szCs w:val="20"/>
        </w:rPr>
        <w:t>•</w:t>
      </w:r>
      <w:r w:rsidRPr="00C230BF">
        <w:rPr>
          <w:rFonts w:ascii="Arial" w:hAnsi="Arial" w:cs="Arial"/>
          <w:sz w:val="20"/>
          <w:szCs w:val="20"/>
        </w:rPr>
        <w:tab/>
        <w:t xml:space="preserve">če bo izbrani ponudnik prenehal izpolnjevati svoje pogodbene obveznosti v skladu z določili </w:t>
      </w:r>
    </w:p>
    <w:p w14:paraId="341A28F6" w14:textId="5A71ACC7" w:rsidR="0049785B" w:rsidRDefault="006241A7" w:rsidP="0049785B">
      <w:pPr>
        <w:widowControl w:val="0"/>
        <w:jc w:val="both"/>
        <w:rPr>
          <w:rFonts w:ascii="Arial" w:hAnsi="Arial" w:cs="Arial"/>
          <w:sz w:val="20"/>
          <w:szCs w:val="20"/>
        </w:rPr>
      </w:pPr>
      <w:r>
        <w:rPr>
          <w:rFonts w:ascii="Arial" w:hAnsi="Arial" w:cs="Arial"/>
          <w:sz w:val="20"/>
          <w:szCs w:val="20"/>
        </w:rPr>
        <w:t xml:space="preserve">             </w:t>
      </w:r>
      <w:r w:rsidRPr="00C230BF">
        <w:rPr>
          <w:rFonts w:ascii="Arial" w:hAnsi="Arial" w:cs="Arial"/>
          <w:sz w:val="20"/>
          <w:szCs w:val="20"/>
        </w:rPr>
        <w:t>pogodbe.</w:t>
      </w:r>
    </w:p>
    <w:p w14:paraId="2B8D6F82" w14:textId="77777777" w:rsidR="00355CB8" w:rsidRDefault="00355CB8" w:rsidP="0049785B">
      <w:pPr>
        <w:widowControl w:val="0"/>
        <w:jc w:val="both"/>
        <w:rPr>
          <w:rFonts w:ascii="Arial" w:hAnsi="Arial" w:cs="Arial"/>
          <w:sz w:val="20"/>
          <w:szCs w:val="20"/>
        </w:rPr>
      </w:pPr>
    </w:p>
    <w:p w14:paraId="766D07B7" w14:textId="6713CAFA" w:rsidR="006F6C07" w:rsidRPr="005D2798" w:rsidRDefault="006F6C07" w:rsidP="006F6C07">
      <w:pPr>
        <w:pStyle w:val="Naslov"/>
        <w:rPr>
          <w:sz w:val="20"/>
          <w:szCs w:val="20"/>
        </w:rPr>
      </w:pPr>
      <w:bookmarkStart w:id="133" w:name="_Toc236650286"/>
      <w:r w:rsidRPr="005D2798">
        <w:rPr>
          <w:sz w:val="20"/>
          <w:szCs w:val="20"/>
        </w:rPr>
        <w:t xml:space="preserve">9.2 Finančno zavarovanje  </w:t>
      </w:r>
      <w:r w:rsidRPr="005D2798">
        <w:rPr>
          <w:sz w:val="20"/>
        </w:rPr>
        <w:t>za odpravo napak v garancijski dobi</w:t>
      </w:r>
      <w:bookmarkEnd w:id="133"/>
    </w:p>
    <w:p w14:paraId="3A3D3436" w14:textId="77777777" w:rsidR="006F6C07" w:rsidRPr="005D2798" w:rsidRDefault="006F6C07" w:rsidP="0049785B">
      <w:pPr>
        <w:widowControl w:val="0"/>
        <w:jc w:val="both"/>
        <w:rPr>
          <w:rFonts w:ascii="Arial" w:hAnsi="Arial" w:cs="Arial"/>
          <w:sz w:val="20"/>
          <w:szCs w:val="20"/>
        </w:rPr>
      </w:pPr>
    </w:p>
    <w:p w14:paraId="00E807BE" w14:textId="7CCC70FB" w:rsidR="00832AE5" w:rsidRPr="005D2798" w:rsidRDefault="00832AE5" w:rsidP="00832AE5">
      <w:pPr>
        <w:jc w:val="both"/>
        <w:rPr>
          <w:rFonts w:ascii="Arial" w:hAnsi="Arial" w:cs="Arial"/>
          <w:sz w:val="20"/>
        </w:rPr>
      </w:pPr>
      <w:r w:rsidRPr="005D2798">
        <w:rPr>
          <w:rFonts w:ascii="Arial" w:hAnsi="Arial" w:cs="Arial"/>
          <w:sz w:val="20"/>
        </w:rPr>
        <w:t>V roku 8 (osem) delovnih dni po zaključku vseh del in obojestranskem podpisu primopredajnega zapisnika oz. zapisnika o končnem prevzemu opravljenih del, mora izbrani ponudnik naročniku predložiti menico z menično izjavo za odpravo napak v garancijskem roku (v skladu z Razpisnim obrazcem 15) v višini 5 % pogodbene vrednosti (</w:t>
      </w:r>
      <w:r w:rsidR="00772418" w:rsidRPr="005D2798">
        <w:rPr>
          <w:rFonts w:ascii="Arial" w:hAnsi="Arial" w:cs="Arial"/>
          <w:sz w:val="20"/>
        </w:rPr>
        <w:t xml:space="preserve">v EUR </w:t>
      </w:r>
      <w:r w:rsidRPr="005D2798">
        <w:rPr>
          <w:rFonts w:ascii="Arial" w:hAnsi="Arial" w:cs="Arial"/>
          <w:sz w:val="20"/>
        </w:rPr>
        <w:t xml:space="preserve">z DDV). </w:t>
      </w:r>
    </w:p>
    <w:p w14:paraId="607DA238" w14:textId="77777777" w:rsidR="00832AE5" w:rsidRPr="005D2798" w:rsidRDefault="00832AE5" w:rsidP="00832AE5">
      <w:pPr>
        <w:jc w:val="both"/>
        <w:rPr>
          <w:rFonts w:ascii="Arial" w:hAnsi="Arial" w:cs="Arial"/>
          <w:sz w:val="20"/>
        </w:rPr>
      </w:pPr>
    </w:p>
    <w:p w14:paraId="4EC51FE7" w14:textId="2DB0DA39" w:rsidR="00832AE5" w:rsidRPr="005D2798" w:rsidRDefault="00832AE5" w:rsidP="00832AE5">
      <w:pPr>
        <w:jc w:val="both"/>
        <w:rPr>
          <w:rFonts w:ascii="Arial" w:hAnsi="Arial" w:cs="Arial"/>
          <w:sz w:val="20"/>
        </w:rPr>
      </w:pPr>
      <w:r w:rsidRPr="005D2798">
        <w:rPr>
          <w:rFonts w:ascii="Arial" w:hAnsi="Arial" w:cs="Arial"/>
          <w:sz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vsaj 30 dni po prenehanju </w:t>
      </w:r>
      <w:r w:rsidRPr="005D2798">
        <w:rPr>
          <w:rFonts w:ascii="Arial" w:hAnsi="Arial" w:cs="Arial"/>
          <w:sz w:val="20"/>
        </w:rPr>
        <w:lastRenderedPageBreak/>
        <w:t xml:space="preserve">garancijske dobe. Garancijska doba </w:t>
      </w:r>
      <w:r w:rsidR="00F21BD6" w:rsidRPr="005D2798">
        <w:rPr>
          <w:rFonts w:ascii="Arial" w:hAnsi="Arial" w:cs="Arial"/>
          <w:sz w:val="20"/>
        </w:rPr>
        <w:t>24 mesecev</w:t>
      </w:r>
      <w:r w:rsidRPr="005D2798">
        <w:rPr>
          <w:rFonts w:ascii="Arial" w:hAnsi="Arial" w:cs="Arial"/>
          <w:sz w:val="20"/>
        </w:rPr>
        <w:t xml:space="preserve"> začne teči od</w:t>
      </w:r>
      <w:r w:rsidR="00F21BD6" w:rsidRPr="005D2798">
        <w:rPr>
          <w:rFonts w:ascii="Arial" w:hAnsi="Arial" w:cs="Arial"/>
          <w:sz w:val="20"/>
        </w:rPr>
        <w:t xml:space="preserve"> podpisa zapisnika o primopredaji izvedenih del.</w:t>
      </w:r>
      <w:r w:rsidRPr="005D2798">
        <w:rPr>
          <w:rFonts w:ascii="Arial" w:hAnsi="Arial" w:cs="Arial"/>
          <w:sz w:val="20"/>
        </w:rPr>
        <w:t xml:space="preserve"> </w:t>
      </w:r>
    </w:p>
    <w:p w14:paraId="54294B4A" w14:textId="77777777" w:rsidR="006F6C07" w:rsidRPr="005D2798" w:rsidRDefault="006F6C07" w:rsidP="0049785B">
      <w:pPr>
        <w:widowControl w:val="0"/>
        <w:jc w:val="both"/>
        <w:rPr>
          <w:rFonts w:ascii="Arial" w:hAnsi="Arial" w:cs="Arial"/>
          <w:sz w:val="20"/>
          <w:szCs w:val="20"/>
        </w:rPr>
      </w:pPr>
    </w:p>
    <w:p w14:paraId="64238CAB" w14:textId="3BCD30F2" w:rsidR="006241A7" w:rsidRPr="005D2798" w:rsidRDefault="006241A7" w:rsidP="00BA34FF">
      <w:pPr>
        <w:widowControl w:val="0"/>
        <w:ind w:left="360"/>
        <w:jc w:val="both"/>
        <w:rPr>
          <w:rFonts w:ascii="Arial" w:hAnsi="Arial" w:cs="Arial"/>
          <w:b/>
          <w:sz w:val="20"/>
          <w:szCs w:val="20"/>
        </w:rPr>
      </w:pPr>
      <w:r w:rsidRPr="005D2798">
        <w:rPr>
          <w:rFonts w:ascii="Arial" w:hAnsi="Arial" w:cs="Arial"/>
          <w:b/>
          <w:sz w:val="20"/>
          <w:szCs w:val="20"/>
        </w:rPr>
        <w:t>Dokazil</w:t>
      </w:r>
      <w:r w:rsidR="006F6C07" w:rsidRPr="005D2798">
        <w:rPr>
          <w:rFonts w:ascii="Arial" w:hAnsi="Arial" w:cs="Arial"/>
          <w:b/>
          <w:sz w:val="20"/>
          <w:szCs w:val="20"/>
        </w:rPr>
        <w:t>i</w:t>
      </w:r>
      <w:r w:rsidRPr="005D2798">
        <w:rPr>
          <w:rFonts w:ascii="Arial" w:hAnsi="Arial" w:cs="Arial"/>
          <w:b/>
          <w:sz w:val="20"/>
          <w:szCs w:val="20"/>
        </w:rPr>
        <w:t>:</w:t>
      </w:r>
    </w:p>
    <w:p w14:paraId="2C945A7D" w14:textId="7009C211" w:rsidR="00843A26" w:rsidRPr="005D2798" w:rsidRDefault="004C1C3C" w:rsidP="006F6C07">
      <w:pPr>
        <w:pStyle w:val="Odstavekseznama"/>
        <w:widowControl w:val="0"/>
        <w:numPr>
          <w:ilvl w:val="0"/>
          <w:numId w:val="46"/>
        </w:numPr>
        <w:jc w:val="both"/>
        <w:rPr>
          <w:rFonts w:ascii="Arial" w:hAnsi="Arial" w:cs="Arial"/>
          <w:sz w:val="20"/>
        </w:rPr>
      </w:pPr>
      <w:r w:rsidRPr="005D2798">
        <w:rPr>
          <w:rFonts w:ascii="Arial" w:hAnsi="Arial" w:cs="Arial"/>
          <w:sz w:val="20"/>
        </w:rPr>
        <w:t>P</w:t>
      </w:r>
      <w:r w:rsidR="006241A7" w:rsidRPr="005D2798">
        <w:rPr>
          <w:rFonts w:ascii="Arial" w:hAnsi="Arial" w:cs="Arial"/>
          <w:sz w:val="20"/>
        </w:rPr>
        <w:t xml:space="preserve">arafiran in žigosan (neizpolnjen) Razpisni obrazec </w:t>
      </w:r>
      <w:r w:rsidR="00341966" w:rsidRPr="005D2798">
        <w:rPr>
          <w:rFonts w:ascii="Arial" w:hAnsi="Arial" w:cs="Arial"/>
          <w:sz w:val="20"/>
        </w:rPr>
        <w:t xml:space="preserve">14 </w:t>
      </w:r>
      <w:r w:rsidRPr="005D2798">
        <w:rPr>
          <w:rFonts w:ascii="Arial" w:hAnsi="Arial" w:cs="Arial"/>
          <w:sz w:val="20"/>
        </w:rPr>
        <w:t>Vzorec menične izjave za dobro izvedbo pogodbenih obveznosti</w:t>
      </w:r>
      <w:r w:rsidR="00843A26" w:rsidRPr="005D2798">
        <w:rPr>
          <w:rFonts w:ascii="Arial" w:hAnsi="Arial" w:cs="Arial"/>
          <w:sz w:val="20"/>
        </w:rPr>
        <w:t>.</w:t>
      </w:r>
    </w:p>
    <w:p w14:paraId="07E82AA2" w14:textId="189DF44D" w:rsidR="006F6C07" w:rsidRPr="005D2798" w:rsidRDefault="006F6C07" w:rsidP="006F6C07">
      <w:pPr>
        <w:pStyle w:val="Odstavekseznama"/>
        <w:widowControl w:val="0"/>
        <w:numPr>
          <w:ilvl w:val="0"/>
          <w:numId w:val="46"/>
        </w:numPr>
        <w:jc w:val="both"/>
        <w:rPr>
          <w:rFonts w:ascii="Arial" w:hAnsi="Arial" w:cs="Arial"/>
          <w:sz w:val="20"/>
        </w:rPr>
      </w:pPr>
      <w:r w:rsidRPr="005D2798">
        <w:rPr>
          <w:rFonts w:ascii="Arial" w:hAnsi="Arial" w:cs="Arial"/>
          <w:sz w:val="20"/>
        </w:rPr>
        <w:t>Parafiran in žigosan (neizpolnjen) Razpisni obrazec 15 Vzorec menične izjave za odpravo napak v garancijski dobi.</w:t>
      </w:r>
    </w:p>
    <w:p w14:paraId="383BA716" w14:textId="77777777" w:rsidR="006241A7" w:rsidRPr="00A62DE5" w:rsidRDefault="006241A7" w:rsidP="00CA2554">
      <w:pPr>
        <w:jc w:val="both"/>
        <w:rPr>
          <w:rFonts w:ascii="Arial" w:hAnsi="Arial" w:cs="Arial"/>
          <w:sz w:val="20"/>
          <w:szCs w:val="20"/>
        </w:rPr>
      </w:pPr>
    </w:p>
    <w:p w14:paraId="23009982" w14:textId="251163D6" w:rsidR="00586F22" w:rsidRPr="00967D67" w:rsidRDefault="00B0060F" w:rsidP="003A2642">
      <w:pPr>
        <w:pStyle w:val="Naslov"/>
        <w:rPr>
          <w:sz w:val="20"/>
          <w:szCs w:val="20"/>
        </w:rPr>
      </w:pPr>
      <w:bookmarkStart w:id="134" w:name="_Toc452471601"/>
      <w:bookmarkStart w:id="135" w:name="_Toc90360001"/>
      <w:bookmarkStart w:id="136" w:name="_Toc236650287"/>
      <w:bookmarkStart w:id="137" w:name="_Toc130197587"/>
      <w:bookmarkStart w:id="138" w:name="_Toc130198088"/>
      <w:bookmarkStart w:id="139" w:name="_Toc130198148"/>
      <w:bookmarkStart w:id="140" w:name="_Toc130799609"/>
      <w:bookmarkStart w:id="141" w:name="_Toc132106380"/>
      <w:bookmarkStart w:id="142" w:name="_Toc132424994"/>
      <w:bookmarkStart w:id="143" w:name="_Toc132432243"/>
      <w:bookmarkStart w:id="144" w:name="_Toc157334780"/>
      <w:bookmarkStart w:id="145" w:name="_Toc125192846"/>
      <w:bookmarkStart w:id="146" w:name="_Toc130197567"/>
      <w:bookmarkStart w:id="147" w:name="_Toc130198068"/>
      <w:bookmarkStart w:id="148" w:name="_Toc130198128"/>
      <w:bookmarkStart w:id="149" w:name="_Toc130799589"/>
      <w:bookmarkStart w:id="150" w:name="_Toc132106360"/>
      <w:bookmarkStart w:id="151" w:name="_Toc132424974"/>
      <w:bookmarkStart w:id="152" w:name="_Toc132432223"/>
      <w:bookmarkEnd w:id="1"/>
      <w:bookmarkEnd w:id="2"/>
      <w:bookmarkEnd w:id="3"/>
      <w:bookmarkEnd w:id="4"/>
      <w:bookmarkEnd w:id="5"/>
      <w:bookmarkEnd w:id="6"/>
      <w:bookmarkEnd w:id="7"/>
      <w:bookmarkEnd w:id="8"/>
      <w:bookmarkEnd w:id="9"/>
      <w:bookmarkEnd w:id="132"/>
      <w:r>
        <w:rPr>
          <w:sz w:val="20"/>
          <w:szCs w:val="20"/>
        </w:rPr>
        <w:t>1</w:t>
      </w:r>
      <w:r w:rsidR="001E7862">
        <w:rPr>
          <w:sz w:val="20"/>
          <w:szCs w:val="20"/>
        </w:rPr>
        <w:t>0</w:t>
      </w:r>
      <w:r w:rsidR="00C92D85">
        <w:rPr>
          <w:sz w:val="20"/>
          <w:szCs w:val="20"/>
        </w:rPr>
        <w:t>.</w:t>
      </w:r>
      <w:r w:rsidR="00C92D85">
        <w:rPr>
          <w:sz w:val="20"/>
          <w:szCs w:val="20"/>
        </w:rPr>
        <w:tab/>
      </w:r>
      <w:r w:rsidR="00586F22" w:rsidRPr="00967D67">
        <w:rPr>
          <w:sz w:val="20"/>
          <w:szCs w:val="20"/>
        </w:rPr>
        <w:t>Skupna ponudba</w:t>
      </w:r>
      <w:bookmarkEnd w:id="134"/>
      <w:bookmarkEnd w:id="135"/>
      <w:bookmarkEnd w:id="136"/>
    </w:p>
    <w:p w14:paraId="2F604805" w14:textId="77777777" w:rsidR="003A2642" w:rsidRPr="00A62DE5" w:rsidRDefault="003A2642" w:rsidP="00BC3618">
      <w:pPr>
        <w:autoSpaceDE w:val="0"/>
        <w:autoSpaceDN w:val="0"/>
        <w:adjustRightInd w:val="0"/>
        <w:jc w:val="both"/>
        <w:rPr>
          <w:rFonts w:ascii="Arial" w:hAnsi="Arial" w:cs="Arial"/>
          <w:sz w:val="20"/>
          <w:szCs w:val="20"/>
        </w:rPr>
      </w:pPr>
    </w:p>
    <w:p w14:paraId="0DD085C6" w14:textId="77777777" w:rsidR="00FA24C6" w:rsidRPr="00A62DE5" w:rsidRDefault="00FA24C6" w:rsidP="00FA24C6">
      <w:pPr>
        <w:autoSpaceDE w:val="0"/>
        <w:autoSpaceDN w:val="0"/>
        <w:adjustRightInd w:val="0"/>
        <w:jc w:val="both"/>
        <w:rPr>
          <w:rFonts w:ascii="Arial" w:hAnsi="Arial" w:cs="Arial"/>
          <w:sz w:val="20"/>
          <w:szCs w:val="20"/>
        </w:rPr>
      </w:pPr>
      <w:r w:rsidRPr="00A62DE5">
        <w:rPr>
          <w:rFonts w:ascii="Arial" w:hAnsi="Arial" w:cs="Arial"/>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3A8B26E" w14:textId="51622E4E" w:rsidR="00FA24C6" w:rsidRPr="00817AD2" w:rsidRDefault="00FA24C6" w:rsidP="001565E9">
      <w:pPr>
        <w:pStyle w:val="Telo"/>
        <w:numPr>
          <w:ilvl w:val="0"/>
          <w:numId w:val="9"/>
        </w:numPr>
        <w:spacing w:before="0"/>
        <w:rPr>
          <w:rFonts w:ascii="Arial" w:hAnsi="Arial" w:cs="Arial"/>
          <w:sz w:val="20"/>
        </w:rPr>
      </w:pPr>
      <w:r w:rsidRPr="00817AD2">
        <w:rPr>
          <w:rFonts w:ascii="Arial" w:hAnsi="Arial" w:cs="Arial"/>
          <w:i w:val="0"/>
          <w:sz w:val="20"/>
        </w:rPr>
        <w:t>imenovanje nosilca posla pri izvedbi javnega naročila,</w:t>
      </w:r>
    </w:p>
    <w:p w14:paraId="49D1F3F6" w14:textId="3E973A55" w:rsidR="00FA24C6" w:rsidRPr="00817AD2" w:rsidRDefault="00FA24C6" w:rsidP="001565E9">
      <w:pPr>
        <w:pStyle w:val="Telo"/>
        <w:numPr>
          <w:ilvl w:val="0"/>
          <w:numId w:val="9"/>
        </w:numPr>
        <w:spacing w:before="0"/>
        <w:rPr>
          <w:rFonts w:ascii="Arial" w:hAnsi="Arial" w:cs="Arial"/>
          <w:sz w:val="20"/>
        </w:rPr>
      </w:pPr>
      <w:r w:rsidRPr="00817AD2">
        <w:rPr>
          <w:rFonts w:ascii="Arial" w:hAnsi="Arial" w:cs="Arial"/>
          <w:i w:val="0"/>
          <w:sz w:val="20"/>
        </w:rPr>
        <w:t>pooblastilo nosilcu posla in odgovorni osebi za podpis ponudbe, za komunikacijo z naročnikom, za zastopnika za sprejem pošiljk ter podpis pogodbe,</w:t>
      </w:r>
    </w:p>
    <w:p w14:paraId="16890195" w14:textId="4AA59A1B" w:rsidR="00FA24C6" w:rsidRPr="00817AD2" w:rsidRDefault="00FA24C6" w:rsidP="001565E9">
      <w:pPr>
        <w:pStyle w:val="Telo"/>
        <w:numPr>
          <w:ilvl w:val="0"/>
          <w:numId w:val="9"/>
        </w:numPr>
        <w:spacing w:before="0"/>
        <w:rPr>
          <w:rFonts w:ascii="Arial" w:hAnsi="Arial" w:cs="Arial"/>
          <w:sz w:val="20"/>
        </w:rPr>
      </w:pPr>
      <w:r w:rsidRPr="00817AD2">
        <w:rPr>
          <w:rFonts w:ascii="Arial" w:hAnsi="Arial" w:cs="Arial"/>
          <w:i w:val="0"/>
          <w:sz w:val="20"/>
        </w:rPr>
        <w:t>obseg posla (natančna navedba vrste in obsega del), ki ga bo opravil posamezni ponudnik v skupni ponudbi prevzel in odgovornosti posameznega gospodarskega subjekta v skupni ponudbi,</w:t>
      </w:r>
    </w:p>
    <w:p w14:paraId="210E631C" w14:textId="4E15E5BC" w:rsidR="00FA24C6" w:rsidRPr="00817AD2" w:rsidRDefault="00FA24C6" w:rsidP="001565E9">
      <w:pPr>
        <w:pStyle w:val="Telo"/>
        <w:numPr>
          <w:ilvl w:val="0"/>
          <w:numId w:val="9"/>
        </w:numPr>
        <w:spacing w:before="0"/>
        <w:rPr>
          <w:rFonts w:ascii="Arial" w:hAnsi="Arial" w:cs="Arial"/>
          <w:sz w:val="20"/>
        </w:rPr>
      </w:pPr>
      <w:r w:rsidRPr="00817AD2">
        <w:rPr>
          <w:rFonts w:ascii="Arial" w:hAnsi="Arial" w:cs="Arial"/>
          <w:i w:val="0"/>
          <w:sz w:val="20"/>
        </w:rPr>
        <w:t>izjava, da so vsi ponudniki v skupni ponudbi seznanjeni z navodili ponudnikom in razpisnimi pogoji ter merili za dodelitev javnega naročila in da z njimi v celoti soglašajo,</w:t>
      </w:r>
    </w:p>
    <w:p w14:paraId="3FFCE291" w14:textId="391B34AA" w:rsidR="00FA24C6" w:rsidRPr="00817AD2" w:rsidRDefault="00FA24C6" w:rsidP="001565E9">
      <w:pPr>
        <w:pStyle w:val="Telo"/>
        <w:numPr>
          <w:ilvl w:val="0"/>
          <w:numId w:val="9"/>
        </w:numPr>
        <w:spacing w:before="0"/>
        <w:rPr>
          <w:rFonts w:ascii="Arial" w:hAnsi="Arial" w:cs="Arial"/>
          <w:sz w:val="20"/>
        </w:rPr>
      </w:pPr>
      <w:r w:rsidRPr="00817AD2">
        <w:rPr>
          <w:rFonts w:ascii="Arial" w:hAnsi="Arial" w:cs="Arial"/>
          <w:i w:val="0"/>
          <w:sz w:val="20"/>
        </w:rPr>
        <w:t>izjava, da so vsi ponudniki v skupni ponudbi seznanjeni s plačilnimi pogoji iz razpisne dokumentacije, in</w:t>
      </w:r>
    </w:p>
    <w:p w14:paraId="638CB3C2" w14:textId="63C02FA7" w:rsidR="00FA24C6" w:rsidRPr="00817AD2" w:rsidRDefault="00FA24C6" w:rsidP="001565E9">
      <w:pPr>
        <w:pStyle w:val="Telo"/>
        <w:numPr>
          <w:ilvl w:val="0"/>
          <w:numId w:val="9"/>
        </w:numPr>
        <w:spacing w:before="0"/>
        <w:rPr>
          <w:rFonts w:ascii="Arial" w:hAnsi="Arial" w:cs="Arial"/>
          <w:sz w:val="20"/>
        </w:rPr>
      </w:pPr>
      <w:r w:rsidRPr="00817AD2">
        <w:rPr>
          <w:rFonts w:ascii="Arial" w:hAnsi="Arial" w:cs="Arial"/>
          <w:i w:val="0"/>
          <w:sz w:val="20"/>
        </w:rPr>
        <w:t>navedba, da ponudniki odgovarjajo naročniku neomejeno solidarno za izvedbo celotnega naročila.</w:t>
      </w:r>
    </w:p>
    <w:p w14:paraId="27D90693" w14:textId="77777777" w:rsidR="00FA24C6" w:rsidRPr="00A62DE5" w:rsidRDefault="00FA24C6" w:rsidP="00FA24C6">
      <w:pPr>
        <w:autoSpaceDE w:val="0"/>
        <w:autoSpaceDN w:val="0"/>
        <w:adjustRightInd w:val="0"/>
        <w:jc w:val="both"/>
        <w:rPr>
          <w:rFonts w:ascii="Arial" w:hAnsi="Arial" w:cs="Arial"/>
          <w:sz w:val="20"/>
          <w:szCs w:val="20"/>
        </w:rPr>
      </w:pPr>
      <w:r w:rsidRPr="00A62DE5">
        <w:rPr>
          <w:rFonts w:ascii="Arial" w:hAnsi="Arial" w:cs="Arial"/>
          <w:sz w:val="20"/>
          <w:szCs w:val="20"/>
        </w:rPr>
        <w:t>Izkazovanje, da niso podani razlogi za izključitev, kot jih opredeljuje 75. člen ZJN-3, mora biti podano s strani vseh sodelujočih gospodarskih subjektov v skupni ponudbi.</w:t>
      </w:r>
    </w:p>
    <w:p w14:paraId="01D323CB" w14:textId="4BDDFADC" w:rsidR="00FA24C6" w:rsidRPr="00A62DE5" w:rsidRDefault="00FA24C6" w:rsidP="00FA24C6">
      <w:pPr>
        <w:autoSpaceDE w:val="0"/>
        <w:autoSpaceDN w:val="0"/>
        <w:adjustRightInd w:val="0"/>
        <w:jc w:val="both"/>
        <w:rPr>
          <w:rFonts w:ascii="Arial" w:hAnsi="Arial" w:cs="Arial"/>
          <w:sz w:val="20"/>
          <w:szCs w:val="20"/>
        </w:rPr>
      </w:pPr>
      <w:r w:rsidRPr="00A62DE5">
        <w:rPr>
          <w:rFonts w:ascii="Arial" w:hAnsi="Arial" w:cs="Arial"/>
          <w:sz w:val="20"/>
          <w:szCs w:val="20"/>
        </w:rPr>
        <w:t>Izpolnjevanje pogojev za sodelovanje, kot jih opredeljuje 76. člen ZJN-3, se, če ni pri posameznem pogoju te razpisne dokumentacije določeno drugače, ugotavlja kumulativno, za vse gospodarske subjekte v skupni ponudbi.</w:t>
      </w:r>
    </w:p>
    <w:p w14:paraId="42E0C84B" w14:textId="77777777" w:rsidR="00FA24C6" w:rsidRDefault="00FA24C6" w:rsidP="00FA24C6">
      <w:pPr>
        <w:autoSpaceDE w:val="0"/>
        <w:autoSpaceDN w:val="0"/>
        <w:adjustRightInd w:val="0"/>
        <w:jc w:val="both"/>
        <w:rPr>
          <w:rFonts w:ascii="Arial" w:hAnsi="Arial" w:cs="Arial"/>
          <w:sz w:val="20"/>
          <w:szCs w:val="20"/>
        </w:rPr>
      </w:pPr>
    </w:p>
    <w:p w14:paraId="690DC918" w14:textId="1C10D9E5" w:rsidR="00BC3618" w:rsidRPr="00A12C04" w:rsidRDefault="00BC3618" w:rsidP="00BC3618">
      <w:pPr>
        <w:autoSpaceDE w:val="0"/>
        <w:autoSpaceDN w:val="0"/>
        <w:adjustRightInd w:val="0"/>
        <w:jc w:val="both"/>
        <w:rPr>
          <w:rFonts w:ascii="Arial" w:hAnsi="Arial" w:cs="Arial"/>
          <w:sz w:val="20"/>
          <w:szCs w:val="20"/>
        </w:rPr>
      </w:pPr>
      <w:r w:rsidRPr="00A12C04">
        <w:rPr>
          <w:rFonts w:ascii="Arial" w:hAnsi="Arial" w:cs="Arial"/>
          <w:sz w:val="20"/>
          <w:szCs w:val="20"/>
        </w:rPr>
        <w:t xml:space="preserve">V primeru, da skupina ponudnikov predloži skupno ponudbo, mora vsak ponudnik </w:t>
      </w:r>
      <w:r w:rsidR="002336EB" w:rsidRPr="00A12C04">
        <w:rPr>
          <w:rFonts w:ascii="Arial" w:hAnsi="Arial" w:cs="Arial"/>
          <w:sz w:val="20"/>
          <w:szCs w:val="20"/>
        </w:rPr>
        <w:t xml:space="preserve">predložiti vsa dokazila navedena v točki </w:t>
      </w:r>
      <w:r w:rsidR="006461D2" w:rsidRPr="00A12C04">
        <w:rPr>
          <w:rFonts w:ascii="Arial" w:hAnsi="Arial" w:cs="Arial"/>
          <w:sz w:val="20"/>
          <w:szCs w:val="20"/>
        </w:rPr>
        <w:t xml:space="preserve">5.1 </w:t>
      </w:r>
      <w:r w:rsidRPr="00A12C04">
        <w:rPr>
          <w:rFonts w:ascii="Arial" w:hAnsi="Arial" w:cs="Arial"/>
          <w:sz w:val="20"/>
          <w:szCs w:val="20"/>
        </w:rPr>
        <w:t>teh navodil</w:t>
      </w:r>
      <w:r w:rsidR="006461D2" w:rsidRPr="00A12C04">
        <w:rPr>
          <w:rFonts w:ascii="Arial" w:hAnsi="Arial" w:cs="Arial"/>
          <w:sz w:val="20"/>
          <w:szCs w:val="20"/>
        </w:rPr>
        <w:t>, v kolikor pri posamezni podtočki točke 5.1 ni določeno drugače</w:t>
      </w:r>
      <w:r w:rsidRPr="00A12C04">
        <w:rPr>
          <w:rFonts w:ascii="Arial" w:hAnsi="Arial" w:cs="Arial"/>
          <w:sz w:val="20"/>
          <w:szCs w:val="20"/>
        </w:rPr>
        <w:t>.</w:t>
      </w:r>
    </w:p>
    <w:p w14:paraId="50E898C0" w14:textId="77777777" w:rsidR="00BC3618" w:rsidRPr="00967D67" w:rsidRDefault="00BC3618" w:rsidP="00BC3618">
      <w:pPr>
        <w:autoSpaceDE w:val="0"/>
        <w:autoSpaceDN w:val="0"/>
        <w:adjustRightInd w:val="0"/>
        <w:jc w:val="both"/>
        <w:rPr>
          <w:rFonts w:ascii="Arial" w:hAnsi="Arial" w:cs="Arial"/>
          <w:sz w:val="20"/>
          <w:szCs w:val="20"/>
        </w:rPr>
      </w:pPr>
    </w:p>
    <w:p w14:paraId="0638E155" w14:textId="349BDDF3" w:rsidR="00BC3618" w:rsidRPr="00967D67" w:rsidRDefault="00BC3618" w:rsidP="00BC3618">
      <w:pPr>
        <w:autoSpaceDE w:val="0"/>
        <w:autoSpaceDN w:val="0"/>
        <w:adjustRightInd w:val="0"/>
        <w:jc w:val="both"/>
        <w:rPr>
          <w:rFonts w:ascii="Arial" w:hAnsi="Arial" w:cs="Arial"/>
          <w:sz w:val="20"/>
          <w:szCs w:val="20"/>
        </w:rPr>
      </w:pPr>
      <w:r w:rsidRPr="00967D67">
        <w:rPr>
          <w:rFonts w:ascii="Arial" w:hAnsi="Arial" w:cs="Arial"/>
          <w:sz w:val="20"/>
          <w:szCs w:val="20"/>
        </w:rPr>
        <w:t>Obrazec</w:t>
      </w:r>
      <w:r w:rsidR="00FA24C6">
        <w:rPr>
          <w:rFonts w:ascii="Arial" w:hAnsi="Arial" w:cs="Arial"/>
          <w:sz w:val="20"/>
          <w:szCs w:val="20"/>
        </w:rPr>
        <w:t xml:space="preserve"> 2</w:t>
      </w:r>
      <w:r w:rsidRPr="00967D67">
        <w:rPr>
          <w:rFonts w:ascii="Arial" w:hAnsi="Arial" w:cs="Arial"/>
          <w:sz w:val="20"/>
          <w:szCs w:val="20"/>
        </w:rPr>
        <w:t xml:space="preserve"> »Ponudbeni predračun« podajo vsi ponudniki skupaj, ki nastopajo v skupni ponudbi skupaj (en obrazec, podpisan in potrjen s strani glavnega partnerja).</w:t>
      </w:r>
    </w:p>
    <w:p w14:paraId="4F293CB7" w14:textId="77777777" w:rsidR="00BC3618" w:rsidRPr="00967D67" w:rsidRDefault="00BC3618" w:rsidP="00BC3618">
      <w:pPr>
        <w:autoSpaceDE w:val="0"/>
        <w:autoSpaceDN w:val="0"/>
        <w:adjustRightInd w:val="0"/>
        <w:jc w:val="both"/>
        <w:rPr>
          <w:rFonts w:ascii="Arial" w:hAnsi="Arial" w:cs="Arial"/>
          <w:sz w:val="20"/>
          <w:szCs w:val="20"/>
        </w:rPr>
      </w:pPr>
    </w:p>
    <w:p w14:paraId="7C0B1337" w14:textId="77777777" w:rsidR="00BC3618" w:rsidRPr="00967D67" w:rsidRDefault="00BC3618" w:rsidP="00BC3618">
      <w:pPr>
        <w:autoSpaceDE w:val="0"/>
        <w:autoSpaceDN w:val="0"/>
        <w:adjustRightInd w:val="0"/>
        <w:jc w:val="both"/>
        <w:rPr>
          <w:rFonts w:ascii="Arial" w:hAnsi="Arial" w:cs="Arial"/>
          <w:sz w:val="20"/>
          <w:szCs w:val="20"/>
        </w:rPr>
      </w:pPr>
      <w:r w:rsidRPr="00967D67">
        <w:rPr>
          <w:rFonts w:ascii="Arial" w:hAnsi="Arial" w:cs="Arial"/>
          <w:sz w:val="20"/>
          <w:szCs w:val="20"/>
        </w:rPr>
        <w:t>Finančno zavarovanje predloži glavni oz. vodilni partner v skupini.</w:t>
      </w:r>
    </w:p>
    <w:p w14:paraId="4FED23E9" w14:textId="77777777" w:rsidR="00BC3618" w:rsidRPr="00967D67" w:rsidRDefault="00BC3618" w:rsidP="00BC3618">
      <w:pPr>
        <w:autoSpaceDE w:val="0"/>
        <w:autoSpaceDN w:val="0"/>
        <w:adjustRightInd w:val="0"/>
        <w:jc w:val="both"/>
        <w:rPr>
          <w:rFonts w:ascii="Arial" w:hAnsi="Arial" w:cs="Arial"/>
          <w:sz w:val="20"/>
          <w:szCs w:val="20"/>
        </w:rPr>
      </w:pPr>
    </w:p>
    <w:p w14:paraId="29142DDB" w14:textId="77777777" w:rsidR="00BC3618" w:rsidRPr="00967D67" w:rsidRDefault="00BC3618" w:rsidP="00E7312B">
      <w:pPr>
        <w:jc w:val="both"/>
        <w:rPr>
          <w:rFonts w:ascii="Arial" w:hAnsi="Arial" w:cs="Arial"/>
          <w:sz w:val="20"/>
          <w:szCs w:val="20"/>
        </w:rPr>
      </w:pPr>
      <w:r w:rsidRPr="00967D67">
        <w:rPr>
          <w:rFonts w:ascii="Arial" w:hAnsi="Arial" w:cs="Arial"/>
          <w:sz w:val="20"/>
          <w:szCs w:val="20"/>
        </w:rPr>
        <w:t>Gospodarski subjekt je lahko član samo enega skupinskega nastopa (joint venture). Ponudbe, ki jih predložijo skupine družb (joint venture) v katerih se pojavljajo iste družbe bodo zavrnjene.</w:t>
      </w:r>
    </w:p>
    <w:p w14:paraId="062FE635" w14:textId="77777777" w:rsidR="00BC3618" w:rsidRPr="00967D67" w:rsidRDefault="00BC3618" w:rsidP="00E7312B">
      <w:pPr>
        <w:jc w:val="both"/>
        <w:rPr>
          <w:rFonts w:ascii="Arial" w:hAnsi="Arial" w:cs="Arial"/>
          <w:sz w:val="20"/>
          <w:szCs w:val="20"/>
        </w:rPr>
      </w:pPr>
    </w:p>
    <w:p w14:paraId="769F39D8" w14:textId="77777777" w:rsidR="00BC3618" w:rsidRPr="00967D67" w:rsidRDefault="00BC3618" w:rsidP="00E7312B">
      <w:pPr>
        <w:jc w:val="both"/>
        <w:rPr>
          <w:rFonts w:ascii="Arial" w:hAnsi="Arial" w:cs="Arial"/>
          <w:sz w:val="20"/>
          <w:szCs w:val="20"/>
        </w:rPr>
      </w:pPr>
      <w:r w:rsidRPr="00967D67">
        <w:rPr>
          <w:rFonts w:ascii="Arial" w:hAnsi="Arial" w:cs="Arial"/>
          <w:sz w:val="20"/>
          <w:szCs w:val="20"/>
        </w:rPr>
        <w:t>V primeru skupnega nastopa več ponudnikov bo naročnik vso pošto vezano na to javno naročilo naslovil in poslal le vodilnemu (glavnemu) ponudniku v skupini.</w:t>
      </w:r>
    </w:p>
    <w:p w14:paraId="557B1552" w14:textId="71C10F0F" w:rsidR="002336EB" w:rsidRPr="00967D67" w:rsidRDefault="00C92D85" w:rsidP="003A2642">
      <w:pPr>
        <w:pStyle w:val="Naslov"/>
        <w:rPr>
          <w:sz w:val="20"/>
          <w:szCs w:val="20"/>
        </w:rPr>
      </w:pPr>
      <w:bookmarkStart w:id="153" w:name="_Toc461782176"/>
      <w:bookmarkStart w:id="154" w:name="_Toc90360002"/>
      <w:bookmarkStart w:id="155" w:name="_Toc236650288"/>
      <w:r>
        <w:rPr>
          <w:sz w:val="20"/>
          <w:szCs w:val="20"/>
        </w:rPr>
        <w:t>1</w:t>
      </w:r>
      <w:r w:rsidR="001E7862">
        <w:rPr>
          <w:sz w:val="20"/>
          <w:szCs w:val="20"/>
        </w:rPr>
        <w:t>1</w:t>
      </w:r>
      <w:r>
        <w:rPr>
          <w:sz w:val="20"/>
          <w:szCs w:val="20"/>
        </w:rPr>
        <w:t>.</w:t>
      </w:r>
      <w:r>
        <w:rPr>
          <w:sz w:val="20"/>
          <w:szCs w:val="20"/>
        </w:rPr>
        <w:tab/>
      </w:r>
      <w:r w:rsidR="002336EB" w:rsidRPr="00967D67">
        <w:rPr>
          <w:sz w:val="20"/>
          <w:szCs w:val="20"/>
        </w:rPr>
        <w:t>Ponudba s podizvajalci</w:t>
      </w:r>
      <w:bookmarkEnd w:id="153"/>
      <w:bookmarkEnd w:id="154"/>
      <w:bookmarkEnd w:id="155"/>
    </w:p>
    <w:p w14:paraId="6DEDBC62" w14:textId="77777777" w:rsidR="002336EB" w:rsidRPr="00967D67" w:rsidRDefault="002336EB" w:rsidP="002336EB">
      <w:pPr>
        <w:autoSpaceDE w:val="0"/>
        <w:autoSpaceDN w:val="0"/>
        <w:adjustRightInd w:val="0"/>
        <w:rPr>
          <w:rFonts w:ascii="Arial" w:hAnsi="Arial" w:cs="Arial"/>
          <w:sz w:val="20"/>
          <w:szCs w:val="20"/>
        </w:rPr>
      </w:pPr>
    </w:p>
    <w:p w14:paraId="4D9FEAD2" w14:textId="7B8A094D" w:rsidR="00CD65DF" w:rsidRPr="00A62DE5" w:rsidRDefault="00CD65DF" w:rsidP="002336EB">
      <w:pPr>
        <w:autoSpaceDE w:val="0"/>
        <w:autoSpaceDN w:val="0"/>
        <w:adjustRightInd w:val="0"/>
        <w:jc w:val="both"/>
        <w:rPr>
          <w:rFonts w:ascii="Arial" w:hAnsi="Arial" w:cs="Arial"/>
          <w:sz w:val="20"/>
          <w:szCs w:val="20"/>
        </w:rPr>
      </w:pPr>
      <w:r w:rsidRPr="00A62DE5">
        <w:rPr>
          <w:rFonts w:ascii="Arial" w:hAnsi="Arial" w:cs="Arial"/>
          <w:sz w:val="20"/>
          <w:szCs w:val="20"/>
        </w:rPr>
        <w:t xml:space="preserve">V kolikor ponudnik ne nastopa s podizvajalci, mora v ponudbi o tem predložiti izjavo ponudnika, da ne nastopa s podizvajalci (Obrazec </w:t>
      </w:r>
      <w:r w:rsidR="00EE28D2" w:rsidRPr="00772418">
        <w:rPr>
          <w:rFonts w:ascii="Arial" w:hAnsi="Arial" w:cs="Arial"/>
          <w:sz w:val="20"/>
          <w:szCs w:val="20"/>
        </w:rPr>
        <w:t>7</w:t>
      </w:r>
      <w:r w:rsidR="00EE28D2">
        <w:rPr>
          <w:rFonts w:ascii="Arial" w:hAnsi="Arial" w:cs="Arial"/>
          <w:sz w:val="20"/>
          <w:szCs w:val="20"/>
        </w:rPr>
        <w:t xml:space="preserve"> </w:t>
      </w:r>
      <w:r w:rsidRPr="00A62DE5">
        <w:rPr>
          <w:rFonts w:ascii="Arial" w:hAnsi="Arial" w:cs="Arial"/>
          <w:sz w:val="20"/>
          <w:szCs w:val="20"/>
        </w:rPr>
        <w:t>).</w:t>
      </w:r>
    </w:p>
    <w:p w14:paraId="5FBAC0BA" w14:textId="77777777" w:rsidR="00CD65DF" w:rsidRDefault="00CD65DF" w:rsidP="002336EB">
      <w:pPr>
        <w:autoSpaceDE w:val="0"/>
        <w:autoSpaceDN w:val="0"/>
        <w:adjustRightInd w:val="0"/>
        <w:jc w:val="both"/>
        <w:rPr>
          <w:rFonts w:ascii="Arial" w:hAnsi="Arial" w:cs="Arial"/>
          <w:sz w:val="20"/>
          <w:szCs w:val="20"/>
        </w:rPr>
      </w:pPr>
    </w:p>
    <w:p w14:paraId="5460F463" w14:textId="1D2C7562" w:rsidR="002336EB" w:rsidRPr="00967D67" w:rsidRDefault="002336EB" w:rsidP="002336EB">
      <w:pPr>
        <w:autoSpaceDE w:val="0"/>
        <w:autoSpaceDN w:val="0"/>
        <w:adjustRightInd w:val="0"/>
        <w:jc w:val="both"/>
        <w:rPr>
          <w:rFonts w:ascii="Arial" w:hAnsi="Arial" w:cs="Arial"/>
          <w:sz w:val="20"/>
          <w:szCs w:val="20"/>
        </w:rPr>
      </w:pPr>
      <w:r w:rsidRPr="00967D67">
        <w:rPr>
          <w:rFonts w:ascii="Arial" w:hAnsi="Arial" w:cs="Arial"/>
          <w:sz w:val="20"/>
          <w:szCs w:val="20"/>
        </w:rPr>
        <w:t xml:space="preserve">V primeru, da bo ponudnik pri izvedbi naročila sodeloval s podizvajalci, mora navesti vse podizvajalce ter vsak del javnega naročila, ki ga namerava oddati v podizvajanje, kontaktne podatke </w:t>
      </w:r>
      <w:r w:rsidRPr="00967D67">
        <w:rPr>
          <w:rFonts w:ascii="Arial" w:hAnsi="Arial" w:cs="Arial"/>
          <w:sz w:val="20"/>
          <w:szCs w:val="20"/>
        </w:rPr>
        <w:lastRenderedPageBreak/>
        <w:t>in zakonite zastopnike predlaganih podizvajalcev. Ponudnik mora v ponudbi predložiti tudi izpolnjene obrazce – dokazila za vsakega podizvajalca, s katerim bo sodeloval pri naročilu.</w:t>
      </w:r>
    </w:p>
    <w:p w14:paraId="268C4C50" w14:textId="77777777" w:rsidR="002336EB" w:rsidRPr="00967D67" w:rsidRDefault="002336EB" w:rsidP="002336EB">
      <w:pPr>
        <w:autoSpaceDE w:val="0"/>
        <w:autoSpaceDN w:val="0"/>
        <w:adjustRightInd w:val="0"/>
        <w:jc w:val="both"/>
        <w:rPr>
          <w:rFonts w:ascii="Arial" w:hAnsi="Arial" w:cs="Arial"/>
          <w:sz w:val="20"/>
          <w:szCs w:val="20"/>
        </w:rPr>
      </w:pPr>
    </w:p>
    <w:p w14:paraId="6F586470" w14:textId="77777777" w:rsidR="002336EB" w:rsidRPr="00967D67" w:rsidRDefault="002336EB" w:rsidP="002336EB">
      <w:pPr>
        <w:pStyle w:val="Telo"/>
        <w:spacing w:before="0"/>
        <w:rPr>
          <w:rFonts w:ascii="Arial" w:hAnsi="Arial" w:cs="Arial"/>
          <w:i w:val="0"/>
          <w:sz w:val="20"/>
        </w:rPr>
      </w:pPr>
      <w:r w:rsidRPr="00967D67">
        <w:rPr>
          <w:rFonts w:ascii="Arial" w:hAnsi="Arial" w:cs="Arial"/>
          <w:i w:val="0"/>
          <w:sz w:val="20"/>
        </w:rPr>
        <w:t>Ponudnik, ki nastopa s podizvajalci, mora v ponudbi predložiti:</w:t>
      </w:r>
    </w:p>
    <w:p w14:paraId="2D12128D" w14:textId="77777777" w:rsidR="002336EB" w:rsidRPr="00967D67" w:rsidRDefault="002336EB" w:rsidP="00814C72">
      <w:pPr>
        <w:pStyle w:val="Telo"/>
        <w:numPr>
          <w:ilvl w:val="0"/>
          <w:numId w:val="9"/>
        </w:numPr>
        <w:spacing w:before="0"/>
        <w:rPr>
          <w:rFonts w:ascii="Arial" w:hAnsi="Arial" w:cs="Arial"/>
          <w:i w:val="0"/>
          <w:sz w:val="20"/>
        </w:rPr>
      </w:pPr>
      <w:r w:rsidRPr="00967D67">
        <w:rPr>
          <w:rFonts w:ascii="Arial" w:hAnsi="Arial" w:cs="Arial"/>
          <w:i w:val="0"/>
          <w:sz w:val="20"/>
        </w:rPr>
        <w:t>seznam vseh podizvajalcev in del naročila, ki ga namerava izvesti podizvajalec, kontaktne podatke in zakonite zastopnike predlaganih podizvajalcev,</w:t>
      </w:r>
    </w:p>
    <w:p w14:paraId="295E7A6C" w14:textId="77777777" w:rsidR="002336EB" w:rsidRPr="00967D67" w:rsidRDefault="002336EB" w:rsidP="00814C72">
      <w:pPr>
        <w:pStyle w:val="Telo"/>
        <w:numPr>
          <w:ilvl w:val="0"/>
          <w:numId w:val="9"/>
        </w:numPr>
        <w:spacing w:before="0"/>
        <w:rPr>
          <w:rFonts w:ascii="Arial" w:hAnsi="Arial" w:cs="Arial"/>
          <w:i w:val="0"/>
          <w:sz w:val="20"/>
        </w:rPr>
      </w:pPr>
      <w:r w:rsidRPr="00967D67">
        <w:rPr>
          <w:rFonts w:ascii="Arial" w:hAnsi="Arial" w:cs="Arial"/>
          <w:i w:val="0"/>
          <w:sz w:val="20"/>
        </w:rPr>
        <w:t>izpolnjene, podpisane in potrjene obrazce – dokazila, ki so zahtevana v tej RD,</w:t>
      </w:r>
    </w:p>
    <w:p w14:paraId="288B5ADA" w14:textId="77777777" w:rsidR="002336EB" w:rsidRDefault="002336EB" w:rsidP="00814C72">
      <w:pPr>
        <w:pStyle w:val="Telo"/>
        <w:numPr>
          <w:ilvl w:val="0"/>
          <w:numId w:val="9"/>
        </w:numPr>
        <w:spacing w:before="0"/>
        <w:rPr>
          <w:rFonts w:ascii="Arial" w:hAnsi="Arial" w:cs="Arial"/>
          <w:i w:val="0"/>
          <w:sz w:val="20"/>
        </w:rPr>
      </w:pPr>
      <w:r w:rsidRPr="00967D67">
        <w:rPr>
          <w:rFonts w:ascii="Arial" w:hAnsi="Arial" w:cs="Arial"/>
          <w:i w:val="0"/>
          <w:sz w:val="20"/>
        </w:rPr>
        <w:t>priložiti zahtevo podizvajalca za neposredno plačilo, če podizvajalec to zahteva.</w:t>
      </w:r>
    </w:p>
    <w:p w14:paraId="61DBCDF6" w14:textId="77777777" w:rsidR="00CD65DF" w:rsidRDefault="00CD65DF" w:rsidP="00CD65DF">
      <w:pPr>
        <w:pStyle w:val="Telo"/>
        <w:spacing w:before="0"/>
        <w:rPr>
          <w:rFonts w:ascii="Arial" w:hAnsi="Arial" w:cs="Arial"/>
          <w:i w:val="0"/>
          <w:sz w:val="20"/>
        </w:rPr>
      </w:pPr>
    </w:p>
    <w:p w14:paraId="0BC38B92" w14:textId="0A2DD02D" w:rsidR="00FA24C6" w:rsidRPr="00A62DE5" w:rsidRDefault="00CD65DF" w:rsidP="00CD65DF">
      <w:pPr>
        <w:pStyle w:val="Telo"/>
        <w:rPr>
          <w:rFonts w:ascii="Arial" w:hAnsi="Arial" w:cs="Arial"/>
          <w:i w:val="0"/>
          <w:sz w:val="20"/>
        </w:rPr>
      </w:pPr>
      <w:r w:rsidRPr="00A62DE5">
        <w:rPr>
          <w:rFonts w:ascii="Arial" w:hAnsi="Arial" w:cs="Arial"/>
          <w:i w:val="0"/>
          <w:sz w:val="20"/>
        </w:rPr>
        <w:t>Izbrani ponudnik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ponudnik skupaj z obvestilom posredovati tudi podatke in dokumente iz druge in tretje alineje prejšnjega odstavka.</w:t>
      </w:r>
    </w:p>
    <w:p w14:paraId="54A4AC29" w14:textId="77777777" w:rsidR="008E143D" w:rsidRPr="00A62DE5" w:rsidRDefault="008E143D" w:rsidP="00CD65DF">
      <w:pPr>
        <w:pStyle w:val="Telo"/>
        <w:rPr>
          <w:rFonts w:ascii="Arial" w:hAnsi="Arial" w:cs="Arial"/>
          <w:i w:val="0"/>
          <w:sz w:val="20"/>
        </w:rPr>
      </w:pPr>
    </w:p>
    <w:p w14:paraId="75852E30" w14:textId="77777777" w:rsidR="00CD65DF" w:rsidRPr="00A62DE5" w:rsidRDefault="00CD65DF" w:rsidP="00CD65DF">
      <w:pPr>
        <w:pStyle w:val="Telo"/>
        <w:spacing w:before="0"/>
        <w:rPr>
          <w:rFonts w:ascii="Arial" w:hAnsi="Arial" w:cs="Arial"/>
          <w:i w:val="0"/>
          <w:sz w:val="20"/>
        </w:rPr>
      </w:pPr>
      <w:r w:rsidRPr="00A62DE5">
        <w:rPr>
          <w:rFonts w:ascii="Arial" w:hAnsi="Arial" w:cs="Arial"/>
          <w:i w:val="0"/>
          <w:sz w:val="20"/>
        </w:rPr>
        <w:t xml:space="preserve">Naročnik bo zavrnil vsakega naknadno nominiranega podizvajalca: </w:t>
      </w:r>
    </w:p>
    <w:p w14:paraId="1149D18A" w14:textId="284C2578" w:rsidR="00CD65DF" w:rsidRPr="00A62DE5" w:rsidRDefault="00CD65DF" w:rsidP="00563D1C">
      <w:pPr>
        <w:pStyle w:val="Telo"/>
        <w:numPr>
          <w:ilvl w:val="0"/>
          <w:numId w:val="9"/>
        </w:numPr>
        <w:spacing w:before="0"/>
        <w:rPr>
          <w:rFonts w:ascii="Arial" w:hAnsi="Arial" w:cs="Arial"/>
          <w:i w:val="0"/>
          <w:sz w:val="20"/>
        </w:rPr>
      </w:pPr>
      <w:r w:rsidRPr="00A62DE5">
        <w:rPr>
          <w:rFonts w:ascii="Arial" w:hAnsi="Arial" w:cs="Arial"/>
          <w:i w:val="0"/>
          <w:sz w:val="20"/>
        </w:rPr>
        <w:t xml:space="preserve">če zanj obstajajo razlogi za izključitev, kot so navedeni v poglavju 5.1.1 te razpisne dokumentacije ter zahteval zamenjavo, </w:t>
      </w:r>
    </w:p>
    <w:p w14:paraId="57F85666" w14:textId="0C463E7E" w:rsidR="00CD65DF" w:rsidRPr="00A62DE5" w:rsidRDefault="00CD65DF" w:rsidP="00563D1C">
      <w:pPr>
        <w:pStyle w:val="Telo"/>
        <w:numPr>
          <w:ilvl w:val="0"/>
          <w:numId w:val="9"/>
        </w:numPr>
        <w:spacing w:before="0"/>
        <w:rPr>
          <w:rFonts w:ascii="Arial" w:hAnsi="Arial" w:cs="Arial"/>
          <w:i w:val="0"/>
          <w:sz w:val="20"/>
        </w:rPr>
      </w:pPr>
      <w:r w:rsidRPr="00A62DE5">
        <w:rPr>
          <w:rFonts w:ascii="Arial" w:hAnsi="Arial" w:cs="Arial"/>
          <w:i w:val="0"/>
          <w:sz w:val="20"/>
        </w:rPr>
        <w:t>če bi to lahko vplivalo na nemoteno izvajanje ali dokončanje del,</w:t>
      </w:r>
    </w:p>
    <w:p w14:paraId="38D275FD" w14:textId="7DD82FB3" w:rsidR="00CD65DF" w:rsidRPr="00A62DE5" w:rsidRDefault="00CD65DF" w:rsidP="00563D1C">
      <w:pPr>
        <w:pStyle w:val="Telo"/>
        <w:numPr>
          <w:ilvl w:val="0"/>
          <w:numId w:val="9"/>
        </w:numPr>
        <w:spacing w:before="0"/>
        <w:rPr>
          <w:rFonts w:ascii="Arial" w:hAnsi="Arial" w:cs="Arial"/>
          <w:i w:val="0"/>
          <w:sz w:val="20"/>
        </w:rPr>
      </w:pPr>
      <w:r w:rsidRPr="00A62DE5">
        <w:rPr>
          <w:rFonts w:ascii="Arial" w:hAnsi="Arial" w:cs="Arial"/>
          <w:i w:val="0"/>
          <w:sz w:val="20"/>
        </w:rPr>
        <w:t xml:space="preserve">če novi podizvajalec ne izpolnjuje pogojev v zvezi z oddajo javnega naročila. </w:t>
      </w:r>
    </w:p>
    <w:p w14:paraId="1AFC9722" w14:textId="77777777" w:rsidR="00FA24C6" w:rsidRPr="00A62DE5" w:rsidRDefault="00FA24C6" w:rsidP="00FA24C6">
      <w:pPr>
        <w:pStyle w:val="Telo"/>
        <w:spacing w:before="0"/>
        <w:rPr>
          <w:rFonts w:ascii="Arial" w:hAnsi="Arial" w:cs="Arial"/>
          <w:i w:val="0"/>
          <w:sz w:val="20"/>
        </w:rPr>
      </w:pPr>
    </w:p>
    <w:p w14:paraId="6FD3098A" w14:textId="7D0539CE" w:rsidR="00CD65DF" w:rsidRPr="00A62DE5" w:rsidRDefault="00CD65DF" w:rsidP="00CD65DF">
      <w:pPr>
        <w:pStyle w:val="Telo"/>
        <w:spacing w:before="0"/>
        <w:rPr>
          <w:rFonts w:ascii="Arial" w:hAnsi="Arial" w:cs="Arial"/>
          <w:i w:val="0"/>
          <w:sz w:val="20"/>
        </w:rPr>
      </w:pPr>
      <w:r w:rsidRPr="00A62DE5">
        <w:rPr>
          <w:rFonts w:ascii="Arial" w:hAnsi="Arial" w:cs="Arial"/>
          <w:i w:val="0"/>
          <w:sz w:val="20"/>
        </w:rPr>
        <w:t>Le če podizvajalec zahteva neposredno plačilo, se šteje, da je neposredno plačilo podizvajalcu obvezno in obveznost zavezuje tako naročnika kot tudi glavnega izvajalca.</w:t>
      </w:r>
    </w:p>
    <w:p w14:paraId="052919F7" w14:textId="77777777" w:rsidR="002336EB" w:rsidRPr="00A62DE5" w:rsidRDefault="002336EB" w:rsidP="002336EB">
      <w:pPr>
        <w:pStyle w:val="Telo"/>
        <w:spacing w:before="0"/>
        <w:ind w:left="360"/>
        <w:rPr>
          <w:rFonts w:ascii="Arial" w:hAnsi="Arial" w:cs="Arial"/>
          <w:i w:val="0"/>
          <w:sz w:val="20"/>
        </w:rPr>
      </w:pPr>
    </w:p>
    <w:p w14:paraId="14D5D81F" w14:textId="77777777" w:rsidR="002336EB" w:rsidRPr="00967D67" w:rsidRDefault="002336EB" w:rsidP="002336EB">
      <w:pPr>
        <w:pStyle w:val="Telo"/>
        <w:spacing w:before="0"/>
        <w:rPr>
          <w:rFonts w:ascii="Arial" w:hAnsi="Arial" w:cs="Arial"/>
          <w:i w:val="0"/>
          <w:sz w:val="20"/>
        </w:rPr>
      </w:pPr>
      <w:r w:rsidRPr="00967D67">
        <w:rPr>
          <w:rFonts w:ascii="Arial" w:hAnsi="Arial" w:cs="Arial"/>
          <w:i w:val="0"/>
          <w:sz w:val="20"/>
        </w:rPr>
        <w:t>Kadar namerava ponudnik izvesti javno naročilo s podizvajalcem, ki zahteva neposredno plačilo, mor</w:t>
      </w:r>
      <w:r w:rsidR="00105E92" w:rsidRPr="00967D67">
        <w:rPr>
          <w:rFonts w:ascii="Arial" w:hAnsi="Arial" w:cs="Arial"/>
          <w:i w:val="0"/>
          <w:sz w:val="20"/>
        </w:rPr>
        <w:t>a</w:t>
      </w:r>
      <w:r w:rsidRPr="00967D67">
        <w:rPr>
          <w:rFonts w:ascii="Arial" w:hAnsi="Arial" w:cs="Arial"/>
          <w:i w:val="0"/>
          <w:sz w:val="20"/>
        </w:rPr>
        <w:t>:</w:t>
      </w:r>
    </w:p>
    <w:p w14:paraId="6AD0EA5C" w14:textId="5EF107F6" w:rsidR="002336EB" w:rsidRPr="00967D67" w:rsidRDefault="00843813" w:rsidP="00814C72">
      <w:pPr>
        <w:pStyle w:val="Telo"/>
        <w:numPr>
          <w:ilvl w:val="0"/>
          <w:numId w:val="9"/>
        </w:numPr>
        <w:spacing w:before="0"/>
        <w:rPr>
          <w:rFonts w:ascii="Arial" w:hAnsi="Arial" w:cs="Arial"/>
          <w:i w:val="0"/>
          <w:sz w:val="20"/>
        </w:rPr>
      </w:pPr>
      <w:r>
        <w:rPr>
          <w:rFonts w:ascii="Arial" w:hAnsi="Arial" w:cs="Arial"/>
          <w:i w:val="0"/>
          <w:sz w:val="20"/>
        </w:rPr>
        <w:t>g</w:t>
      </w:r>
      <w:r w:rsidR="002336EB" w:rsidRPr="00967D67">
        <w:rPr>
          <w:rFonts w:ascii="Arial" w:hAnsi="Arial" w:cs="Arial"/>
          <w:i w:val="0"/>
          <w:sz w:val="20"/>
        </w:rPr>
        <w:t>lavni izvajalec v pogodbi pooblastiti naročnika, da na podlagi potrjenega računa oziroma situacije s strani glavnega izvajalca neposredno plačuje podizvajalcu,</w:t>
      </w:r>
    </w:p>
    <w:p w14:paraId="6BBBC81A" w14:textId="5FCB5097" w:rsidR="002336EB" w:rsidRPr="00967D67" w:rsidRDefault="00843813" w:rsidP="00814C72">
      <w:pPr>
        <w:pStyle w:val="Telo"/>
        <w:numPr>
          <w:ilvl w:val="0"/>
          <w:numId w:val="9"/>
        </w:numPr>
        <w:spacing w:before="0"/>
        <w:rPr>
          <w:rFonts w:ascii="Arial" w:hAnsi="Arial" w:cs="Arial"/>
          <w:i w:val="0"/>
          <w:sz w:val="20"/>
        </w:rPr>
      </w:pPr>
      <w:r>
        <w:rPr>
          <w:rFonts w:ascii="Arial" w:hAnsi="Arial" w:cs="Arial"/>
          <w:i w:val="0"/>
          <w:sz w:val="20"/>
        </w:rPr>
        <w:t>p</w:t>
      </w:r>
      <w:r w:rsidR="002336EB" w:rsidRPr="00967D67">
        <w:rPr>
          <w:rFonts w:ascii="Arial" w:hAnsi="Arial" w:cs="Arial"/>
          <w:i w:val="0"/>
          <w:sz w:val="20"/>
        </w:rPr>
        <w:t>odizvajalec predložiti soglasje, na podlagi katerega naročnik namesto ponudnika poravna podizvajalčevo terjatev do ponudnika,</w:t>
      </w:r>
    </w:p>
    <w:p w14:paraId="1DF870E1" w14:textId="15DFA419" w:rsidR="002336EB" w:rsidRPr="00967D67" w:rsidRDefault="00843813" w:rsidP="00814C72">
      <w:pPr>
        <w:pStyle w:val="Telo"/>
        <w:numPr>
          <w:ilvl w:val="0"/>
          <w:numId w:val="9"/>
        </w:numPr>
        <w:spacing w:before="0"/>
        <w:rPr>
          <w:rFonts w:ascii="Arial" w:hAnsi="Arial" w:cs="Arial"/>
          <w:i w:val="0"/>
          <w:sz w:val="20"/>
        </w:rPr>
      </w:pPr>
      <w:r>
        <w:rPr>
          <w:rFonts w:ascii="Arial" w:hAnsi="Arial" w:cs="Arial"/>
          <w:i w:val="0"/>
          <w:sz w:val="20"/>
        </w:rPr>
        <w:t>g</w:t>
      </w:r>
      <w:r w:rsidR="002336EB" w:rsidRPr="00967D67">
        <w:rPr>
          <w:rFonts w:ascii="Arial" w:hAnsi="Arial" w:cs="Arial"/>
          <w:i w:val="0"/>
          <w:sz w:val="20"/>
        </w:rPr>
        <w:t>lavni izvajalec svojemu računu ali situaciji priložiti račun ali situacijo podizvajalca, ki ga je predhodno potrdil.</w:t>
      </w:r>
    </w:p>
    <w:p w14:paraId="5F0F1CB6" w14:textId="77777777" w:rsidR="002336EB" w:rsidRPr="00967D67" w:rsidRDefault="002336EB" w:rsidP="00814C72">
      <w:pPr>
        <w:pStyle w:val="Telo"/>
        <w:numPr>
          <w:ilvl w:val="0"/>
          <w:numId w:val="9"/>
        </w:numPr>
        <w:spacing w:before="0"/>
        <w:rPr>
          <w:rFonts w:ascii="Arial" w:hAnsi="Arial" w:cs="Arial"/>
          <w:i w:val="0"/>
          <w:sz w:val="20"/>
        </w:rPr>
      </w:pPr>
      <w:r w:rsidRPr="00967D67">
        <w:rPr>
          <w:rFonts w:ascii="Arial" w:hAnsi="Arial" w:cs="Arial"/>
          <w:i w:val="0"/>
          <w:sz w:val="20"/>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1CD5C10" w14:textId="77777777" w:rsidR="00704DD4" w:rsidRPr="00967D67" w:rsidRDefault="00704DD4" w:rsidP="00704DD4">
      <w:pPr>
        <w:pStyle w:val="Telo"/>
        <w:spacing w:before="0"/>
        <w:ind w:left="360"/>
        <w:rPr>
          <w:rFonts w:ascii="Arial" w:hAnsi="Arial" w:cs="Arial"/>
          <w:i w:val="0"/>
          <w:sz w:val="20"/>
        </w:rPr>
      </w:pPr>
    </w:p>
    <w:p w14:paraId="4306FFBB" w14:textId="3AC318A9" w:rsidR="004A0665" w:rsidRPr="00EE4B79" w:rsidRDefault="00C92D85" w:rsidP="003A2642">
      <w:pPr>
        <w:pStyle w:val="Naslov"/>
        <w:rPr>
          <w:sz w:val="20"/>
          <w:szCs w:val="20"/>
        </w:rPr>
      </w:pPr>
      <w:bookmarkStart w:id="156" w:name="_Toc90360003"/>
      <w:bookmarkStart w:id="157" w:name="_Toc236650289"/>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EE4B79">
        <w:rPr>
          <w:sz w:val="20"/>
          <w:szCs w:val="20"/>
        </w:rPr>
        <w:t>1</w:t>
      </w:r>
      <w:r w:rsidR="001E7862">
        <w:rPr>
          <w:sz w:val="20"/>
          <w:szCs w:val="20"/>
        </w:rPr>
        <w:t>2</w:t>
      </w:r>
      <w:r w:rsidRPr="00EE4B79">
        <w:rPr>
          <w:sz w:val="20"/>
          <w:szCs w:val="20"/>
        </w:rPr>
        <w:t>.</w:t>
      </w:r>
      <w:r w:rsidRPr="00EE4B79">
        <w:rPr>
          <w:sz w:val="20"/>
          <w:szCs w:val="20"/>
        </w:rPr>
        <w:tab/>
      </w:r>
      <w:r w:rsidR="00A46BBB" w:rsidRPr="00EE4B79">
        <w:rPr>
          <w:sz w:val="20"/>
          <w:szCs w:val="20"/>
        </w:rPr>
        <w:t>Tuji ponudnik</w:t>
      </w:r>
      <w:bookmarkEnd w:id="156"/>
      <w:bookmarkEnd w:id="157"/>
    </w:p>
    <w:p w14:paraId="7E8D7AFA" w14:textId="77777777" w:rsidR="00A46BBB" w:rsidRPr="00EE4B79" w:rsidRDefault="00A46BBB" w:rsidP="00207523">
      <w:pPr>
        <w:pStyle w:val="Alinea"/>
        <w:numPr>
          <w:ilvl w:val="0"/>
          <w:numId w:val="0"/>
        </w:numPr>
        <w:rPr>
          <w:rFonts w:ascii="Arial" w:hAnsi="Arial" w:cs="Arial"/>
          <w:b/>
          <w:szCs w:val="20"/>
        </w:rPr>
      </w:pPr>
    </w:p>
    <w:p w14:paraId="14B3C50E" w14:textId="77777777" w:rsidR="00207523" w:rsidRPr="00EE4B79" w:rsidRDefault="00207523" w:rsidP="00207523">
      <w:pPr>
        <w:pStyle w:val="Alinea"/>
        <w:numPr>
          <w:ilvl w:val="0"/>
          <w:numId w:val="0"/>
        </w:numPr>
        <w:rPr>
          <w:rFonts w:ascii="Arial" w:hAnsi="Arial" w:cs="Arial"/>
          <w:szCs w:val="20"/>
        </w:rPr>
      </w:pPr>
      <w:r w:rsidRPr="00EE4B79">
        <w:rPr>
          <w:rFonts w:ascii="Arial" w:hAnsi="Arial" w:cs="Arial"/>
          <w:szCs w:val="20"/>
        </w:rPr>
        <w:t>Tuji ponudnik, ki nastopa samostojno ali kot partner v skupini izvajalcev, mora ob zgoraj navedenih dokumentih predložiti še:</w:t>
      </w:r>
    </w:p>
    <w:p w14:paraId="4F9B63DB" w14:textId="3FA7147F" w:rsidR="00207523" w:rsidRPr="00EE4B79" w:rsidRDefault="00AF3262" w:rsidP="003F47C4">
      <w:pPr>
        <w:pStyle w:val="Alinea"/>
        <w:numPr>
          <w:ilvl w:val="0"/>
          <w:numId w:val="6"/>
        </w:numPr>
        <w:rPr>
          <w:rFonts w:ascii="Arial" w:hAnsi="Arial" w:cs="Arial"/>
          <w:szCs w:val="20"/>
        </w:rPr>
      </w:pPr>
      <w:r w:rsidRPr="00EE4B79">
        <w:rPr>
          <w:rFonts w:ascii="Arial" w:hAnsi="Arial" w:cs="Arial"/>
          <w:szCs w:val="20"/>
        </w:rPr>
        <w:t>p</w:t>
      </w:r>
      <w:r w:rsidR="00207523" w:rsidRPr="00EE4B79">
        <w:rPr>
          <w:rFonts w:ascii="Arial" w:hAnsi="Arial" w:cs="Arial"/>
          <w:szCs w:val="20"/>
        </w:rPr>
        <w:t>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752A420" w14:textId="07CA1592" w:rsidR="00F21581" w:rsidRPr="00EE4B79" w:rsidRDefault="00AF3262" w:rsidP="003F47C4">
      <w:pPr>
        <w:pStyle w:val="Alinea"/>
        <w:numPr>
          <w:ilvl w:val="0"/>
          <w:numId w:val="6"/>
        </w:numPr>
        <w:rPr>
          <w:rFonts w:ascii="Arial" w:hAnsi="Arial" w:cs="Arial"/>
          <w:strike/>
          <w:szCs w:val="20"/>
        </w:rPr>
      </w:pPr>
      <w:r w:rsidRPr="00EE4B79">
        <w:rPr>
          <w:rFonts w:ascii="Arial" w:hAnsi="Arial" w:cs="Arial"/>
          <w:szCs w:val="20"/>
        </w:rPr>
        <w:t>p</w:t>
      </w:r>
      <w:r w:rsidR="00207523" w:rsidRPr="00EE4B79">
        <w:rPr>
          <w:rFonts w:ascii="Arial" w:hAnsi="Arial" w:cs="Arial"/>
          <w:szCs w:val="20"/>
        </w:rPr>
        <w:t>otrdilo pristojnega organa, da niso nastopila dejstva in okoliščine, da je bil ponudnik ali njegov zakoniti zastopnik pravnomočno obsojen zaradi kazni</w:t>
      </w:r>
      <w:r w:rsidR="00F21581" w:rsidRPr="00EE4B79">
        <w:rPr>
          <w:rFonts w:ascii="Arial" w:hAnsi="Arial" w:cs="Arial"/>
          <w:szCs w:val="20"/>
        </w:rPr>
        <w:t>vih dejanj</w:t>
      </w:r>
      <w:r w:rsidR="00C2484F" w:rsidRPr="00EE4B79">
        <w:rPr>
          <w:rFonts w:ascii="Arial" w:hAnsi="Arial" w:cs="Arial"/>
          <w:szCs w:val="20"/>
        </w:rPr>
        <w:t xml:space="preserve">. </w:t>
      </w:r>
      <w:r w:rsidR="00F21581" w:rsidRPr="00EE4B79">
        <w:rPr>
          <w:rFonts w:ascii="Arial" w:hAnsi="Arial" w:cs="Arial"/>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86F11C0" w14:textId="6EAA35D0" w:rsidR="00207523" w:rsidRPr="00EE4B79" w:rsidRDefault="00AF3262" w:rsidP="003F47C4">
      <w:pPr>
        <w:pStyle w:val="Alinea"/>
        <w:numPr>
          <w:ilvl w:val="0"/>
          <w:numId w:val="6"/>
        </w:numPr>
        <w:rPr>
          <w:rFonts w:ascii="Arial" w:hAnsi="Arial" w:cs="Arial"/>
          <w:szCs w:val="20"/>
        </w:rPr>
      </w:pPr>
      <w:r w:rsidRPr="00EE4B79">
        <w:rPr>
          <w:rFonts w:ascii="Arial" w:hAnsi="Arial" w:cs="Arial"/>
          <w:szCs w:val="20"/>
        </w:rPr>
        <w:t>t</w:t>
      </w:r>
      <w:r w:rsidR="00207523" w:rsidRPr="00EE4B79">
        <w:rPr>
          <w:rFonts w:ascii="Arial" w:hAnsi="Arial" w:cs="Arial"/>
          <w:szCs w:val="20"/>
        </w:rPr>
        <w:t xml:space="preserve">uji ponudnik, ki nima sedeža v RS mora s posebno izjavo, ki jo predloži k razpisni dokumentaciji, imenovati fizično ali pravno osebo s sedežem v RS, ki bo po veljavni zakonodaji na področju </w:t>
      </w:r>
      <w:r w:rsidR="00207523" w:rsidRPr="00EE4B79">
        <w:rPr>
          <w:rFonts w:ascii="Arial" w:hAnsi="Arial" w:cs="Arial"/>
          <w:szCs w:val="20"/>
        </w:rPr>
        <w:lastRenderedPageBreak/>
        <w:t>javnega naročanja in po Zakonu o upravnem postopku (ZUP), v njegovem imenu in zanj prevzela vso pošto naslovljeno nanj.</w:t>
      </w:r>
    </w:p>
    <w:p w14:paraId="47974C41" w14:textId="347FB7E1" w:rsidR="00A3590D" w:rsidRPr="00EE4B79" w:rsidRDefault="00C92D85" w:rsidP="003A2642">
      <w:pPr>
        <w:pStyle w:val="Naslov"/>
        <w:rPr>
          <w:sz w:val="20"/>
          <w:szCs w:val="20"/>
        </w:rPr>
      </w:pPr>
      <w:bookmarkStart w:id="158" w:name="_Toc462320995"/>
      <w:bookmarkStart w:id="159" w:name="_Toc90360004"/>
      <w:bookmarkStart w:id="160" w:name="_Toc236650290"/>
      <w:r w:rsidRPr="00EE4B79">
        <w:rPr>
          <w:sz w:val="20"/>
          <w:szCs w:val="20"/>
        </w:rPr>
        <w:t>1</w:t>
      </w:r>
      <w:r w:rsidR="001E7862">
        <w:rPr>
          <w:sz w:val="20"/>
          <w:szCs w:val="20"/>
        </w:rPr>
        <w:t>3</w:t>
      </w:r>
      <w:r w:rsidRPr="00EE4B79">
        <w:rPr>
          <w:sz w:val="20"/>
          <w:szCs w:val="20"/>
        </w:rPr>
        <w:t>.</w:t>
      </w:r>
      <w:r w:rsidRPr="00EE4B79">
        <w:rPr>
          <w:sz w:val="20"/>
          <w:szCs w:val="20"/>
        </w:rPr>
        <w:tab/>
      </w:r>
      <w:r w:rsidR="00A3590D" w:rsidRPr="00EE4B79">
        <w:rPr>
          <w:sz w:val="20"/>
          <w:szCs w:val="20"/>
        </w:rPr>
        <w:t>Neobičajno nizka ponudba</w:t>
      </w:r>
      <w:bookmarkEnd w:id="158"/>
      <w:bookmarkEnd w:id="159"/>
      <w:bookmarkEnd w:id="160"/>
    </w:p>
    <w:p w14:paraId="12554776" w14:textId="77777777" w:rsidR="00A3590D" w:rsidRPr="00EE4B79" w:rsidRDefault="00A3590D" w:rsidP="00A3590D">
      <w:pPr>
        <w:jc w:val="both"/>
        <w:rPr>
          <w:rFonts w:ascii="Arial" w:hAnsi="Arial" w:cs="Arial"/>
          <w:color w:val="333333"/>
          <w:sz w:val="20"/>
          <w:szCs w:val="20"/>
        </w:rPr>
      </w:pPr>
    </w:p>
    <w:p w14:paraId="6CA33848" w14:textId="3DD220A1" w:rsidR="00A3590D" w:rsidRPr="00967D67" w:rsidRDefault="00A3590D" w:rsidP="00A3590D">
      <w:pPr>
        <w:jc w:val="both"/>
        <w:rPr>
          <w:rFonts w:ascii="Arial" w:hAnsi="Arial" w:cs="Arial"/>
          <w:sz w:val="20"/>
          <w:szCs w:val="20"/>
        </w:rPr>
      </w:pPr>
      <w:r w:rsidRPr="00EE4B79">
        <w:rPr>
          <w:rFonts w:ascii="Arial" w:hAnsi="Arial" w:cs="Arial"/>
          <w:color w:val="333333"/>
          <w:sz w:val="20"/>
          <w:szCs w:val="20"/>
        </w:rPr>
        <w:t>Naročnik bo, v kolikor meni</w:t>
      </w:r>
      <w:r w:rsidRPr="00EE4B79">
        <w:rPr>
          <w:rFonts w:ascii="Arial" w:hAnsi="Arial" w:cs="Arial"/>
          <w:sz w:val="20"/>
          <w:szCs w:val="20"/>
        </w:rPr>
        <w:t>, da je pri določenem</w:t>
      </w:r>
      <w:r w:rsidRPr="00967D67">
        <w:rPr>
          <w:rFonts w:ascii="Arial" w:hAnsi="Arial" w:cs="Arial"/>
          <w:sz w:val="20"/>
          <w:szCs w:val="20"/>
        </w:rPr>
        <w:t xml:space="preserve"> naročilu glede na njegove zahteve ponudba neobičajno nizka glede na cene na trgu ali v </w:t>
      </w:r>
      <w:r w:rsidRPr="00E43352">
        <w:rPr>
          <w:rFonts w:ascii="Arial" w:hAnsi="Arial" w:cs="Arial"/>
          <w:sz w:val="20"/>
          <w:szCs w:val="20"/>
        </w:rPr>
        <w:t>zvezi z njo obstaja dvom o možnosti izpolnitve naročila, preveri</w:t>
      </w:r>
      <w:r w:rsidR="006461D2" w:rsidRPr="00E43352">
        <w:rPr>
          <w:rFonts w:ascii="Arial" w:hAnsi="Arial" w:cs="Arial"/>
          <w:sz w:val="20"/>
          <w:szCs w:val="20"/>
        </w:rPr>
        <w:t>l</w:t>
      </w:r>
      <w:r w:rsidRPr="00E43352">
        <w:rPr>
          <w:rFonts w:ascii="Arial" w:hAnsi="Arial" w:cs="Arial"/>
          <w:sz w:val="20"/>
          <w:szCs w:val="20"/>
        </w:rPr>
        <w:t>, ali je neobičajno nizka in od ponudnika zahteva</w:t>
      </w:r>
      <w:r w:rsidR="006461D2" w:rsidRPr="00E43352">
        <w:rPr>
          <w:rFonts w:ascii="Arial" w:hAnsi="Arial" w:cs="Arial"/>
          <w:sz w:val="20"/>
          <w:szCs w:val="20"/>
        </w:rPr>
        <w:t>l</w:t>
      </w:r>
      <w:r w:rsidRPr="00E43352">
        <w:rPr>
          <w:rFonts w:ascii="Arial" w:hAnsi="Arial" w:cs="Arial"/>
          <w:sz w:val="20"/>
          <w:szCs w:val="20"/>
        </w:rPr>
        <w:t xml:space="preserve">, da pojasni ceno ali stroške v ponudbi. Naročnik mora preveriti, ali je ponudba neobičajno nizka tudi, če je vrednost ponudbe za več kot 50 odstotkov nižja od povprečne vrednosti pravočasnih ponudb in za več kot 20 odstotkov nižja </w:t>
      </w:r>
      <w:r w:rsidRPr="00967D67">
        <w:rPr>
          <w:rFonts w:ascii="Arial" w:hAnsi="Arial" w:cs="Arial"/>
          <w:sz w:val="20"/>
          <w:szCs w:val="20"/>
        </w:rPr>
        <w:t>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4CB307C2" w14:textId="77777777" w:rsidR="00A3590D" w:rsidRPr="00967D67" w:rsidRDefault="00A3590D" w:rsidP="00A3590D">
      <w:pPr>
        <w:jc w:val="both"/>
        <w:rPr>
          <w:rFonts w:ascii="Arial" w:hAnsi="Arial" w:cs="Arial"/>
          <w:sz w:val="20"/>
          <w:szCs w:val="20"/>
        </w:rPr>
      </w:pPr>
    </w:p>
    <w:p w14:paraId="0B3D8302" w14:textId="77777777" w:rsidR="00A3590D" w:rsidRPr="00967D67" w:rsidRDefault="00A3590D" w:rsidP="00A3590D">
      <w:pPr>
        <w:jc w:val="both"/>
        <w:rPr>
          <w:rFonts w:ascii="Arial" w:hAnsi="Arial" w:cs="Arial"/>
          <w:sz w:val="20"/>
          <w:szCs w:val="20"/>
        </w:rPr>
      </w:pPr>
      <w:r w:rsidRPr="00967D67">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51D79BEC" w14:textId="77777777" w:rsidR="00A3590D" w:rsidRPr="00967D67" w:rsidRDefault="00A3590D" w:rsidP="00A3590D">
      <w:pPr>
        <w:jc w:val="both"/>
        <w:rPr>
          <w:rFonts w:ascii="Arial" w:hAnsi="Arial" w:cs="Arial"/>
          <w:sz w:val="20"/>
          <w:szCs w:val="20"/>
        </w:rPr>
      </w:pPr>
    </w:p>
    <w:p w14:paraId="57858F6A" w14:textId="6CB0E112" w:rsidR="00A3590D" w:rsidRPr="00967D67" w:rsidRDefault="00C92D85" w:rsidP="003A2642">
      <w:pPr>
        <w:pStyle w:val="Naslov"/>
        <w:rPr>
          <w:sz w:val="20"/>
          <w:szCs w:val="20"/>
          <w:shd w:val="clear" w:color="auto" w:fill="FFFFFF"/>
        </w:rPr>
      </w:pPr>
      <w:bookmarkStart w:id="161" w:name="_Toc462320998"/>
      <w:bookmarkStart w:id="162" w:name="_Toc90360005"/>
      <w:bookmarkStart w:id="163" w:name="_Toc236650291"/>
      <w:r>
        <w:rPr>
          <w:sz w:val="20"/>
          <w:szCs w:val="20"/>
          <w:shd w:val="clear" w:color="auto" w:fill="FFFFFF"/>
        </w:rPr>
        <w:t>1</w:t>
      </w:r>
      <w:r w:rsidR="001E7862">
        <w:rPr>
          <w:sz w:val="20"/>
          <w:szCs w:val="20"/>
          <w:shd w:val="clear" w:color="auto" w:fill="FFFFFF"/>
        </w:rPr>
        <w:t>4</w:t>
      </w:r>
      <w:r>
        <w:rPr>
          <w:sz w:val="20"/>
          <w:szCs w:val="20"/>
          <w:shd w:val="clear" w:color="auto" w:fill="FFFFFF"/>
        </w:rPr>
        <w:t>.</w:t>
      </w:r>
      <w:r>
        <w:rPr>
          <w:sz w:val="20"/>
          <w:szCs w:val="20"/>
          <w:shd w:val="clear" w:color="auto" w:fill="FFFFFF"/>
        </w:rPr>
        <w:tab/>
      </w:r>
      <w:r w:rsidR="00A3590D" w:rsidRPr="00967D67">
        <w:rPr>
          <w:sz w:val="20"/>
          <w:szCs w:val="20"/>
          <w:shd w:val="clear" w:color="auto" w:fill="FFFFFF"/>
        </w:rPr>
        <w:t>Pregled ponudb</w:t>
      </w:r>
      <w:bookmarkEnd w:id="161"/>
      <w:bookmarkEnd w:id="162"/>
      <w:bookmarkEnd w:id="163"/>
    </w:p>
    <w:p w14:paraId="39DBB7D0" w14:textId="77777777" w:rsidR="00582558" w:rsidRPr="00967D67" w:rsidRDefault="00582558" w:rsidP="00582558">
      <w:pPr>
        <w:rPr>
          <w:rFonts w:ascii="Arial" w:hAnsi="Arial" w:cs="Arial"/>
          <w:sz w:val="20"/>
          <w:szCs w:val="20"/>
        </w:rPr>
      </w:pPr>
    </w:p>
    <w:p w14:paraId="3D278C64" w14:textId="77777777" w:rsidR="000B198F" w:rsidRPr="00967D67" w:rsidRDefault="000B198F" w:rsidP="000B198F">
      <w:pPr>
        <w:widowControl w:val="0"/>
        <w:jc w:val="both"/>
        <w:rPr>
          <w:rFonts w:ascii="Arial" w:hAnsi="Arial" w:cs="Arial"/>
          <w:sz w:val="20"/>
          <w:szCs w:val="20"/>
        </w:rPr>
      </w:pPr>
      <w:r w:rsidRPr="00967D67">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141AC66" w14:textId="77777777" w:rsidR="000B198F" w:rsidRPr="00967D67" w:rsidRDefault="000B198F" w:rsidP="000B198F">
      <w:pPr>
        <w:widowControl w:val="0"/>
        <w:jc w:val="both"/>
        <w:rPr>
          <w:rFonts w:ascii="Arial" w:hAnsi="Arial" w:cs="Arial"/>
          <w:sz w:val="20"/>
          <w:szCs w:val="20"/>
        </w:rPr>
      </w:pPr>
    </w:p>
    <w:p w14:paraId="1E83A41E" w14:textId="79963102" w:rsidR="00E4369C" w:rsidRPr="00A62DE5" w:rsidRDefault="001323C8" w:rsidP="00E4369C">
      <w:pPr>
        <w:jc w:val="both"/>
        <w:rPr>
          <w:rFonts w:ascii="Arial" w:eastAsia="Batang" w:hAnsi="Arial" w:cs="Arial"/>
          <w:sz w:val="20"/>
          <w:szCs w:val="20"/>
        </w:rPr>
      </w:pPr>
      <w:r w:rsidRPr="00A62DE5">
        <w:rPr>
          <w:rFonts w:ascii="Arial" w:eastAsia="Batang" w:hAnsi="Arial" w:cs="Arial"/>
          <w:sz w:val="20"/>
          <w:szCs w:val="20"/>
        </w:rPr>
        <w:t>PREGLED PONUDB:</w:t>
      </w:r>
      <w:r w:rsidR="008A6F6D" w:rsidRPr="00A62DE5">
        <w:rPr>
          <w:rFonts w:ascii="Arial" w:eastAsia="Batang" w:hAnsi="Arial" w:cs="Arial"/>
          <w:sz w:val="20"/>
          <w:szCs w:val="20"/>
        </w:rPr>
        <w:t xml:space="preserve"> </w:t>
      </w:r>
      <w:r w:rsidR="00E4369C" w:rsidRPr="00A62DE5">
        <w:rPr>
          <w:rFonts w:ascii="Arial" w:eastAsia="Batang" w:hAnsi="Arial" w:cs="Arial"/>
          <w:sz w:val="20"/>
          <w:szCs w:val="20"/>
        </w:rPr>
        <w:t>Naročnik bo najprej razvrstil pravočasne ponudbe glede na meril</w:t>
      </w:r>
      <w:r w:rsidR="000C7CB8" w:rsidRPr="00A62DE5">
        <w:rPr>
          <w:rFonts w:ascii="Arial" w:eastAsia="Batang" w:hAnsi="Arial" w:cs="Arial"/>
          <w:sz w:val="20"/>
          <w:szCs w:val="20"/>
        </w:rPr>
        <w:t>o</w:t>
      </w:r>
      <w:r w:rsidR="00E4369C" w:rsidRPr="00A62DE5">
        <w:rPr>
          <w:rFonts w:ascii="Arial" w:eastAsia="Batang" w:hAnsi="Arial" w:cs="Arial"/>
          <w:sz w:val="20"/>
          <w:szCs w:val="20"/>
        </w:rPr>
        <w:t xml:space="preserve"> in jih predhodno preveril z vidika ustreznosti zagotavljanja naročnikovih zahtev glede predmeta javnega naročila, nato pa bo preveril vse predložene ponudbe glede ne izpolnjevanja razlogov za izključitev ponudnikov in izpolnjevanja pogojev za sodelovanje. </w:t>
      </w:r>
    </w:p>
    <w:p w14:paraId="3B3BC9D2" w14:textId="77777777" w:rsidR="00E4369C" w:rsidRPr="00A62DE5" w:rsidRDefault="00E4369C" w:rsidP="00E4369C">
      <w:pPr>
        <w:rPr>
          <w:rFonts w:ascii="Arial" w:eastAsia="Batang" w:hAnsi="Arial" w:cs="Arial"/>
          <w:sz w:val="20"/>
          <w:szCs w:val="20"/>
        </w:rPr>
      </w:pPr>
    </w:p>
    <w:p w14:paraId="2A254964" w14:textId="37DD1114" w:rsidR="000B198F" w:rsidRPr="00A62DE5" w:rsidRDefault="00E4369C" w:rsidP="00E4369C">
      <w:pPr>
        <w:jc w:val="both"/>
        <w:rPr>
          <w:rFonts w:ascii="Arial" w:eastAsia="Batang" w:hAnsi="Arial" w:cs="Arial"/>
          <w:sz w:val="20"/>
          <w:szCs w:val="20"/>
        </w:rPr>
      </w:pPr>
      <w:r w:rsidRPr="00A62DE5">
        <w:rPr>
          <w:rFonts w:ascii="Arial" w:eastAsia="Batang" w:hAnsi="Arial" w:cs="Arial"/>
          <w:sz w:val="20"/>
          <w:szCs w:val="20"/>
        </w:rPr>
        <w:t>Pri ponudbah pri katerih bo naročnik ocenil, da ponujeni predmet javnega naročila ne ustreza zahtevam naročnika glede predmeta JN, te ne bo preverjal glede izpolnjevanja razlogov za izključitev ponudnikov in pogojev za sodelovanje.</w:t>
      </w:r>
    </w:p>
    <w:p w14:paraId="36E50522" w14:textId="77777777" w:rsidR="00E4369C" w:rsidRPr="00A62DE5" w:rsidRDefault="00E4369C" w:rsidP="00E4369C">
      <w:pPr>
        <w:jc w:val="both"/>
        <w:rPr>
          <w:rFonts w:ascii="Arial" w:hAnsi="Arial" w:cs="Arial"/>
          <w:iCs/>
          <w:sz w:val="20"/>
          <w:szCs w:val="20"/>
        </w:rPr>
      </w:pPr>
    </w:p>
    <w:p w14:paraId="6BA4E0C8" w14:textId="77777777" w:rsidR="000B198F" w:rsidRPr="00A62DE5" w:rsidRDefault="000B198F" w:rsidP="000B198F">
      <w:pPr>
        <w:jc w:val="both"/>
        <w:rPr>
          <w:rFonts w:ascii="Arial" w:hAnsi="Arial" w:cs="Arial"/>
          <w:iCs/>
          <w:sz w:val="20"/>
          <w:szCs w:val="20"/>
        </w:rPr>
      </w:pPr>
      <w:r w:rsidRPr="00A62DE5">
        <w:rPr>
          <w:rFonts w:ascii="Arial" w:hAnsi="Arial" w:cs="Arial"/>
          <w:iCs/>
          <w:sz w:val="20"/>
          <w:szCs w:val="20"/>
        </w:rPr>
        <w:t>V kolikor bo naročnik ugotovil, da nobena od pravočasnih ponudb ni dopustna, predmetnega javnega naročila ne bo oddal.</w:t>
      </w:r>
    </w:p>
    <w:p w14:paraId="2F505B2F" w14:textId="77777777" w:rsidR="000B198F" w:rsidRPr="00A62DE5" w:rsidRDefault="000B198F" w:rsidP="000B198F">
      <w:pPr>
        <w:widowControl w:val="0"/>
        <w:jc w:val="both"/>
        <w:rPr>
          <w:rFonts w:ascii="Arial" w:hAnsi="Arial" w:cs="Arial"/>
          <w:sz w:val="20"/>
          <w:szCs w:val="20"/>
        </w:rPr>
      </w:pPr>
    </w:p>
    <w:p w14:paraId="584961F7" w14:textId="0BF3EFA4" w:rsidR="00A3590D" w:rsidRPr="00A62DE5" w:rsidRDefault="00C92D85" w:rsidP="003A2642">
      <w:pPr>
        <w:pStyle w:val="Naslov"/>
        <w:rPr>
          <w:sz w:val="20"/>
          <w:szCs w:val="20"/>
          <w:shd w:val="clear" w:color="auto" w:fill="FFFFFF"/>
        </w:rPr>
      </w:pPr>
      <w:bookmarkStart w:id="164" w:name="_Toc462320999"/>
      <w:bookmarkStart w:id="165" w:name="_Toc90360006"/>
      <w:bookmarkStart w:id="166" w:name="_Toc236650292"/>
      <w:r w:rsidRPr="00A62DE5">
        <w:rPr>
          <w:sz w:val="20"/>
          <w:szCs w:val="20"/>
          <w:shd w:val="clear" w:color="auto" w:fill="FFFFFF"/>
        </w:rPr>
        <w:t>1</w:t>
      </w:r>
      <w:r w:rsidR="001E7862">
        <w:rPr>
          <w:sz w:val="20"/>
          <w:szCs w:val="20"/>
          <w:shd w:val="clear" w:color="auto" w:fill="FFFFFF"/>
        </w:rPr>
        <w:t>5</w:t>
      </w:r>
      <w:r w:rsidRPr="00A62DE5">
        <w:rPr>
          <w:sz w:val="20"/>
          <w:szCs w:val="20"/>
          <w:shd w:val="clear" w:color="auto" w:fill="FFFFFF"/>
        </w:rPr>
        <w:t>.</w:t>
      </w:r>
      <w:r w:rsidRPr="00A62DE5">
        <w:rPr>
          <w:sz w:val="20"/>
          <w:szCs w:val="20"/>
          <w:shd w:val="clear" w:color="auto" w:fill="FFFFFF"/>
        </w:rPr>
        <w:tab/>
      </w:r>
      <w:r w:rsidR="00A3590D" w:rsidRPr="00A62DE5">
        <w:rPr>
          <w:sz w:val="20"/>
          <w:szCs w:val="20"/>
          <w:shd w:val="clear" w:color="auto" w:fill="FFFFFF"/>
        </w:rPr>
        <w:t>Dopustne dopolnitve</w:t>
      </w:r>
      <w:r w:rsidR="00835052" w:rsidRPr="00A62DE5">
        <w:rPr>
          <w:sz w:val="20"/>
          <w:szCs w:val="20"/>
          <w:shd w:val="clear" w:color="auto" w:fill="FFFFFF"/>
        </w:rPr>
        <w:t xml:space="preserve">, </w:t>
      </w:r>
      <w:r w:rsidR="00C507A6" w:rsidRPr="00A62DE5">
        <w:rPr>
          <w:sz w:val="20"/>
          <w:szCs w:val="20"/>
          <w:shd w:val="clear" w:color="auto" w:fill="FFFFFF"/>
        </w:rPr>
        <w:t>spremembe</w:t>
      </w:r>
      <w:r w:rsidR="00A3590D" w:rsidRPr="00A62DE5">
        <w:rPr>
          <w:sz w:val="20"/>
          <w:szCs w:val="20"/>
          <w:shd w:val="clear" w:color="auto" w:fill="FFFFFF"/>
        </w:rPr>
        <w:t xml:space="preserve"> in popravki ponudbe</w:t>
      </w:r>
      <w:bookmarkEnd w:id="164"/>
      <w:bookmarkEnd w:id="165"/>
      <w:bookmarkEnd w:id="166"/>
    </w:p>
    <w:p w14:paraId="12401328" w14:textId="77777777" w:rsidR="00A3590D" w:rsidRPr="00A62DE5" w:rsidRDefault="00A3590D" w:rsidP="00A3590D">
      <w:pPr>
        <w:widowControl w:val="0"/>
        <w:jc w:val="both"/>
        <w:rPr>
          <w:rFonts w:ascii="Arial" w:hAnsi="Arial" w:cs="Arial"/>
          <w:sz w:val="20"/>
          <w:szCs w:val="20"/>
        </w:rPr>
      </w:pPr>
    </w:p>
    <w:p w14:paraId="3F2B9184" w14:textId="6837EB54" w:rsidR="00A3590D" w:rsidRPr="00A62DE5" w:rsidRDefault="00A3590D" w:rsidP="00A3590D">
      <w:pPr>
        <w:widowControl w:val="0"/>
        <w:jc w:val="both"/>
        <w:rPr>
          <w:rFonts w:ascii="Arial" w:hAnsi="Arial" w:cs="Arial"/>
          <w:sz w:val="20"/>
          <w:szCs w:val="20"/>
        </w:rPr>
      </w:pPr>
      <w:r w:rsidRPr="00A62DE5">
        <w:rPr>
          <w:rFonts w:ascii="Arial" w:hAnsi="Arial" w:cs="Arial"/>
          <w:sz w:val="20"/>
          <w:szCs w:val="20"/>
        </w:rPr>
        <w:t>Naročnik sme skladno s 5. in 6. odstavkom 89. člena ZJN-3 od ponudnika zahtevati, da v zahtevanem roku svojo ponudbo dopolni, popravi ali pojasni ustrezne informacije ali dokumentacijo</w:t>
      </w:r>
      <w:r w:rsidR="00C507A6" w:rsidRPr="00A62DE5">
        <w:rPr>
          <w:rFonts w:ascii="Arial" w:hAnsi="Arial" w:cs="Arial"/>
          <w:sz w:val="20"/>
          <w:szCs w:val="20"/>
        </w:rPr>
        <w:t xml:space="preserve"> pod pogojem, da je takšna zahteva popolnoma skladna z načeloma enake obravnave in transparentnosti. Naročnik lahko od ponudnika zahteva dopolnitev, popravek ali pojasnilo njegove ponudbe le, kadar določenega dejstva ne more preveriti sam</w:t>
      </w:r>
      <w:r w:rsidRPr="00A62DE5">
        <w:rPr>
          <w:rFonts w:ascii="Arial" w:hAnsi="Arial" w:cs="Arial"/>
          <w:sz w:val="20"/>
          <w:szCs w:val="20"/>
        </w:rPr>
        <w:t>.</w:t>
      </w:r>
    </w:p>
    <w:p w14:paraId="057A4056" w14:textId="77777777" w:rsidR="00A3590D" w:rsidRPr="00A62DE5" w:rsidRDefault="00A3590D" w:rsidP="00A3590D">
      <w:pPr>
        <w:widowControl w:val="0"/>
        <w:jc w:val="both"/>
        <w:rPr>
          <w:rFonts w:ascii="Arial" w:hAnsi="Arial" w:cs="Arial"/>
          <w:sz w:val="20"/>
          <w:szCs w:val="20"/>
        </w:rPr>
      </w:pPr>
    </w:p>
    <w:p w14:paraId="2DBA4C93" w14:textId="00188470" w:rsidR="00C507A6" w:rsidRPr="00A62DE5" w:rsidRDefault="00C507A6" w:rsidP="00A3590D">
      <w:pPr>
        <w:widowControl w:val="0"/>
        <w:jc w:val="both"/>
        <w:rPr>
          <w:rFonts w:ascii="Arial" w:hAnsi="Arial" w:cs="Arial"/>
          <w:sz w:val="20"/>
          <w:szCs w:val="20"/>
        </w:rPr>
      </w:pPr>
      <w:r w:rsidRPr="00A62DE5">
        <w:rPr>
          <w:rFonts w:ascii="Arial" w:hAnsi="Arial" w:cs="Arial"/>
          <w:sz w:val="20"/>
          <w:szCs w:val="20"/>
        </w:rPr>
        <w:t>Če ponudnik ne predloži manjkajočega dokumenta ali ne dopolni, popravi ali pojasni ustrezne informacije ali dokumentacije, mora naročnik ponudnika izključiti.</w:t>
      </w:r>
    </w:p>
    <w:p w14:paraId="328EA29B" w14:textId="77777777" w:rsidR="00C507A6" w:rsidRPr="00967D67" w:rsidRDefault="00C507A6" w:rsidP="00A3590D">
      <w:pPr>
        <w:widowControl w:val="0"/>
        <w:jc w:val="both"/>
        <w:rPr>
          <w:rFonts w:ascii="Arial" w:hAnsi="Arial" w:cs="Arial"/>
          <w:sz w:val="20"/>
          <w:szCs w:val="20"/>
        </w:rPr>
      </w:pPr>
    </w:p>
    <w:p w14:paraId="64543823" w14:textId="77777777" w:rsidR="006A6B21" w:rsidRPr="00A12C04" w:rsidRDefault="006A6B21" w:rsidP="006A6B21">
      <w:pPr>
        <w:jc w:val="both"/>
        <w:rPr>
          <w:rFonts w:ascii="Arial" w:hAnsi="Arial" w:cs="Arial"/>
          <w:sz w:val="20"/>
          <w:szCs w:val="20"/>
        </w:rPr>
      </w:pPr>
      <w:r w:rsidRPr="00A12C04">
        <w:rPr>
          <w:rFonts w:ascii="Arial" w:hAnsi="Arial" w:cs="Arial"/>
          <w:sz w:val="20"/>
          <w:szCs w:val="20"/>
        </w:rPr>
        <w:t>Razen kadar gre za popravek ali dopolnitev očitne napake, če zaradi tega popravka ali dopolnitve ni dejansko predlagana nova ponudba, ponudnik ne sme dopolnjevati ali popravljati:</w:t>
      </w:r>
    </w:p>
    <w:p w14:paraId="30B7726B" w14:textId="13804DF3" w:rsidR="006A6B21" w:rsidRPr="00A12C04" w:rsidRDefault="006A6B21" w:rsidP="006A6B21">
      <w:pPr>
        <w:pStyle w:val="Odstavekseznama"/>
        <w:numPr>
          <w:ilvl w:val="0"/>
          <w:numId w:val="6"/>
        </w:numPr>
        <w:jc w:val="both"/>
        <w:rPr>
          <w:rFonts w:ascii="Arial" w:hAnsi="Arial" w:cs="Arial"/>
          <w:sz w:val="20"/>
        </w:rPr>
      </w:pPr>
      <w:r w:rsidRPr="00A12C04">
        <w:rPr>
          <w:rFonts w:ascii="Arial" w:hAnsi="Arial" w:cs="Arial"/>
          <w:sz w:val="20"/>
        </w:rPr>
        <w:t>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3BB9E4A" w14:textId="77777777" w:rsidR="006A6B21" w:rsidRPr="00A12C04" w:rsidRDefault="006A6B21" w:rsidP="006A6B21">
      <w:pPr>
        <w:jc w:val="both"/>
        <w:rPr>
          <w:rFonts w:ascii="Arial" w:hAnsi="Arial" w:cs="Arial"/>
          <w:sz w:val="20"/>
          <w:szCs w:val="20"/>
        </w:rPr>
      </w:pPr>
    </w:p>
    <w:p w14:paraId="7DA18BFF" w14:textId="374016CC" w:rsidR="00A3590D" w:rsidRPr="00967D67" w:rsidRDefault="00A3590D" w:rsidP="00A3590D">
      <w:pPr>
        <w:jc w:val="both"/>
        <w:rPr>
          <w:rFonts w:ascii="Arial" w:hAnsi="Arial" w:cs="Arial"/>
          <w:sz w:val="20"/>
          <w:szCs w:val="20"/>
        </w:rPr>
      </w:pPr>
      <w:r w:rsidRPr="00967D6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w:t>
      </w:r>
      <w:r w:rsidR="00AB3646" w:rsidRPr="00967D67">
        <w:rPr>
          <w:rFonts w:ascii="Arial" w:hAnsi="Arial" w:cs="Arial"/>
          <w:sz w:val="20"/>
          <w:szCs w:val="20"/>
        </w:rPr>
        <w:t>DV</w:t>
      </w:r>
      <w:r w:rsidRPr="00967D67">
        <w:rPr>
          <w:rFonts w:ascii="Arial" w:hAnsi="Arial" w:cs="Arial"/>
          <w:sz w:val="20"/>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C2484F" w:rsidRPr="00967D67">
        <w:rPr>
          <w:rFonts w:ascii="Arial" w:hAnsi="Arial" w:cs="Arial"/>
          <w:sz w:val="20"/>
          <w:szCs w:val="20"/>
        </w:rPr>
        <w:t>D</w:t>
      </w:r>
      <w:r w:rsidR="00AB3646" w:rsidRPr="00967D67">
        <w:rPr>
          <w:rFonts w:ascii="Arial" w:hAnsi="Arial" w:cs="Arial"/>
          <w:sz w:val="20"/>
          <w:szCs w:val="20"/>
        </w:rPr>
        <w:t xml:space="preserve">DV </w:t>
      </w:r>
      <w:r w:rsidRPr="00967D67">
        <w:rPr>
          <w:rFonts w:ascii="Arial" w:hAnsi="Arial" w:cs="Arial"/>
          <w:sz w:val="20"/>
          <w:szCs w:val="20"/>
        </w:rPr>
        <w:t xml:space="preserve">in količin, ki jih ponudi ponudnik, izračuna vrednost ponudbe z upoštevanjem pravilne matematične operacije. Ne glede na prejšnji odstavek lahko naročnik ob pisnem soglasju ponudnika napačno zapisano stopnjo </w:t>
      </w:r>
      <w:r w:rsidR="00C2484F" w:rsidRPr="00967D67">
        <w:rPr>
          <w:rFonts w:ascii="Arial" w:hAnsi="Arial" w:cs="Arial"/>
          <w:sz w:val="20"/>
          <w:szCs w:val="20"/>
        </w:rPr>
        <w:t>D</w:t>
      </w:r>
      <w:r w:rsidR="00AB3646" w:rsidRPr="00967D67">
        <w:rPr>
          <w:rFonts w:ascii="Arial" w:hAnsi="Arial" w:cs="Arial"/>
          <w:sz w:val="20"/>
          <w:szCs w:val="20"/>
        </w:rPr>
        <w:t>DV</w:t>
      </w:r>
      <w:r w:rsidR="00C2484F" w:rsidRPr="00967D67">
        <w:rPr>
          <w:rFonts w:ascii="Arial" w:hAnsi="Arial" w:cs="Arial"/>
          <w:sz w:val="20"/>
          <w:szCs w:val="20"/>
        </w:rPr>
        <w:t xml:space="preserve"> </w:t>
      </w:r>
      <w:r w:rsidRPr="00967D67">
        <w:rPr>
          <w:rFonts w:ascii="Arial" w:hAnsi="Arial" w:cs="Arial"/>
          <w:sz w:val="20"/>
          <w:szCs w:val="20"/>
        </w:rPr>
        <w:t>popravi v pravilno.</w:t>
      </w:r>
    </w:p>
    <w:p w14:paraId="3984BEAE" w14:textId="77777777" w:rsidR="00A3590D" w:rsidRPr="00967D67" w:rsidRDefault="00A3590D" w:rsidP="00A3590D">
      <w:pPr>
        <w:widowControl w:val="0"/>
        <w:ind w:left="360"/>
        <w:rPr>
          <w:rFonts w:ascii="Arial" w:hAnsi="Arial" w:cs="Arial"/>
          <w:sz w:val="20"/>
          <w:szCs w:val="20"/>
        </w:rPr>
      </w:pPr>
    </w:p>
    <w:p w14:paraId="3493FB98"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Ravno tako sme naročnik od ponudnika zahtevati, da v zahtevanem roku pojasni dokumente, ki jih je že predložil.</w:t>
      </w:r>
    </w:p>
    <w:p w14:paraId="2C27BCA7" w14:textId="77777777" w:rsidR="000477D0" w:rsidRPr="00967D67" w:rsidRDefault="000477D0" w:rsidP="00A3590D">
      <w:pPr>
        <w:widowControl w:val="0"/>
        <w:jc w:val="both"/>
        <w:rPr>
          <w:rFonts w:ascii="Arial" w:hAnsi="Arial" w:cs="Arial"/>
          <w:sz w:val="20"/>
          <w:szCs w:val="20"/>
        </w:rPr>
      </w:pPr>
    </w:p>
    <w:p w14:paraId="0B7D229F" w14:textId="49711007" w:rsidR="00A3590D" w:rsidRPr="00967D67" w:rsidRDefault="00C92D85" w:rsidP="003A2642">
      <w:pPr>
        <w:pStyle w:val="Naslov"/>
        <w:rPr>
          <w:sz w:val="20"/>
          <w:szCs w:val="20"/>
        </w:rPr>
      </w:pPr>
      <w:bookmarkStart w:id="167" w:name="_Toc130197589"/>
      <w:bookmarkStart w:id="168" w:name="_Toc130198090"/>
      <w:bookmarkStart w:id="169" w:name="_Toc130198150"/>
      <w:bookmarkStart w:id="170" w:name="_Toc130799611"/>
      <w:bookmarkStart w:id="171" w:name="_Toc132106382"/>
      <w:bookmarkStart w:id="172" w:name="_Toc132424996"/>
      <w:bookmarkStart w:id="173" w:name="_Toc132432245"/>
      <w:bookmarkStart w:id="174" w:name="_Toc157334782"/>
      <w:bookmarkStart w:id="175" w:name="_Toc462321000"/>
      <w:bookmarkStart w:id="176" w:name="_Toc90360007"/>
      <w:bookmarkStart w:id="177" w:name="_Toc236650293"/>
      <w:r>
        <w:rPr>
          <w:sz w:val="20"/>
          <w:szCs w:val="20"/>
        </w:rPr>
        <w:t>1</w:t>
      </w:r>
      <w:r w:rsidR="001E7862">
        <w:rPr>
          <w:sz w:val="20"/>
          <w:szCs w:val="20"/>
        </w:rPr>
        <w:t>6</w:t>
      </w:r>
      <w:r>
        <w:rPr>
          <w:sz w:val="20"/>
          <w:szCs w:val="20"/>
        </w:rPr>
        <w:t>.</w:t>
      </w:r>
      <w:r>
        <w:rPr>
          <w:sz w:val="20"/>
          <w:szCs w:val="20"/>
        </w:rPr>
        <w:tab/>
      </w:r>
      <w:r w:rsidR="00A3590D" w:rsidRPr="00967D67">
        <w:rPr>
          <w:sz w:val="20"/>
          <w:szCs w:val="20"/>
        </w:rPr>
        <w:t>Oddaja javnega naročila</w:t>
      </w:r>
      <w:bookmarkEnd w:id="167"/>
      <w:bookmarkEnd w:id="168"/>
      <w:bookmarkEnd w:id="169"/>
      <w:bookmarkEnd w:id="170"/>
      <w:bookmarkEnd w:id="171"/>
      <w:bookmarkEnd w:id="172"/>
      <w:bookmarkEnd w:id="173"/>
      <w:bookmarkEnd w:id="174"/>
      <w:bookmarkEnd w:id="175"/>
      <w:bookmarkEnd w:id="176"/>
      <w:bookmarkEnd w:id="177"/>
    </w:p>
    <w:p w14:paraId="5AA5D9F8" w14:textId="77777777" w:rsidR="00A3590D" w:rsidRPr="00967D67" w:rsidRDefault="00A3590D" w:rsidP="00A3590D">
      <w:pPr>
        <w:ind w:left="360"/>
        <w:rPr>
          <w:rFonts w:ascii="Arial" w:hAnsi="Arial" w:cs="Arial"/>
          <w:sz w:val="20"/>
          <w:szCs w:val="20"/>
        </w:rPr>
      </w:pPr>
    </w:p>
    <w:p w14:paraId="25D62158" w14:textId="77777777" w:rsidR="00554DB0" w:rsidRDefault="00A3590D" w:rsidP="00A3590D">
      <w:pPr>
        <w:widowControl w:val="0"/>
        <w:jc w:val="both"/>
        <w:rPr>
          <w:rFonts w:ascii="Arial" w:hAnsi="Arial" w:cs="Arial"/>
          <w:sz w:val="20"/>
          <w:szCs w:val="20"/>
        </w:rPr>
      </w:pPr>
      <w:r w:rsidRPr="00967D67">
        <w:rPr>
          <w:rFonts w:ascii="Arial" w:hAnsi="Arial" w:cs="Arial"/>
          <w:sz w:val="20"/>
          <w:szCs w:val="20"/>
        </w:rPr>
        <w:t>Po sprejemu odločitve o oddaji naročila bo naročnik slednjo objavil na portalu javnih naročil. Naročnik o vseh odločitvah obvesti ponudnike in kandidate na način, da odločitev objavi na portalu javnih naročil.</w:t>
      </w:r>
    </w:p>
    <w:p w14:paraId="3B712500" w14:textId="77777777" w:rsidR="00554DB0" w:rsidRDefault="00554DB0" w:rsidP="00A3590D">
      <w:pPr>
        <w:widowControl w:val="0"/>
        <w:jc w:val="both"/>
        <w:rPr>
          <w:rFonts w:ascii="Arial" w:hAnsi="Arial" w:cs="Arial"/>
          <w:sz w:val="20"/>
          <w:szCs w:val="20"/>
        </w:rPr>
      </w:pPr>
    </w:p>
    <w:p w14:paraId="27A7DF61" w14:textId="7EA54E82"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 xml:space="preserve">Odločitev se šteje za vročeno z dnem objave na portalu javnih naročil. </w:t>
      </w:r>
    </w:p>
    <w:p w14:paraId="6E314F5F" w14:textId="77777777" w:rsidR="00A3590D" w:rsidRPr="00967D67" w:rsidRDefault="00A3590D" w:rsidP="00A3590D">
      <w:pPr>
        <w:widowControl w:val="0"/>
        <w:jc w:val="both"/>
        <w:rPr>
          <w:rFonts w:ascii="Arial" w:hAnsi="Arial" w:cs="Arial"/>
          <w:sz w:val="20"/>
          <w:szCs w:val="20"/>
        </w:rPr>
      </w:pPr>
    </w:p>
    <w:p w14:paraId="74BEE61F"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Ponudnike opozarjamo, da so sami dolžni spremljati objave odločitev na portalu javnih naročil.</w:t>
      </w:r>
    </w:p>
    <w:p w14:paraId="5A8F21C8" w14:textId="77777777" w:rsidR="00A3590D" w:rsidRPr="00967D67" w:rsidRDefault="00A3590D" w:rsidP="00A3590D">
      <w:pPr>
        <w:widowControl w:val="0"/>
        <w:jc w:val="both"/>
        <w:rPr>
          <w:rFonts w:ascii="Arial" w:hAnsi="Arial" w:cs="Arial"/>
          <w:sz w:val="20"/>
          <w:szCs w:val="20"/>
        </w:rPr>
      </w:pPr>
    </w:p>
    <w:p w14:paraId="5E2FAEF6"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6657F8F8" w14:textId="11D8FFAA" w:rsidR="00A3590D" w:rsidRPr="00967D67" w:rsidRDefault="00C92D85" w:rsidP="003A2642">
      <w:pPr>
        <w:pStyle w:val="Naslov"/>
        <w:rPr>
          <w:sz w:val="20"/>
          <w:szCs w:val="20"/>
        </w:rPr>
      </w:pPr>
      <w:bookmarkStart w:id="178" w:name="_Toc130197590"/>
      <w:bookmarkStart w:id="179" w:name="_Toc130198091"/>
      <w:bookmarkStart w:id="180" w:name="_Toc130198151"/>
      <w:bookmarkStart w:id="181" w:name="_Toc130799612"/>
      <w:bookmarkStart w:id="182" w:name="_Toc132106383"/>
      <w:bookmarkStart w:id="183" w:name="_Toc132424997"/>
      <w:bookmarkStart w:id="184" w:name="_Toc132432246"/>
      <w:bookmarkStart w:id="185" w:name="_Toc157334783"/>
      <w:bookmarkStart w:id="186" w:name="_Toc462321001"/>
      <w:bookmarkStart w:id="187" w:name="_Toc90360008"/>
      <w:bookmarkStart w:id="188" w:name="_Toc236650294"/>
      <w:r>
        <w:rPr>
          <w:sz w:val="20"/>
          <w:szCs w:val="20"/>
        </w:rPr>
        <w:t>1</w:t>
      </w:r>
      <w:r w:rsidR="001E7862">
        <w:rPr>
          <w:sz w:val="20"/>
          <w:szCs w:val="20"/>
        </w:rPr>
        <w:t>7</w:t>
      </w:r>
      <w:r>
        <w:rPr>
          <w:sz w:val="20"/>
          <w:szCs w:val="20"/>
        </w:rPr>
        <w:t>.</w:t>
      </w:r>
      <w:r>
        <w:rPr>
          <w:sz w:val="20"/>
          <w:szCs w:val="20"/>
        </w:rPr>
        <w:tab/>
      </w:r>
      <w:r w:rsidR="00A3590D" w:rsidRPr="00967D67">
        <w:rPr>
          <w:sz w:val="20"/>
          <w:szCs w:val="20"/>
        </w:rPr>
        <w:t>Sklenitev pogodbe</w:t>
      </w:r>
      <w:bookmarkEnd w:id="178"/>
      <w:bookmarkEnd w:id="179"/>
      <w:bookmarkEnd w:id="180"/>
      <w:bookmarkEnd w:id="181"/>
      <w:bookmarkEnd w:id="182"/>
      <w:bookmarkEnd w:id="183"/>
      <w:bookmarkEnd w:id="184"/>
      <w:bookmarkEnd w:id="185"/>
      <w:bookmarkEnd w:id="186"/>
      <w:bookmarkEnd w:id="187"/>
      <w:bookmarkEnd w:id="188"/>
      <w:r w:rsidR="00A3590D" w:rsidRPr="00967D67">
        <w:rPr>
          <w:sz w:val="20"/>
          <w:szCs w:val="20"/>
        </w:rPr>
        <w:t xml:space="preserve"> </w:t>
      </w:r>
    </w:p>
    <w:p w14:paraId="57F7279F" w14:textId="77777777" w:rsidR="00A3590D" w:rsidRPr="00967D67" w:rsidRDefault="00A3590D" w:rsidP="00A3590D">
      <w:pPr>
        <w:ind w:left="360"/>
        <w:rPr>
          <w:rFonts w:ascii="Arial" w:hAnsi="Arial" w:cs="Arial"/>
          <w:sz w:val="20"/>
          <w:szCs w:val="20"/>
        </w:rPr>
      </w:pPr>
    </w:p>
    <w:p w14:paraId="48333652" w14:textId="13E0C845" w:rsidR="004E76A1" w:rsidRPr="00967D67" w:rsidRDefault="00A3590D" w:rsidP="00A3590D">
      <w:pPr>
        <w:widowControl w:val="0"/>
        <w:jc w:val="both"/>
        <w:rPr>
          <w:rFonts w:ascii="Arial" w:hAnsi="Arial" w:cs="Arial"/>
          <w:sz w:val="20"/>
          <w:szCs w:val="20"/>
        </w:rPr>
      </w:pPr>
      <w:r w:rsidRPr="00967D67">
        <w:rPr>
          <w:rFonts w:ascii="Arial" w:hAnsi="Arial" w:cs="Arial"/>
          <w:sz w:val="20"/>
          <w:szCs w:val="20"/>
        </w:rPr>
        <w:t xml:space="preserve">Po pravnomočnosti odločitve o oddaji javnega naročila bo naročnik poslal izbranemu ponudniku pogodbo v podpis. Izbrani ponudnik mora vrniti podpisano pogodbo najkasneje v roku </w:t>
      </w:r>
      <w:r w:rsidR="00554DB0">
        <w:rPr>
          <w:rFonts w:ascii="Arial" w:hAnsi="Arial" w:cs="Arial"/>
          <w:sz w:val="20"/>
          <w:szCs w:val="20"/>
        </w:rPr>
        <w:t>deset (</w:t>
      </w:r>
      <w:r w:rsidRPr="00967D67">
        <w:rPr>
          <w:rFonts w:ascii="Arial" w:hAnsi="Arial" w:cs="Arial"/>
          <w:sz w:val="20"/>
          <w:szCs w:val="20"/>
        </w:rPr>
        <w:t>10</w:t>
      </w:r>
      <w:r w:rsidR="00554DB0">
        <w:rPr>
          <w:rFonts w:ascii="Arial" w:hAnsi="Arial" w:cs="Arial"/>
          <w:sz w:val="20"/>
          <w:szCs w:val="20"/>
        </w:rPr>
        <w:t>)</w:t>
      </w:r>
      <w:r w:rsidRPr="00967D67">
        <w:rPr>
          <w:rFonts w:ascii="Arial" w:hAnsi="Arial" w:cs="Arial"/>
          <w:sz w:val="20"/>
          <w:szCs w:val="20"/>
        </w:rPr>
        <w:t xml:space="preserve">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0BB27579" w14:textId="1D0E6AE9" w:rsidR="00A3590D" w:rsidRPr="00967D67" w:rsidRDefault="00C92D85" w:rsidP="003A2642">
      <w:pPr>
        <w:pStyle w:val="Naslov"/>
        <w:rPr>
          <w:sz w:val="20"/>
          <w:szCs w:val="20"/>
        </w:rPr>
      </w:pPr>
      <w:bookmarkStart w:id="189" w:name="_Toc462321002"/>
      <w:bookmarkStart w:id="190" w:name="_Toc90360009"/>
      <w:bookmarkStart w:id="191" w:name="_Toc236650295"/>
      <w:r w:rsidRPr="00B81018">
        <w:rPr>
          <w:sz w:val="20"/>
          <w:szCs w:val="20"/>
        </w:rPr>
        <w:t>1</w:t>
      </w:r>
      <w:r w:rsidR="001E7862">
        <w:rPr>
          <w:sz w:val="20"/>
          <w:szCs w:val="20"/>
        </w:rPr>
        <w:t>8</w:t>
      </w:r>
      <w:r w:rsidRPr="00B81018">
        <w:rPr>
          <w:sz w:val="20"/>
          <w:szCs w:val="20"/>
        </w:rPr>
        <w:t>.</w:t>
      </w:r>
      <w:r w:rsidRPr="00B81018">
        <w:rPr>
          <w:sz w:val="20"/>
          <w:szCs w:val="20"/>
        </w:rPr>
        <w:tab/>
      </w:r>
      <w:r w:rsidR="00A3590D" w:rsidRPr="00B81018">
        <w:rPr>
          <w:sz w:val="20"/>
          <w:szCs w:val="20"/>
        </w:rPr>
        <w:t>Ustavitev postopka, zavrnitev vseh ponudb, odstop od izvedbe javnega naročila</w:t>
      </w:r>
      <w:bookmarkEnd w:id="189"/>
      <w:bookmarkEnd w:id="190"/>
      <w:bookmarkEnd w:id="191"/>
    </w:p>
    <w:p w14:paraId="58515EE6" w14:textId="77777777" w:rsidR="00A3590D" w:rsidRPr="00967D67" w:rsidRDefault="00A3590D" w:rsidP="00A3590D">
      <w:pPr>
        <w:jc w:val="both"/>
        <w:rPr>
          <w:rFonts w:ascii="Arial" w:hAnsi="Arial" w:cs="Arial"/>
          <w:sz w:val="20"/>
          <w:szCs w:val="20"/>
        </w:rPr>
      </w:pPr>
    </w:p>
    <w:p w14:paraId="44B28362" w14:textId="77777777" w:rsidR="00A3590D" w:rsidRPr="00967D67" w:rsidRDefault="00A3590D" w:rsidP="00A3590D">
      <w:pPr>
        <w:jc w:val="both"/>
        <w:rPr>
          <w:rFonts w:ascii="Arial" w:hAnsi="Arial" w:cs="Arial"/>
          <w:sz w:val="20"/>
          <w:szCs w:val="20"/>
        </w:rPr>
      </w:pPr>
      <w:r w:rsidRPr="00967D67">
        <w:rPr>
          <w:rFonts w:ascii="Arial" w:hAnsi="Arial" w:cs="Arial"/>
          <w:sz w:val="20"/>
          <w:szCs w:val="20"/>
        </w:rPr>
        <w:t>Naročnik lahko do roka za oddajo ponudb kadar koli ustavi postopek oddaje javnega naročila.</w:t>
      </w:r>
    </w:p>
    <w:p w14:paraId="0F671AAD" w14:textId="77777777" w:rsidR="00A3590D" w:rsidRPr="00967D67" w:rsidRDefault="00A3590D" w:rsidP="00A3590D">
      <w:pPr>
        <w:jc w:val="both"/>
        <w:rPr>
          <w:rFonts w:ascii="Arial" w:hAnsi="Arial" w:cs="Arial"/>
          <w:b/>
          <w:sz w:val="20"/>
          <w:szCs w:val="20"/>
        </w:rPr>
      </w:pPr>
    </w:p>
    <w:p w14:paraId="01770AAF" w14:textId="77777777" w:rsidR="00A3590D" w:rsidRPr="00967D67" w:rsidRDefault="00A3590D" w:rsidP="00A3590D">
      <w:pPr>
        <w:jc w:val="both"/>
        <w:rPr>
          <w:rFonts w:ascii="Arial" w:hAnsi="Arial" w:cs="Arial"/>
          <w:sz w:val="20"/>
          <w:szCs w:val="20"/>
        </w:rPr>
      </w:pPr>
      <w:r w:rsidRPr="00967D67">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4EE19904" w14:textId="77777777" w:rsidR="00A3590D" w:rsidRPr="00967D67" w:rsidRDefault="00A3590D" w:rsidP="00A3590D">
      <w:pPr>
        <w:jc w:val="both"/>
        <w:rPr>
          <w:rFonts w:ascii="Arial" w:hAnsi="Arial" w:cs="Arial"/>
          <w:sz w:val="20"/>
          <w:szCs w:val="20"/>
        </w:rPr>
      </w:pPr>
    </w:p>
    <w:p w14:paraId="3FB80632" w14:textId="77777777" w:rsidR="00A3590D" w:rsidRDefault="00A3590D" w:rsidP="00A3590D">
      <w:pPr>
        <w:autoSpaceDE w:val="0"/>
        <w:autoSpaceDN w:val="0"/>
        <w:adjustRightInd w:val="0"/>
        <w:jc w:val="both"/>
        <w:rPr>
          <w:rFonts w:ascii="Arial" w:hAnsi="Arial" w:cs="Arial"/>
          <w:sz w:val="20"/>
          <w:szCs w:val="20"/>
        </w:rPr>
      </w:pPr>
      <w:r w:rsidRPr="00967D67">
        <w:rPr>
          <w:rFonts w:ascii="Arial" w:hAnsi="Arial" w:cs="Arial"/>
          <w:sz w:val="20"/>
          <w:szCs w:val="20"/>
        </w:rPr>
        <w:t>Naročnik ne odgovarja za škodo in stroške priprave ponudbe, ki bi utegnili nastati ponudnikom zaradi zavrnitve vseh ponudb</w:t>
      </w:r>
      <w:r w:rsidRPr="00967D67">
        <w:rPr>
          <w:rFonts w:ascii="Arial" w:hAnsi="Arial" w:cs="Arial"/>
          <w:color w:val="00B050"/>
          <w:sz w:val="20"/>
          <w:szCs w:val="20"/>
        </w:rPr>
        <w:t>.</w:t>
      </w:r>
      <w:r w:rsidRPr="00967D67">
        <w:rPr>
          <w:rFonts w:ascii="Arial" w:hAnsi="Arial" w:cs="Arial"/>
          <w:sz w:val="20"/>
          <w:szCs w:val="20"/>
        </w:rPr>
        <w:t xml:space="preserve"> </w:t>
      </w:r>
    </w:p>
    <w:p w14:paraId="17CAF0C3" w14:textId="77777777" w:rsidR="00B81018" w:rsidRDefault="00B81018" w:rsidP="00A3590D">
      <w:pPr>
        <w:autoSpaceDE w:val="0"/>
        <w:autoSpaceDN w:val="0"/>
        <w:adjustRightInd w:val="0"/>
        <w:jc w:val="both"/>
        <w:rPr>
          <w:rFonts w:ascii="Arial" w:hAnsi="Arial" w:cs="Arial"/>
          <w:sz w:val="20"/>
          <w:szCs w:val="20"/>
        </w:rPr>
      </w:pPr>
    </w:p>
    <w:p w14:paraId="47CA7418" w14:textId="4A7DD158" w:rsidR="00B81018" w:rsidRPr="00A62DE5" w:rsidRDefault="00B81018" w:rsidP="00A3590D">
      <w:pPr>
        <w:autoSpaceDE w:val="0"/>
        <w:autoSpaceDN w:val="0"/>
        <w:adjustRightInd w:val="0"/>
        <w:jc w:val="both"/>
        <w:rPr>
          <w:rFonts w:ascii="Arial" w:hAnsi="Arial" w:cs="Arial"/>
          <w:sz w:val="20"/>
          <w:szCs w:val="20"/>
        </w:rPr>
      </w:pPr>
      <w:r w:rsidRPr="00A62DE5">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11D28602" w14:textId="03985AAE" w:rsidR="00A3590D" w:rsidRPr="00967D67" w:rsidRDefault="001E7862" w:rsidP="003A2642">
      <w:pPr>
        <w:pStyle w:val="Naslov"/>
        <w:rPr>
          <w:sz w:val="20"/>
          <w:szCs w:val="20"/>
        </w:rPr>
      </w:pPr>
      <w:bookmarkStart w:id="192" w:name="_Toc462321003"/>
      <w:bookmarkStart w:id="193" w:name="_Toc90360010"/>
      <w:bookmarkStart w:id="194" w:name="_Toc236650296"/>
      <w:r>
        <w:rPr>
          <w:sz w:val="20"/>
          <w:szCs w:val="20"/>
        </w:rPr>
        <w:lastRenderedPageBreak/>
        <w:t>19</w:t>
      </w:r>
      <w:r w:rsidR="00C92D85">
        <w:rPr>
          <w:sz w:val="20"/>
          <w:szCs w:val="20"/>
        </w:rPr>
        <w:t>.</w:t>
      </w:r>
      <w:r w:rsidR="00C92D85">
        <w:rPr>
          <w:sz w:val="20"/>
          <w:szCs w:val="20"/>
        </w:rPr>
        <w:tab/>
      </w:r>
      <w:r w:rsidR="00A3590D" w:rsidRPr="00967D67">
        <w:rPr>
          <w:sz w:val="20"/>
          <w:szCs w:val="20"/>
        </w:rPr>
        <w:t>Zaupnost podatkov</w:t>
      </w:r>
      <w:bookmarkEnd w:id="192"/>
      <w:bookmarkEnd w:id="193"/>
      <w:bookmarkEnd w:id="194"/>
    </w:p>
    <w:p w14:paraId="546BA609" w14:textId="77777777" w:rsidR="00A3590D" w:rsidRPr="00967D67" w:rsidRDefault="00A3590D" w:rsidP="00A3590D">
      <w:pPr>
        <w:rPr>
          <w:rFonts w:ascii="Arial" w:hAnsi="Arial" w:cs="Arial"/>
          <w:sz w:val="20"/>
          <w:szCs w:val="20"/>
          <w:highlight w:val="green"/>
        </w:rPr>
      </w:pPr>
    </w:p>
    <w:p w14:paraId="40CD80A9" w14:textId="77777777" w:rsidR="000B198F" w:rsidRPr="00967D67" w:rsidRDefault="000B198F" w:rsidP="000B198F">
      <w:pPr>
        <w:widowControl w:val="0"/>
        <w:jc w:val="both"/>
        <w:rPr>
          <w:rFonts w:ascii="Arial" w:hAnsi="Arial" w:cs="Arial"/>
          <w:sz w:val="20"/>
          <w:szCs w:val="20"/>
        </w:rPr>
      </w:pPr>
      <w:bookmarkStart w:id="195" w:name="_Toc130197592"/>
      <w:bookmarkStart w:id="196" w:name="_Toc130198093"/>
      <w:bookmarkStart w:id="197" w:name="_Toc130198153"/>
      <w:bookmarkStart w:id="198" w:name="_Toc130799614"/>
      <w:bookmarkStart w:id="199" w:name="_Toc132106385"/>
      <w:bookmarkStart w:id="200" w:name="_Toc132424999"/>
      <w:bookmarkStart w:id="201" w:name="_Toc132432248"/>
      <w:bookmarkStart w:id="202" w:name="_Toc157334784"/>
      <w:bookmarkStart w:id="203" w:name="_Toc462321004"/>
      <w:r w:rsidRPr="00967D67">
        <w:rPr>
          <w:rFonts w:ascii="Arial" w:hAnsi="Arial" w:cs="Arial"/>
          <w:sz w:val="20"/>
          <w:szCs w:val="20"/>
        </w:rPr>
        <w:t>Ponudniki, ki z udeležbo v postopku oziroma izvajanju pogodbenih obveznosti izvedo za zaupne podatke oziroma poslovne skrivnosti, so jih dolžni varovati v skladu s predpisi.</w:t>
      </w:r>
    </w:p>
    <w:p w14:paraId="26CDA19F" w14:textId="77777777" w:rsidR="000B198F" w:rsidRPr="00967D67" w:rsidRDefault="000B198F" w:rsidP="000B198F">
      <w:pPr>
        <w:widowControl w:val="0"/>
        <w:jc w:val="both"/>
        <w:rPr>
          <w:rFonts w:ascii="Arial" w:hAnsi="Arial" w:cs="Arial"/>
          <w:sz w:val="20"/>
          <w:szCs w:val="20"/>
        </w:rPr>
      </w:pPr>
    </w:p>
    <w:p w14:paraId="39BE1C84" w14:textId="6D49C71E" w:rsidR="000B198F" w:rsidRPr="00967D67" w:rsidRDefault="000B198F" w:rsidP="000B198F">
      <w:pPr>
        <w:widowControl w:val="0"/>
        <w:jc w:val="both"/>
        <w:rPr>
          <w:rFonts w:ascii="Arial" w:hAnsi="Arial" w:cs="Arial"/>
          <w:sz w:val="20"/>
          <w:szCs w:val="20"/>
        </w:rPr>
      </w:pPr>
      <w:r w:rsidRPr="00967D67">
        <w:rPr>
          <w:rFonts w:ascii="Arial" w:hAnsi="Arial" w:cs="Arial"/>
          <w:sz w:val="20"/>
          <w:szCs w:val="20"/>
        </w:rPr>
        <w:t xml:space="preserve">Podatki, ki jih bo ponudnik upravičeno predložil in označil kot zaupne oziroma poslovno skrivnost kot to določa zakon, ki ureja </w:t>
      </w:r>
      <w:r w:rsidR="0028041B" w:rsidRPr="00967D67">
        <w:rPr>
          <w:rFonts w:ascii="Arial" w:hAnsi="Arial" w:cs="Arial"/>
          <w:sz w:val="20"/>
          <w:szCs w:val="20"/>
        </w:rPr>
        <w:t>poslovno skrivnost</w:t>
      </w:r>
      <w:r w:rsidRPr="00967D67">
        <w:rPr>
          <w:rFonts w:ascii="Arial" w:hAnsi="Arial" w:cs="Arial"/>
          <w:sz w:val="20"/>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28DB98BD" w14:textId="77777777" w:rsidR="00C87DF3" w:rsidRPr="00967D67" w:rsidRDefault="00C87DF3" w:rsidP="000B198F">
      <w:pPr>
        <w:widowControl w:val="0"/>
        <w:jc w:val="both"/>
        <w:rPr>
          <w:rFonts w:ascii="Arial" w:hAnsi="Arial" w:cs="Arial"/>
          <w:sz w:val="20"/>
          <w:szCs w:val="20"/>
        </w:rPr>
      </w:pPr>
    </w:p>
    <w:p w14:paraId="4D58BFEE" w14:textId="77777777" w:rsidR="000B198F" w:rsidRPr="00967D67" w:rsidRDefault="000B198F" w:rsidP="000B198F">
      <w:pPr>
        <w:widowControl w:val="0"/>
        <w:jc w:val="both"/>
        <w:rPr>
          <w:rFonts w:ascii="Arial" w:hAnsi="Arial" w:cs="Arial"/>
          <w:sz w:val="20"/>
          <w:szCs w:val="20"/>
        </w:rPr>
      </w:pPr>
      <w:r w:rsidRPr="00967D67">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0C7EE57" w14:textId="77777777" w:rsidR="000B198F" w:rsidRPr="00967D67" w:rsidRDefault="000B198F" w:rsidP="000B198F">
      <w:pPr>
        <w:widowControl w:val="0"/>
        <w:jc w:val="both"/>
        <w:rPr>
          <w:rFonts w:ascii="Arial" w:hAnsi="Arial" w:cs="Arial"/>
          <w:sz w:val="20"/>
          <w:szCs w:val="20"/>
        </w:rPr>
      </w:pPr>
    </w:p>
    <w:p w14:paraId="710F7A7C" w14:textId="150DBE80" w:rsidR="000B198F" w:rsidRPr="00967D67" w:rsidRDefault="00E033B2" w:rsidP="000B198F">
      <w:pPr>
        <w:widowControl w:val="0"/>
        <w:jc w:val="both"/>
        <w:rPr>
          <w:rFonts w:ascii="Arial" w:hAnsi="Arial" w:cs="Arial"/>
          <w:sz w:val="20"/>
          <w:szCs w:val="20"/>
        </w:rPr>
      </w:pPr>
      <w:r w:rsidRPr="00967D67">
        <w:rPr>
          <w:rFonts w:ascii="Arial" w:hAnsi="Arial" w:cs="Arial"/>
          <w:sz w:val="20"/>
          <w:szCs w:val="20"/>
        </w:rPr>
        <w: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t>
      </w:r>
      <w:r w:rsidR="000B198F" w:rsidRPr="00967D67">
        <w:rPr>
          <w:rFonts w:ascii="Arial" w:hAnsi="Arial" w:cs="Arial"/>
          <w:sz w:val="20"/>
          <w:szCs w:val="20"/>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9F8F695" w14:textId="77777777" w:rsidR="00E4369C" w:rsidRPr="00967D67" w:rsidRDefault="00E4369C" w:rsidP="00E4369C">
      <w:pPr>
        <w:widowControl w:val="0"/>
        <w:jc w:val="both"/>
        <w:rPr>
          <w:rFonts w:ascii="Arial" w:hAnsi="Arial" w:cs="Arial"/>
          <w:sz w:val="20"/>
          <w:szCs w:val="20"/>
        </w:rPr>
      </w:pPr>
    </w:p>
    <w:p w14:paraId="5C5C2F03" w14:textId="4A69FB17" w:rsidR="007D6EEF" w:rsidRPr="00967D67" w:rsidRDefault="007D6EEF" w:rsidP="007D6EEF">
      <w:pPr>
        <w:widowControl w:val="0"/>
        <w:jc w:val="both"/>
        <w:rPr>
          <w:rFonts w:ascii="Arial" w:hAnsi="Arial" w:cs="Arial"/>
          <w:sz w:val="20"/>
          <w:szCs w:val="20"/>
        </w:rPr>
      </w:pPr>
      <w:bookmarkStart w:id="204" w:name="_Toc90360011"/>
      <w:r w:rsidRPr="00967D67">
        <w:rPr>
          <w:rFonts w:ascii="Arial" w:hAnsi="Arial" w:cs="Arial"/>
          <w:sz w:val="20"/>
          <w:szCs w:val="20"/>
        </w:rPr>
        <w:t xml:space="preserve">Naročnik bo </w:t>
      </w:r>
      <w:r>
        <w:rPr>
          <w:rFonts w:ascii="Arial" w:hAnsi="Arial" w:cs="Arial"/>
          <w:sz w:val="20"/>
          <w:szCs w:val="20"/>
        </w:rPr>
        <w:t xml:space="preserve">pregledal vse ponudbe in bo </w:t>
      </w:r>
      <w:r w:rsidRPr="00967D67">
        <w:rPr>
          <w:rFonts w:ascii="Arial" w:hAnsi="Arial" w:cs="Arial"/>
          <w:sz w:val="20"/>
          <w:szCs w:val="20"/>
        </w:rPr>
        <w:t xml:space="preserve">ponudniku, ki </w:t>
      </w:r>
      <w:r>
        <w:rPr>
          <w:rFonts w:ascii="Arial" w:hAnsi="Arial" w:cs="Arial"/>
          <w:sz w:val="20"/>
          <w:szCs w:val="20"/>
        </w:rPr>
        <w:t xml:space="preserve">bo </w:t>
      </w:r>
      <w:r w:rsidRPr="00967D67">
        <w:rPr>
          <w:rFonts w:ascii="Arial" w:hAnsi="Arial" w:cs="Arial"/>
          <w:sz w:val="20"/>
          <w:szCs w:val="20"/>
        </w:rPr>
        <w:t xml:space="preserve">oddal dopustno ponudbo in </w:t>
      </w:r>
      <w:r>
        <w:rPr>
          <w:rFonts w:ascii="Arial" w:hAnsi="Arial" w:cs="Arial"/>
          <w:sz w:val="20"/>
          <w:szCs w:val="20"/>
        </w:rPr>
        <w:t xml:space="preserve">bo </w:t>
      </w:r>
      <w:r w:rsidRPr="00967D67">
        <w:rPr>
          <w:rFonts w:ascii="Arial" w:hAnsi="Arial" w:cs="Arial"/>
          <w:sz w:val="20"/>
          <w:szCs w:val="20"/>
        </w:rPr>
        <w:t xml:space="preserve">v roku </w:t>
      </w:r>
      <w:r w:rsidRPr="00FF5B6D">
        <w:rPr>
          <w:rFonts w:ascii="Arial" w:hAnsi="Arial" w:cs="Arial"/>
          <w:sz w:val="20"/>
          <w:szCs w:val="20"/>
        </w:rPr>
        <w:t xml:space="preserve">dveh </w:t>
      </w:r>
      <w:r w:rsidR="00FF5B6D" w:rsidRPr="00FF5B6D">
        <w:rPr>
          <w:rFonts w:ascii="Arial" w:hAnsi="Arial" w:cs="Arial"/>
          <w:sz w:val="20"/>
          <w:szCs w:val="20"/>
        </w:rPr>
        <w:t xml:space="preserve">(2) </w:t>
      </w:r>
      <w:r w:rsidRPr="00FF5B6D">
        <w:rPr>
          <w:rFonts w:ascii="Arial" w:hAnsi="Arial" w:cs="Arial"/>
          <w:sz w:val="20"/>
          <w:szCs w:val="20"/>
        </w:rPr>
        <w:t xml:space="preserve">delovnih </w:t>
      </w:r>
      <w:r w:rsidRPr="00967D67">
        <w:rPr>
          <w:rFonts w:ascii="Arial" w:hAnsi="Arial" w:cs="Arial"/>
          <w:sz w:val="20"/>
          <w:szCs w:val="20"/>
        </w:rPr>
        <w:t>dni po objavi odločitve zahteval vpogled, omogočil vpogled v ponudbo izbranega ponudnika najkasneje v dveh</w:t>
      </w:r>
      <w:r w:rsidR="00FF5B6D">
        <w:rPr>
          <w:rFonts w:ascii="Arial" w:hAnsi="Arial" w:cs="Arial"/>
          <w:sz w:val="20"/>
          <w:szCs w:val="20"/>
        </w:rPr>
        <w:t xml:space="preserve"> (2)</w:t>
      </w:r>
      <w:r w:rsidRPr="00967D67">
        <w:rPr>
          <w:rFonts w:ascii="Arial" w:hAnsi="Arial" w:cs="Arial"/>
          <w:color w:val="00B050"/>
          <w:sz w:val="20"/>
          <w:szCs w:val="20"/>
        </w:rPr>
        <w:t xml:space="preserve"> </w:t>
      </w:r>
      <w:r w:rsidRPr="00967D67">
        <w:rPr>
          <w:rFonts w:ascii="Arial" w:hAnsi="Arial" w:cs="Arial"/>
          <w:sz w:val="20"/>
          <w:szCs w:val="20"/>
        </w:rPr>
        <w:t>delovnih dneh od prejema zahteve, razen v tiste dele, ki predstavljajo poslovno skrivnost ali gre za tajne podatke v skladu z zakonom, ki ureja dostop do tajnih podatkov ali v skladu z zakonom, ki ureja varstvo osebnih podatkov.</w:t>
      </w:r>
    </w:p>
    <w:p w14:paraId="0B757E43" w14:textId="2C642D1A" w:rsidR="000B198F" w:rsidRPr="00967D67" w:rsidRDefault="00B0060F" w:rsidP="003A2642">
      <w:pPr>
        <w:pStyle w:val="Naslov"/>
        <w:rPr>
          <w:sz w:val="20"/>
          <w:szCs w:val="20"/>
        </w:rPr>
      </w:pPr>
      <w:bookmarkStart w:id="205" w:name="_Toc236650297"/>
      <w:r>
        <w:rPr>
          <w:sz w:val="20"/>
          <w:szCs w:val="20"/>
        </w:rPr>
        <w:t>2</w:t>
      </w:r>
      <w:r w:rsidR="001E7862">
        <w:rPr>
          <w:sz w:val="20"/>
          <w:szCs w:val="20"/>
        </w:rPr>
        <w:t>0</w:t>
      </w:r>
      <w:r w:rsidR="00C92D85">
        <w:rPr>
          <w:sz w:val="20"/>
          <w:szCs w:val="20"/>
        </w:rPr>
        <w:t>.</w:t>
      </w:r>
      <w:r w:rsidR="00C92D85">
        <w:rPr>
          <w:sz w:val="20"/>
          <w:szCs w:val="20"/>
        </w:rPr>
        <w:tab/>
      </w:r>
      <w:r w:rsidR="000B198F" w:rsidRPr="00967D67">
        <w:rPr>
          <w:sz w:val="20"/>
          <w:szCs w:val="20"/>
        </w:rPr>
        <w:t>Pravno varstvo</w:t>
      </w:r>
      <w:bookmarkEnd w:id="204"/>
      <w:bookmarkEnd w:id="205"/>
    </w:p>
    <w:p w14:paraId="35797761" w14:textId="77777777" w:rsidR="000B198F" w:rsidRPr="00967D67" w:rsidRDefault="000B198F" w:rsidP="000B198F">
      <w:pPr>
        <w:pStyle w:val="Odstavekseznama"/>
        <w:ind w:left="360"/>
        <w:rPr>
          <w:rFonts w:ascii="Arial" w:hAnsi="Arial" w:cs="Arial"/>
          <w:sz w:val="20"/>
        </w:rPr>
      </w:pPr>
    </w:p>
    <w:p w14:paraId="0FE59012" w14:textId="08C9C9DB"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V skladu s 14. členom Zakona o pravnem varstvu v postopkih javnega naročanja (Ur. list RS št. 43/11, 60/11-ZTP-D, 63/13, 60/17 </w:t>
      </w:r>
      <w:r w:rsidR="00862715" w:rsidRPr="00A05A04">
        <w:rPr>
          <w:rFonts w:ascii="Arial" w:hAnsi="Arial" w:cs="Arial"/>
          <w:sz w:val="20"/>
          <w:szCs w:val="20"/>
        </w:rPr>
        <w:t xml:space="preserve">in 72/19; </w:t>
      </w:r>
      <w:r w:rsidRPr="00967D67">
        <w:rPr>
          <w:rFonts w:ascii="Arial" w:hAnsi="Arial" w:cs="Arial"/>
          <w:sz w:val="20"/>
          <w:szCs w:val="2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4D4AF1E" w14:textId="77777777" w:rsidR="000B198F" w:rsidRPr="00967D67" w:rsidRDefault="000B198F" w:rsidP="000B198F">
      <w:pPr>
        <w:autoSpaceDE w:val="0"/>
        <w:autoSpaceDN w:val="0"/>
        <w:adjustRightInd w:val="0"/>
        <w:jc w:val="both"/>
        <w:rPr>
          <w:rFonts w:ascii="Arial" w:hAnsi="Arial" w:cs="Arial"/>
          <w:sz w:val="20"/>
          <w:szCs w:val="20"/>
        </w:rPr>
      </w:pPr>
    </w:p>
    <w:p w14:paraId="1E4F1506"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5AE65C39" w14:textId="77777777" w:rsidR="000B198F" w:rsidRPr="00967D67" w:rsidRDefault="000B198F" w:rsidP="000B198F">
      <w:pPr>
        <w:autoSpaceDE w:val="0"/>
        <w:autoSpaceDN w:val="0"/>
        <w:adjustRightInd w:val="0"/>
        <w:jc w:val="both"/>
        <w:rPr>
          <w:rFonts w:ascii="Arial" w:hAnsi="Arial" w:cs="Arial"/>
          <w:sz w:val="20"/>
          <w:szCs w:val="20"/>
        </w:rPr>
      </w:pPr>
    </w:p>
    <w:p w14:paraId="526CD6C4" w14:textId="041E1AAC" w:rsidR="000B198F" w:rsidRPr="00967D67" w:rsidRDefault="00177B66" w:rsidP="000B198F">
      <w:pPr>
        <w:autoSpaceDE w:val="0"/>
        <w:autoSpaceDN w:val="0"/>
        <w:adjustRightInd w:val="0"/>
        <w:jc w:val="both"/>
        <w:rPr>
          <w:rFonts w:ascii="Arial" w:hAnsi="Arial" w:cs="Arial"/>
          <w:strike/>
          <w:sz w:val="20"/>
          <w:szCs w:val="20"/>
        </w:rPr>
      </w:pPr>
      <w:r w:rsidRPr="00967D67">
        <w:rPr>
          <w:rFonts w:ascii="Arial" w:hAnsi="Arial" w:cs="Arial"/>
          <w:sz w:val="20"/>
          <w:szCs w:val="20"/>
        </w:rPr>
        <w:t>Zahtevek za revizijo se vloži preko portala eRevizija.</w:t>
      </w:r>
      <w:r w:rsidRPr="00967D67">
        <w:rPr>
          <w:rFonts w:ascii="Arial" w:hAnsi="Arial" w:cs="Arial"/>
          <w:strike/>
          <w:sz w:val="20"/>
          <w:szCs w:val="20"/>
        </w:rPr>
        <w:t xml:space="preserve"> </w:t>
      </w:r>
    </w:p>
    <w:p w14:paraId="3477F1CC" w14:textId="77777777" w:rsidR="000B198F" w:rsidRPr="00967D67" w:rsidRDefault="000B198F" w:rsidP="000B198F">
      <w:pPr>
        <w:autoSpaceDE w:val="0"/>
        <w:autoSpaceDN w:val="0"/>
        <w:adjustRightInd w:val="0"/>
        <w:jc w:val="both"/>
        <w:rPr>
          <w:rFonts w:ascii="Arial" w:hAnsi="Arial" w:cs="Arial"/>
          <w:sz w:val="20"/>
          <w:szCs w:val="20"/>
        </w:rPr>
      </w:pPr>
    </w:p>
    <w:p w14:paraId="7883FBB8"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967D67">
        <w:rPr>
          <w:rFonts w:ascii="Arial" w:hAnsi="Arial" w:cs="Arial"/>
          <w:bCs/>
          <w:sz w:val="20"/>
          <w:szCs w:val="20"/>
        </w:rPr>
        <w:t>V primeru, da bo naročnik</w:t>
      </w:r>
      <w:r w:rsidRPr="00967D67">
        <w:rPr>
          <w:rFonts w:ascii="Arial" w:hAnsi="Arial" w:cs="Arial"/>
          <w:b/>
          <w:sz w:val="20"/>
          <w:szCs w:val="20"/>
        </w:rPr>
        <w:t xml:space="preserve"> </w:t>
      </w:r>
      <w:r w:rsidRPr="00967D67">
        <w:rPr>
          <w:rFonts w:ascii="Arial" w:hAnsi="Arial" w:cs="Arial"/>
          <w:bCs/>
          <w:sz w:val="20"/>
          <w:szCs w:val="20"/>
        </w:rPr>
        <w:t>spremenil</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dopolnil</w:t>
      </w:r>
      <w:r w:rsidRPr="00967D67">
        <w:rPr>
          <w:rFonts w:ascii="Arial" w:hAnsi="Arial" w:cs="Arial"/>
          <w:b/>
          <w:sz w:val="20"/>
          <w:szCs w:val="20"/>
        </w:rPr>
        <w:t xml:space="preserve"> </w:t>
      </w:r>
      <w:r w:rsidRPr="00967D67">
        <w:rPr>
          <w:rFonts w:ascii="Arial" w:hAnsi="Arial" w:cs="Arial"/>
          <w:bCs/>
          <w:sz w:val="20"/>
          <w:szCs w:val="20"/>
        </w:rPr>
        <w:t>navedbe</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objavi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povabilu</w:t>
      </w:r>
      <w:r w:rsidRPr="00967D67">
        <w:rPr>
          <w:rFonts w:ascii="Arial" w:hAnsi="Arial" w:cs="Arial"/>
          <w:b/>
          <w:sz w:val="20"/>
          <w:szCs w:val="20"/>
        </w:rPr>
        <w:t xml:space="preserve"> </w:t>
      </w:r>
      <w:r w:rsidRPr="00967D67">
        <w:rPr>
          <w:rFonts w:ascii="Arial" w:hAnsi="Arial" w:cs="Arial"/>
          <w:bCs/>
          <w:sz w:val="20"/>
          <w:szCs w:val="20"/>
        </w:rPr>
        <w:t>k</w:t>
      </w:r>
      <w:r w:rsidRPr="00967D67">
        <w:rPr>
          <w:rFonts w:ascii="Arial" w:hAnsi="Arial" w:cs="Arial"/>
          <w:b/>
          <w:sz w:val="20"/>
          <w:szCs w:val="20"/>
        </w:rPr>
        <w:t xml:space="preserve"> </w:t>
      </w:r>
      <w:r w:rsidRPr="00967D67">
        <w:rPr>
          <w:rFonts w:ascii="Arial" w:hAnsi="Arial" w:cs="Arial"/>
          <w:bCs/>
          <w:sz w:val="20"/>
          <w:szCs w:val="20"/>
        </w:rPr>
        <w:t>oddaji</w:t>
      </w:r>
      <w:r w:rsidRPr="00967D67">
        <w:rPr>
          <w:rFonts w:ascii="Arial" w:hAnsi="Arial" w:cs="Arial"/>
          <w:b/>
          <w:sz w:val="20"/>
          <w:szCs w:val="20"/>
        </w:rPr>
        <w:t xml:space="preserve"> </w:t>
      </w:r>
      <w:r w:rsidRPr="00967D67">
        <w:rPr>
          <w:rFonts w:ascii="Arial" w:hAnsi="Arial" w:cs="Arial"/>
          <w:bCs/>
          <w:sz w:val="20"/>
          <w:szCs w:val="20"/>
        </w:rPr>
        <w:t>ponudbe</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razpisni</w:t>
      </w:r>
      <w:r w:rsidRPr="00967D67">
        <w:rPr>
          <w:rFonts w:ascii="Arial" w:hAnsi="Arial" w:cs="Arial"/>
          <w:b/>
          <w:sz w:val="20"/>
          <w:szCs w:val="20"/>
        </w:rPr>
        <w:t xml:space="preserve"> </w:t>
      </w:r>
      <w:r w:rsidRPr="00967D67">
        <w:rPr>
          <w:rFonts w:ascii="Arial" w:hAnsi="Arial" w:cs="Arial"/>
          <w:bCs/>
          <w:sz w:val="20"/>
          <w:szCs w:val="20"/>
        </w:rPr>
        <w:t>dokumentaciji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se</w:t>
      </w:r>
      <w:r w:rsidRPr="00967D67">
        <w:rPr>
          <w:rFonts w:ascii="Arial" w:hAnsi="Arial" w:cs="Arial"/>
          <w:b/>
          <w:sz w:val="20"/>
          <w:szCs w:val="20"/>
        </w:rPr>
        <w:t xml:space="preserve"> </w:t>
      </w:r>
      <w:r w:rsidRPr="00967D67">
        <w:rPr>
          <w:rFonts w:ascii="Arial" w:hAnsi="Arial" w:cs="Arial"/>
          <w:bCs/>
          <w:sz w:val="20"/>
          <w:szCs w:val="20"/>
        </w:rPr>
        <w:t>lahko</w:t>
      </w:r>
      <w:r w:rsidRPr="00967D67">
        <w:rPr>
          <w:rFonts w:ascii="Arial" w:hAnsi="Arial" w:cs="Arial"/>
          <w:b/>
          <w:sz w:val="20"/>
          <w:szCs w:val="20"/>
        </w:rPr>
        <w:t xml:space="preserve"> </w:t>
      </w:r>
      <w:r w:rsidRPr="00967D67">
        <w:rPr>
          <w:rFonts w:ascii="Arial" w:hAnsi="Arial" w:cs="Arial"/>
          <w:bCs/>
          <w:sz w:val="20"/>
          <w:szCs w:val="20"/>
        </w:rPr>
        <w:t>zahtevek</w:t>
      </w:r>
      <w:r w:rsidRPr="00967D67">
        <w:rPr>
          <w:rFonts w:ascii="Arial" w:hAnsi="Arial" w:cs="Arial"/>
          <w:b/>
          <w:sz w:val="20"/>
          <w:szCs w:val="20"/>
        </w:rPr>
        <w:t xml:space="preserve"> </w:t>
      </w:r>
      <w:r w:rsidRPr="00967D67">
        <w:rPr>
          <w:rFonts w:ascii="Arial" w:hAnsi="Arial" w:cs="Arial"/>
          <w:bCs/>
          <w:sz w:val="20"/>
          <w:szCs w:val="20"/>
        </w:rPr>
        <w:t>za</w:t>
      </w:r>
      <w:r w:rsidRPr="00967D67">
        <w:rPr>
          <w:rFonts w:ascii="Arial" w:hAnsi="Arial" w:cs="Arial"/>
          <w:b/>
          <w:sz w:val="20"/>
          <w:szCs w:val="20"/>
        </w:rPr>
        <w:t xml:space="preserve"> </w:t>
      </w:r>
      <w:r w:rsidRPr="00967D67">
        <w:rPr>
          <w:rFonts w:ascii="Arial" w:hAnsi="Arial" w:cs="Arial"/>
          <w:bCs/>
          <w:sz w:val="20"/>
          <w:szCs w:val="20"/>
        </w:rPr>
        <w:t>revizijo</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ki</w:t>
      </w:r>
      <w:r w:rsidRPr="00967D67">
        <w:rPr>
          <w:rFonts w:ascii="Arial" w:hAnsi="Arial" w:cs="Arial"/>
          <w:b/>
          <w:sz w:val="20"/>
          <w:szCs w:val="20"/>
        </w:rPr>
        <w:t xml:space="preserve"> </w:t>
      </w:r>
      <w:r w:rsidRPr="00967D67">
        <w:rPr>
          <w:rFonts w:ascii="Arial" w:hAnsi="Arial" w:cs="Arial"/>
          <w:bCs/>
          <w:sz w:val="20"/>
          <w:szCs w:val="20"/>
        </w:rPr>
        <w:t>se</w:t>
      </w:r>
      <w:r w:rsidRPr="00967D67">
        <w:rPr>
          <w:rFonts w:ascii="Arial" w:hAnsi="Arial" w:cs="Arial"/>
          <w:b/>
          <w:sz w:val="20"/>
          <w:szCs w:val="20"/>
        </w:rPr>
        <w:t xml:space="preserve"> </w:t>
      </w:r>
      <w:r w:rsidRPr="00967D67">
        <w:rPr>
          <w:rFonts w:ascii="Arial" w:hAnsi="Arial" w:cs="Arial"/>
          <w:bCs/>
          <w:sz w:val="20"/>
          <w:szCs w:val="20"/>
        </w:rPr>
        <w:t>nanaša</w:t>
      </w:r>
      <w:r w:rsidRPr="00967D67">
        <w:rPr>
          <w:rFonts w:ascii="Arial" w:hAnsi="Arial" w:cs="Arial"/>
          <w:b/>
          <w:sz w:val="20"/>
          <w:szCs w:val="20"/>
        </w:rPr>
        <w:t xml:space="preserve"> </w:t>
      </w:r>
      <w:r w:rsidRPr="00967D67">
        <w:rPr>
          <w:rFonts w:ascii="Arial" w:hAnsi="Arial" w:cs="Arial"/>
          <w:bCs/>
          <w:sz w:val="20"/>
          <w:szCs w:val="20"/>
        </w:rPr>
        <w:t>na</w:t>
      </w:r>
      <w:r w:rsidRPr="00967D67">
        <w:rPr>
          <w:rFonts w:ascii="Arial" w:hAnsi="Arial" w:cs="Arial"/>
          <w:b/>
          <w:sz w:val="20"/>
          <w:szCs w:val="20"/>
        </w:rPr>
        <w:t xml:space="preserve"> </w:t>
      </w:r>
      <w:r w:rsidRPr="00967D67">
        <w:rPr>
          <w:rFonts w:ascii="Arial" w:hAnsi="Arial" w:cs="Arial"/>
          <w:bCs/>
          <w:sz w:val="20"/>
          <w:szCs w:val="20"/>
        </w:rPr>
        <w:t>spremenjeno</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dopolnjeno</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pojasnjeno</w:t>
      </w:r>
      <w:r w:rsidRPr="00967D67">
        <w:rPr>
          <w:rFonts w:ascii="Arial" w:hAnsi="Arial" w:cs="Arial"/>
          <w:b/>
          <w:sz w:val="20"/>
          <w:szCs w:val="20"/>
        </w:rPr>
        <w:t xml:space="preserve"> </w:t>
      </w:r>
      <w:r w:rsidRPr="00967D67">
        <w:rPr>
          <w:rFonts w:ascii="Arial" w:hAnsi="Arial" w:cs="Arial"/>
          <w:bCs/>
          <w:sz w:val="20"/>
          <w:szCs w:val="20"/>
        </w:rPr>
        <w:t>vsebino</w:t>
      </w:r>
      <w:r w:rsidRPr="00967D67">
        <w:rPr>
          <w:rFonts w:ascii="Arial" w:hAnsi="Arial" w:cs="Arial"/>
          <w:b/>
          <w:sz w:val="20"/>
          <w:szCs w:val="20"/>
        </w:rPr>
        <w:t xml:space="preserve"> </w:t>
      </w:r>
      <w:r w:rsidRPr="00967D67">
        <w:rPr>
          <w:rFonts w:ascii="Arial" w:hAnsi="Arial" w:cs="Arial"/>
          <w:bCs/>
          <w:sz w:val="20"/>
          <w:szCs w:val="20"/>
        </w:rPr>
        <w:t>objave</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povabila</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razpisne</w:t>
      </w:r>
      <w:r w:rsidRPr="00967D67">
        <w:rPr>
          <w:rFonts w:ascii="Arial" w:hAnsi="Arial" w:cs="Arial"/>
          <w:b/>
          <w:sz w:val="20"/>
          <w:szCs w:val="20"/>
        </w:rPr>
        <w:t xml:space="preserve"> </w:t>
      </w:r>
      <w:r w:rsidRPr="00967D67">
        <w:rPr>
          <w:rFonts w:ascii="Arial" w:hAnsi="Arial" w:cs="Arial"/>
          <w:bCs/>
          <w:sz w:val="20"/>
          <w:szCs w:val="20"/>
        </w:rPr>
        <w:t>dokumentacije</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z</w:t>
      </w:r>
      <w:r w:rsidRPr="00967D67">
        <w:rPr>
          <w:rFonts w:ascii="Arial" w:hAnsi="Arial" w:cs="Arial"/>
          <w:b/>
          <w:sz w:val="20"/>
          <w:szCs w:val="20"/>
        </w:rPr>
        <w:t xml:space="preserve"> </w:t>
      </w:r>
      <w:r w:rsidRPr="00967D67">
        <w:rPr>
          <w:rFonts w:ascii="Arial" w:hAnsi="Arial" w:cs="Arial"/>
          <w:bCs/>
          <w:sz w:val="20"/>
          <w:szCs w:val="20"/>
        </w:rPr>
        <w:t>njim</w:t>
      </w:r>
      <w:r w:rsidRPr="00967D67">
        <w:rPr>
          <w:rFonts w:ascii="Arial" w:hAnsi="Arial" w:cs="Arial"/>
          <w:b/>
          <w:sz w:val="20"/>
          <w:szCs w:val="20"/>
        </w:rPr>
        <w:t xml:space="preserve"> </w:t>
      </w:r>
      <w:r w:rsidRPr="00967D67">
        <w:rPr>
          <w:rFonts w:ascii="Arial" w:hAnsi="Arial" w:cs="Arial"/>
          <w:bCs/>
          <w:sz w:val="20"/>
          <w:szCs w:val="20"/>
        </w:rPr>
        <w:t>neposredno</w:t>
      </w:r>
      <w:r w:rsidRPr="00967D67">
        <w:rPr>
          <w:rFonts w:ascii="Arial" w:hAnsi="Arial" w:cs="Arial"/>
          <w:b/>
          <w:sz w:val="20"/>
          <w:szCs w:val="20"/>
        </w:rPr>
        <w:t xml:space="preserve"> </w:t>
      </w:r>
      <w:r w:rsidRPr="00967D67">
        <w:rPr>
          <w:rFonts w:ascii="Arial" w:hAnsi="Arial" w:cs="Arial"/>
          <w:bCs/>
          <w:sz w:val="20"/>
          <w:szCs w:val="20"/>
        </w:rPr>
        <w:t>povezano</w:t>
      </w:r>
      <w:r w:rsidRPr="00967D67">
        <w:rPr>
          <w:rFonts w:ascii="Arial" w:hAnsi="Arial" w:cs="Arial"/>
          <w:b/>
          <w:sz w:val="20"/>
          <w:szCs w:val="20"/>
        </w:rPr>
        <w:t xml:space="preserve"> </w:t>
      </w:r>
      <w:r w:rsidRPr="00967D67">
        <w:rPr>
          <w:rFonts w:ascii="Arial" w:hAnsi="Arial" w:cs="Arial"/>
          <w:bCs/>
          <w:sz w:val="20"/>
          <w:szCs w:val="20"/>
        </w:rPr>
        <w:t>navedbo</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prvotni</w:t>
      </w:r>
      <w:r w:rsidRPr="00967D67">
        <w:rPr>
          <w:rFonts w:ascii="Arial" w:hAnsi="Arial" w:cs="Arial"/>
          <w:b/>
          <w:sz w:val="20"/>
          <w:szCs w:val="20"/>
        </w:rPr>
        <w:t xml:space="preserve"> </w:t>
      </w:r>
      <w:r w:rsidRPr="00967D67">
        <w:rPr>
          <w:rFonts w:ascii="Arial" w:hAnsi="Arial" w:cs="Arial"/>
          <w:bCs/>
          <w:sz w:val="20"/>
          <w:szCs w:val="20"/>
        </w:rPr>
        <w:t>objavi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povabilu</w:t>
      </w:r>
      <w:r w:rsidRPr="00967D67">
        <w:rPr>
          <w:rFonts w:ascii="Arial" w:hAnsi="Arial" w:cs="Arial"/>
          <w:b/>
          <w:sz w:val="20"/>
          <w:szCs w:val="20"/>
        </w:rPr>
        <w:t xml:space="preserve"> </w:t>
      </w:r>
      <w:r w:rsidRPr="00967D67">
        <w:rPr>
          <w:rFonts w:ascii="Arial" w:hAnsi="Arial" w:cs="Arial"/>
          <w:bCs/>
          <w:sz w:val="20"/>
          <w:szCs w:val="20"/>
        </w:rPr>
        <w:t>k</w:t>
      </w:r>
      <w:r w:rsidRPr="00967D67">
        <w:rPr>
          <w:rFonts w:ascii="Arial" w:hAnsi="Arial" w:cs="Arial"/>
          <w:b/>
          <w:sz w:val="20"/>
          <w:szCs w:val="20"/>
        </w:rPr>
        <w:t xml:space="preserve"> </w:t>
      </w:r>
      <w:r w:rsidRPr="00967D67">
        <w:rPr>
          <w:rFonts w:ascii="Arial" w:hAnsi="Arial" w:cs="Arial"/>
          <w:bCs/>
          <w:sz w:val="20"/>
          <w:szCs w:val="20"/>
        </w:rPr>
        <w:t>oddaji</w:t>
      </w:r>
      <w:r w:rsidRPr="00967D67">
        <w:rPr>
          <w:rFonts w:ascii="Arial" w:hAnsi="Arial" w:cs="Arial"/>
          <w:b/>
          <w:sz w:val="20"/>
          <w:szCs w:val="20"/>
        </w:rPr>
        <w:t xml:space="preserve"> </w:t>
      </w:r>
      <w:r w:rsidRPr="00967D67">
        <w:rPr>
          <w:rFonts w:ascii="Arial" w:hAnsi="Arial" w:cs="Arial"/>
          <w:bCs/>
          <w:sz w:val="20"/>
          <w:szCs w:val="20"/>
        </w:rPr>
        <w:t>ponudbe</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razpisni</w:t>
      </w:r>
      <w:r w:rsidRPr="00967D67">
        <w:rPr>
          <w:rFonts w:ascii="Arial" w:hAnsi="Arial" w:cs="Arial"/>
          <w:b/>
          <w:sz w:val="20"/>
          <w:szCs w:val="20"/>
        </w:rPr>
        <w:t xml:space="preserve"> </w:t>
      </w:r>
      <w:r w:rsidRPr="00967D67">
        <w:rPr>
          <w:rFonts w:ascii="Arial" w:hAnsi="Arial" w:cs="Arial"/>
          <w:bCs/>
          <w:sz w:val="20"/>
          <w:szCs w:val="20"/>
        </w:rPr>
        <w:t>dokumentaciji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vloži</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desetih</w:t>
      </w:r>
      <w:r w:rsidRPr="00967D67">
        <w:rPr>
          <w:rFonts w:ascii="Arial" w:hAnsi="Arial" w:cs="Arial"/>
          <w:b/>
          <w:sz w:val="20"/>
          <w:szCs w:val="20"/>
        </w:rPr>
        <w:t xml:space="preserve"> </w:t>
      </w:r>
      <w:r w:rsidRPr="00967D67">
        <w:rPr>
          <w:rFonts w:ascii="Arial" w:hAnsi="Arial" w:cs="Arial"/>
          <w:bCs/>
          <w:sz w:val="20"/>
          <w:szCs w:val="20"/>
        </w:rPr>
        <w:t>delovnih</w:t>
      </w:r>
      <w:r w:rsidRPr="00967D67">
        <w:rPr>
          <w:rFonts w:ascii="Arial" w:hAnsi="Arial" w:cs="Arial"/>
          <w:b/>
          <w:sz w:val="20"/>
          <w:szCs w:val="20"/>
        </w:rPr>
        <w:t xml:space="preserve"> </w:t>
      </w:r>
      <w:r w:rsidRPr="00967D67">
        <w:rPr>
          <w:rFonts w:ascii="Arial" w:hAnsi="Arial" w:cs="Arial"/>
          <w:bCs/>
          <w:sz w:val="20"/>
          <w:szCs w:val="20"/>
        </w:rPr>
        <w:t>dneh</w:t>
      </w:r>
      <w:r w:rsidRPr="00967D67">
        <w:rPr>
          <w:rFonts w:ascii="Arial" w:hAnsi="Arial" w:cs="Arial"/>
          <w:b/>
          <w:sz w:val="20"/>
          <w:szCs w:val="20"/>
        </w:rPr>
        <w:t xml:space="preserve"> </w:t>
      </w:r>
      <w:r w:rsidRPr="00967D67">
        <w:rPr>
          <w:rFonts w:ascii="Arial" w:hAnsi="Arial" w:cs="Arial"/>
          <w:bCs/>
          <w:sz w:val="20"/>
          <w:szCs w:val="20"/>
        </w:rPr>
        <w:t>od</w:t>
      </w:r>
      <w:r w:rsidRPr="00967D67">
        <w:rPr>
          <w:rFonts w:ascii="Arial" w:hAnsi="Arial" w:cs="Arial"/>
          <w:sz w:val="20"/>
          <w:szCs w:val="20"/>
        </w:rPr>
        <w:t xml:space="preserve"> dneva objave obvestila o dodatnih informacijah, </w:t>
      </w:r>
      <w:r w:rsidRPr="00967D67">
        <w:rPr>
          <w:rFonts w:ascii="Arial" w:hAnsi="Arial" w:cs="Arial"/>
          <w:sz w:val="20"/>
          <w:szCs w:val="20"/>
        </w:rPr>
        <w:lastRenderedPageBreak/>
        <w:t xml:space="preserve">informacijah o nedokončanem postopku ali popravku, če se s tem obvestilom spreminjajo ali dopolnjujejo zahteve ali merila za izbor najugodnejšega ponudnika. </w:t>
      </w:r>
    </w:p>
    <w:p w14:paraId="7A5CAF29" w14:textId="77777777" w:rsidR="000B198F" w:rsidRPr="00967D67" w:rsidRDefault="000B198F" w:rsidP="000B198F">
      <w:pPr>
        <w:autoSpaceDE w:val="0"/>
        <w:autoSpaceDN w:val="0"/>
        <w:adjustRightInd w:val="0"/>
        <w:jc w:val="both"/>
        <w:rPr>
          <w:rFonts w:ascii="Arial" w:hAnsi="Arial" w:cs="Arial"/>
          <w:sz w:val="20"/>
          <w:szCs w:val="20"/>
        </w:rPr>
      </w:pPr>
    </w:p>
    <w:p w14:paraId="50B8B8B2" w14:textId="0C39D67E"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Zahtevka za revizijo iz prejšnjega odstavka ni dopustno vložiti po roku za prejem ponudb</w:t>
      </w:r>
      <w:r w:rsidR="0047446D" w:rsidRPr="00967D67">
        <w:rPr>
          <w:rFonts w:ascii="Arial" w:hAnsi="Arial" w:cs="Arial"/>
          <w:sz w:val="20"/>
          <w:szCs w:val="20"/>
        </w:rPr>
        <w:t xml:space="preserve">, razen če je naročnik v postopku javnega naročanja določil rok za prejem ponudb, ki je krajši od desetih </w:t>
      </w:r>
      <w:r w:rsidR="000C04DB">
        <w:rPr>
          <w:rFonts w:ascii="Arial" w:hAnsi="Arial" w:cs="Arial"/>
          <w:sz w:val="20"/>
          <w:szCs w:val="20"/>
        </w:rPr>
        <w:t xml:space="preserve">(10) </w:t>
      </w:r>
      <w:r w:rsidR="0047446D" w:rsidRPr="00967D67">
        <w:rPr>
          <w:rFonts w:ascii="Arial" w:hAnsi="Arial" w:cs="Arial"/>
          <w:sz w:val="20"/>
          <w:szCs w:val="20"/>
        </w:rPr>
        <w:t>delovnih dni. V tem primeru se lahko zahtevek za revizijo vloži v desetih delovnih</w:t>
      </w:r>
      <w:r w:rsidR="000C04DB">
        <w:rPr>
          <w:rFonts w:ascii="Arial" w:hAnsi="Arial" w:cs="Arial"/>
          <w:sz w:val="20"/>
          <w:szCs w:val="20"/>
        </w:rPr>
        <w:t xml:space="preserve"> (10)</w:t>
      </w:r>
      <w:r w:rsidR="0047446D" w:rsidRPr="00967D67">
        <w:rPr>
          <w:rFonts w:ascii="Arial" w:hAnsi="Arial" w:cs="Arial"/>
          <w:sz w:val="20"/>
          <w:szCs w:val="20"/>
        </w:rPr>
        <w:t xml:space="preserve"> dneh od dneva objave obvestila o naročilu</w:t>
      </w:r>
      <w:r w:rsidRPr="00967D67">
        <w:rPr>
          <w:rFonts w:ascii="Arial" w:hAnsi="Arial" w:cs="Arial"/>
          <w:sz w:val="20"/>
          <w:szCs w:val="20"/>
        </w:rPr>
        <w:t xml:space="preserve">. </w:t>
      </w:r>
    </w:p>
    <w:p w14:paraId="599267CB" w14:textId="77777777" w:rsidR="000B198F" w:rsidRPr="00967D67" w:rsidRDefault="000B198F" w:rsidP="000B198F">
      <w:pPr>
        <w:autoSpaceDE w:val="0"/>
        <w:autoSpaceDN w:val="0"/>
        <w:adjustRightInd w:val="0"/>
        <w:jc w:val="both"/>
        <w:rPr>
          <w:rFonts w:ascii="Arial" w:hAnsi="Arial" w:cs="Arial"/>
          <w:sz w:val="20"/>
          <w:szCs w:val="20"/>
        </w:rPr>
      </w:pPr>
    </w:p>
    <w:p w14:paraId="60A4BC7F"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AE0479A" w14:textId="77777777" w:rsidR="000B198F" w:rsidRPr="00967D67" w:rsidRDefault="000B198F" w:rsidP="000B198F">
      <w:pPr>
        <w:autoSpaceDE w:val="0"/>
        <w:autoSpaceDN w:val="0"/>
        <w:adjustRightInd w:val="0"/>
        <w:jc w:val="both"/>
        <w:rPr>
          <w:rFonts w:ascii="Arial" w:hAnsi="Arial" w:cs="Arial"/>
          <w:sz w:val="20"/>
          <w:szCs w:val="20"/>
        </w:rPr>
      </w:pPr>
    </w:p>
    <w:p w14:paraId="7927B542" w14:textId="53077436"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Po odločitvi o oddaji javnega naročila je rok za vložitev zahtevka za revizijo pet</w:t>
      </w:r>
      <w:r w:rsidR="009D2839">
        <w:rPr>
          <w:rFonts w:ascii="Arial" w:hAnsi="Arial" w:cs="Arial"/>
          <w:sz w:val="20"/>
          <w:szCs w:val="20"/>
        </w:rPr>
        <w:t xml:space="preserve"> (5)</w:t>
      </w:r>
      <w:r w:rsidRPr="00967D67">
        <w:rPr>
          <w:rFonts w:ascii="Arial" w:hAnsi="Arial" w:cs="Arial"/>
          <w:sz w:val="20"/>
          <w:szCs w:val="20"/>
        </w:rPr>
        <w:t xml:space="preserve"> delovnih dni od prejema te odločitve.</w:t>
      </w:r>
    </w:p>
    <w:p w14:paraId="0361AEC6" w14:textId="77777777" w:rsidR="000B198F" w:rsidRPr="00967D67" w:rsidRDefault="000B198F" w:rsidP="000B198F">
      <w:pPr>
        <w:autoSpaceDE w:val="0"/>
        <w:autoSpaceDN w:val="0"/>
        <w:adjustRightInd w:val="0"/>
        <w:jc w:val="both"/>
        <w:rPr>
          <w:rFonts w:ascii="Arial" w:hAnsi="Arial" w:cs="Arial"/>
          <w:sz w:val="20"/>
          <w:szCs w:val="20"/>
        </w:rPr>
      </w:pPr>
    </w:p>
    <w:p w14:paraId="557A96E7"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b/>
          <w:sz w:val="20"/>
          <w:szCs w:val="20"/>
        </w:rPr>
        <w:t>Zahtevku za revizijo se obvezno priloži tudi potrdilo o plačilu takse iz prvega, drugega, tretjega ali četrtega</w:t>
      </w:r>
      <w:r w:rsidRPr="00967D67">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2AF3C475" w14:textId="77777777" w:rsidR="00603DDD" w:rsidRDefault="00603DDD" w:rsidP="00603DDD">
      <w:pPr>
        <w:autoSpaceDE w:val="0"/>
        <w:autoSpaceDN w:val="0"/>
        <w:adjustRightInd w:val="0"/>
        <w:jc w:val="both"/>
        <w:rPr>
          <w:rFonts w:ascii="Arial" w:hAnsi="Arial" w:cs="Arial"/>
          <w:sz w:val="20"/>
          <w:szCs w:val="20"/>
        </w:rPr>
      </w:pPr>
      <w:hyperlink r:id="rId16" w:history="1">
        <w:r w:rsidRPr="005D7DCD">
          <w:rPr>
            <w:rStyle w:val="Hiperpovezava"/>
            <w:rFonts w:ascii="Arial" w:hAnsi="Arial" w:cs="Arial"/>
            <w:sz w:val="20"/>
            <w:szCs w:val="20"/>
          </w:rPr>
          <w:t>https://ejn.gov.si/sistem/pravno-varstvo.html</w:t>
        </w:r>
      </w:hyperlink>
    </w:p>
    <w:p w14:paraId="1179E959" w14:textId="77777777" w:rsidR="000B198F" w:rsidRPr="00967D67" w:rsidRDefault="000B198F" w:rsidP="000B198F">
      <w:pPr>
        <w:pStyle w:val="Odstavekseznama"/>
        <w:autoSpaceDE w:val="0"/>
        <w:autoSpaceDN w:val="0"/>
        <w:adjustRightInd w:val="0"/>
        <w:ind w:left="360"/>
        <w:jc w:val="both"/>
        <w:rPr>
          <w:rFonts w:ascii="Arial" w:hAnsi="Arial" w:cs="Arial"/>
          <w:sz w:val="20"/>
        </w:rPr>
      </w:pPr>
    </w:p>
    <w:p w14:paraId="0CF9AAB1" w14:textId="77777777" w:rsidR="000B198F" w:rsidRPr="00967D67" w:rsidRDefault="000B198F" w:rsidP="000B198F">
      <w:pPr>
        <w:autoSpaceDE w:val="0"/>
        <w:autoSpaceDN w:val="0"/>
        <w:adjustRightInd w:val="0"/>
        <w:jc w:val="both"/>
        <w:rPr>
          <w:rFonts w:ascii="Arial" w:hAnsi="Arial" w:cs="Arial"/>
          <w:color w:val="FF0000"/>
          <w:sz w:val="20"/>
          <w:szCs w:val="20"/>
        </w:rPr>
      </w:pPr>
      <w:r w:rsidRPr="00967D67">
        <w:rPr>
          <w:rFonts w:ascii="Arial" w:hAnsi="Arial" w:cs="Arial"/>
          <w:sz w:val="20"/>
          <w:szCs w:val="20"/>
        </w:rPr>
        <w:t>Kadar se zahtevek za revizijo nanaša na vsebino objave, povabilo k oddaji ponudb ali razpisno dokumentacijo, znaša taksa 2.000,00 EUR.</w:t>
      </w:r>
    </w:p>
    <w:p w14:paraId="6115F3FB" w14:textId="77777777" w:rsidR="000B198F" w:rsidRPr="00967D67" w:rsidRDefault="000B198F" w:rsidP="000B198F">
      <w:pPr>
        <w:autoSpaceDE w:val="0"/>
        <w:autoSpaceDN w:val="0"/>
        <w:adjustRightInd w:val="0"/>
        <w:jc w:val="both"/>
        <w:rPr>
          <w:rFonts w:ascii="Arial" w:hAnsi="Arial" w:cs="Arial"/>
          <w:sz w:val="20"/>
          <w:szCs w:val="20"/>
        </w:rPr>
      </w:pPr>
    </w:p>
    <w:p w14:paraId="223DE06B" w14:textId="1A4DF9C0" w:rsidR="000B198F"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O pogojih načina vložitve zahtevka za revizijo zoper odločitev o oddaji javnega naročila bodo ponudniki obveščeni v obvestilu oz. odločitvi o oddaji javnega naročila.</w:t>
      </w:r>
    </w:p>
    <w:p w14:paraId="3C730082" w14:textId="6D971DE9" w:rsidR="001001C4" w:rsidRDefault="001001C4" w:rsidP="000B198F">
      <w:pPr>
        <w:autoSpaceDE w:val="0"/>
        <w:autoSpaceDN w:val="0"/>
        <w:adjustRightInd w:val="0"/>
        <w:jc w:val="both"/>
        <w:rPr>
          <w:rFonts w:ascii="Arial" w:hAnsi="Arial" w:cs="Arial"/>
          <w:sz w:val="20"/>
          <w:szCs w:val="20"/>
        </w:rPr>
      </w:pPr>
    </w:p>
    <w:p w14:paraId="6A530966" w14:textId="4EC3A190" w:rsidR="000B198F" w:rsidRPr="00967D67" w:rsidRDefault="00C92D85" w:rsidP="003A2642">
      <w:pPr>
        <w:pStyle w:val="Naslov"/>
        <w:rPr>
          <w:sz w:val="20"/>
          <w:szCs w:val="20"/>
        </w:rPr>
      </w:pPr>
      <w:bookmarkStart w:id="206" w:name="_Toc452471617"/>
      <w:bookmarkStart w:id="207" w:name="_Toc506372767"/>
      <w:bookmarkStart w:id="208" w:name="_Toc90360012"/>
      <w:bookmarkStart w:id="209" w:name="_Toc236650298"/>
      <w:r>
        <w:rPr>
          <w:sz w:val="20"/>
          <w:szCs w:val="20"/>
        </w:rPr>
        <w:t>2</w:t>
      </w:r>
      <w:r w:rsidR="001E7862">
        <w:rPr>
          <w:sz w:val="20"/>
          <w:szCs w:val="20"/>
        </w:rPr>
        <w:t>1</w:t>
      </w:r>
      <w:r>
        <w:rPr>
          <w:sz w:val="20"/>
          <w:szCs w:val="20"/>
        </w:rPr>
        <w:t>.</w:t>
      </w:r>
      <w:r>
        <w:rPr>
          <w:sz w:val="20"/>
          <w:szCs w:val="20"/>
        </w:rPr>
        <w:tab/>
      </w:r>
      <w:r w:rsidR="000B198F" w:rsidRPr="00967D67">
        <w:rPr>
          <w:sz w:val="20"/>
          <w:szCs w:val="20"/>
        </w:rPr>
        <w:t>Opozorila</w:t>
      </w:r>
      <w:bookmarkEnd w:id="206"/>
      <w:bookmarkEnd w:id="207"/>
      <w:bookmarkEnd w:id="208"/>
      <w:bookmarkEnd w:id="209"/>
    </w:p>
    <w:p w14:paraId="0E9C6ECA" w14:textId="77777777" w:rsidR="000B198F" w:rsidRPr="00967D67" w:rsidRDefault="000B198F" w:rsidP="000B198F">
      <w:pPr>
        <w:autoSpaceDE w:val="0"/>
        <w:autoSpaceDN w:val="0"/>
        <w:adjustRightInd w:val="0"/>
        <w:jc w:val="both"/>
        <w:rPr>
          <w:rFonts w:ascii="Arial" w:hAnsi="Arial" w:cs="Arial"/>
          <w:bCs/>
          <w:sz w:val="20"/>
          <w:szCs w:val="20"/>
        </w:rPr>
      </w:pPr>
    </w:p>
    <w:p w14:paraId="225301F8"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57F3E9D" w14:textId="77777777" w:rsidR="000B198F" w:rsidRPr="00967D67" w:rsidRDefault="000B198F" w:rsidP="000B198F">
      <w:pPr>
        <w:autoSpaceDE w:val="0"/>
        <w:autoSpaceDN w:val="0"/>
        <w:adjustRightInd w:val="0"/>
        <w:jc w:val="both"/>
        <w:rPr>
          <w:rFonts w:ascii="Arial" w:hAnsi="Arial" w:cs="Arial"/>
          <w:sz w:val="20"/>
          <w:szCs w:val="20"/>
        </w:rPr>
      </w:pPr>
    </w:p>
    <w:p w14:paraId="5D91FDBA" w14:textId="189BF138"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w:t>
      </w:r>
      <w:r w:rsidRPr="00AA404F">
        <w:rPr>
          <w:rFonts w:ascii="Arial" w:hAnsi="Arial" w:cs="Arial"/>
          <w:sz w:val="20"/>
          <w:szCs w:val="20"/>
        </w:rPr>
        <w:t>subjektih, za katere se glede na določbe zakona, ki ureja gospodarske družbe, šteje, da so povezane družbe s ponudnikom. To izjavo oziroma podatke bo naročnik predložil Komisiji za preprečevanje korupcije.</w:t>
      </w:r>
    </w:p>
    <w:p w14:paraId="44BFA99A" w14:textId="77777777" w:rsidR="000B198F" w:rsidRPr="00967D67" w:rsidRDefault="000B198F" w:rsidP="000B198F">
      <w:pPr>
        <w:autoSpaceDE w:val="0"/>
        <w:autoSpaceDN w:val="0"/>
        <w:adjustRightInd w:val="0"/>
        <w:jc w:val="both"/>
        <w:rPr>
          <w:rFonts w:ascii="Arial" w:hAnsi="Arial" w:cs="Arial"/>
          <w:sz w:val="20"/>
          <w:szCs w:val="20"/>
        </w:rPr>
      </w:pPr>
    </w:p>
    <w:p w14:paraId="7BEF7F94" w14:textId="69DD0C0A" w:rsidR="00821263" w:rsidRPr="00967D67" w:rsidRDefault="000B198F" w:rsidP="00602A41">
      <w:pPr>
        <w:autoSpaceDE w:val="0"/>
        <w:autoSpaceDN w:val="0"/>
        <w:adjustRightInd w:val="0"/>
        <w:jc w:val="both"/>
        <w:rPr>
          <w:rFonts w:ascii="Arial" w:hAnsi="Arial" w:cs="Arial"/>
          <w:sz w:val="20"/>
          <w:szCs w:val="20"/>
        </w:rPr>
      </w:pPr>
      <w:r w:rsidRPr="00967D67">
        <w:rPr>
          <w:rFonts w:ascii="Arial" w:hAnsi="Arial" w:cs="Arial"/>
          <w:sz w:val="20"/>
          <w:szCs w:val="20"/>
        </w:rPr>
        <w:t>Če ponudnik predloži lažno izjavo oziroma da neresnične podatke o navedenih dejstvih, ima to za posledico ničnost pogodbe (6. odst. 14. člena ZIntPK).</w:t>
      </w:r>
      <w:r w:rsidR="00821263" w:rsidRPr="00967D67">
        <w:rPr>
          <w:rFonts w:ascii="Arial" w:hAnsi="Arial" w:cs="Arial"/>
          <w:sz w:val="20"/>
          <w:szCs w:val="20"/>
        </w:rPr>
        <w:br w:type="page"/>
      </w:r>
    </w:p>
    <w:p w14:paraId="5EF14BD1" w14:textId="5D347421" w:rsidR="00940770" w:rsidRPr="00C76B4B" w:rsidRDefault="0038490F" w:rsidP="00B76DAD">
      <w:pPr>
        <w:pStyle w:val="Naslov"/>
        <w:tabs>
          <w:tab w:val="left" w:pos="3180"/>
        </w:tabs>
        <w:rPr>
          <w:sz w:val="20"/>
          <w:szCs w:val="20"/>
        </w:rPr>
      </w:pPr>
      <w:bookmarkStart w:id="210" w:name="_Toc90360013"/>
      <w:bookmarkStart w:id="211" w:name="_Toc193962371"/>
      <w:bookmarkStart w:id="212" w:name="_Toc206682912"/>
      <w:bookmarkStart w:id="213" w:name="_Toc236650299"/>
      <w:bookmarkStart w:id="214" w:name="_Hlk215605103"/>
      <w:bookmarkEnd w:id="195"/>
      <w:bookmarkEnd w:id="196"/>
      <w:bookmarkEnd w:id="197"/>
      <w:bookmarkEnd w:id="198"/>
      <w:bookmarkEnd w:id="199"/>
      <w:bookmarkEnd w:id="200"/>
      <w:bookmarkEnd w:id="201"/>
      <w:bookmarkEnd w:id="202"/>
      <w:bookmarkEnd w:id="203"/>
      <w:r w:rsidRPr="00C76B4B">
        <w:rPr>
          <w:sz w:val="20"/>
          <w:szCs w:val="20"/>
        </w:rPr>
        <w:lastRenderedPageBreak/>
        <w:t>RAZPISNI OBRAZCI</w:t>
      </w:r>
      <w:bookmarkEnd w:id="210"/>
      <w:bookmarkEnd w:id="211"/>
      <w:bookmarkEnd w:id="212"/>
      <w:bookmarkEnd w:id="213"/>
      <w:r w:rsidR="00B76DAD">
        <w:rPr>
          <w:sz w:val="20"/>
          <w:szCs w:val="20"/>
        </w:rPr>
        <w:tab/>
      </w:r>
    </w:p>
    <w:p w14:paraId="69F6831D" w14:textId="77777777" w:rsidR="00940770" w:rsidRPr="00C76B4B" w:rsidRDefault="00940770">
      <w:pPr>
        <w:jc w:val="both"/>
        <w:rPr>
          <w:rFonts w:ascii="Arial" w:hAnsi="Arial" w:cs="Arial"/>
          <w:sz w:val="20"/>
          <w:szCs w:val="20"/>
        </w:rPr>
      </w:pPr>
    </w:p>
    <w:tbl>
      <w:tblPr>
        <w:tblW w:w="89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0"/>
        <w:gridCol w:w="6520"/>
      </w:tblGrid>
      <w:tr w:rsidR="00821263" w:rsidRPr="00C76B4B" w14:paraId="2C85C534" w14:textId="77777777" w:rsidTr="00CA7FE0">
        <w:trPr>
          <w:trHeight w:val="542"/>
        </w:trPr>
        <w:tc>
          <w:tcPr>
            <w:tcW w:w="2440" w:type="dxa"/>
            <w:vAlign w:val="bottom"/>
          </w:tcPr>
          <w:p w14:paraId="0ED58FEE" w14:textId="77777777" w:rsidR="00821263" w:rsidRPr="00C76B4B" w:rsidRDefault="00821263" w:rsidP="00CA7FE0">
            <w:pPr>
              <w:rPr>
                <w:rFonts w:ascii="Arial" w:hAnsi="Arial" w:cs="Arial"/>
                <w:color w:val="000000" w:themeColor="text1"/>
                <w:sz w:val="20"/>
                <w:szCs w:val="20"/>
              </w:rPr>
            </w:pPr>
            <w:r w:rsidRPr="00C76B4B">
              <w:rPr>
                <w:rFonts w:ascii="Arial" w:hAnsi="Arial" w:cs="Arial"/>
                <w:color w:val="000000" w:themeColor="text1"/>
                <w:sz w:val="20"/>
                <w:szCs w:val="20"/>
              </w:rPr>
              <w:t>Razpisni obrazec 1</w:t>
            </w:r>
          </w:p>
        </w:tc>
        <w:tc>
          <w:tcPr>
            <w:tcW w:w="6520" w:type="dxa"/>
          </w:tcPr>
          <w:p w14:paraId="31FF5C54"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Podatki o ponudniku</w:t>
            </w:r>
          </w:p>
        </w:tc>
      </w:tr>
      <w:tr w:rsidR="00821263" w:rsidRPr="00C76B4B" w14:paraId="1601DCF9" w14:textId="77777777" w:rsidTr="00CA7FE0">
        <w:trPr>
          <w:trHeight w:val="542"/>
        </w:trPr>
        <w:tc>
          <w:tcPr>
            <w:tcW w:w="2440" w:type="dxa"/>
          </w:tcPr>
          <w:p w14:paraId="22EB28B2" w14:textId="77777777" w:rsidR="00821263" w:rsidRPr="00C76B4B" w:rsidRDefault="00821263" w:rsidP="00CA7FE0">
            <w:pPr>
              <w:rPr>
                <w:rFonts w:ascii="Arial" w:hAnsi="Arial" w:cs="Arial"/>
                <w:color w:val="000000" w:themeColor="text1"/>
                <w:sz w:val="20"/>
                <w:szCs w:val="20"/>
              </w:rPr>
            </w:pPr>
          </w:p>
          <w:p w14:paraId="3284EF1C" w14:textId="77777777" w:rsidR="00821263" w:rsidRPr="00C76B4B" w:rsidRDefault="00821263" w:rsidP="00CA7FE0">
            <w:pPr>
              <w:rPr>
                <w:rFonts w:ascii="Arial" w:hAnsi="Arial" w:cs="Arial"/>
                <w:color w:val="000000" w:themeColor="text1"/>
                <w:sz w:val="20"/>
                <w:szCs w:val="20"/>
              </w:rPr>
            </w:pPr>
            <w:r w:rsidRPr="00C76B4B">
              <w:rPr>
                <w:rFonts w:ascii="Arial" w:hAnsi="Arial" w:cs="Arial"/>
                <w:color w:val="000000" w:themeColor="text1"/>
                <w:sz w:val="20"/>
                <w:szCs w:val="20"/>
              </w:rPr>
              <w:t>Razpisni obrazec 2</w:t>
            </w:r>
          </w:p>
        </w:tc>
        <w:tc>
          <w:tcPr>
            <w:tcW w:w="6520" w:type="dxa"/>
          </w:tcPr>
          <w:p w14:paraId="30D5D2B9"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Ponudba s ponudbenim predračunom</w:t>
            </w:r>
          </w:p>
        </w:tc>
      </w:tr>
      <w:tr w:rsidR="00C6239A" w:rsidRPr="00C76B4B" w14:paraId="2610DCB0" w14:textId="77777777" w:rsidTr="00CA7FE0">
        <w:trPr>
          <w:trHeight w:val="542"/>
        </w:trPr>
        <w:tc>
          <w:tcPr>
            <w:tcW w:w="2440" w:type="dxa"/>
            <w:vAlign w:val="bottom"/>
          </w:tcPr>
          <w:p w14:paraId="58435632" w14:textId="1138200B" w:rsidR="00C6239A" w:rsidRPr="00C76B4B" w:rsidRDefault="00C6239A" w:rsidP="009A0BCB">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9A0BCB">
              <w:rPr>
                <w:rFonts w:ascii="Arial" w:hAnsi="Arial" w:cs="Arial"/>
                <w:color w:val="000000" w:themeColor="text1"/>
                <w:sz w:val="20"/>
                <w:szCs w:val="20"/>
              </w:rPr>
              <w:t>3</w:t>
            </w:r>
          </w:p>
        </w:tc>
        <w:tc>
          <w:tcPr>
            <w:tcW w:w="6520" w:type="dxa"/>
          </w:tcPr>
          <w:p w14:paraId="2A4EA4B1" w14:textId="186CDD3C" w:rsidR="00C6239A" w:rsidRPr="00C76B4B" w:rsidRDefault="00B76DAD" w:rsidP="00AC3750">
            <w:pPr>
              <w:pStyle w:val="Telo"/>
              <w:tabs>
                <w:tab w:val="left" w:pos="0"/>
              </w:tabs>
              <w:jc w:val="left"/>
              <w:rPr>
                <w:rFonts w:ascii="Arial" w:hAnsi="Arial" w:cs="Arial"/>
                <w:i w:val="0"/>
                <w:color w:val="000000" w:themeColor="text1"/>
                <w:sz w:val="20"/>
              </w:rPr>
            </w:pPr>
            <w:r>
              <w:rPr>
                <w:rFonts w:ascii="Arial" w:hAnsi="Arial" w:cs="Arial"/>
                <w:i w:val="0"/>
                <w:sz w:val="20"/>
              </w:rPr>
              <w:t xml:space="preserve">Seznam referenc </w:t>
            </w:r>
          </w:p>
        </w:tc>
      </w:tr>
      <w:tr w:rsidR="00B76DAD" w:rsidRPr="00C76B4B" w14:paraId="67CDBBF8" w14:textId="77777777" w:rsidTr="00CA7FE0">
        <w:trPr>
          <w:trHeight w:val="542"/>
        </w:trPr>
        <w:tc>
          <w:tcPr>
            <w:tcW w:w="2440" w:type="dxa"/>
            <w:vAlign w:val="bottom"/>
          </w:tcPr>
          <w:p w14:paraId="02215B81" w14:textId="6BE9D4F4" w:rsidR="00B76DAD" w:rsidRPr="00C76B4B" w:rsidRDefault="00B76DAD" w:rsidP="00B76DAD">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Pr>
                <w:rFonts w:ascii="Arial" w:hAnsi="Arial" w:cs="Arial"/>
                <w:color w:val="000000" w:themeColor="text1"/>
                <w:sz w:val="20"/>
                <w:szCs w:val="20"/>
              </w:rPr>
              <w:t>4</w:t>
            </w:r>
          </w:p>
        </w:tc>
        <w:tc>
          <w:tcPr>
            <w:tcW w:w="6520" w:type="dxa"/>
          </w:tcPr>
          <w:p w14:paraId="54C0140B" w14:textId="60E8F394" w:rsidR="00B76DAD" w:rsidRPr="00A62DE5" w:rsidRDefault="0074584C" w:rsidP="00B76DAD">
            <w:pPr>
              <w:pStyle w:val="Telo"/>
              <w:tabs>
                <w:tab w:val="left" w:pos="0"/>
              </w:tabs>
              <w:jc w:val="left"/>
              <w:rPr>
                <w:rFonts w:ascii="Arial" w:hAnsi="Arial" w:cs="Arial"/>
                <w:i w:val="0"/>
                <w:sz w:val="20"/>
              </w:rPr>
            </w:pPr>
            <w:r w:rsidRPr="00A62DE5">
              <w:rPr>
                <w:rFonts w:ascii="Arial" w:hAnsi="Arial" w:cs="Arial"/>
                <w:i w:val="0"/>
                <w:sz w:val="20"/>
              </w:rPr>
              <w:t xml:space="preserve">Izjava - </w:t>
            </w:r>
            <w:r w:rsidR="00B76DAD" w:rsidRPr="00A62DE5">
              <w:rPr>
                <w:rFonts w:ascii="Arial" w:hAnsi="Arial" w:cs="Arial"/>
                <w:i w:val="0"/>
                <w:sz w:val="20"/>
              </w:rPr>
              <w:t>Potrdilo reference</w:t>
            </w:r>
          </w:p>
        </w:tc>
      </w:tr>
      <w:tr w:rsidR="00C9202E" w:rsidRPr="00A94CD2" w14:paraId="5645731D" w14:textId="77777777" w:rsidTr="00CA7FE0">
        <w:trPr>
          <w:trHeight w:val="542"/>
        </w:trPr>
        <w:tc>
          <w:tcPr>
            <w:tcW w:w="2440" w:type="dxa"/>
            <w:vAlign w:val="bottom"/>
          </w:tcPr>
          <w:p w14:paraId="174EDEEE" w14:textId="628947D2" w:rsidR="00C9202E" w:rsidRPr="00A94CD2" w:rsidRDefault="00C9202E" w:rsidP="00B76DAD">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Pr>
                <w:rFonts w:ascii="Arial" w:hAnsi="Arial" w:cs="Arial"/>
                <w:color w:val="000000" w:themeColor="text1"/>
                <w:sz w:val="20"/>
                <w:szCs w:val="20"/>
              </w:rPr>
              <w:t>5</w:t>
            </w:r>
          </w:p>
        </w:tc>
        <w:tc>
          <w:tcPr>
            <w:tcW w:w="6520" w:type="dxa"/>
          </w:tcPr>
          <w:p w14:paraId="47CB1DDD" w14:textId="012B8C94" w:rsidR="00C9202E" w:rsidRPr="00A62DE5" w:rsidRDefault="003E4A6C" w:rsidP="00B76DAD">
            <w:pPr>
              <w:pStyle w:val="Telo"/>
              <w:tabs>
                <w:tab w:val="left" w:pos="0"/>
              </w:tabs>
              <w:jc w:val="left"/>
              <w:rPr>
                <w:rFonts w:ascii="Arial" w:hAnsi="Arial" w:cs="Arial"/>
                <w:i w:val="0"/>
                <w:sz w:val="20"/>
              </w:rPr>
            </w:pPr>
            <w:r>
              <w:rPr>
                <w:rFonts w:ascii="Arial" w:hAnsi="Arial" w:cs="Arial"/>
                <w:i w:val="0"/>
                <w:sz w:val="20"/>
              </w:rPr>
              <w:t>Izjava o izpolnjevanju kadrovskih pogojev</w:t>
            </w:r>
          </w:p>
        </w:tc>
      </w:tr>
      <w:tr w:rsidR="00C9202E" w:rsidRPr="00A94CD2" w14:paraId="63C6EDB8" w14:textId="77777777" w:rsidTr="00CA7FE0">
        <w:trPr>
          <w:trHeight w:val="542"/>
        </w:trPr>
        <w:tc>
          <w:tcPr>
            <w:tcW w:w="2440" w:type="dxa"/>
            <w:vAlign w:val="bottom"/>
          </w:tcPr>
          <w:p w14:paraId="19A9168D" w14:textId="3C095469" w:rsidR="00C9202E" w:rsidRPr="00A94CD2" w:rsidRDefault="00C9202E" w:rsidP="00B76DAD">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Pr>
                <w:rFonts w:ascii="Arial" w:hAnsi="Arial" w:cs="Arial"/>
                <w:color w:val="000000" w:themeColor="text1"/>
                <w:sz w:val="20"/>
                <w:szCs w:val="20"/>
              </w:rPr>
              <w:t>6</w:t>
            </w:r>
          </w:p>
        </w:tc>
        <w:tc>
          <w:tcPr>
            <w:tcW w:w="6520" w:type="dxa"/>
          </w:tcPr>
          <w:p w14:paraId="06D2E5CF" w14:textId="0FC58764" w:rsidR="00C9202E" w:rsidRPr="00A62DE5" w:rsidRDefault="003E4A6C" w:rsidP="00B76DAD">
            <w:pPr>
              <w:pStyle w:val="Telo"/>
              <w:tabs>
                <w:tab w:val="left" w:pos="0"/>
              </w:tabs>
              <w:jc w:val="left"/>
              <w:rPr>
                <w:rFonts w:ascii="Arial" w:hAnsi="Arial" w:cs="Arial"/>
                <w:i w:val="0"/>
                <w:sz w:val="20"/>
              </w:rPr>
            </w:pPr>
            <w:r>
              <w:rPr>
                <w:rFonts w:ascii="Arial" w:hAnsi="Arial" w:cs="Arial"/>
                <w:i w:val="0"/>
                <w:sz w:val="20"/>
              </w:rPr>
              <w:t>Izjava – Potrdilo reference kadra</w:t>
            </w:r>
          </w:p>
        </w:tc>
      </w:tr>
      <w:tr w:rsidR="00B76DAD" w:rsidRPr="00A94CD2" w14:paraId="7E7E1EFC" w14:textId="77777777" w:rsidTr="00CA7FE0">
        <w:trPr>
          <w:trHeight w:val="542"/>
        </w:trPr>
        <w:tc>
          <w:tcPr>
            <w:tcW w:w="2440" w:type="dxa"/>
            <w:vAlign w:val="bottom"/>
          </w:tcPr>
          <w:p w14:paraId="19D81FBB" w14:textId="658B0466" w:rsidR="00B76DAD" w:rsidRPr="00A94CD2" w:rsidRDefault="00B76DAD" w:rsidP="00B76DAD">
            <w:pPr>
              <w:rPr>
                <w:rFonts w:ascii="Arial" w:hAnsi="Arial" w:cs="Arial"/>
                <w:color w:val="000000" w:themeColor="text1"/>
                <w:sz w:val="20"/>
                <w:szCs w:val="20"/>
              </w:rPr>
            </w:pPr>
            <w:r w:rsidRPr="00A94CD2">
              <w:rPr>
                <w:rFonts w:ascii="Arial" w:hAnsi="Arial" w:cs="Arial"/>
                <w:color w:val="000000" w:themeColor="text1"/>
                <w:sz w:val="20"/>
                <w:szCs w:val="20"/>
              </w:rPr>
              <w:t xml:space="preserve">Razpisni obrazec </w:t>
            </w:r>
            <w:r w:rsidR="00C9202E">
              <w:rPr>
                <w:rFonts w:ascii="Arial" w:hAnsi="Arial" w:cs="Arial"/>
                <w:color w:val="000000" w:themeColor="text1"/>
                <w:sz w:val="20"/>
                <w:szCs w:val="20"/>
              </w:rPr>
              <w:t>7</w:t>
            </w:r>
          </w:p>
        </w:tc>
        <w:tc>
          <w:tcPr>
            <w:tcW w:w="6520" w:type="dxa"/>
          </w:tcPr>
          <w:p w14:paraId="1345F96A" w14:textId="75B2698B" w:rsidR="00B76DAD" w:rsidRPr="00A62DE5" w:rsidRDefault="00B76DAD" w:rsidP="00B76DAD">
            <w:pPr>
              <w:pStyle w:val="Telo"/>
              <w:tabs>
                <w:tab w:val="left" w:pos="0"/>
              </w:tabs>
              <w:jc w:val="left"/>
              <w:rPr>
                <w:rFonts w:ascii="Arial" w:hAnsi="Arial" w:cs="Arial"/>
                <w:i w:val="0"/>
                <w:sz w:val="20"/>
              </w:rPr>
            </w:pPr>
            <w:r w:rsidRPr="00A62DE5">
              <w:rPr>
                <w:rFonts w:ascii="Arial" w:hAnsi="Arial" w:cs="Arial"/>
                <w:i w:val="0"/>
                <w:sz w:val="20"/>
              </w:rPr>
              <w:t>Izjava ponudnika, da ne nastopa s podizvajalci</w:t>
            </w:r>
          </w:p>
        </w:tc>
      </w:tr>
      <w:tr w:rsidR="00B76DAD" w:rsidRPr="00C76B4B" w14:paraId="416FCA34" w14:textId="77777777" w:rsidTr="00CA7FE0">
        <w:trPr>
          <w:trHeight w:val="542"/>
        </w:trPr>
        <w:tc>
          <w:tcPr>
            <w:tcW w:w="2440" w:type="dxa"/>
            <w:vAlign w:val="bottom"/>
          </w:tcPr>
          <w:p w14:paraId="12F0F85F" w14:textId="7A70B6A5" w:rsidR="00B76DAD" w:rsidRPr="00C76B4B" w:rsidRDefault="00B76DAD" w:rsidP="00B76DAD">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C9202E">
              <w:rPr>
                <w:rFonts w:ascii="Arial" w:hAnsi="Arial" w:cs="Arial"/>
                <w:color w:val="000000" w:themeColor="text1"/>
                <w:sz w:val="20"/>
                <w:szCs w:val="20"/>
              </w:rPr>
              <w:t>8</w:t>
            </w:r>
          </w:p>
        </w:tc>
        <w:tc>
          <w:tcPr>
            <w:tcW w:w="6520" w:type="dxa"/>
          </w:tcPr>
          <w:p w14:paraId="417505E4" w14:textId="5CCEA7C6" w:rsidR="00B76DAD" w:rsidRPr="00A62DE5" w:rsidRDefault="00B76DAD" w:rsidP="00B76DAD">
            <w:pPr>
              <w:pStyle w:val="Telo"/>
              <w:tabs>
                <w:tab w:val="left" w:pos="0"/>
              </w:tabs>
              <w:jc w:val="left"/>
              <w:rPr>
                <w:rFonts w:ascii="Arial" w:hAnsi="Arial" w:cs="Arial"/>
                <w:i w:val="0"/>
                <w:iCs/>
                <w:sz w:val="20"/>
              </w:rPr>
            </w:pPr>
            <w:r w:rsidRPr="00A62DE5">
              <w:rPr>
                <w:rFonts w:ascii="Arial" w:hAnsi="Arial" w:cs="Arial"/>
                <w:i w:val="0"/>
                <w:iCs/>
                <w:sz w:val="20"/>
              </w:rPr>
              <w:t>Podatki o podizvajalcu</w:t>
            </w:r>
          </w:p>
        </w:tc>
      </w:tr>
      <w:tr w:rsidR="00B76DAD" w:rsidRPr="00C76B4B" w14:paraId="239F10EB" w14:textId="77777777" w:rsidTr="00CA7FE0">
        <w:trPr>
          <w:trHeight w:val="542"/>
        </w:trPr>
        <w:tc>
          <w:tcPr>
            <w:tcW w:w="2440" w:type="dxa"/>
            <w:vAlign w:val="bottom"/>
          </w:tcPr>
          <w:p w14:paraId="78AD0694" w14:textId="3162D618" w:rsidR="00B76DAD" w:rsidRPr="00C76B4B" w:rsidRDefault="00B76DAD" w:rsidP="00B76DAD">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C9202E">
              <w:rPr>
                <w:rFonts w:ascii="Arial" w:hAnsi="Arial" w:cs="Arial"/>
                <w:color w:val="000000" w:themeColor="text1"/>
                <w:sz w:val="20"/>
                <w:szCs w:val="20"/>
              </w:rPr>
              <w:t>9</w:t>
            </w:r>
          </w:p>
        </w:tc>
        <w:tc>
          <w:tcPr>
            <w:tcW w:w="6520" w:type="dxa"/>
          </w:tcPr>
          <w:p w14:paraId="20E245DE" w14:textId="6B1EAD0A" w:rsidR="00B76DAD" w:rsidRPr="00A62DE5" w:rsidRDefault="00A87231" w:rsidP="00B76DAD">
            <w:pPr>
              <w:pStyle w:val="Telo"/>
              <w:tabs>
                <w:tab w:val="left" w:pos="0"/>
              </w:tabs>
              <w:jc w:val="left"/>
              <w:rPr>
                <w:rFonts w:ascii="Arial" w:hAnsi="Arial" w:cs="Arial"/>
                <w:i w:val="0"/>
                <w:sz w:val="20"/>
              </w:rPr>
            </w:pPr>
            <w:r w:rsidRPr="00A62DE5">
              <w:rPr>
                <w:rFonts w:ascii="Arial" w:hAnsi="Arial" w:cs="Arial"/>
                <w:i w:val="0"/>
                <w:iCs/>
                <w:sz w:val="20"/>
              </w:rPr>
              <w:t xml:space="preserve">Soglasje </w:t>
            </w:r>
            <w:r w:rsidR="00B76DAD" w:rsidRPr="00A62DE5">
              <w:rPr>
                <w:rFonts w:ascii="Arial" w:hAnsi="Arial" w:cs="Arial"/>
                <w:i w:val="0"/>
                <w:iCs/>
                <w:sz w:val="20"/>
              </w:rPr>
              <w:t>podizvajalca</w:t>
            </w:r>
          </w:p>
        </w:tc>
      </w:tr>
      <w:tr w:rsidR="00B76DAD" w:rsidRPr="00C76B4B" w14:paraId="23C9FE51" w14:textId="77777777" w:rsidTr="00CA7FE0">
        <w:trPr>
          <w:trHeight w:val="542"/>
        </w:trPr>
        <w:tc>
          <w:tcPr>
            <w:tcW w:w="2440" w:type="dxa"/>
            <w:vAlign w:val="bottom"/>
          </w:tcPr>
          <w:p w14:paraId="2858D4D9" w14:textId="00F020D1" w:rsidR="00B76DAD" w:rsidRPr="00C76B4B" w:rsidRDefault="00B76DAD" w:rsidP="00B76DAD">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C9202E">
              <w:rPr>
                <w:rFonts w:ascii="Arial" w:hAnsi="Arial" w:cs="Arial"/>
                <w:color w:val="000000" w:themeColor="text1"/>
                <w:sz w:val="20"/>
                <w:szCs w:val="20"/>
              </w:rPr>
              <w:t>10</w:t>
            </w:r>
          </w:p>
        </w:tc>
        <w:tc>
          <w:tcPr>
            <w:tcW w:w="6520" w:type="dxa"/>
          </w:tcPr>
          <w:p w14:paraId="72EA5BA0" w14:textId="1377BAC0" w:rsidR="00B76DAD" w:rsidRPr="00A62DE5" w:rsidRDefault="00B76DAD" w:rsidP="00B76DAD">
            <w:pPr>
              <w:pStyle w:val="Telo"/>
              <w:tabs>
                <w:tab w:val="left" w:pos="0"/>
              </w:tabs>
              <w:jc w:val="left"/>
              <w:rPr>
                <w:rFonts w:ascii="Arial" w:hAnsi="Arial" w:cs="Arial"/>
                <w:i w:val="0"/>
                <w:iCs/>
                <w:sz w:val="20"/>
              </w:rPr>
            </w:pPr>
            <w:r w:rsidRPr="00A62DE5">
              <w:rPr>
                <w:rFonts w:ascii="Arial" w:hAnsi="Arial" w:cs="Arial"/>
                <w:i w:val="0"/>
                <w:iCs/>
                <w:sz w:val="20"/>
              </w:rPr>
              <w:t>Seznam podizvajalcev</w:t>
            </w:r>
          </w:p>
        </w:tc>
      </w:tr>
      <w:tr w:rsidR="00DF2BE6" w:rsidRPr="00DF2BE6" w14:paraId="094B8822" w14:textId="77777777" w:rsidTr="00CA7FE0">
        <w:trPr>
          <w:trHeight w:val="542"/>
        </w:trPr>
        <w:tc>
          <w:tcPr>
            <w:tcW w:w="2440" w:type="dxa"/>
            <w:vAlign w:val="bottom"/>
          </w:tcPr>
          <w:p w14:paraId="0912DBD5" w14:textId="4ADB8546" w:rsidR="008B69AF" w:rsidRPr="00DF2BE6" w:rsidRDefault="008B69AF" w:rsidP="00B76DAD">
            <w:pPr>
              <w:rPr>
                <w:rFonts w:ascii="Arial" w:hAnsi="Arial" w:cs="Arial"/>
                <w:sz w:val="20"/>
                <w:szCs w:val="20"/>
              </w:rPr>
            </w:pPr>
            <w:r w:rsidRPr="00DF2BE6">
              <w:rPr>
                <w:rFonts w:ascii="Arial" w:hAnsi="Arial" w:cs="Arial"/>
                <w:sz w:val="20"/>
                <w:szCs w:val="20"/>
              </w:rPr>
              <w:t>Razpisni obrazec 11</w:t>
            </w:r>
          </w:p>
        </w:tc>
        <w:tc>
          <w:tcPr>
            <w:tcW w:w="6520" w:type="dxa"/>
          </w:tcPr>
          <w:p w14:paraId="338826F6" w14:textId="74C730E0" w:rsidR="008B69AF" w:rsidRPr="00DF2BE6" w:rsidRDefault="00910A18" w:rsidP="00B76DAD">
            <w:pPr>
              <w:pStyle w:val="Telo"/>
              <w:tabs>
                <w:tab w:val="left" w:pos="0"/>
              </w:tabs>
              <w:jc w:val="left"/>
              <w:rPr>
                <w:rFonts w:ascii="Arial" w:hAnsi="Arial" w:cs="Arial"/>
                <w:i w:val="0"/>
                <w:iCs/>
                <w:sz w:val="20"/>
              </w:rPr>
            </w:pPr>
            <w:r w:rsidRPr="00DF2BE6">
              <w:rPr>
                <w:rFonts w:ascii="Arial" w:hAnsi="Arial" w:cs="Arial"/>
                <w:i w:val="0"/>
                <w:iCs/>
                <w:sz w:val="20"/>
              </w:rPr>
              <w:t>Izjava</w:t>
            </w:r>
          </w:p>
        </w:tc>
      </w:tr>
      <w:tr w:rsidR="00B76DAD" w:rsidRPr="00C76B4B" w14:paraId="3B78ECA4" w14:textId="77777777" w:rsidTr="00CA7FE0">
        <w:trPr>
          <w:trHeight w:val="542"/>
        </w:trPr>
        <w:tc>
          <w:tcPr>
            <w:tcW w:w="2440" w:type="dxa"/>
            <w:vAlign w:val="bottom"/>
          </w:tcPr>
          <w:p w14:paraId="6E52D51F" w14:textId="104BFA19" w:rsidR="00B76DAD" w:rsidRPr="00C76B4B" w:rsidRDefault="00B76DAD" w:rsidP="00B76DAD">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8B69AF">
              <w:rPr>
                <w:rFonts w:ascii="Arial" w:hAnsi="Arial" w:cs="Arial"/>
                <w:color w:val="000000" w:themeColor="text1"/>
                <w:sz w:val="20"/>
                <w:szCs w:val="20"/>
              </w:rPr>
              <w:t>12</w:t>
            </w:r>
          </w:p>
        </w:tc>
        <w:tc>
          <w:tcPr>
            <w:tcW w:w="6520" w:type="dxa"/>
          </w:tcPr>
          <w:p w14:paraId="7AC6E62B" w14:textId="07E7A6EB" w:rsidR="00B76DAD" w:rsidRPr="00C76B4B" w:rsidRDefault="00B76DAD" w:rsidP="00B76DAD">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Izjava o posredovanju podatkov</w:t>
            </w:r>
          </w:p>
        </w:tc>
      </w:tr>
      <w:tr w:rsidR="00B76DAD" w:rsidRPr="00C76B4B" w14:paraId="1BD2FC70" w14:textId="77777777" w:rsidTr="00CA7FE0">
        <w:trPr>
          <w:trHeight w:val="542"/>
        </w:trPr>
        <w:tc>
          <w:tcPr>
            <w:tcW w:w="2440" w:type="dxa"/>
            <w:vAlign w:val="bottom"/>
          </w:tcPr>
          <w:p w14:paraId="172E2034" w14:textId="2034451C" w:rsidR="00B76DAD" w:rsidRPr="00C76B4B" w:rsidRDefault="00B76DAD" w:rsidP="00B76DAD">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8B69AF">
              <w:rPr>
                <w:rFonts w:ascii="Arial" w:hAnsi="Arial" w:cs="Arial"/>
                <w:color w:val="000000" w:themeColor="text1"/>
                <w:sz w:val="20"/>
                <w:szCs w:val="20"/>
              </w:rPr>
              <w:t>13</w:t>
            </w:r>
          </w:p>
        </w:tc>
        <w:tc>
          <w:tcPr>
            <w:tcW w:w="6520" w:type="dxa"/>
          </w:tcPr>
          <w:p w14:paraId="5F9615E6" w14:textId="5C6B222A" w:rsidR="00B76DAD" w:rsidRPr="00C76B4B" w:rsidRDefault="00B76DAD" w:rsidP="00B76DAD">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Vzorec pogodbe</w:t>
            </w:r>
          </w:p>
        </w:tc>
      </w:tr>
      <w:tr w:rsidR="00B76DAD" w:rsidRPr="00C76B4B" w14:paraId="6DDBDABE" w14:textId="77777777" w:rsidTr="00CA7FE0">
        <w:trPr>
          <w:trHeight w:val="542"/>
        </w:trPr>
        <w:tc>
          <w:tcPr>
            <w:tcW w:w="2440" w:type="dxa"/>
            <w:vAlign w:val="bottom"/>
          </w:tcPr>
          <w:p w14:paraId="082B0D0A" w14:textId="05D8FC43" w:rsidR="00B76DAD" w:rsidRPr="00C76B4B" w:rsidRDefault="00B76DAD" w:rsidP="00B76DAD">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8B69AF">
              <w:rPr>
                <w:rFonts w:ascii="Arial" w:hAnsi="Arial" w:cs="Arial"/>
                <w:color w:val="000000" w:themeColor="text1"/>
                <w:sz w:val="20"/>
                <w:szCs w:val="20"/>
              </w:rPr>
              <w:t>14</w:t>
            </w:r>
          </w:p>
        </w:tc>
        <w:tc>
          <w:tcPr>
            <w:tcW w:w="6520" w:type="dxa"/>
          </w:tcPr>
          <w:p w14:paraId="769FDC85" w14:textId="26CD5658" w:rsidR="00B76DAD" w:rsidRPr="00C76B4B" w:rsidRDefault="00B76DAD" w:rsidP="00B76DAD">
            <w:pPr>
              <w:pStyle w:val="Telo"/>
              <w:tabs>
                <w:tab w:val="left" w:pos="0"/>
              </w:tabs>
              <w:jc w:val="left"/>
              <w:rPr>
                <w:rFonts w:ascii="Arial" w:hAnsi="Arial" w:cs="Arial"/>
                <w:i w:val="0"/>
                <w:color w:val="000000" w:themeColor="text1"/>
                <w:sz w:val="20"/>
              </w:rPr>
            </w:pPr>
            <w:r w:rsidRPr="00C76B4B">
              <w:rPr>
                <w:rFonts w:ascii="Arial" w:hAnsi="Arial" w:cs="Arial"/>
                <w:i w:val="0"/>
                <w:iCs/>
                <w:color w:val="000000" w:themeColor="text1"/>
                <w:sz w:val="20"/>
              </w:rPr>
              <w:t>Vzorec menične izjave za dobro izvedbo pogodbenih obveznosti</w:t>
            </w:r>
          </w:p>
        </w:tc>
      </w:tr>
      <w:tr w:rsidR="00F21BD6" w:rsidRPr="005D2798" w14:paraId="4D605C14" w14:textId="77777777" w:rsidTr="00CA7FE0">
        <w:trPr>
          <w:trHeight w:val="542"/>
        </w:trPr>
        <w:tc>
          <w:tcPr>
            <w:tcW w:w="2440" w:type="dxa"/>
            <w:vAlign w:val="bottom"/>
          </w:tcPr>
          <w:p w14:paraId="44A75D1B" w14:textId="17EE3B80" w:rsidR="00F21BD6" w:rsidRPr="005D2798" w:rsidRDefault="00F21BD6" w:rsidP="00B76DAD">
            <w:pPr>
              <w:rPr>
                <w:rFonts w:ascii="Arial" w:hAnsi="Arial" w:cs="Arial"/>
                <w:sz w:val="20"/>
                <w:szCs w:val="20"/>
              </w:rPr>
            </w:pPr>
            <w:r w:rsidRPr="005D2798">
              <w:rPr>
                <w:rFonts w:ascii="Arial" w:hAnsi="Arial" w:cs="Arial"/>
                <w:sz w:val="20"/>
                <w:szCs w:val="20"/>
              </w:rPr>
              <w:t>Razpisni obrazec 15</w:t>
            </w:r>
          </w:p>
        </w:tc>
        <w:tc>
          <w:tcPr>
            <w:tcW w:w="6520" w:type="dxa"/>
          </w:tcPr>
          <w:p w14:paraId="63ABB58A" w14:textId="734A64AA" w:rsidR="00F21BD6" w:rsidRPr="005D2798" w:rsidRDefault="00F21BD6" w:rsidP="00B76DAD">
            <w:pPr>
              <w:pStyle w:val="Telo"/>
              <w:tabs>
                <w:tab w:val="left" w:pos="0"/>
              </w:tabs>
              <w:jc w:val="left"/>
              <w:rPr>
                <w:rFonts w:ascii="Arial" w:hAnsi="Arial" w:cs="Arial"/>
                <w:i w:val="0"/>
                <w:iCs/>
                <w:sz w:val="20"/>
              </w:rPr>
            </w:pPr>
            <w:r w:rsidRPr="005D2798">
              <w:rPr>
                <w:rFonts w:ascii="Arial" w:hAnsi="Arial" w:cs="Arial"/>
                <w:i w:val="0"/>
                <w:iCs/>
                <w:sz w:val="20"/>
              </w:rPr>
              <w:t>Vzorec menične izjave za odpravo napak v garancijski dobi</w:t>
            </w:r>
          </w:p>
        </w:tc>
      </w:tr>
      <w:tr w:rsidR="00B76DAD" w:rsidRPr="005D2798" w14:paraId="758026F5" w14:textId="77777777" w:rsidTr="00CA7FE0">
        <w:trPr>
          <w:trHeight w:val="542"/>
        </w:trPr>
        <w:tc>
          <w:tcPr>
            <w:tcW w:w="2440" w:type="dxa"/>
            <w:vAlign w:val="bottom"/>
          </w:tcPr>
          <w:p w14:paraId="782D2167" w14:textId="4DE3D52C" w:rsidR="00B76DAD" w:rsidRPr="005D2798" w:rsidRDefault="00B76DAD" w:rsidP="00B76DAD">
            <w:pPr>
              <w:rPr>
                <w:rFonts w:ascii="Arial" w:hAnsi="Arial" w:cs="Arial"/>
                <w:sz w:val="20"/>
                <w:szCs w:val="20"/>
              </w:rPr>
            </w:pPr>
            <w:r w:rsidRPr="005D2798">
              <w:rPr>
                <w:rFonts w:ascii="Arial" w:hAnsi="Arial" w:cs="Arial"/>
                <w:sz w:val="20"/>
                <w:szCs w:val="20"/>
              </w:rPr>
              <w:t xml:space="preserve">Razpisni obrazec </w:t>
            </w:r>
            <w:r w:rsidR="00F21BD6" w:rsidRPr="005D2798">
              <w:rPr>
                <w:rFonts w:ascii="Arial" w:hAnsi="Arial" w:cs="Arial"/>
                <w:sz w:val="20"/>
                <w:szCs w:val="20"/>
              </w:rPr>
              <w:t>16</w:t>
            </w:r>
          </w:p>
        </w:tc>
        <w:tc>
          <w:tcPr>
            <w:tcW w:w="6520" w:type="dxa"/>
          </w:tcPr>
          <w:p w14:paraId="766756F7" w14:textId="3154E9F4" w:rsidR="00B76DAD" w:rsidRPr="005D2798" w:rsidRDefault="00630CCC" w:rsidP="00B76DAD">
            <w:pPr>
              <w:pStyle w:val="Telo"/>
              <w:tabs>
                <w:tab w:val="left" w:pos="0"/>
              </w:tabs>
              <w:jc w:val="left"/>
              <w:rPr>
                <w:rFonts w:ascii="Arial" w:hAnsi="Arial" w:cs="Arial"/>
                <w:i w:val="0"/>
                <w:iCs/>
                <w:sz w:val="20"/>
              </w:rPr>
            </w:pPr>
            <w:r w:rsidRPr="005D2798">
              <w:rPr>
                <w:rFonts w:ascii="Arial" w:hAnsi="Arial" w:cs="Arial"/>
                <w:i w:val="0"/>
                <w:iCs/>
                <w:sz w:val="20"/>
              </w:rPr>
              <w:t>Tehnične zahteve</w:t>
            </w:r>
          </w:p>
        </w:tc>
      </w:tr>
      <w:tr w:rsidR="003568AD" w:rsidRPr="005D2798" w14:paraId="48219EB2" w14:textId="77777777" w:rsidTr="00CA7FE0">
        <w:trPr>
          <w:trHeight w:val="542"/>
        </w:trPr>
        <w:tc>
          <w:tcPr>
            <w:tcW w:w="2440" w:type="dxa"/>
            <w:vAlign w:val="bottom"/>
          </w:tcPr>
          <w:p w14:paraId="08F5B1B1" w14:textId="4E88CD9F" w:rsidR="003568AD" w:rsidRPr="005D2798" w:rsidRDefault="003568AD" w:rsidP="00B76DAD">
            <w:pPr>
              <w:rPr>
                <w:rFonts w:ascii="Arial" w:hAnsi="Arial" w:cs="Arial"/>
                <w:sz w:val="20"/>
                <w:szCs w:val="20"/>
              </w:rPr>
            </w:pPr>
            <w:r w:rsidRPr="005D2798">
              <w:rPr>
                <w:rFonts w:ascii="Arial" w:hAnsi="Arial" w:cs="Arial"/>
                <w:sz w:val="20"/>
                <w:szCs w:val="20"/>
              </w:rPr>
              <w:t>Razpisni obrazec 17</w:t>
            </w:r>
          </w:p>
        </w:tc>
        <w:tc>
          <w:tcPr>
            <w:tcW w:w="6520" w:type="dxa"/>
          </w:tcPr>
          <w:p w14:paraId="54AE91F1" w14:textId="0EF8D347" w:rsidR="003568AD" w:rsidRPr="005D2798" w:rsidRDefault="003568AD" w:rsidP="003568AD">
            <w:pPr>
              <w:pStyle w:val="Telo"/>
              <w:tabs>
                <w:tab w:val="left" w:pos="0"/>
              </w:tabs>
              <w:jc w:val="left"/>
              <w:rPr>
                <w:rFonts w:ascii="Arial" w:hAnsi="Arial" w:cs="Arial"/>
                <w:i w:val="0"/>
                <w:iCs/>
                <w:sz w:val="20"/>
              </w:rPr>
            </w:pPr>
            <w:r w:rsidRPr="005D2798">
              <w:rPr>
                <w:rFonts w:ascii="Arial" w:hAnsi="Arial" w:cs="Arial"/>
                <w:i w:val="0"/>
                <w:iCs/>
                <w:sz w:val="20"/>
              </w:rPr>
              <w:t>Sporazum o nerazkritju podatkov</w:t>
            </w:r>
          </w:p>
        </w:tc>
      </w:tr>
    </w:tbl>
    <w:p w14:paraId="15A85B55" w14:textId="64D0A0F2" w:rsidR="004443B4" w:rsidRDefault="004443B4">
      <w:pPr>
        <w:rPr>
          <w:b/>
        </w:rPr>
      </w:pPr>
    </w:p>
    <w:p w14:paraId="7ED23338" w14:textId="77777777" w:rsidR="00B1524C" w:rsidRDefault="00B1524C">
      <w:pPr>
        <w:rPr>
          <w:b/>
        </w:rPr>
      </w:pPr>
    </w:p>
    <w:p w14:paraId="6F33A2CF" w14:textId="77777777" w:rsidR="00B1524C" w:rsidRDefault="00B1524C">
      <w:pPr>
        <w:rPr>
          <w:b/>
        </w:rPr>
      </w:pPr>
    </w:p>
    <w:p w14:paraId="2F73118E" w14:textId="77777777" w:rsidR="00B1524C" w:rsidRDefault="00B1524C">
      <w:pPr>
        <w:rPr>
          <w:b/>
        </w:rPr>
      </w:pPr>
    </w:p>
    <w:p w14:paraId="69D02E78" w14:textId="77777777" w:rsidR="00B1524C" w:rsidRDefault="00B1524C">
      <w:pPr>
        <w:rPr>
          <w:b/>
        </w:rPr>
      </w:pPr>
    </w:p>
    <w:p w14:paraId="22F120A2" w14:textId="77777777" w:rsidR="00B1524C" w:rsidRDefault="00B1524C">
      <w:pPr>
        <w:rPr>
          <w:b/>
        </w:rPr>
      </w:pPr>
    </w:p>
    <w:p w14:paraId="4CCF298F" w14:textId="77777777" w:rsidR="00B1524C" w:rsidRDefault="00B1524C">
      <w:pPr>
        <w:rPr>
          <w:b/>
        </w:rPr>
      </w:pPr>
    </w:p>
    <w:p w14:paraId="6784AB7B" w14:textId="77777777" w:rsidR="00B1524C" w:rsidRDefault="00B1524C">
      <w:pPr>
        <w:rPr>
          <w:b/>
        </w:rPr>
      </w:pPr>
    </w:p>
    <w:p w14:paraId="6943C997" w14:textId="77777777" w:rsidR="00B1524C" w:rsidRDefault="00B1524C">
      <w:pPr>
        <w:rPr>
          <w:b/>
        </w:rPr>
      </w:pPr>
    </w:p>
    <w:p w14:paraId="66E3BD62" w14:textId="77777777" w:rsidR="00B1524C" w:rsidRDefault="00B1524C">
      <w:pPr>
        <w:rPr>
          <w:b/>
        </w:rPr>
      </w:pPr>
    </w:p>
    <w:p w14:paraId="74EA3203" w14:textId="4C08023C" w:rsidR="00051103" w:rsidRDefault="00051103">
      <w:pPr>
        <w:rPr>
          <w:b/>
        </w:rPr>
      </w:pPr>
      <w:r>
        <w:rPr>
          <w:b/>
        </w:rPr>
        <w:br w:type="page"/>
      </w:r>
    </w:p>
    <w:p w14:paraId="6A4A84E5" w14:textId="77777777" w:rsidR="00B1524C" w:rsidRDefault="00B1524C">
      <w:pPr>
        <w:rPr>
          <w:b/>
        </w:rPr>
      </w:pPr>
    </w:p>
    <w:p w14:paraId="5C65AA90" w14:textId="77777777" w:rsidR="00884DEE" w:rsidRPr="00A22DE6" w:rsidRDefault="003B64AD" w:rsidP="00884DEE">
      <w:pPr>
        <w:autoSpaceDE w:val="0"/>
        <w:autoSpaceDN w:val="0"/>
        <w:adjustRightInd w:val="0"/>
        <w:jc w:val="right"/>
        <w:rPr>
          <w:rFonts w:ascii="Arial" w:hAnsi="Arial" w:cs="Arial"/>
          <w:b/>
          <w:sz w:val="20"/>
          <w:szCs w:val="20"/>
        </w:rPr>
      </w:pPr>
      <w:r w:rsidRPr="00A22DE6">
        <w:rPr>
          <w:rFonts w:ascii="Arial" w:hAnsi="Arial" w:cs="Arial"/>
          <w:b/>
          <w:spacing w:val="-10"/>
          <w:kern w:val="28"/>
          <w:sz w:val="20"/>
          <w:szCs w:val="20"/>
        </w:rPr>
        <w:t xml:space="preserve">OBRAZEC </w:t>
      </w:r>
      <w:r w:rsidR="00786A95" w:rsidRPr="00A22DE6">
        <w:rPr>
          <w:rFonts w:ascii="Arial" w:hAnsi="Arial" w:cs="Arial"/>
          <w:b/>
          <w:spacing w:val="-10"/>
          <w:kern w:val="28"/>
          <w:sz w:val="20"/>
          <w:szCs w:val="20"/>
        </w:rPr>
        <w:t>1</w:t>
      </w:r>
      <w:r w:rsidR="00821263" w:rsidRPr="00A22DE6">
        <w:rPr>
          <w:rFonts w:ascii="Arial" w:hAnsi="Arial" w:cs="Arial"/>
          <w:b/>
          <w:spacing w:val="-10"/>
          <w:kern w:val="28"/>
          <w:sz w:val="20"/>
          <w:szCs w:val="20"/>
        </w:rPr>
        <w:t>:</w:t>
      </w:r>
      <w:r w:rsidR="00821263" w:rsidRPr="00A22DE6">
        <w:rPr>
          <w:rFonts w:ascii="Arial" w:hAnsi="Arial" w:cs="Arial"/>
          <w:b/>
          <w:sz w:val="20"/>
          <w:szCs w:val="20"/>
        </w:rPr>
        <w:t xml:space="preserve"> </w:t>
      </w:r>
    </w:p>
    <w:p w14:paraId="0074D041" w14:textId="279363BA" w:rsidR="00821263" w:rsidRPr="00A22DE6" w:rsidRDefault="00821263" w:rsidP="00884DEE">
      <w:pPr>
        <w:autoSpaceDE w:val="0"/>
        <w:autoSpaceDN w:val="0"/>
        <w:adjustRightInd w:val="0"/>
        <w:jc w:val="center"/>
        <w:rPr>
          <w:rFonts w:ascii="Arial" w:hAnsi="Arial" w:cs="Arial"/>
          <w:b/>
          <w:color w:val="000000" w:themeColor="text1"/>
          <w:sz w:val="20"/>
          <w:szCs w:val="20"/>
        </w:rPr>
      </w:pPr>
      <w:r w:rsidRPr="00A22DE6">
        <w:rPr>
          <w:rFonts w:ascii="Arial" w:hAnsi="Arial" w:cs="Arial"/>
          <w:b/>
          <w:color w:val="000000" w:themeColor="text1"/>
          <w:sz w:val="20"/>
          <w:szCs w:val="20"/>
        </w:rPr>
        <w:t>PODATKI O PONUDNIKU</w:t>
      </w:r>
    </w:p>
    <w:p w14:paraId="1C65F900" w14:textId="00508838" w:rsidR="00821263" w:rsidRPr="00A22DE6" w:rsidRDefault="00821263" w:rsidP="00821263">
      <w:pPr>
        <w:rPr>
          <w:rFonts w:ascii="Arial" w:hAnsi="Arial" w:cs="Arial"/>
          <w:color w:val="000000" w:themeColor="text1"/>
          <w:sz w:val="20"/>
          <w:szCs w:val="20"/>
        </w:rPr>
      </w:pPr>
    </w:p>
    <w:p w14:paraId="0F0E2F00" w14:textId="21A4F5F9" w:rsidR="00821263" w:rsidRPr="005D2798" w:rsidRDefault="00884DEE" w:rsidP="00805D4E">
      <w:pPr>
        <w:autoSpaceDE w:val="0"/>
        <w:autoSpaceDN w:val="0"/>
        <w:adjustRightInd w:val="0"/>
        <w:jc w:val="center"/>
        <w:rPr>
          <w:rFonts w:ascii="Arial" w:hAnsi="Arial" w:cs="Arial"/>
          <w:b/>
          <w:bCs/>
          <w:sz w:val="20"/>
          <w:szCs w:val="20"/>
        </w:rPr>
      </w:pPr>
      <w:r w:rsidRPr="005647F9">
        <w:rPr>
          <w:rFonts w:ascii="Arial" w:hAnsi="Arial" w:cs="Arial"/>
          <w:b/>
          <w:iCs/>
          <w:sz w:val="20"/>
          <w:szCs w:val="20"/>
        </w:rPr>
        <w:t xml:space="preserve">Javno naročilo: </w:t>
      </w:r>
      <w:r w:rsidR="00805D4E" w:rsidRPr="00805D4E">
        <w:rPr>
          <w:rFonts w:ascii="Arial" w:hAnsi="Arial" w:cs="Arial"/>
          <w:b/>
          <w:iCs/>
          <w:sz w:val="20"/>
          <w:szCs w:val="20"/>
        </w:rPr>
        <w:t>V</w:t>
      </w:r>
      <w:r w:rsidR="00805D4E" w:rsidRPr="00805D4E">
        <w:rPr>
          <w:rFonts w:ascii="Arial" w:hAnsi="Arial" w:cs="Arial"/>
          <w:b/>
          <w:i/>
          <w:sz w:val="20"/>
          <w:szCs w:val="20"/>
        </w:rPr>
        <w:t xml:space="preserve">zpostavitev platforme GPS sledenja voznega parka SŽ-Potniški promet ter integracija z internimi sistemi Slovenskih železnic - Sledenja železniških vozil z GPS </w:t>
      </w:r>
      <w:r w:rsidR="00805D4E" w:rsidRPr="005D2798">
        <w:rPr>
          <w:rFonts w:ascii="Arial" w:hAnsi="Arial" w:cs="Arial"/>
          <w:b/>
          <w:i/>
          <w:sz w:val="20"/>
          <w:szCs w:val="20"/>
        </w:rPr>
        <w:t>napravami v realnem času</w:t>
      </w:r>
      <w:r w:rsidR="00BA22CF" w:rsidRPr="005D2798">
        <w:rPr>
          <w:rFonts w:ascii="Arial" w:hAnsi="Arial" w:cs="Arial"/>
          <w:b/>
          <w:i/>
          <w:sz w:val="20"/>
          <w:szCs w:val="20"/>
        </w:rPr>
        <w:t xml:space="preserve"> </w:t>
      </w:r>
      <w:r w:rsidR="00BA22CF" w:rsidRPr="005D2798">
        <w:rPr>
          <w:rFonts w:ascii="Arial" w:hAnsi="Arial" w:cs="Arial"/>
          <w:b/>
          <w:bCs/>
          <w:sz w:val="20"/>
          <w:szCs w:val="20"/>
        </w:rPr>
        <w:t>in vzdrževanje za obdobje 24 mesecev</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3"/>
        <w:gridCol w:w="6175"/>
      </w:tblGrid>
      <w:tr w:rsidR="00DF1C20" w:rsidRPr="00DF1C20" w14:paraId="718CB050" w14:textId="77777777" w:rsidTr="00AC69DC">
        <w:tc>
          <w:tcPr>
            <w:tcW w:w="2694" w:type="dxa"/>
          </w:tcPr>
          <w:p w14:paraId="1F4BD349" w14:textId="77777777" w:rsidR="00DF1C20" w:rsidRPr="00DF1C20" w:rsidRDefault="00DF1C20" w:rsidP="00AC69DC">
            <w:pPr>
              <w:widowControl w:val="0"/>
              <w:jc w:val="both"/>
              <w:rPr>
                <w:rFonts w:ascii="Arial" w:hAnsi="Arial" w:cs="Arial"/>
                <w:sz w:val="20"/>
                <w:szCs w:val="20"/>
              </w:rPr>
            </w:pPr>
          </w:p>
        </w:tc>
        <w:tc>
          <w:tcPr>
            <w:tcW w:w="6377" w:type="dxa"/>
          </w:tcPr>
          <w:p w14:paraId="3AF55A0E" w14:textId="77777777" w:rsidR="00DF1C20" w:rsidRPr="00DF1C20" w:rsidRDefault="00DF1C20" w:rsidP="00AC69DC">
            <w:pPr>
              <w:widowControl w:val="0"/>
              <w:rPr>
                <w:rFonts w:ascii="Arial" w:hAnsi="Arial" w:cs="Arial"/>
                <w:b/>
                <w:iCs/>
                <w:sz w:val="20"/>
                <w:szCs w:val="20"/>
              </w:rPr>
            </w:pPr>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DF1C20" w:rsidRPr="00DF1C20" w14:paraId="6F71FACA" w14:textId="77777777" w:rsidTr="00DF1C20">
        <w:trPr>
          <w:trHeight w:val="580"/>
        </w:trPr>
        <w:tc>
          <w:tcPr>
            <w:tcW w:w="4787" w:type="dxa"/>
            <w:vAlign w:val="center"/>
          </w:tcPr>
          <w:p w14:paraId="3D54D61D"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Številka ponudbe</w:t>
            </w:r>
          </w:p>
        </w:tc>
        <w:tc>
          <w:tcPr>
            <w:tcW w:w="4071" w:type="dxa"/>
            <w:shd w:val="clear" w:color="auto" w:fill="FFFFCC"/>
            <w:vAlign w:val="center"/>
          </w:tcPr>
          <w:p w14:paraId="7AA6E37C" w14:textId="77777777" w:rsidR="00DF1C20" w:rsidRPr="00DF1C20" w:rsidRDefault="00DF1C20" w:rsidP="00AC69DC">
            <w:pPr>
              <w:widowControl w:val="0"/>
              <w:spacing w:before="60"/>
              <w:rPr>
                <w:rFonts w:ascii="Arial" w:hAnsi="Arial" w:cs="Arial"/>
                <w:sz w:val="20"/>
                <w:szCs w:val="20"/>
              </w:rPr>
            </w:pPr>
          </w:p>
        </w:tc>
      </w:tr>
      <w:tr w:rsidR="00DF1C20" w:rsidRPr="00DF1C20" w14:paraId="11D42D43" w14:textId="77777777" w:rsidTr="00DF1C20">
        <w:trPr>
          <w:trHeight w:val="580"/>
        </w:trPr>
        <w:tc>
          <w:tcPr>
            <w:tcW w:w="4787" w:type="dxa"/>
            <w:vAlign w:val="center"/>
          </w:tcPr>
          <w:p w14:paraId="02AF0335"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Naziv ponudnika</w:t>
            </w:r>
          </w:p>
        </w:tc>
        <w:tc>
          <w:tcPr>
            <w:tcW w:w="4071" w:type="dxa"/>
            <w:shd w:val="clear" w:color="auto" w:fill="FFFFCC"/>
            <w:vAlign w:val="center"/>
          </w:tcPr>
          <w:p w14:paraId="0F1ACA6B" w14:textId="77777777" w:rsidR="00DF1C20" w:rsidRPr="00DF1C20" w:rsidRDefault="00DF1C20" w:rsidP="00AC69DC">
            <w:pPr>
              <w:widowControl w:val="0"/>
              <w:spacing w:before="60"/>
              <w:rPr>
                <w:rFonts w:ascii="Arial" w:hAnsi="Arial" w:cs="Arial"/>
                <w:sz w:val="20"/>
                <w:szCs w:val="20"/>
              </w:rPr>
            </w:pPr>
          </w:p>
        </w:tc>
      </w:tr>
      <w:tr w:rsidR="00DF1C20" w:rsidRPr="00DF1C20" w14:paraId="6525B01F" w14:textId="77777777" w:rsidTr="00DF1C20">
        <w:trPr>
          <w:trHeight w:val="580"/>
        </w:trPr>
        <w:tc>
          <w:tcPr>
            <w:tcW w:w="4787" w:type="dxa"/>
            <w:vAlign w:val="center"/>
          </w:tcPr>
          <w:p w14:paraId="13D92B46"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Naslov ponudnika</w:t>
            </w:r>
          </w:p>
        </w:tc>
        <w:tc>
          <w:tcPr>
            <w:tcW w:w="4071" w:type="dxa"/>
            <w:shd w:val="clear" w:color="auto" w:fill="FFFFCC"/>
            <w:vAlign w:val="center"/>
          </w:tcPr>
          <w:p w14:paraId="0D5DDE4C" w14:textId="77777777" w:rsidR="00DF1C20" w:rsidRPr="00DF1C20" w:rsidRDefault="00DF1C20" w:rsidP="00AC69DC">
            <w:pPr>
              <w:widowControl w:val="0"/>
              <w:spacing w:before="60"/>
              <w:rPr>
                <w:rFonts w:ascii="Arial" w:hAnsi="Arial" w:cs="Arial"/>
                <w:sz w:val="20"/>
                <w:szCs w:val="20"/>
              </w:rPr>
            </w:pPr>
          </w:p>
        </w:tc>
      </w:tr>
      <w:tr w:rsidR="00DF1C20" w:rsidRPr="00DF1C20" w14:paraId="7232E9F3" w14:textId="77777777" w:rsidTr="00DF1C20">
        <w:trPr>
          <w:trHeight w:val="580"/>
        </w:trPr>
        <w:tc>
          <w:tcPr>
            <w:tcW w:w="4787" w:type="dxa"/>
            <w:vAlign w:val="center"/>
          </w:tcPr>
          <w:p w14:paraId="71E27D09"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Zakoniti zastopnik ponudnika (</w:t>
            </w:r>
            <w:r w:rsidRPr="00DF1C20">
              <w:rPr>
                <w:rFonts w:ascii="Arial" w:hAnsi="Arial" w:cs="Arial"/>
                <w:sz w:val="20"/>
                <w:szCs w:val="20"/>
                <w:shd w:val="clear" w:color="auto" w:fill="D9D9D9" w:themeFill="background1" w:themeFillShade="D9"/>
              </w:rPr>
              <w:t>vsi</w:t>
            </w:r>
            <w:r w:rsidRPr="00DF1C20">
              <w:rPr>
                <w:rFonts w:ascii="Arial" w:hAnsi="Arial" w:cs="Arial"/>
                <w:sz w:val="20"/>
                <w:szCs w:val="20"/>
              </w:rPr>
              <w:t>)</w:t>
            </w:r>
          </w:p>
        </w:tc>
        <w:tc>
          <w:tcPr>
            <w:tcW w:w="4071" w:type="dxa"/>
            <w:shd w:val="clear" w:color="auto" w:fill="FFFFCC"/>
            <w:vAlign w:val="center"/>
          </w:tcPr>
          <w:p w14:paraId="18E3B211" w14:textId="77777777" w:rsidR="00DF1C20" w:rsidRPr="00DF1C20" w:rsidRDefault="00DF1C20" w:rsidP="00AC69DC">
            <w:pPr>
              <w:widowControl w:val="0"/>
              <w:spacing w:before="60"/>
              <w:rPr>
                <w:rFonts w:ascii="Arial" w:hAnsi="Arial" w:cs="Arial"/>
                <w:sz w:val="20"/>
                <w:szCs w:val="20"/>
              </w:rPr>
            </w:pPr>
          </w:p>
        </w:tc>
      </w:tr>
      <w:tr w:rsidR="00DF1C20" w:rsidRPr="00DF1C20" w14:paraId="4D92446A" w14:textId="77777777" w:rsidTr="00DF1C20">
        <w:trPr>
          <w:trHeight w:val="580"/>
        </w:trPr>
        <w:tc>
          <w:tcPr>
            <w:tcW w:w="4787" w:type="dxa"/>
            <w:vAlign w:val="center"/>
          </w:tcPr>
          <w:p w14:paraId="2645FCD3"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Matična številka ponudnika</w:t>
            </w:r>
          </w:p>
        </w:tc>
        <w:tc>
          <w:tcPr>
            <w:tcW w:w="4071" w:type="dxa"/>
            <w:shd w:val="clear" w:color="auto" w:fill="FFFFCC"/>
            <w:vAlign w:val="center"/>
          </w:tcPr>
          <w:p w14:paraId="6600F3B5" w14:textId="77777777" w:rsidR="00DF1C20" w:rsidRPr="00DF1C20" w:rsidRDefault="00DF1C20" w:rsidP="00AC69DC">
            <w:pPr>
              <w:widowControl w:val="0"/>
              <w:spacing w:before="60"/>
              <w:rPr>
                <w:rFonts w:ascii="Arial" w:hAnsi="Arial" w:cs="Arial"/>
                <w:sz w:val="20"/>
                <w:szCs w:val="20"/>
              </w:rPr>
            </w:pPr>
          </w:p>
        </w:tc>
      </w:tr>
      <w:tr w:rsidR="00DF1C20" w:rsidRPr="00DF1C20" w14:paraId="21FB38EA" w14:textId="77777777" w:rsidTr="00DF1C20">
        <w:trPr>
          <w:trHeight w:val="580"/>
        </w:trPr>
        <w:tc>
          <w:tcPr>
            <w:tcW w:w="4787" w:type="dxa"/>
            <w:vAlign w:val="center"/>
          </w:tcPr>
          <w:p w14:paraId="7F57724B" w14:textId="0C3327B9" w:rsidR="00DF1C20" w:rsidRPr="00A62DE5" w:rsidRDefault="00A87231" w:rsidP="00AC69DC">
            <w:pPr>
              <w:widowControl w:val="0"/>
              <w:spacing w:before="60"/>
              <w:rPr>
                <w:rFonts w:ascii="Arial" w:hAnsi="Arial" w:cs="Arial"/>
                <w:sz w:val="20"/>
                <w:szCs w:val="20"/>
              </w:rPr>
            </w:pPr>
            <w:r w:rsidRPr="00A62DE5">
              <w:rPr>
                <w:rFonts w:ascii="Arial" w:hAnsi="Arial" w:cs="Arial"/>
                <w:sz w:val="20"/>
                <w:szCs w:val="20"/>
              </w:rPr>
              <w:t>Ident. št. za DDV/</w:t>
            </w:r>
            <w:r w:rsidR="00DF1C20" w:rsidRPr="00A62DE5">
              <w:rPr>
                <w:rFonts w:ascii="Arial" w:hAnsi="Arial" w:cs="Arial"/>
                <w:sz w:val="20"/>
                <w:szCs w:val="20"/>
              </w:rPr>
              <w:t>Davčna številka ponudnika</w:t>
            </w:r>
          </w:p>
        </w:tc>
        <w:tc>
          <w:tcPr>
            <w:tcW w:w="4071" w:type="dxa"/>
            <w:shd w:val="clear" w:color="auto" w:fill="FFFFCC"/>
            <w:vAlign w:val="center"/>
          </w:tcPr>
          <w:p w14:paraId="58C894A4" w14:textId="77777777" w:rsidR="00DF1C20" w:rsidRPr="00DF1C20" w:rsidRDefault="00DF1C20" w:rsidP="00AC69DC">
            <w:pPr>
              <w:widowControl w:val="0"/>
              <w:spacing w:before="60"/>
              <w:rPr>
                <w:rFonts w:ascii="Arial" w:hAnsi="Arial" w:cs="Arial"/>
                <w:sz w:val="20"/>
                <w:szCs w:val="20"/>
              </w:rPr>
            </w:pPr>
          </w:p>
        </w:tc>
      </w:tr>
      <w:tr w:rsidR="00DF1C20" w:rsidRPr="00DF1C20" w14:paraId="47B11EF7" w14:textId="77777777" w:rsidTr="00DF1C20">
        <w:trPr>
          <w:trHeight w:val="580"/>
        </w:trPr>
        <w:tc>
          <w:tcPr>
            <w:tcW w:w="4787" w:type="dxa"/>
            <w:vAlign w:val="center"/>
          </w:tcPr>
          <w:p w14:paraId="3DC31A9C"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Višina osnovnega kapitala</w:t>
            </w:r>
          </w:p>
        </w:tc>
        <w:tc>
          <w:tcPr>
            <w:tcW w:w="4071" w:type="dxa"/>
            <w:shd w:val="clear" w:color="auto" w:fill="FFFFCC"/>
            <w:vAlign w:val="center"/>
          </w:tcPr>
          <w:p w14:paraId="00E0B5F5" w14:textId="77777777" w:rsidR="00DF1C20" w:rsidRPr="00DF1C20" w:rsidRDefault="00DF1C20" w:rsidP="00AC69DC">
            <w:pPr>
              <w:widowControl w:val="0"/>
              <w:spacing w:before="60"/>
              <w:rPr>
                <w:rFonts w:ascii="Arial" w:hAnsi="Arial" w:cs="Arial"/>
                <w:sz w:val="20"/>
                <w:szCs w:val="20"/>
              </w:rPr>
            </w:pPr>
          </w:p>
        </w:tc>
      </w:tr>
      <w:tr w:rsidR="00DF1C20" w:rsidRPr="00DF1C20" w14:paraId="1BEBA76E" w14:textId="77777777" w:rsidTr="00DF1C20">
        <w:trPr>
          <w:trHeight w:val="580"/>
        </w:trPr>
        <w:tc>
          <w:tcPr>
            <w:tcW w:w="4787" w:type="dxa"/>
            <w:vAlign w:val="center"/>
          </w:tcPr>
          <w:p w14:paraId="70FDD4F4"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Vpis v sodni ali drug register (</w:t>
            </w:r>
            <w:r w:rsidRPr="00DF1C20">
              <w:rPr>
                <w:rFonts w:ascii="Arial" w:hAnsi="Arial" w:cs="Arial"/>
                <w:sz w:val="20"/>
                <w:szCs w:val="20"/>
                <w:shd w:val="clear" w:color="auto" w:fill="D9D9D9" w:themeFill="background1" w:themeFillShade="D9"/>
              </w:rPr>
              <w:t>naziv registra</w:t>
            </w:r>
            <w:r w:rsidRPr="00DF1C20">
              <w:rPr>
                <w:rFonts w:ascii="Arial" w:hAnsi="Arial" w:cs="Arial"/>
                <w:sz w:val="20"/>
                <w:szCs w:val="20"/>
              </w:rPr>
              <w:t>)</w:t>
            </w:r>
          </w:p>
        </w:tc>
        <w:tc>
          <w:tcPr>
            <w:tcW w:w="4071" w:type="dxa"/>
            <w:shd w:val="clear" w:color="auto" w:fill="FFFFCC"/>
            <w:vAlign w:val="center"/>
          </w:tcPr>
          <w:p w14:paraId="54DF772C" w14:textId="77777777" w:rsidR="00DF1C20" w:rsidRPr="00DF1C20" w:rsidRDefault="00DF1C20" w:rsidP="00AC69DC">
            <w:pPr>
              <w:widowControl w:val="0"/>
              <w:spacing w:before="60"/>
              <w:rPr>
                <w:rFonts w:ascii="Arial" w:hAnsi="Arial" w:cs="Arial"/>
                <w:sz w:val="20"/>
                <w:szCs w:val="20"/>
              </w:rPr>
            </w:pPr>
          </w:p>
        </w:tc>
      </w:tr>
      <w:tr w:rsidR="00DF1C20" w:rsidRPr="00DF1C20" w14:paraId="693EE51F" w14:textId="77777777" w:rsidTr="00DF1C20">
        <w:trPr>
          <w:trHeight w:val="580"/>
        </w:trPr>
        <w:tc>
          <w:tcPr>
            <w:tcW w:w="4787" w:type="dxa"/>
            <w:vAlign w:val="center"/>
          </w:tcPr>
          <w:p w14:paraId="3A82F5A3"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Številka vpisa v register</w:t>
            </w:r>
          </w:p>
        </w:tc>
        <w:tc>
          <w:tcPr>
            <w:tcW w:w="4071" w:type="dxa"/>
            <w:shd w:val="clear" w:color="auto" w:fill="FFFFCC"/>
            <w:vAlign w:val="center"/>
          </w:tcPr>
          <w:p w14:paraId="4D163D6A" w14:textId="77777777" w:rsidR="00DF1C20" w:rsidRPr="00DF1C20" w:rsidRDefault="00DF1C20" w:rsidP="00AC69DC">
            <w:pPr>
              <w:widowControl w:val="0"/>
              <w:spacing w:before="60"/>
              <w:rPr>
                <w:rFonts w:ascii="Arial" w:hAnsi="Arial" w:cs="Arial"/>
                <w:sz w:val="20"/>
                <w:szCs w:val="20"/>
              </w:rPr>
            </w:pPr>
          </w:p>
        </w:tc>
      </w:tr>
      <w:tr w:rsidR="00DF1C20" w:rsidRPr="00DF1C20" w14:paraId="320B4DBB" w14:textId="77777777" w:rsidTr="00DF1C20">
        <w:trPr>
          <w:trHeight w:val="580"/>
        </w:trPr>
        <w:tc>
          <w:tcPr>
            <w:tcW w:w="4787" w:type="dxa"/>
            <w:vAlign w:val="center"/>
          </w:tcPr>
          <w:p w14:paraId="2CE8B965"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Številka transakcijskega računa</w:t>
            </w:r>
          </w:p>
        </w:tc>
        <w:tc>
          <w:tcPr>
            <w:tcW w:w="4071" w:type="dxa"/>
            <w:shd w:val="clear" w:color="auto" w:fill="FFFFCC"/>
            <w:vAlign w:val="center"/>
          </w:tcPr>
          <w:p w14:paraId="771D1714" w14:textId="77777777" w:rsidR="00DF1C20" w:rsidRPr="00DF1C20" w:rsidRDefault="00DF1C20" w:rsidP="00AC69DC">
            <w:pPr>
              <w:widowControl w:val="0"/>
              <w:spacing w:before="60"/>
              <w:rPr>
                <w:rFonts w:ascii="Arial" w:hAnsi="Arial" w:cs="Arial"/>
                <w:sz w:val="20"/>
                <w:szCs w:val="20"/>
              </w:rPr>
            </w:pPr>
          </w:p>
        </w:tc>
      </w:tr>
      <w:tr w:rsidR="00DF1C20" w:rsidRPr="00DF1C20" w14:paraId="1D94E75E" w14:textId="77777777" w:rsidTr="00DF1C20">
        <w:trPr>
          <w:trHeight w:val="580"/>
        </w:trPr>
        <w:tc>
          <w:tcPr>
            <w:tcW w:w="4787" w:type="dxa"/>
            <w:vAlign w:val="center"/>
          </w:tcPr>
          <w:p w14:paraId="76B1D553"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Banka pri kateri je račun odprt</w:t>
            </w:r>
          </w:p>
        </w:tc>
        <w:tc>
          <w:tcPr>
            <w:tcW w:w="4071" w:type="dxa"/>
            <w:shd w:val="clear" w:color="auto" w:fill="FFFFCC"/>
            <w:vAlign w:val="center"/>
          </w:tcPr>
          <w:p w14:paraId="1F51BB8E" w14:textId="77777777" w:rsidR="00DF1C20" w:rsidRPr="00DF1C20" w:rsidRDefault="00DF1C20" w:rsidP="00AC69DC">
            <w:pPr>
              <w:widowControl w:val="0"/>
              <w:spacing w:before="60"/>
              <w:rPr>
                <w:rFonts w:ascii="Arial" w:hAnsi="Arial" w:cs="Arial"/>
                <w:sz w:val="20"/>
                <w:szCs w:val="20"/>
              </w:rPr>
            </w:pPr>
          </w:p>
        </w:tc>
      </w:tr>
      <w:tr w:rsidR="00571D24" w:rsidRPr="00DF1C20" w14:paraId="105889A3" w14:textId="77777777" w:rsidTr="00DF1C20">
        <w:trPr>
          <w:trHeight w:val="580"/>
        </w:trPr>
        <w:tc>
          <w:tcPr>
            <w:tcW w:w="4787" w:type="dxa"/>
            <w:vAlign w:val="center"/>
          </w:tcPr>
          <w:p w14:paraId="33A66620" w14:textId="53ADE9A1" w:rsidR="00571D24" w:rsidRPr="00DF1C20" w:rsidRDefault="00571D24" w:rsidP="00AC69DC">
            <w:pPr>
              <w:widowControl w:val="0"/>
              <w:spacing w:before="60"/>
              <w:rPr>
                <w:rFonts w:ascii="Arial" w:hAnsi="Arial" w:cs="Arial"/>
                <w:sz w:val="20"/>
                <w:szCs w:val="20"/>
              </w:rPr>
            </w:pPr>
            <w:r>
              <w:rPr>
                <w:rFonts w:ascii="Arial" w:hAnsi="Arial" w:cs="Arial"/>
                <w:sz w:val="20"/>
                <w:szCs w:val="20"/>
              </w:rPr>
              <w:t>SWIFT:</w:t>
            </w:r>
          </w:p>
        </w:tc>
        <w:tc>
          <w:tcPr>
            <w:tcW w:w="4071" w:type="dxa"/>
            <w:shd w:val="clear" w:color="auto" w:fill="FFFFCC"/>
            <w:vAlign w:val="center"/>
          </w:tcPr>
          <w:p w14:paraId="11A8B5F1" w14:textId="77777777" w:rsidR="00571D24" w:rsidRPr="00DF1C20" w:rsidRDefault="00571D24" w:rsidP="00AC69DC">
            <w:pPr>
              <w:widowControl w:val="0"/>
              <w:spacing w:before="60"/>
              <w:rPr>
                <w:rFonts w:ascii="Arial" w:hAnsi="Arial" w:cs="Arial"/>
                <w:sz w:val="20"/>
                <w:szCs w:val="20"/>
              </w:rPr>
            </w:pPr>
          </w:p>
        </w:tc>
      </w:tr>
      <w:tr w:rsidR="00DF1C20" w:rsidRPr="00DF1C20" w14:paraId="756706AF" w14:textId="77777777" w:rsidTr="00DF1C20">
        <w:trPr>
          <w:trHeight w:val="580"/>
        </w:trPr>
        <w:tc>
          <w:tcPr>
            <w:tcW w:w="4787" w:type="dxa"/>
            <w:vAlign w:val="center"/>
          </w:tcPr>
          <w:p w14:paraId="747CBE23"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Kontaktna oseba ponudnika</w:t>
            </w:r>
          </w:p>
        </w:tc>
        <w:tc>
          <w:tcPr>
            <w:tcW w:w="4071" w:type="dxa"/>
            <w:shd w:val="clear" w:color="auto" w:fill="FFFFCC"/>
            <w:vAlign w:val="center"/>
          </w:tcPr>
          <w:p w14:paraId="70973F5F" w14:textId="77777777" w:rsidR="00DF1C20" w:rsidRPr="00DF1C20" w:rsidRDefault="00DF1C20" w:rsidP="00AC69DC">
            <w:pPr>
              <w:widowControl w:val="0"/>
              <w:spacing w:before="60"/>
              <w:rPr>
                <w:rFonts w:ascii="Arial" w:hAnsi="Arial" w:cs="Arial"/>
                <w:sz w:val="20"/>
                <w:szCs w:val="20"/>
              </w:rPr>
            </w:pPr>
          </w:p>
        </w:tc>
      </w:tr>
      <w:tr w:rsidR="00DF1C20" w:rsidRPr="00DF1C20" w14:paraId="0A857837" w14:textId="77777777" w:rsidTr="00DF1C20">
        <w:trPr>
          <w:trHeight w:val="580"/>
        </w:trPr>
        <w:tc>
          <w:tcPr>
            <w:tcW w:w="4787" w:type="dxa"/>
            <w:vAlign w:val="center"/>
          </w:tcPr>
          <w:p w14:paraId="0C786C6D"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Telefon kontaktne osebe</w:t>
            </w:r>
          </w:p>
        </w:tc>
        <w:tc>
          <w:tcPr>
            <w:tcW w:w="4071" w:type="dxa"/>
            <w:shd w:val="clear" w:color="auto" w:fill="FFFFCC"/>
            <w:vAlign w:val="center"/>
          </w:tcPr>
          <w:p w14:paraId="02E44707" w14:textId="77777777" w:rsidR="00DF1C20" w:rsidRPr="00DF1C20" w:rsidRDefault="00DF1C20" w:rsidP="00AC69DC">
            <w:pPr>
              <w:widowControl w:val="0"/>
              <w:spacing w:before="60"/>
              <w:rPr>
                <w:rFonts w:ascii="Arial" w:hAnsi="Arial" w:cs="Arial"/>
                <w:sz w:val="20"/>
                <w:szCs w:val="20"/>
              </w:rPr>
            </w:pPr>
          </w:p>
        </w:tc>
      </w:tr>
      <w:tr w:rsidR="00DF1C20" w:rsidRPr="00DF1C20" w14:paraId="78235416" w14:textId="77777777" w:rsidTr="00DF1C20">
        <w:trPr>
          <w:trHeight w:val="580"/>
        </w:trPr>
        <w:tc>
          <w:tcPr>
            <w:tcW w:w="4787" w:type="dxa"/>
            <w:vAlign w:val="center"/>
          </w:tcPr>
          <w:p w14:paraId="3D6190F4"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Elektronski naslov kontaktne osebe</w:t>
            </w:r>
          </w:p>
        </w:tc>
        <w:tc>
          <w:tcPr>
            <w:tcW w:w="4071" w:type="dxa"/>
            <w:shd w:val="clear" w:color="auto" w:fill="FFFFCC"/>
            <w:vAlign w:val="center"/>
          </w:tcPr>
          <w:p w14:paraId="6302A93C" w14:textId="77777777" w:rsidR="00DF1C20" w:rsidRPr="00DF1C20" w:rsidRDefault="00DF1C20" w:rsidP="00AC69DC">
            <w:pPr>
              <w:widowControl w:val="0"/>
              <w:spacing w:before="60"/>
              <w:rPr>
                <w:rFonts w:ascii="Arial" w:hAnsi="Arial" w:cs="Arial"/>
                <w:sz w:val="20"/>
                <w:szCs w:val="20"/>
              </w:rPr>
            </w:pPr>
          </w:p>
        </w:tc>
      </w:tr>
      <w:tr w:rsidR="00DF1C20" w:rsidRPr="00DF1C20" w14:paraId="5CE6B232" w14:textId="77777777" w:rsidTr="00DF1C20">
        <w:trPr>
          <w:trHeight w:val="580"/>
        </w:trPr>
        <w:tc>
          <w:tcPr>
            <w:tcW w:w="4787" w:type="dxa"/>
            <w:vAlign w:val="center"/>
          </w:tcPr>
          <w:p w14:paraId="7E5DC267"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Pooblaščena oseba za podpis pogodbe</w:t>
            </w:r>
          </w:p>
        </w:tc>
        <w:tc>
          <w:tcPr>
            <w:tcW w:w="4071" w:type="dxa"/>
            <w:shd w:val="clear" w:color="auto" w:fill="FFFFCC"/>
            <w:vAlign w:val="center"/>
          </w:tcPr>
          <w:p w14:paraId="6DF7F7B4" w14:textId="77777777" w:rsidR="00DF1C20" w:rsidRPr="00DF1C20" w:rsidRDefault="00DF1C20" w:rsidP="00AC69DC">
            <w:pPr>
              <w:widowControl w:val="0"/>
              <w:spacing w:before="60"/>
              <w:rPr>
                <w:rFonts w:ascii="Arial" w:hAnsi="Arial" w:cs="Arial"/>
                <w:sz w:val="20"/>
                <w:szCs w:val="20"/>
              </w:rPr>
            </w:pPr>
          </w:p>
        </w:tc>
      </w:tr>
      <w:tr w:rsidR="00DF1C20" w:rsidRPr="00DF1C20" w14:paraId="61C9E5F8" w14:textId="77777777" w:rsidTr="00DF1C20">
        <w:trPr>
          <w:trHeight w:val="580"/>
        </w:trPr>
        <w:tc>
          <w:tcPr>
            <w:tcW w:w="4787" w:type="dxa"/>
            <w:vAlign w:val="center"/>
          </w:tcPr>
          <w:p w14:paraId="194F011B" w14:textId="77777777" w:rsidR="00DF1C20" w:rsidRPr="00DF1C20" w:rsidRDefault="00DF1C20" w:rsidP="00AC69DC">
            <w:pPr>
              <w:widowControl w:val="0"/>
              <w:spacing w:before="60"/>
              <w:rPr>
                <w:rFonts w:ascii="Arial" w:hAnsi="Arial" w:cs="Arial"/>
                <w:sz w:val="20"/>
                <w:szCs w:val="20"/>
              </w:rPr>
            </w:pPr>
            <w:r w:rsidRPr="00DF1C20">
              <w:rPr>
                <w:rFonts w:ascii="Arial" w:hAnsi="Arial" w:cs="Arial"/>
                <w:sz w:val="20"/>
                <w:szCs w:val="20"/>
              </w:rPr>
              <w:t>Skrbnik pogodbe</w:t>
            </w:r>
          </w:p>
        </w:tc>
        <w:tc>
          <w:tcPr>
            <w:tcW w:w="4071" w:type="dxa"/>
            <w:shd w:val="clear" w:color="auto" w:fill="FFFFCC"/>
            <w:vAlign w:val="center"/>
          </w:tcPr>
          <w:p w14:paraId="06EA3397" w14:textId="77777777" w:rsidR="00DF1C20" w:rsidRPr="00DF1C20" w:rsidRDefault="00DF1C20" w:rsidP="00AC69DC">
            <w:pPr>
              <w:widowControl w:val="0"/>
              <w:spacing w:before="60"/>
              <w:rPr>
                <w:rFonts w:ascii="Arial" w:hAnsi="Arial" w:cs="Arial"/>
                <w:sz w:val="20"/>
                <w:szCs w:val="20"/>
              </w:rPr>
            </w:pPr>
          </w:p>
        </w:tc>
      </w:tr>
    </w:tbl>
    <w:p w14:paraId="5544A084" w14:textId="27D1CDF4" w:rsidR="00DF1C20" w:rsidRPr="00DF1C20" w:rsidRDefault="00DF1C20" w:rsidP="00821263">
      <w:pPr>
        <w:rPr>
          <w:rFonts w:ascii="Arial" w:hAnsi="Arial" w:cs="Arial"/>
          <w:color w:val="000000" w:themeColor="text1"/>
          <w:sz w:val="20"/>
          <w:szCs w:val="20"/>
        </w:rPr>
      </w:pPr>
    </w:p>
    <w:p w14:paraId="14AA6584" w14:textId="77777777" w:rsidR="00821263" w:rsidRPr="00A22DE6" w:rsidRDefault="00821263" w:rsidP="00821263">
      <w:pPr>
        <w:rPr>
          <w:rFonts w:ascii="Arial" w:hAnsi="Arial" w:cs="Arial"/>
          <w:color w:val="000000" w:themeColor="text1"/>
          <w:sz w:val="20"/>
          <w:szCs w:val="20"/>
        </w:rPr>
      </w:pPr>
      <w:r w:rsidRPr="00A22DE6">
        <w:rPr>
          <w:rFonts w:ascii="Arial" w:hAnsi="Arial" w:cs="Arial"/>
          <w:color w:val="000000" w:themeColor="text1"/>
          <w:sz w:val="20"/>
          <w:szCs w:val="20"/>
        </w:rPr>
        <w:t>Izjavljamo, da je vsa predložena ponudbena dokumentacija verodostojna in popolna.</w:t>
      </w:r>
    </w:p>
    <w:p w14:paraId="68053D83" w14:textId="77777777" w:rsidR="00821263" w:rsidRPr="00A22DE6" w:rsidRDefault="00821263" w:rsidP="00821263">
      <w:pPr>
        <w:rPr>
          <w:rFonts w:ascii="Arial" w:hAnsi="Arial" w:cs="Arial"/>
          <w:color w:val="000000" w:themeColor="text1"/>
          <w:sz w:val="20"/>
          <w:szCs w:val="20"/>
        </w:rPr>
      </w:pPr>
    </w:p>
    <w:p w14:paraId="1D6DA6A3" w14:textId="20392FE6" w:rsidR="00821263" w:rsidRPr="00A22DE6" w:rsidRDefault="00821263" w:rsidP="00821263">
      <w:pPr>
        <w:jc w:val="both"/>
        <w:rPr>
          <w:rFonts w:ascii="Arial" w:hAnsi="Arial" w:cs="Arial"/>
          <w:color w:val="000000" w:themeColor="text1"/>
          <w:sz w:val="20"/>
          <w:szCs w:val="20"/>
        </w:rPr>
      </w:pPr>
      <w:r w:rsidRPr="00A22DE6">
        <w:rPr>
          <w:rFonts w:ascii="Arial" w:hAnsi="Arial" w:cs="Arial"/>
          <w:color w:val="000000" w:themeColor="text1"/>
          <w:sz w:val="20"/>
          <w:szCs w:val="20"/>
        </w:rPr>
        <w:t>Kraj in datum:</w:t>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t>Žig:</w:t>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t>Podpis ponudnika:</w:t>
      </w:r>
    </w:p>
    <w:p w14:paraId="0E83662E" w14:textId="37270FD4" w:rsidR="00A22DE6" w:rsidRDefault="00A22DE6">
      <w:r>
        <w:br w:type="page"/>
      </w:r>
    </w:p>
    <w:p w14:paraId="71C69791" w14:textId="599CD3CD" w:rsidR="00821263" w:rsidRPr="00607E19" w:rsidRDefault="00821263" w:rsidP="00CA65D2">
      <w:pPr>
        <w:keepNext/>
        <w:keepLines/>
        <w:spacing w:line="200" w:lineRule="atLeast"/>
        <w:jc w:val="right"/>
        <w:outlineLvl w:val="1"/>
        <w:rPr>
          <w:rFonts w:ascii="Arial" w:hAnsi="Arial" w:cs="Arial"/>
          <w:b/>
          <w:spacing w:val="-10"/>
          <w:kern w:val="28"/>
          <w:sz w:val="20"/>
          <w:szCs w:val="20"/>
        </w:rPr>
      </w:pPr>
      <w:bookmarkStart w:id="215" w:name="_Toc97808834"/>
      <w:bookmarkStart w:id="216" w:name="_Toc98312575"/>
      <w:bookmarkStart w:id="217" w:name="_Toc98838513"/>
      <w:bookmarkStart w:id="218" w:name="_Toc99107534"/>
      <w:bookmarkStart w:id="219" w:name="_Toc109758718"/>
      <w:bookmarkStart w:id="220" w:name="_Toc121993541"/>
      <w:bookmarkStart w:id="221" w:name="_Toc122007995"/>
      <w:bookmarkStart w:id="222" w:name="_Toc122085363"/>
      <w:bookmarkStart w:id="223" w:name="_Toc122334278"/>
      <w:bookmarkStart w:id="224" w:name="_Toc135220266"/>
      <w:bookmarkStart w:id="225" w:name="_Toc161146049"/>
      <w:bookmarkStart w:id="226" w:name="_Toc161322562"/>
      <w:bookmarkStart w:id="227" w:name="_Toc193831327"/>
      <w:bookmarkStart w:id="228" w:name="_Toc193962372"/>
      <w:bookmarkStart w:id="229" w:name="_Toc206682913"/>
      <w:bookmarkStart w:id="230" w:name="_Toc206682984"/>
      <w:bookmarkStart w:id="231" w:name="_Toc208322707"/>
      <w:bookmarkStart w:id="232" w:name="_Toc210117756"/>
      <w:bookmarkStart w:id="233" w:name="_Toc214877719"/>
      <w:bookmarkStart w:id="234" w:name="_Toc215058437"/>
      <w:bookmarkStart w:id="235" w:name="_Toc215141544"/>
      <w:bookmarkStart w:id="236" w:name="_Toc229499496"/>
      <w:bookmarkStart w:id="237" w:name="_Toc236650300"/>
      <w:r w:rsidRPr="00607E19">
        <w:rPr>
          <w:rFonts w:ascii="Arial" w:hAnsi="Arial" w:cs="Arial"/>
          <w:b/>
          <w:spacing w:val="-10"/>
          <w:kern w:val="28"/>
          <w:sz w:val="20"/>
          <w:szCs w:val="20"/>
        </w:rPr>
        <w:lastRenderedPageBreak/>
        <w:t>OBRAZEC 2:</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607E19">
        <w:rPr>
          <w:rFonts w:ascii="Arial" w:hAnsi="Arial" w:cs="Arial"/>
          <w:b/>
          <w:spacing w:val="-10"/>
          <w:kern w:val="28"/>
          <w:sz w:val="20"/>
          <w:szCs w:val="20"/>
        </w:rPr>
        <w:t xml:space="preserve"> </w:t>
      </w:r>
    </w:p>
    <w:p w14:paraId="5D96D35A" w14:textId="6B85CE70" w:rsidR="007124B4" w:rsidRPr="00607E19" w:rsidRDefault="00535359" w:rsidP="007124B4">
      <w:pPr>
        <w:autoSpaceDE w:val="0"/>
        <w:autoSpaceDN w:val="0"/>
        <w:adjustRightInd w:val="0"/>
        <w:rPr>
          <w:rFonts w:ascii="Arial" w:hAnsi="Arial" w:cs="Arial"/>
          <w:sz w:val="20"/>
          <w:szCs w:val="20"/>
        </w:rPr>
      </w:pPr>
      <w:r w:rsidRPr="00607E19">
        <w:rPr>
          <w:rFonts w:ascii="Arial" w:hAnsi="Arial" w:cs="Arial"/>
          <w:sz w:val="20"/>
          <w:szCs w:val="20"/>
        </w:rPr>
        <w:t>GOSPODARSKI SUBJEKT</w:t>
      </w:r>
      <w:r w:rsidR="007124B4" w:rsidRPr="00607E19">
        <w:rPr>
          <w:rFonts w:ascii="Arial" w:hAnsi="Arial" w:cs="Arial"/>
          <w:sz w:val="20"/>
          <w:szCs w:val="20"/>
        </w:rPr>
        <w:t>:</w:t>
      </w:r>
    </w:p>
    <w:p w14:paraId="7E371150" w14:textId="77777777" w:rsidR="007124B4" w:rsidRPr="00607E19" w:rsidRDefault="007124B4" w:rsidP="007124B4">
      <w:pPr>
        <w:autoSpaceDE w:val="0"/>
        <w:autoSpaceDN w:val="0"/>
        <w:adjustRightInd w:val="0"/>
        <w:rPr>
          <w:rFonts w:ascii="Arial" w:hAnsi="Arial" w:cs="Arial"/>
          <w:sz w:val="20"/>
          <w:szCs w:val="20"/>
        </w:rPr>
      </w:pPr>
      <w:r w:rsidRPr="00607E19">
        <w:rPr>
          <w:rFonts w:ascii="Arial" w:hAnsi="Arial" w:cs="Arial"/>
          <w:sz w:val="20"/>
          <w:szCs w:val="20"/>
        </w:rPr>
        <w:t>__________________</w:t>
      </w:r>
    </w:p>
    <w:p w14:paraId="21A0204D" w14:textId="77777777" w:rsidR="007124B4" w:rsidRPr="00607E19" w:rsidRDefault="007124B4" w:rsidP="007124B4">
      <w:pPr>
        <w:autoSpaceDE w:val="0"/>
        <w:autoSpaceDN w:val="0"/>
        <w:adjustRightInd w:val="0"/>
        <w:rPr>
          <w:rFonts w:ascii="Arial" w:hAnsi="Arial" w:cs="Arial"/>
          <w:sz w:val="20"/>
          <w:szCs w:val="20"/>
        </w:rPr>
      </w:pPr>
    </w:p>
    <w:p w14:paraId="1703F5BA" w14:textId="77777777" w:rsidR="007124B4" w:rsidRPr="00607E19" w:rsidRDefault="007124B4" w:rsidP="007124B4">
      <w:pPr>
        <w:autoSpaceDE w:val="0"/>
        <w:autoSpaceDN w:val="0"/>
        <w:adjustRightInd w:val="0"/>
        <w:rPr>
          <w:rFonts w:ascii="Arial" w:hAnsi="Arial" w:cs="Arial"/>
          <w:sz w:val="20"/>
          <w:szCs w:val="20"/>
        </w:rPr>
      </w:pPr>
      <w:r w:rsidRPr="00607E19">
        <w:rPr>
          <w:rFonts w:ascii="Arial" w:hAnsi="Arial" w:cs="Arial"/>
          <w:sz w:val="20"/>
          <w:szCs w:val="20"/>
        </w:rPr>
        <w:t>__________________</w:t>
      </w:r>
    </w:p>
    <w:p w14:paraId="0DF6AC8D" w14:textId="77777777" w:rsidR="007124B4" w:rsidRPr="00607E19" w:rsidRDefault="007124B4" w:rsidP="007124B4">
      <w:pPr>
        <w:autoSpaceDE w:val="0"/>
        <w:autoSpaceDN w:val="0"/>
        <w:adjustRightInd w:val="0"/>
        <w:rPr>
          <w:rFonts w:ascii="Arial" w:hAnsi="Arial" w:cs="Arial"/>
          <w:sz w:val="20"/>
          <w:szCs w:val="20"/>
        </w:rPr>
      </w:pPr>
    </w:p>
    <w:p w14:paraId="0C05F225" w14:textId="6A148F40" w:rsidR="007124B4" w:rsidRPr="00607E19" w:rsidRDefault="007124B4" w:rsidP="007124B4">
      <w:pPr>
        <w:autoSpaceDE w:val="0"/>
        <w:autoSpaceDN w:val="0"/>
        <w:adjustRightInd w:val="0"/>
        <w:jc w:val="center"/>
        <w:rPr>
          <w:rFonts w:ascii="Arial" w:hAnsi="Arial" w:cs="Arial"/>
          <w:b/>
          <w:sz w:val="20"/>
          <w:szCs w:val="20"/>
        </w:rPr>
      </w:pPr>
      <w:r w:rsidRPr="00607E19">
        <w:rPr>
          <w:rFonts w:ascii="Arial" w:hAnsi="Arial" w:cs="Arial"/>
          <w:b/>
          <w:sz w:val="20"/>
          <w:szCs w:val="20"/>
        </w:rPr>
        <w:t>PONUDB</w:t>
      </w:r>
      <w:r w:rsidR="000F176A" w:rsidRPr="00607E19">
        <w:rPr>
          <w:rFonts w:ascii="Arial" w:hAnsi="Arial" w:cs="Arial"/>
          <w:b/>
          <w:sz w:val="20"/>
          <w:szCs w:val="20"/>
        </w:rPr>
        <w:t>A S PONUDBENIM PREDRAČUNOM</w:t>
      </w:r>
      <w:r w:rsidR="00D86756" w:rsidRPr="00607E19">
        <w:rPr>
          <w:rFonts w:ascii="Arial" w:hAnsi="Arial" w:cs="Arial"/>
          <w:b/>
          <w:sz w:val="20"/>
          <w:szCs w:val="20"/>
        </w:rPr>
        <w:t xml:space="preserve"> </w:t>
      </w:r>
      <w:r w:rsidRPr="00607E19">
        <w:rPr>
          <w:rFonts w:ascii="Arial" w:hAnsi="Arial" w:cs="Arial"/>
          <w:b/>
          <w:sz w:val="20"/>
          <w:szCs w:val="20"/>
        </w:rPr>
        <w:t xml:space="preserve"> </w:t>
      </w:r>
    </w:p>
    <w:p w14:paraId="06234A86" w14:textId="77777777" w:rsidR="002D513C" w:rsidRPr="00607E19" w:rsidRDefault="002D513C" w:rsidP="002D513C">
      <w:pPr>
        <w:jc w:val="both"/>
        <w:rPr>
          <w:rFonts w:ascii="Arial" w:hAnsi="Arial" w:cs="Arial"/>
          <w:sz w:val="20"/>
          <w:szCs w:val="20"/>
        </w:rPr>
      </w:pPr>
      <w:r w:rsidRPr="00607E19">
        <w:rPr>
          <w:rFonts w:ascii="Arial" w:hAnsi="Arial" w:cs="Arial"/>
          <w:sz w:val="20"/>
          <w:szCs w:val="20"/>
        </w:rPr>
        <w:t>Številka ponudbe: …………………</w:t>
      </w:r>
    </w:p>
    <w:p w14:paraId="12EEAFEE" w14:textId="77777777" w:rsidR="002D513C" w:rsidRPr="00607E19" w:rsidRDefault="002D513C" w:rsidP="002D513C">
      <w:pPr>
        <w:jc w:val="both"/>
        <w:rPr>
          <w:rFonts w:ascii="Arial" w:hAnsi="Arial" w:cs="Arial"/>
          <w:sz w:val="20"/>
          <w:szCs w:val="20"/>
        </w:rPr>
      </w:pPr>
      <w:r w:rsidRPr="00607E19">
        <w:rPr>
          <w:rFonts w:ascii="Arial" w:hAnsi="Arial" w:cs="Arial"/>
          <w:sz w:val="20"/>
          <w:szCs w:val="20"/>
        </w:rPr>
        <w:t>Datum: ……………………</w:t>
      </w:r>
    </w:p>
    <w:p w14:paraId="69DFE83E" w14:textId="77777777" w:rsidR="002D513C" w:rsidRPr="00607E19" w:rsidRDefault="002D513C" w:rsidP="007124B4">
      <w:pPr>
        <w:autoSpaceDE w:val="0"/>
        <w:autoSpaceDN w:val="0"/>
        <w:adjustRightInd w:val="0"/>
        <w:jc w:val="center"/>
        <w:rPr>
          <w:rFonts w:ascii="Arial" w:hAnsi="Arial" w:cs="Arial"/>
          <w:b/>
          <w:sz w:val="20"/>
          <w:szCs w:val="20"/>
        </w:rPr>
      </w:pPr>
    </w:p>
    <w:p w14:paraId="4DDD87DC" w14:textId="16284FD2" w:rsidR="007124B4" w:rsidRPr="00A62DE5" w:rsidRDefault="007124B4" w:rsidP="001B68CA">
      <w:pPr>
        <w:autoSpaceDE w:val="0"/>
        <w:autoSpaceDN w:val="0"/>
        <w:adjustRightInd w:val="0"/>
        <w:jc w:val="both"/>
        <w:rPr>
          <w:rFonts w:ascii="Arial" w:hAnsi="Arial" w:cs="Arial"/>
          <w:b/>
          <w:bCs/>
          <w:sz w:val="20"/>
          <w:szCs w:val="20"/>
        </w:rPr>
      </w:pPr>
      <w:r w:rsidRPr="00A62DE5">
        <w:rPr>
          <w:rFonts w:ascii="Arial" w:hAnsi="Arial" w:cs="Arial"/>
          <w:sz w:val="20"/>
          <w:szCs w:val="20"/>
        </w:rPr>
        <w:t xml:space="preserve">Na </w:t>
      </w:r>
      <w:r w:rsidR="00413A66" w:rsidRPr="00A62DE5">
        <w:rPr>
          <w:rFonts w:ascii="Arial" w:hAnsi="Arial" w:cs="Arial"/>
          <w:sz w:val="20"/>
          <w:szCs w:val="20"/>
        </w:rPr>
        <w:t xml:space="preserve">podlagi </w:t>
      </w:r>
      <w:r w:rsidRPr="00A62DE5">
        <w:rPr>
          <w:rFonts w:ascii="Arial" w:hAnsi="Arial" w:cs="Arial"/>
          <w:sz w:val="20"/>
          <w:szCs w:val="20"/>
        </w:rPr>
        <w:t>javnega razpisa za oddajo naročila</w:t>
      </w:r>
      <w:r w:rsidR="002E5CAE" w:rsidRPr="00A62DE5">
        <w:rPr>
          <w:rFonts w:ascii="Arial" w:hAnsi="Arial" w:cs="Arial"/>
          <w:sz w:val="20"/>
          <w:szCs w:val="20"/>
        </w:rPr>
        <w:t xml:space="preserve"> </w:t>
      </w:r>
      <w:r w:rsidR="00805D4E"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00BA22CF">
        <w:rPr>
          <w:rFonts w:ascii="Arial" w:hAnsi="Arial" w:cs="Arial"/>
          <w:b/>
          <w:iCs/>
          <w:sz w:val="20"/>
          <w:szCs w:val="20"/>
        </w:rPr>
        <w:t xml:space="preserve"> </w:t>
      </w:r>
      <w:r w:rsidR="00BA22CF" w:rsidRPr="005D2798">
        <w:rPr>
          <w:rFonts w:ascii="Arial" w:hAnsi="Arial" w:cs="Arial"/>
          <w:b/>
          <w:bCs/>
          <w:sz w:val="20"/>
          <w:szCs w:val="20"/>
        </w:rPr>
        <w:t>in vzdrževanje za obdobje 24 mesecev</w:t>
      </w:r>
      <w:r w:rsidR="002A1ABC" w:rsidRPr="00A62DE5">
        <w:rPr>
          <w:rFonts w:ascii="Arial" w:hAnsi="Arial" w:cs="Arial"/>
          <w:b/>
          <w:iCs/>
          <w:sz w:val="20"/>
          <w:szCs w:val="20"/>
        </w:rPr>
        <w:t xml:space="preserve">, </w:t>
      </w:r>
      <w:r w:rsidRPr="00A62DE5">
        <w:rPr>
          <w:rFonts w:ascii="Arial" w:hAnsi="Arial" w:cs="Arial"/>
          <w:sz w:val="20"/>
          <w:szCs w:val="20"/>
        </w:rPr>
        <w:t xml:space="preserve">številka javnega naročila </w:t>
      </w:r>
      <w:r w:rsidR="00C8573A" w:rsidRPr="00A62DE5">
        <w:rPr>
          <w:rFonts w:ascii="Arial" w:hAnsi="Arial" w:cs="Arial"/>
          <w:sz w:val="20"/>
          <w:szCs w:val="20"/>
        </w:rPr>
        <w:t>___________________</w:t>
      </w:r>
      <w:r w:rsidRPr="00A62DE5">
        <w:rPr>
          <w:rFonts w:ascii="Arial" w:hAnsi="Arial" w:cs="Arial"/>
          <w:sz w:val="20"/>
          <w:szCs w:val="20"/>
        </w:rPr>
        <w:t xml:space="preserve">, poslanega v objavo na </w:t>
      </w:r>
      <w:r w:rsidR="00C8573A" w:rsidRPr="00A62DE5">
        <w:rPr>
          <w:rFonts w:ascii="Arial" w:hAnsi="Arial" w:cs="Arial"/>
          <w:sz w:val="20"/>
          <w:szCs w:val="20"/>
        </w:rPr>
        <w:t>p</w:t>
      </w:r>
      <w:r w:rsidRPr="00A62DE5">
        <w:rPr>
          <w:rFonts w:ascii="Arial" w:hAnsi="Arial" w:cs="Arial"/>
          <w:sz w:val="20"/>
          <w:szCs w:val="20"/>
        </w:rPr>
        <w:t>ortal javnih naročil pri Uradnem listu RS, dne   __________, dajemo ponudbo, kot sledi:</w:t>
      </w:r>
    </w:p>
    <w:p w14:paraId="46B1EDFF" w14:textId="77777777" w:rsidR="007124B4" w:rsidRPr="00607E19" w:rsidRDefault="007124B4" w:rsidP="002A1ABC">
      <w:pPr>
        <w:autoSpaceDE w:val="0"/>
        <w:autoSpaceDN w:val="0"/>
        <w:adjustRightInd w:val="0"/>
        <w:jc w:val="both"/>
        <w:rPr>
          <w:rFonts w:ascii="Arial" w:hAnsi="Arial" w:cs="Arial"/>
          <w:sz w:val="20"/>
          <w:szCs w:val="20"/>
        </w:rPr>
      </w:pPr>
    </w:p>
    <w:p w14:paraId="330418C5" w14:textId="77777777" w:rsidR="007124B4" w:rsidRPr="00607E19" w:rsidRDefault="0038490F" w:rsidP="0038490F">
      <w:pPr>
        <w:autoSpaceDE w:val="0"/>
        <w:autoSpaceDN w:val="0"/>
        <w:adjustRightInd w:val="0"/>
        <w:jc w:val="both"/>
        <w:rPr>
          <w:rFonts w:ascii="Arial" w:hAnsi="Arial" w:cs="Arial"/>
          <w:sz w:val="20"/>
          <w:szCs w:val="20"/>
        </w:rPr>
      </w:pPr>
      <w:r w:rsidRPr="00607E19">
        <w:rPr>
          <w:rFonts w:ascii="Arial" w:hAnsi="Arial" w:cs="Arial"/>
          <w:sz w:val="20"/>
          <w:szCs w:val="20"/>
        </w:rPr>
        <w:t xml:space="preserve">I. </w:t>
      </w:r>
      <w:r w:rsidR="007124B4" w:rsidRPr="00607E19">
        <w:rPr>
          <w:rFonts w:ascii="Arial" w:hAnsi="Arial" w:cs="Arial"/>
          <w:sz w:val="20"/>
          <w:szCs w:val="20"/>
        </w:rPr>
        <w:t>Ponudbo dajemo (ustrezno obkrožiti!):</w:t>
      </w:r>
    </w:p>
    <w:p w14:paraId="3F36FBD5" w14:textId="77777777" w:rsidR="007124B4" w:rsidRPr="00607E19" w:rsidRDefault="007124B4" w:rsidP="0038490F">
      <w:pPr>
        <w:autoSpaceDE w:val="0"/>
        <w:autoSpaceDN w:val="0"/>
        <w:adjustRightInd w:val="0"/>
        <w:jc w:val="both"/>
        <w:rPr>
          <w:rFonts w:ascii="Arial" w:hAnsi="Arial" w:cs="Arial"/>
          <w:sz w:val="20"/>
          <w:szCs w:val="20"/>
        </w:rPr>
      </w:pPr>
      <w:r w:rsidRPr="00607E19">
        <w:rPr>
          <w:rFonts w:ascii="Arial" w:hAnsi="Arial" w:cs="Arial"/>
          <w:sz w:val="20"/>
          <w:szCs w:val="20"/>
        </w:rPr>
        <w:t>a) samostojno</w:t>
      </w:r>
    </w:p>
    <w:p w14:paraId="3B67F20C" w14:textId="77777777" w:rsidR="007124B4" w:rsidRPr="00607E19" w:rsidRDefault="007124B4" w:rsidP="0038490F">
      <w:pPr>
        <w:autoSpaceDE w:val="0"/>
        <w:autoSpaceDN w:val="0"/>
        <w:adjustRightInd w:val="0"/>
        <w:jc w:val="both"/>
        <w:rPr>
          <w:rFonts w:ascii="Arial" w:hAnsi="Arial" w:cs="Arial"/>
          <w:sz w:val="20"/>
          <w:szCs w:val="20"/>
        </w:rPr>
      </w:pPr>
      <w:r w:rsidRPr="00607E19">
        <w:rPr>
          <w:rFonts w:ascii="Arial" w:hAnsi="Arial" w:cs="Arial"/>
          <w:sz w:val="20"/>
          <w:szCs w:val="20"/>
        </w:rPr>
        <w:t>b) skupno ponudbo v skupini izvajalcev</w:t>
      </w:r>
      <w:r w:rsidR="00C46D85" w:rsidRPr="00607E19">
        <w:rPr>
          <w:rFonts w:ascii="Arial" w:hAnsi="Arial" w:cs="Arial"/>
          <w:sz w:val="20"/>
          <w:szCs w:val="20"/>
        </w:rPr>
        <w:t xml:space="preserve"> (podizvajalcev)</w:t>
      </w:r>
      <w:r w:rsidRPr="00607E19">
        <w:rPr>
          <w:rFonts w:ascii="Arial" w:hAnsi="Arial" w:cs="Arial"/>
          <w:sz w:val="20"/>
          <w:szCs w:val="20"/>
        </w:rPr>
        <w:t>:________________________________</w:t>
      </w:r>
    </w:p>
    <w:p w14:paraId="6AB24157" w14:textId="386A0069" w:rsidR="000527AB" w:rsidRPr="00B54004" w:rsidRDefault="000527AB" w:rsidP="001022DB">
      <w:pPr>
        <w:jc w:val="both"/>
        <w:rPr>
          <w:rFonts w:ascii="Arial" w:hAnsi="Arial" w:cs="Arial"/>
          <w:sz w:val="16"/>
          <w:szCs w:val="16"/>
          <w:lang w:val="pl-PL"/>
        </w:rPr>
      </w:pPr>
    </w:p>
    <w:tbl>
      <w:tblPr>
        <w:tblStyle w:val="Tabelamrea"/>
        <w:tblW w:w="8778" w:type="dxa"/>
        <w:tblLook w:val="04A0" w:firstRow="1" w:lastRow="0" w:firstColumn="1" w:lastColumn="0" w:noHBand="0" w:noVBand="1"/>
      </w:tblPr>
      <w:tblGrid>
        <w:gridCol w:w="628"/>
        <w:gridCol w:w="2490"/>
        <w:gridCol w:w="1006"/>
        <w:gridCol w:w="667"/>
        <w:gridCol w:w="1963"/>
        <w:gridCol w:w="2024"/>
      </w:tblGrid>
      <w:tr w:rsidR="00DF418B" w:rsidRPr="000E53C8" w14:paraId="1A808A80" w14:textId="2C39361A" w:rsidTr="00DF418B">
        <w:tc>
          <w:tcPr>
            <w:tcW w:w="628" w:type="dxa"/>
          </w:tcPr>
          <w:p w14:paraId="1B11F385" w14:textId="568F55D6" w:rsidR="00DF418B" w:rsidRPr="000E53C8" w:rsidRDefault="00DF418B" w:rsidP="00024B72">
            <w:pPr>
              <w:spacing w:before="120"/>
              <w:jc w:val="both"/>
              <w:rPr>
                <w:rFonts w:ascii="Arial" w:hAnsi="Arial" w:cs="Arial"/>
                <w:b/>
                <w:sz w:val="20"/>
                <w:szCs w:val="20"/>
              </w:rPr>
            </w:pPr>
            <w:r w:rsidRPr="000E53C8">
              <w:rPr>
                <w:rFonts w:ascii="Arial" w:hAnsi="Arial" w:cs="Arial"/>
                <w:b/>
                <w:sz w:val="20"/>
                <w:szCs w:val="20"/>
              </w:rPr>
              <w:t>Poz.</w:t>
            </w:r>
          </w:p>
        </w:tc>
        <w:tc>
          <w:tcPr>
            <w:tcW w:w="2581" w:type="dxa"/>
          </w:tcPr>
          <w:p w14:paraId="1AB7E6EC" w14:textId="2DFC31E9" w:rsidR="00DF418B" w:rsidRPr="000E53C8" w:rsidRDefault="00DF418B" w:rsidP="00024B72">
            <w:pPr>
              <w:spacing w:before="120"/>
              <w:jc w:val="both"/>
              <w:rPr>
                <w:rFonts w:ascii="Arial" w:hAnsi="Arial" w:cs="Arial"/>
                <w:b/>
                <w:sz w:val="20"/>
                <w:szCs w:val="20"/>
              </w:rPr>
            </w:pPr>
            <w:r w:rsidRPr="000E53C8">
              <w:rPr>
                <w:rFonts w:ascii="Arial" w:hAnsi="Arial" w:cs="Arial"/>
                <w:b/>
                <w:sz w:val="20"/>
                <w:szCs w:val="20"/>
              </w:rPr>
              <w:t>Opis</w:t>
            </w:r>
          </w:p>
        </w:tc>
        <w:tc>
          <w:tcPr>
            <w:tcW w:w="739" w:type="dxa"/>
          </w:tcPr>
          <w:p w14:paraId="287D331B" w14:textId="6CF3FD96" w:rsidR="00DF418B" w:rsidRPr="000E53C8" w:rsidRDefault="00DF418B" w:rsidP="00024B72">
            <w:pPr>
              <w:spacing w:before="120"/>
              <w:jc w:val="both"/>
              <w:rPr>
                <w:rFonts w:ascii="Arial" w:hAnsi="Arial" w:cs="Arial"/>
                <w:b/>
                <w:sz w:val="20"/>
                <w:szCs w:val="20"/>
              </w:rPr>
            </w:pPr>
            <w:r>
              <w:rPr>
                <w:rFonts w:ascii="Arial" w:hAnsi="Arial" w:cs="Arial"/>
                <w:b/>
                <w:sz w:val="20"/>
                <w:szCs w:val="20"/>
              </w:rPr>
              <w:t>EM</w:t>
            </w:r>
          </w:p>
        </w:tc>
        <w:tc>
          <w:tcPr>
            <w:tcW w:w="673" w:type="dxa"/>
          </w:tcPr>
          <w:p w14:paraId="4B00FB6C" w14:textId="767683B5" w:rsidR="00DF418B" w:rsidRPr="000E53C8" w:rsidRDefault="00DF418B" w:rsidP="00024B72">
            <w:pPr>
              <w:spacing w:before="120"/>
              <w:jc w:val="both"/>
              <w:rPr>
                <w:rFonts w:ascii="Arial" w:hAnsi="Arial" w:cs="Arial"/>
                <w:b/>
                <w:sz w:val="20"/>
                <w:szCs w:val="20"/>
              </w:rPr>
            </w:pPr>
            <w:r>
              <w:rPr>
                <w:rFonts w:ascii="Arial" w:hAnsi="Arial" w:cs="Arial"/>
                <w:b/>
                <w:sz w:val="20"/>
                <w:szCs w:val="20"/>
              </w:rPr>
              <w:t>Kol.</w:t>
            </w:r>
          </w:p>
        </w:tc>
        <w:tc>
          <w:tcPr>
            <w:tcW w:w="2037" w:type="dxa"/>
          </w:tcPr>
          <w:p w14:paraId="1C22A8A7" w14:textId="31530921" w:rsidR="00DF418B" w:rsidRPr="000E53C8" w:rsidRDefault="00DF418B" w:rsidP="00024B72">
            <w:pPr>
              <w:spacing w:before="120"/>
              <w:jc w:val="both"/>
              <w:rPr>
                <w:rFonts w:ascii="Arial" w:hAnsi="Arial" w:cs="Arial"/>
                <w:b/>
                <w:sz w:val="20"/>
                <w:szCs w:val="20"/>
              </w:rPr>
            </w:pPr>
            <w:r w:rsidRPr="000E53C8">
              <w:rPr>
                <w:rFonts w:ascii="Arial" w:hAnsi="Arial" w:cs="Arial"/>
                <w:b/>
                <w:sz w:val="20"/>
                <w:szCs w:val="20"/>
              </w:rPr>
              <w:t>Cena</w:t>
            </w:r>
            <w:r>
              <w:rPr>
                <w:rFonts w:ascii="Arial" w:hAnsi="Arial" w:cs="Arial"/>
                <w:b/>
                <w:sz w:val="20"/>
                <w:szCs w:val="20"/>
              </w:rPr>
              <w:t>/EM</w:t>
            </w:r>
            <w:r w:rsidRPr="000E53C8">
              <w:rPr>
                <w:rFonts w:ascii="Arial" w:hAnsi="Arial" w:cs="Arial"/>
                <w:b/>
                <w:sz w:val="20"/>
                <w:szCs w:val="20"/>
              </w:rPr>
              <w:t xml:space="preserve"> v EUR brez DDV</w:t>
            </w:r>
          </w:p>
        </w:tc>
        <w:tc>
          <w:tcPr>
            <w:tcW w:w="2120" w:type="dxa"/>
          </w:tcPr>
          <w:p w14:paraId="29DD454F" w14:textId="7AE4F542" w:rsidR="00DF418B" w:rsidRPr="000E53C8" w:rsidRDefault="00DF418B" w:rsidP="00024B72">
            <w:pPr>
              <w:spacing w:before="120"/>
              <w:jc w:val="both"/>
              <w:rPr>
                <w:rFonts w:ascii="Arial" w:hAnsi="Arial" w:cs="Arial"/>
                <w:b/>
                <w:sz w:val="20"/>
                <w:szCs w:val="20"/>
              </w:rPr>
            </w:pPr>
            <w:r w:rsidRPr="000E53C8">
              <w:rPr>
                <w:rFonts w:ascii="Arial" w:hAnsi="Arial" w:cs="Arial"/>
                <w:b/>
                <w:sz w:val="20"/>
                <w:szCs w:val="20"/>
              </w:rPr>
              <w:t>Cena</w:t>
            </w:r>
            <w:r>
              <w:rPr>
                <w:rFonts w:ascii="Arial" w:hAnsi="Arial" w:cs="Arial"/>
                <w:b/>
                <w:sz w:val="20"/>
                <w:szCs w:val="20"/>
              </w:rPr>
              <w:t xml:space="preserve"> skupaj </w:t>
            </w:r>
            <w:r w:rsidRPr="000E53C8">
              <w:rPr>
                <w:rFonts w:ascii="Arial" w:hAnsi="Arial" w:cs="Arial"/>
                <w:b/>
                <w:sz w:val="20"/>
                <w:szCs w:val="20"/>
              </w:rPr>
              <w:t>v EUR brez DDV</w:t>
            </w:r>
          </w:p>
        </w:tc>
      </w:tr>
      <w:tr w:rsidR="00DF418B" w:rsidRPr="000E53C8" w14:paraId="1140DA85" w14:textId="28B8B494" w:rsidTr="00DF418B">
        <w:tc>
          <w:tcPr>
            <w:tcW w:w="628" w:type="dxa"/>
          </w:tcPr>
          <w:p w14:paraId="504E0147" w14:textId="4AA8171A" w:rsidR="00DF418B" w:rsidRPr="000E53C8" w:rsidRDefault="00DF418B" w:rsidP="00024B72">
            <w:pPr>
              <w:spacing w:before="120"/>
              <w:jc w:val="both"/>
              <w:rPr>
                <w:rFonts w:ascii="Arial" w:hAnsi="Arial" w:cs="Arial"/>
                <w:b/>
                <w:sz w:val="20"/>
                <w:szCs w:val="20"/>
              </w:rPr>
            </w:pPr>
            <w:r>
              <w:rPr>
                <w:rFonts w:ascii="Arial" w:hAnsi="Arial" w:cs="Arial"/>
                <w:b/>
                <w:sz w:val="20"/>
                <w:szCs w:val="20"/>
              </w:rPr>
              <w:t>1</w:t>
            </w:r>
            <w:r w:rsidRPr="000E53C8">
              <w:rPr>
                <w:rFonts w:ascii="Arial" w:hAnsi="Arial" w:cs="Arial"/>
                <w:b/>
                <w:sz w:val="20"/>
                <w:szCs w:val="20"/>
              </w:rPr>
              <w:t>.</w:t>
            </w:r>
          </w:p>
        </w:tc>
        <w:tc>
          <w:tcPr>
            <w:tcW w:w="2581" w:type="dxa"/>
          </w:tcPr>
          <w:p w14:paraId="5B93E426" w14:textId="67A793AC" w:rsidR="00DF418B" w:rsidRPr="00805D4E" w:rsidRDefault="00DF418B" w:rsidP="00024B72">
            <w:pPr>
              <w:spacing w:before="120"/>
              <w:jc w:val="both"/>
              <w:rPr>
                <w:rFonts w:ascii="Arial" w:hAnsi="Arial" w:cs="Arial"/>
                <w:bCs/>
                <w:color w:val="EE0000"/>
                <w:sz w:val="20"/>
                <w:szCs w:val="20"/>
              </w:rPr>
            </w:pPr>
            <w:r w:rsidRPr="00805D4E">
              <w:rPr>
                <w:rFonts w:ascii="Arial" w:hAnsi="Arial" w:cs="Arial"/>
                <w:bCs/>
                <w:iCs/>
                <w:sz w:val="20"/>
                <w:szCs w:val="20"/>
              </w:rPr>
              <w:t>V</w:t>
            </w:r>
            <w:r w:rsidRPr="00805D4E">
              <w:rPr>
                <w:rFonts w:ascii="Arial" w:hAnsi="Arial" w:cs="Arial"/>
                <w:bCs/>
                <w:i/>
                <w:sz w:val="20"/>
                <w:szCs w:val="20"/>
              </w:rPr>
              <w:t>zpostavitev platforme GPS sledenja voznega parka SŽ-PP po specifikaciji</w:t>
            </w:r>
          </w:p>
        </w:tc>
        <w:tc>
          <w:tcPr>
            <w:tcW w:w="739" w:type="dxa"/>
          </w:tcPr>
          <w:p w14:paraId="32FF6A3E" w14:textId="518B7E7C" w:rsidR="00DF418B" w:rsidRPr="000E53C8" w:rsidRDefault="00DF418B" w:rsidP="00805D4E">
            <w:pPr>
              <w:spacing w:before="120"/>
              <w:jc w:val="center"/>
              <w:rPr>
                <w:rFonts w:ascii="Arial" w:hAnsi="Arial" w:cs="Arial"/>
                <w:b/>
                <w:sz w:val="20"/>
                <w:szCs w:val="20"/>
              </w:rPr>
            </w:pPr>
            <w:r>
              <w:rPr>
                <w:rFonts w:ascii="Arial" w:hAnsi="Arial" w:cs="Arial"/>
                <w:b/>
                <w:sz w:val="20"/>
                <w:szCs w:val="20"/>
              </w:rPr>
              <w:t>kpl</w:t>
            </w:r>
          </w:p>
        </w:tc>
        <w:tc>
          <w:tcPr>
            <w:tcW w:w="673" w:type="dxa"/>
          </w:tcPr>
          <w:p w14:paraId="24DB1007" w14:textId="6D632742" w:rsidR="00DF418B" w:rsidRPr="000E53C8" w:rsidRDefault="00DF418B" w:rsidP="000E53C8">
            <w:pPr>
              <w:spacing w:before="120"/>
              <w:jc w:val="right"/>
              <w:rPr>
                <w:rFonts w:ascii="Arial" w:hAnsi="Arial" w:cs="Arial"/>
                <w:b/>
                <w:sz w:val="20"/>
                <w:szCs w:val="20"/>
              </w:rPr>
            </w:pPr>
            <w:r>
              <w:rPr>
                <w:rFonts w:ascii="Arial" w:hAnsi="Arial" w:cs="Arial"/>
                <w:b/>
                <w:sz w:val="20"/>
                <w:szCs w:val="20"/>
              </w:rPr>
              <w:t>1</w:t>
            </w:r>
          </w:p>
        </w:tc>
        <w:tc>
          <w:tcPr>
            <w:tcW w:w="2037" w:type="dxa"/>
            <w:vAlign w:val="center"/>
          </w:tcPr>
          <w:p w14:paraId="53A45A19" w14:textId="7FBA3047" w:rsidR="00DF418B" w:rsidRPr="000E53C8" w:rsidRDefault="00DF418B" w:rsidP="000E53C8">
            <w:pPr>
              <w:spacing w:before="120"/>
              <w:jc w:val="right"/>
              <w:rPr>
                <w:rFonts w:ascii="Arial" w:hAnsi="Arial" w:cs="Arial"/>
                <w:b/>
                <w:sz w:val="20"/>
                <w:szCs w:val="20"/>
              </w:rPr>
            </w:pPr>
          </w:p>
        </w:tc>
        <w:tc>
          <w:tcPr>
            <w:tcW w:w="2120" w:type="dxa"/>
          </w:tcPr>
          <w:p w14:paraId="50F4532D" w14:textId="77777777" w:rsidR="00DF418B" w:rsidRPr="000E53C8" w:rsidRDefault="00DF418B" w:rsidP="000E53C8">
            <w:pPr>
              <w:spacing w:before="120"/>
              <w:jc w:val="right"/>
              <w:rPr>
                <w:rFonts w:ascii="Arial" w:hAnsi="Arial" w:cs="Arial"/>
                <w:b/>
                <w:sz w:val="20"/>
                <w:szCs w:val="20"/>
              </w:rPr>
            </w:pPr>
          </w:p>
        </w:tc>
      </w:tr>
      <w:tr w:rsidR="00DF418B" w:rsidRPr="000E53C8" w14:paraId="440F5B33" w14:textId="4827D524" w:rsidTr="00DF418B">
        <w:tc>
          <w:tcPr>
            <w:tcW w:w="628" w:type="dxa"/>
          </w:tcPr>
          <w:p w14:paraId="35E5EC49" w14:textId="4E7BDD2C" w:rsidR="00DF418B" w:rsidRPr="000E53C8" w:rsidRDefault="00DF418B" w:rsidP="001B68CA">
            <w:pPr>
              <w:spacing w:before="120"/>
              <w:jc w:val="both"/>
              <w:rPr>
                <w:rFonts w:ascii="Arial" w:hAnsi="Arial" w:cs="Arial"/>
                <w:b/>
                <w:sz w:val="20"/>
                <w:szCs w:val="20"/>
              </w:rPr>
            </w:pPr>
            <w:r>
              <w:rPr>
                <w:rFonts w:ascii="Arial" w:hAnsi="Arial" w:cs="Arial"/>
                <w:b/>
                <w:sz w:val="20"/>
                <w:szCs w:val="20"/>
              </w:rPr>
              <w:t>2.</w:t>
            </w:r>
          </w:p>
        </w:tc>
        <w:tc>
          <w:tcPr>
            <w:tcW w:w="2581" w:type="dxa"/>
          </w:tcPr>
          <w:p w14:paraId="50A680D0" w14:textId="48458CA1" w:rsidR="00DF418B" w:rsidRPr="00805D4E" w:rsidRDefault="00DF418B" w:rsidP="001B68CA">
            <w:pPr>
              <w:spacing w:before="120"/>
              <w:jc w:val="both"/>
              <w:rPr>
                <w:rFonts w:ascii="Arial" w:hAnsi="Arial" w:cs="Arial"/>
                <w:bCs/>
                <w:sz w:val="20"/>
                <w:szCs w:val="20"/>
              </w:rPr>
            </w:pPr>
            <w:r w:rsidRPr="00805D4E">
              <w:rPr>
                <w:rFonts w:ascii="Arial" w:hAnsi="Arial" w:cs="Arial"/>
                <w:bCs/>
                <w:iCs/>
                <w:sz w:val="20"/>
                <w:szCs w:val="20"/>
              </w:rPr>
              <w:t xml:space="preserve">Integracija </w:t>
            </w:r>
            <w:r w:rsidRPr="00805D4E">
              <w:rPr>
                <w:rFonts w:ascii="Arial" w:hAnsi="Arial" w:cs="Arial"/>
                <w:bCs/>
                <w:i/>
                <w:sz w:val="20"/>
                <w:szCs w:val="20"/>
              </w:rPr>
              <w:t>platforme GPS sledenja voznega parka z internimi sistemi Slovenskih železnic</w:t>
            </w:r>
          </w:p>
        </w:tc>
        <w:tc>
          <w:tcPr>
            <w:tcW w:w="739" w:type="dxa"/>
          </w:tcPr>
          <w:p w14:paraId="6D8F0C5A" w14:textId="2F125567" w:rsidR="00DF418B" w:rsidRPr="000E53C8" w:rsidRDefault="00DF418B" w:rsidP="00805D4E">
            <w:pPr>
              <w:spacing w:before="120"/>
              <w:jc w:val="center"/>
              <w:rPr>
                <w:rFonts w:ascii="Arial" w:hAnsi="Arial" w:cs="Arial"/>
                <w:b/>
                <w:sz w:val="20"/>
                <w:szCs w:val="20"/>
              </w:rPr>
            </w:pPr>
            <w:r>
              <w:rPr>
                <w:rFonts w:ascii="Arial" w:hAnsi="Arial" w:cs="Arial"/>
                <w:b/>
                <w:sz w:val="20"/>
                <w:szCs w:val="20"/>
              </w:rPr>
              <w:t>kpl</w:t>
            </w:r>
          </w:p>
        </w:tc>
        <w:tc>
          <w:tcPr>
            <w:tcW w:w="673" w:type="dxa"/>
          </w:tcPr>
          <w:p w14:paraId="154D56A1" w14:textId="0FE5FCD3" w:rsidR="00DF418B" w:rsidRPr="000E53C8" w:rsidRDefault="00DF418B" w:rsidP="001B68CA">
            <w:pPr>
              <w:spacing w:before="120"/>
              <w:jc w:val="right"/>
              <w:rPr>
                <w:rFonts w:ascii="Arial" w:hAnsi="Arial" w:cs="Arial"/>
                <w:b/>
                <w:sz w:val="20"/>
                <w:szCs w:val="20"/>
              </w:rPr>
            </w:pPr>
            <w:r>
              <w:rPr>
                <w:rFonts w:ascii="Arial" w:hAnsi="Arial" w:cs="Arial"/>
                <w:b/>
                <w:sz w:val="20"/>
                <w:szCs w:val="20"/>
              </w:rPr>
              <w:t>1</w:t>
            </w:r>
          </w:p>
        </w:tc>
        <w:tc>
          <w:tcPr>
            <w:tcW w:w="2037" w:type="dxa"/>
            <w:vAlign w:val="center"/>
          </w:tcPr>
          <w:p w14:paraId="1EA892AB" w14:textId="03029651" w:rsidR="00DF418B" w:rsidRPr="000E53C8" w:rsidRDefault="00DF418B" w:rsidP="001B68CA">
            <w:pPr>
              <w:spacing w:before="120"/>
              <w:jc w:val="right"/>
              <w:rPr>
                <w:rFonts w:ascii="Arial" w:hAnsi="Arial" w:cs="Arial"/>
                <w:b/>
                <w:sz w:val="20"/>
                <w:szCs w:val="20"/>
              </w:rPr>
            </w:pPr>
          </w:p>
        </w:tc>
        <w:tc>
          <w:tcPr>
            <w:tcW w:w="2120" w:type="dxa"/>
          </w:tcPr>
          <w:p w14:paraId="3B28A038" w14:textId="77777777" w:rsidR="00DF418B" w:rsidRPr="000E53C8" w:rsidRDefault="00DF418B" w:rsidP="001B68CA">
            <w:pPr>
              <w:spacing w:before="120"/>
              <w:jc w:val="right"/>
              <w:rPr>
                <w:rFonts w:ascii="Arial" w:hAnsi="Arial" w:cs="Arial"/>
                <w:b/>
                <w:sz w:val="20"/>
                <w:szCs w:val="20"/>
              </w:rPr>
            </w:pPr>
          </w:p>
        </w:tc>
      </w:tr>
      <w:tr w:rsidR="00DF418B" w:rsidRPr="000E53C8" w14:paraId="0252B15E" w14:textId="20974B87" w:rsidTr="00DF418B">
        <w:tc>
          <w:tcPr>
            <w:tcW w:w="628" w:type="dxa"/>
          </w:tcPr>
          <w:p w14:paraId="7A101384" w14:textId="47A88B1E" w:rsidR="00DF418B" w:rsidRPr="000E53C8" w:rsidRDefault="00DF418B" w:rsidP="001B68CA">
            <w:pPr>
              <w:spacing w:before="120"/>
              <w:jc w:val="both"/>
              <w:rPr>
                <w:rFonts w:ascii="Arial" w:hAnsi="Arial" w:cs="Arial"/>
                <w:b/>
                <w:sz w:val="20"/>
                <w:szCs w:val="20"/>
              </w:rPr>
            </w:pPr>
            <w:r>
              <w:rPr>
                <w:rFonts w:ascii="Arial" w:hAnsi="Arial" w:cs="Arial"/>
                <w:b/>
                <w:sz w:val="20"/>
                <w:szCs w:val="20"/>
              </w:rPr>
              <w:t>3.</w:t>
            </w:r>
          </w:p>
        </w:tc>
        <w:tc>
          <w:tcPr>
            <w:tcW w:w="2581" w:type="dxa"/>
          </w:tcPr>
          <w:p w14:paraId="55C9B752" w14:textId="49B5BA1A" w:rsidR="00DF418B" w:rsidRPr="001B68CA" w:rsidRDefault="00DF418B" w:rsidP="00805D4E">
            <w:pPr>
              <w:spacing w:before="120"/>
              <w:jc w:val="both"/>
              <w:rPr>
                <w:rFonts w:ascii="Arial" w:hAnsi="Arial" w:cs="Arial"/>
                <w:b/>
                <w:bCs/>
                <w:sz w:val="20"/>
                <w:szCs w:val="20"/>
              </w:rPr>
            </w:pPr>
            <w:r>
              <w:rPr>
                <w:rFonts w:ascii="Arial" w:hAnsi="Arial" w:cs="Arial"/>
                <w:sz w:val="20"/>
                <w:szCs w:val="20"/>
              </w:rPr>
              <w:t>Dobava in montaža GPS lokatorjev z vso pripadajočo opremo na vlečno vozilo z garancijo za odpravo napak</w:t>
            </w:r>
          </w:p>
        </w:tc>
        <w:tc>
          <w:tcPr>
            <w:tcW w:w="739" w:type="dxa"/>
          </w:tcPr>
          <w:p w14:paraId="73FEA85B" w14:textId="3DCDAE15" w:rsidR="00DF418B" w:rsidRPr="000E53C8" w:rsidRDefault="00DF418B" w:rsidP="001B68CA">
            <w:pPr>
              <w:spacing w:before="120"/>
              <w:jc w:val="right"/>
              <w:rPr>
                <w:rFonts w:ascii="Arial" w:hAnsi="Arial" w:cs="Arial"/>
                <w:b/>
                <w:sz w:val="20"/>
                <w:szCs w:val="20"/>
              </w:rPr>
            </w:pPr>
            <w:r>
              <w:rPr>
                <w:rFonts w:ascii="Arial" w:hAnsi="Arial" w:cs="Arial"/>
                <w:b/>
                <w:sz w:val="20"/>
                <w:szCs w:val="20"/>
              </w:rPr>
              <w:t>kos</w:t>
            </w:r>
          </w:p>
        </w:tc>
        <w:tc>
          <w:tcPr>
            <w:tcW w:w="673" w:type="dxa"/>
          </w:tcPr>
          <w:p w14:paraId="6AE75BBB" w14:textId="4EDEC531" w:rsidR="00DF418B" w:rsidRPr="000E53C8" w:rsidRDefault="00051103" w:rsidP="001B68CA">
            <w:pPr>
              <w:spacing w:before="120"/>
              <w:jc w:val="right"/>
              <w:rPr>
                <w:rFonts w:ascii="Arial" w:hAnsi="Arial" w:cs="Arial"/>
                <w:b/>
                <w:sz w:val="20"/>
                <w:szCs w:val="20"/>
              </w:rPr>
            </w:pPr>
            <w:r>
              <w:rPr>
                <w:rFonts w:ascii="Arial" w:hAnsi="Arial" w:cs="Arial"/>
                <w:b/>
                <w:sz w:val="20"/>
                <w:szCs w:val="20"/>
              </w:rPr>
              <w:t>130</w:t>
            </w:r>
          </w:p>
        </w:tc>
        <w:tc>
          <w:tcPr>
            <w:tcW w:w="2037" w:type="dxa"/>
            <w:vAlign w:val="center"/>
          </w:tcPr>
          <w:p w14:paraId="368AB51C" w14:textId="5301109E" w:rsidR="00DF418B" w:rsidRPr="000E53C8" w:rsidRDefault="00DF418B" w:rsidP="001B68CA">
            <w:pPr>
              <w:spacing w:before="120"/>
              <w:jc w:val="right"/>
              <w:rPr>
                <w:rFonts w:ascii="Arial" w:hAnsi="Arial" w:cs="Arial"/>
                <w:b/>
                <w:sz w:val="20"/>
                <w:szCs w:val="20"/>
              </w:rPr>
            </w:pPr>
          </w:p>
        </w:tc>
        <w:tc>
          <w:tcPr>
            <w:tcW w:w="2120" w:type="dxa"/>
          </w:tcPr>
          <w:p w14:paraId="673942F2" w14:textId="77777777" w:rsidR="00DF418B" w:rsidRPr="000E53C8" w:rsidRDefault="00DF418B" w:rsidP="001B68CA">
            <w:pPr>
              <w:spacing w:before="120"/>
              <w:jc w:val="right"/>
              <w:rPr>
                <w:rFonts w:ascii="Arial" w:hAnsi="Arial" w:cs="Arial"/>
                <w:b/>
                <w:sz w:val="20"/>
                <w:szCs w:val="20"/>
              </w:rPr>
            </w:pPr>
          </w:p>
        </w:tc>
      </w:tr>
      <w:tr w:rsidR="00DF418B" w:rsidRPr="000E53C8" w14:paraId="5453E4EE" w14:textId="1ACA3401" w:rsidTr="00DF418B">
        <w:tc>
          <w:tcPr>
            <w:tcW w:w="628" w:type="dxa"/>
          </w:tcPr>
          <w:p w14:paraId="79EE8A9B" w14:textId="6C297765" w:rsidR="00DF418B" w:rsidRPr="000E53C8" w:rsidRDefault="00DF418B" w:rsidP="001B68CA">
            <w:pPr>
              <w:spacing w:before="120"/>
              <w:jc w:val="both"/>
              <w:rPr>
                <w:rFonts w:ascii="Arial" w:hAnsi="Arial" w:cs="Arial"/>
                <w:b/>
                <w:sz w:val="20"/>
                <w:szCs w:val="20"/>
              </w:rPr>
            </w:pPr>
            <w:r>
              <w:rPr>
                <w:rFonts w:ascii="Arial" w:hAnsi="Arial" w:cs="Arial"/>
                <w:b/>
                <w:sz w:val="20"/>
                <w:szCs w:val="20"/>
              </w:rPr>
              <w:t>4.</w:t>
            </w:r>
          </w:p>
        </w:tc>
        <w:tc>
          <w:tcPr>
            <w:tcW w:w="2581" w:type="dxa"/>
          </w:tcPr>
          <w:p w14:paraId="4F4844FC" w14:textId="37C709CD" w:rsidR="00DF418B" w:rsidRPr="001B68CA" w:rsidRDefault="00DF418B" w:rsidP="001B68CA">
            <w:pPr>
              <w:spacing w:before="120"/>
              <w:jc w:val="both"/>
              <w:rPr>
                <w:rFonts w:ascii="Arial" w:hAnsi="Arial" w:cs="Arial"/>
                <w:b/>
                <w:bCs/>
                <w:sz w:val="20"/>
                <w:szCs w:val="20"/>
              </w:rPr>
            </w:pPr>
            <w:r>
              <w:rPr>
                <w:rFonts w:ascii="Arial" w:hAnsi="Arial" w:cs="Arial"/>
                <w:sz w:val="20"/>
                <w:szCs w:val="20"/>
              </w:rPr>
              <w:t>K</w:t>
            </w:r>
            <w:r w:rsidRPr="00805D4E">
              <w:rPr>
                <w:rFonts w:ascii="Arial" w:hAnsi="Arial" w:cs="Arial"/>
                <w:sz w:val="20"/>
                <w:szCs w:val="20"/>
              </w:rPr>
              <w:t>onfiguracija programske opreme – aplikacija</w:t>
            </w:r>
          </w:p>
        </w:tc>
        <w:tc>
          <w:tcPr>
            <w:tcW w:w="739" w:type="dxa"/>
          </w:tcPr>
          <w:p w14:paraId="52B3F4BF" w14:textId="558B01F4" w:rsidR="00DF418B" w:rsidRPr="000E53C8" w:rsidRDefault="00DF418B" w:rsidP="001B68CA">
            <w:pPr>
              <w:spacing w:before="120"/>
              <w:jc w:val="right"/>
              <w:rPr>
                <w:rFonts w:ascii="Arial" w:hAnsi="Arial" w:cs="Arial"/>
                <w:b/>
                <w:sz w:val="20"/>
                <w:szCs w:val="20"/>
              </w:rPr>
            </w:pPr>
            <w:r>
              <w:rPr>
                <w:rFonts w:ascii="Arial" w:hAnsi="Arial" w:cs="Arial"/>
                <w:b/>
                <w:sz w:val="20"/>
                <w:szCs w:val="20"/>
              </w:rPr>
              <w:t>kpl</w:t>
            </w:r>
          </w:p>
        </w:tc>
        <w:tc>
          <w:tcPr>
            <w:tcW w:w="673" w:type="dxa"/>
          </w:tcPr>
          <w:p w14:paraId="30E3E65C" w14:textId="50D6C53B" w:rsidR="00DF418B" w:rsidRPr="000E53C8" w:rsidRDefault="00DF418B" w:rsidP="001B68CA">
            <w:pPr>
              <w:spacing w:before="120"/>
              <w:jc w:val="right"/>
              <w:rPr>
                <w:rFonts w:ascii="Arial" w:hAnsi="Arial" w:cs="Arial"/>
                <w:b/>
                <w:sz w:val="20"/>
                <w:szCs w:val="20"/>
              </w:rPr>
            </w:pPr>
            <w:r>
              <w:rPr>
                <w:rFonts w:ascii="Arial" w:hAnsi="Arial" w:cs="Arial"/>
                <w:b/>
                <w:sz w:val="20"/>
                <w:szCs w:val="20"/>
              </w:rPr>
              <w:t>1</w:t>
            </w:r>
          </w:p>
        </w:tc>
        <w:tc>
          <w:tcPr>
            <w:tcW w:w="2037" w:type="dxa"/>
            <w:vAlign w:val="center"/>
          </w:tcPr>
          <w:p w14:paraId="228B47F2" w14:textId="48B70912" w:rsidR="00DF418B" w:rsidRPr="000E53C8" w:rsidRDefault="00DF418B" w:rsidP="001B68CA">
            <w:pPr>
              <w:spacing w:before="120"/>
              <w:jc w:val="right"/>
              <w:rPr>
                <w:rFonts w:ascii="Arial" w:hAnsi="Arial" w:cs="Arial"/>
                <w:b/>
                <w:sz w:val="20"/>
                <w:szCs w:val="20"/>
              </w:rPr>
            </w:pPr>
          </w:p>
        </w:tc>
        <w:tc>
          <w:tcPr>
            <w:tcW w:w="2120" w:type="dxa"/>
          </w:tcPr>
          <w:p w14:paraId="5A39C807" w14:textId="77777777" w:rsidR="00DF418B" w:rsidRPr="000E53C8" w:rsidRDefault="00DF418B" w:rsidP="001B68CA">
            <w:pPr>
              <w:spacing w:before="120"/>
              <w:jc w:val="right"/>
              <w:rPr>
                <w:rFonts w:ascii="Arial" w:hAnsi="Arial" w:cs="Arial"/>
                <w:b/>
                <w:sz w:val="20"/>
                <w:szCs w:val="20"/>
              </w:rPr>
            </w:pPr>
          </w:p>
        </w:tc>
      </w:tr>
      <w:tr w:rsidR="00DF418B" w:rsidRPr="000E53C8" w14:paraId="13EF5134" w14:textId="75BBA130" w:rsidTr="00DF418B">
        <w:tc>
          <w:tcPr>
            <w:tcW w:w="628" w:type="dxa"/>
          </w:tcPr>
          <w:p w14:paraId="4D58FA29" w14:textId="44D11A55" w:rsidR="00DF418B" w:rsidRDefault="00DF418B" w:rsidP="001B68CA">
            <w:pPr>
              <w:spacing w:before="120"/>
              <w:jc w:val="both"/>
              <w:rPr>
                <w:rFonts w:ascii="Arial" w:hAnsi="Arial" w:cs="Arial"/>
                <w:b/>
                <w:sz w:val="20"/>
                <w:szCs w:val="20"/>
              </w:rPr>
            </w:pPr>
            <w:r>
              <w:rPr>
                <w:rFonts w:ascii="Arial" w:hAnsi="Arial" w:cs="Arial"/>
                <w:b/>
                <w:sz w:val="20"/>
                <w:szCs w:val="20"/>
              </w:rPr>
              <w:t>5.</w:t>
            </w:r>
          </w:p>
        </w:tc>
        <w:tc>
          <w:tcPr>
            <w:tcW w:w="2581" w:type="dxa"/>
          </w:tcPr>
          <w:p w14:paraId="6981E7E2" w14:textId="692D9BA9" w:rsidR="00DF418B" w:rsidRDefault="00DF418B" w:rsidP="001B68CA">
            <w:pPr>
              <w:spacing w:before="120"/>
              <w:jc w:val="both"/>
              <w:rPr>
                <w:rFonts w:ascii="Arial" w:hAnsi="Arial" w:cs="Arial"/>
                <w:sz w:val="20"/>
                <w:szCs w:val="20"/>
              </w:rPr>
            </w:pPr>
            <w:r>
              <w:rPr>
                <w:rFonts w:ascii="Arial" w:hAnsi="Arial" w:cs="Arial"/>
                <w:sz w:val="20"/>
                <w:szCs w:val="20"/>
              </w:rPr>
              <w:t>Mobilna aplikacija</w:t>
            </w:r>
          </w:p>
        </w:tc>
        <w:tc>
          <w:tcPr>
            <w:tcW w:w="739" w:type="dxa"/>
          </w:tcPr>
          <w:p w14:paraId="37A9C602" w14:textId="62D5E9C1" w:rsidR="00DF418B" w:rsidRDefault="00DF418B" w:rsidP="001B68CA">
            <w:pPr>
              <w:spacing w:before="120"/>
              <w:jc w:val="right"/>
              <w:rPr>
                <w:rFonts w:ascii="Arial" w:hAnsi="Arial" w:cs="Arial"/>
                <w:b/>
                <w:sz w:val="20"/>
                <w:szCs w:val="20"/>
              </w:rPr>
            </w:pPr>
            <w:r>
              <w:rPr>
                <w:rFonts w:ascii="Arial" w:hAnsi="Arial" w:cs="Arial"/>
                <w:b/>
                <w:sz w:val="20"/>
                <w:szCs w:val="20"/>
              </w:rPr>
              <w:t>kpl</w:t>
            </w:r>
          </w:p>
        </w:tc>
        <w:tc>
          <w:tcPr>
            <w:tcW w:w="673" w:type="dxa"/>
          </w:tcPr>
          <w:p w14:paraId="071E0CB4" w14:textId="43757E49" w:rsidR="00DF418B" w:rsidRDefault="00DF418B" w:rsidP="001B68CA">
            <w:pPr>
              <w:spacing w:before="120"/>
              <w:jc w:val="right"/>
              <w:rPr>
                <w:rFonts w:ascii="Arial" w:hAnsi="Arial" w:cs="Arial"/>
                <w:b/>
                <w:sz w:val="20"/>
                <w:szCs w:val="20"/>
              </w:rPr>
            </w:pPr>
            <w:r>
              <w:rPr>
                <w:rFonts w:ascii="Arial" w:hAnsi="Arial" w:cs="Arial"/>
                <w:b/>
                <w:sz w:val="20"/>
                <w:szCs w:val="20"/>
              </w:rPr>
              <w:t>1</w:t>
            </w:r>
          </w:p>
        </w:tc>
        <w:tc>
          <w:tcPr>
            <w:tcW w:w="2037" w:type="dxa"/>
            <w:vAlign w:val="center"/>
          </w:tcPr>
          <w:p w14:paraId="26D9FDEE" w14:textId="77777777" w:rsidR="00DF418B" w:rsidRPr="000E53C8" w:rsidRDefault="00DF418B" w:rsidP="001B68CA">
            <w:pPr>
              <w:spacing w:before="120"/>
              <w:jc w:val="right"/>
              <w:rPr>
                <w:rFonts w:ascii="Arial" w:hAnsi="Arial" w:cs="Arial"/>
                <w:b/>
                <w:sz w:val="20"/>
                <w:szCs w:val="20"/>
              </w:rPr>
            </w:pPr>
          </w:p>
        </w:tc>
        <w:tc>
          <w:tcPr>
            <w:tcW w:w="2120" w:type="dxa"/>
          </w:tcPr>
          <w:p w14:paraId="3A2396D0" w14:textId="77777777" w:rsidR="00DF418B" w:rsidRPr="000E53C8" w:rsidRDefault="00DF418B" w:rsidP="001B68CA">
            <w:pPr>
              <w:spacing w:before="120"/>
              <w:jc w:val="right"/>
              <w:rPr>
                <w:rFonts w:ascii="Arial" w:hAnsi="Arial" w:cs="Arial"/>
                <w:b/>
                <w:sz w:val="20"/>
                <w:szCs w:val="20"/>
              </w:rPr>
            </w:pPr>
          </w:p>
        </w:tc>
      </w:tr>
      <w:tr w:rsidR="00DF418B" w:rsidRPr="000E53C8" w14:paraId="00663481" w14:textId="025D8474" w:rsidTr="00DF418B">
        <w:tc>
          <w:tcPr>
            <w:tcW w:w="628" w:type="dxa"/>
          </w:tcPr>
          <w:p w14:paraId="65A943E6" w14:textId="3B6E6A67" w:rsidR="00DF418B" w:rsidRPr="000E53C8" w:rsidRDefault="00DF418B" w:rsidP="001B68CA">
            <w:pPr>
              <w:spacing w:before="120"/>
              <w:jc w:val="both"/>
              <w:rPr>
                <w:rFonts w:ascii="Arial" w:hAnsi="Arial" w:cs="Arial"/>
                <w:b/>
                <w:sz w:val="20"/>
                <w:szCs w:val="20"/>
              </w:rPr>
            </w:pPr>
            <w:r>
              <w:rPr>
                <w:rFonts w:ascii="Arial" w:hAnsi="Arial" w:cs="Arial"/>
                <w:b/>
                <w:sz w:val="20"/>
                <w:szCs w:val="20"/>
              </w:rPr>
              <w:t>6.</w:t>
            </w:r>
          </w:p>
        </w:tc>
        <w:tc>
          <w:tcPr>
            <w:tcW w:w="2581" w:type="dxa"/>
          </w:tcPr>
          <w:p w14:paraId="299EC445" w14:textId="087D7D08" w:rsidR="00DF418B" w:rsidRPr="001B68CA" w:rsidRDefault="00DF418B" w:rsidP="001B68CA">
            <w:pPr>
              <w:spacing w:before="120"/>
              <w:jc w:val="both"/>
              <w:rPr>
                <w:rFonts w:ascii="Arial" w:hAnsi="Arial" w:cs="Arial"/>
                <w:b/>
                <w:bCs/>
                <w:sz w:val="20"/>
                <w:szCs w:val="20"/>
              </w:rPr>
            </w:pPr>
            <w:r>
              <w:rPr>
                <w:rFonts w:ascii="Arial" w:hAnsi="Arial" w:cs="Arial"/>
                <w:sz w:val="20"/>
                <w:szCs w:val="20"/>
              </w:rPr>
              <w:t>Šolanje zaposlenih naročnika za vzdrževanje, in uporabo (</w:t>
            </w:r>
            <w:r w:rsidR="00F21BD6" w:rsidRPr="00F21BD6">
              <w:rPr>
                <w:rFonts w:ascii="Arial" w:hAnsi="Arial" w:cs="Arial"/>
                <w:sz w:val="20"/>
                <w:szCs w:val="20"/>
              </w:rPr>
              <w:t>4</w:t>
            </w:r>
            <w:r w:rsidRPr="00F21BD6">
              <w:rPr>
                <w:rFonts w:ascii="Arial" w:hAnsi="Arial" w:cs="Arial"/>
                <w:sz w:val="20"/>
                <w:szCs w:val="20"/>
              </w:rPr>
              <w:t xml:space="preserve"> zaposlenih</w:t>
            </w:r>
            <w:r>
              <w:rPr>
                <w:rFonts w:ascii="Arial" w:hAnsi="Arial" w:cs="Arial"/>
                <w:sz w:val="20"/>
                <w:szCs w:val="20"/>
              </w:rPr>
              <w:t>)</w:t>
            </w:r>
            <w:r w:rsidRPr="001B68CA">
              <w:rPr>
                <w:rFonts w:ascii="Arial" w:hAnsi="Arial" w:cs="Arial"/>
                <w:sz w:val="20"/>
                <w:szCs w:val="20"/>
              </w:rPr>
              <w:t xml:space="preserve"> </w:t>
            </w:r>
          </w:p>
        </w:tc>
        <w:tc>
          <w:tcPr>
            <w:tcW w:w="739" w:type="dxa"/>
          </w:tcPr>
          <w:p w14:paraId="79A4938E" w14:textId="241DD4E7" w:rsidR="00DF418B" w:rsidRPr="000E53C8" w:rsidRDefault="00DF418B" w:rsidP="001B68CA">
            <w:pPr>
              <w:spacing w:before="120"/>
              <w:jc w:val="right"/>
              <w:rPr>
                <w:rFonts w:ascii="Arial" w:hAnsi="Arial" w:cs="Arial"/>
                <w:b/>
                <w:sz w:val="20"/>
                <w:szCs w:val="20"/>
              </w:rPr>
            </w:pPr>
            <w:r>
              <w:rPr>
                <w:rFonts w:ascii="Arial" w:hAnsi="Arial" w:cs="Arial"/>
                <w:b/>
                <w:sz w:val="20"/>
                <w:szCs w:val="20"/>
              </w:rPr>
              <w:t>kpl</w:t>
            </w:r>
          </w:p>
        </w:tc>
        <w:tc>
          <w:tcPr>
            <w:tcW w:w="673" w:type="dxa"/>
          </w:tcPr>
          <w:p w14:paraId="23AB606C" w14:textId="277D6E92" w:rsidR="00DF418B" w:rsidRPr="000E53C8" w:rsidRDefault="00DF418B" w:rsidP="001B68CA">
            <w:pPr>
              <w:spacing w:before="120"/>
              <w:jc w:val="right"/>
              <w:rPr>
                <w:rFonts w:ascii="Arial" w:hAnsi="Arial" w:cs="Arial"/>
                <w:b/>
                <w:sz w:val="20"/>
                <w:szCs w:val="20"/>
              </w:rPr>
            </w:pPr>
            <w:r>
              <w:rPr>
                <w:rFonts w:ascii="Arial" w:hAnsi="Arial" w:cs="Arial"/>
                <w:b/>
                <w:sz w:val="20"/>
                <w:szCs w:val="20"/>
              </w:rPr>
              <w:t>1</w:t>
            </w:r>
          </w:p>
        </w:tc>
        <w:tc>
          <w:tcPr>
            <w:tcW w:w="2037" w:type="dxa"/>
            <w:vAlign w:val="center"/>
          </w:tcPr>
          <w:p w14:paraId="4ADC4C41" w14:textId="320923B3" w:rsidR="00DF418B" w:rsidRPr="000E53C8" w:rsidRDefault="00DF418B" w:rsidP="001B68CA">
            <w:pPr>
              <w:spacing w:before="120"/>
              <w:jc w:val="right"/>
              <w:rPr>
                <w:rFonts w:ascii="Arial" w:hAnsi="Arial" w:cs="Arial"/>
                <w:b/>
                <w:sz w:val="20"/>
                <w:szCs w:val="20"/>
              </w:rPr>
            </w:pPr>
          </w:p>
        </w:tc>
        <w:tc>
          <w:tcPr>
            <w:tcW w:w="2120" w:type="dxa"/>
          </w:tcPr>
          <w:p w14:paraId="58AF1647" w14:textId="77777777" w:rsidR="00DF418B" w:rsidRPr="000E53C8" w:rsidRDefault="00DF418B" w:rsidP="001B68CA">
            <w:pPr>
              <w:spacing w:before="120"/>
              <w:jc w:val="right"/>
              <w:rPr>
                <w:rFonts w:ascii="Arial" w:hAnsi="Arial" w:cs="Arial"/>
                <w:b/>
                <w:sz w:val="20"/>
                <w:szCs w:val="20"/>
              </w:rPr>
            </w:pPr>
          </w:p>
        </w:tc>
      </w:tr>
      <w:tr w:rsidR="00BA22CF" w:rsidRPr="005D2798" w14:paraId="7C56909D" w14:textId="77777777" w:rsidTr="00DF418B">
        <w:tc>
          <w:tcPr>
            <w:tcW w:w="628" w:type="dxa"/>
          </w:tcPr>
          <w:p w14:paraId="1BDC8AD0" w14:textId="5B7E12FA" w:rsidR="00BA22CF" w:rsidRPr="005D2798" w:rsidRDefault="00BA22CF" w:rsidP="001B68CA">
            <w:pPr>
              <w:spacing w:before="120"/>
              <w:jc w:val="both"/>
              <w:rPr>
                <w:rFonts w:ascii="Arial" w:hAnsi="Arial" w:cs="Arial"/>
                <w:b/>
                <w:sz w:val="20"/>
                <w:szCs w:val="20"/>
              </w:rPr>
            </w:pPr>
            <w:r w:rsidRPr="005D2798">
              <w:rPr>
                <w:rFonts w:ascii="Arial" w:hAnsi="Arial" w:cs="Arial"/>
                <w:b/>
                <w:sz w:val="20"/>
                <w:szCs w:val="20"/>
              </w:rPr>
              <w:t>7.</w:t>
            </w:r>
          </w:p>
        </w:tc>
        <w:tc>
          <w:tcPr>
            <w:tcW w:w="2581" w:type="dxa"/>
          </w:tcPr>
          <w:p w14:paraId="76C5FF50" w14:textId="4F522A9B" w:rsidR="00BA22CF" w:rsidRPr="005D2798" w:rsidRDefault="00BA22CF" w:rsidP="001B68CA">
            <w:pPr>
              <w:spacing w:before="120"/>
              <w:jc w:val="both"/>
              <w:rPr>
                <w:rFonts w:ascii="Arial" w:hAnsi="Arial" w:cs="Arial"/>
                <w:sz w:val="20"/>
                <w:szCs w:val="20"/>
              </w:rPr>
            </w:pPr>
            <w:r w:rsidRPr="005D2798">
              <w:rPr>
                <w:rFonts w:ascii="Arial" w:hAnsi="Arial" w:cs="Arial"/>
                <w:sz w:val="20"/>
                <w:szCs w:val="20"/>
              </w:rPr>
              <w:t>Vzdrževanje platforme 24 mesecev</w:t>
            </w:r>
          </w:p>
        </w:tc>
        <w:tc>
          <w:tcPr>
            <w:tcW w:w="739" w:type="dxa"/>
          </w:tcPr>
          <w:p w14:paraId="24E09148" w14:textId="31296854" w:rsidR="00BA22CF" w:rsidRPr="005D2798" w:rsidRDefault="00F21BD6" w:rsidP="001B68CA">
            <w:pPr>
              <w:spacing w:before="120"/>
              <w:jc w:val="right"/>
              <w:rPr>
                <w:rFonts w:ascii="Arial" w:hAnsi="Arial" w:cs="Arial"/>
                <w:b/>
                <w:sz w:val="20"/>
                <w:szCs w:val="20"/>
              </w:rPr>
            </w:pPr>
            <w:r w:rsidRPr="005D2798">
              <w:rPr>
                <w:rFonts w:ascii="Arial" w:hAnsi="Arial" w:cs="Arial"/>
                <w:b/>
                <w:sz w:val="20"/>
                <w:szCs w:val="20"/>
              </w:rPr>
              <w:t xml:space="preserve">Mesečni pavšal </w:t>
            </w:r>
          </w:p>
        </w:tc>
        <w:tc>
          <w:tcPr>
            <w:tcW w:w="673" w:type="dxa"/>
          </w:tcPr>
          <w:p w14:paraId="56323C50" w14:textId="4EB0242C" w:rsidR="00BA22CF" w:rsidRPr="005D2798" w:rsidRDefault="00F21BD6" w:rsidP="001B68CA">
            <w:pPr>
              <w:spacing w:before="120"/>
              <w:jc w:val="right"/>
              <w:rPr>
                <w:rFonts w:ascii="Arial" w:hAnsi="Arial" w:cs="Arial"/>
                <w:b/>
                <w:sz w:val="20"/>
                <w:szCs w:val="20"/>
              </w:rPr>
            </w:pPr>
            <w:r w:rsidRPr="005D2798">
              <w:rPr>
                <w:rFonts w:ascii="Arial" w:hAnsi="Arial" w:cs="Arial"/>
                <w:b/>
                <w:sz w:val="20"/>
                <w:szCs w:val="20"/>
              </w:rPr>
              <w:t>24</w:t>
            </w:r>
          </w:p>
        </w:tc>
        <w:tc>
          <w:tcPr>
            <w:tcW w:w="2037" w:type="dxa"/>
            <w:vAlign w:val="center"/>
          </w:tcPr>
          <w:p w14:paraId="6040BC00" w14:textId="77777777" w:rsidR="00BA22CF" w:rsidRPr="005D2798" w:rsidRDefault="00BA22CF" w:rsidP="001B68CA">
            <w:pPr>
              <w:spacing w:before="120"/>
              <w:jc w:val="right"/>
              <w:rPr>
                <w:rFonts w:ascii="Arial" w:hAnsi="Arial" w:cs="Arial"/>
                <w:b/>
                <w:sz w:val="20"/>
                <w:szCs w:val="20"/>
              </w:rPr>
            </w:pPr>
          </w:p>
        </w:tc>
        <w:tc>
          <w:tcPr>
            <w:tcW w:w="2120" w:type="dxa"/>
          </w:tcPr>
          <w:p w14:paraId="2E793E44" w14:textId="77777777" w:rsidR="00BA22CF" w:rsidRPr="005D2798" w:rsidRDefault="00BA22CF" w:rsidP="001B68CA">
            <w:pPr>
              <w:spacing w:before="120"/>
              <w:jc w:val="right"/>
              <w:rPr>
                <w:rFonts w:ascii="Arial" w:hAnsi="Arial" w:cs="Arial"/>
                <w:b/>
                <w:sz w:val="20"/>
                <w:szCs w:val="20"/>
              </w:rPr>
            </w:pPr>
          </w:p>
        </w:tc>
      </w:tr>
    </w:tbl>
    <w:p w14:paraId="30C449D8" w14:textId="47CC1D65" w:rsidR="00024B72" w:rsidRPr="005D2798" w:rsidRDefault="00024B72" w:rsidP="00024B72">
      <w:pPr>
        <w:spacing w:before="120"/>
        <w:jc w:val="both"/>
        <w:rPr>
          <w:rFonts w:ascii="Arial" w:hAnsi="Arial" w:cs="Arial"/>
          <w:b/>
          <w:sz w:val="16"/>
          <w:szCs w:val="16"/>
        </w:rPr>
      </w:pPr>
    </w:p>
    <w:tbl>
      <w:tblPr>
        <w:tblStyle w:val="Tabelamrea"/>
        <w:tblW w:w="0" w:type="auto"/>
        <w:tblLook w:val="04A0" w:firstRow="1" w:lastRow="0" w:firstColumn="1" w:lastColumn="0" w:noHBand="0" w:noVBand="1"/>
      </w:tblPr>
      <w:tblGrid>
        <w:gridCol w:w="4389"/>
        <w:gridCol w:w="4389"/>
      </w:tblGrid>
      <w:tr w:rsidR="000E53C8" w:rsidRPr="005D2798" w14:paraId="210225BB" w14:textId="77777777" w:rsidTr="000E53C8">
        <w:tc>
          <w:tcPr>
            <w:tcW w:w="4389" w:type="dxa"/>
          </w:tcPr>
          <w:p w14:paraId="0E99D73C" w14:textId="677A525B" w:rsidR="000E53C8" w:rsidRPr="005D2798" w:rsidRDefault="000E53C8" w:rsidP="00024B72">
            <w:pPr>
              <w:spacing w:before="120"/>
              <w:jc w:val="both"/>
              <w:rPr>
                <w:rFonts w:ascii="Arial" w:hAnsi="Arial" w:cs="Arial"/>
                <w:b/>
                <w:sz w:val="20"/>
                <w:szCs w:val="20"/>
              </w:rPr>
            </w:pPr>
            <w:r w:rsidRPr="005D2798">
              <w:rPr>
                <w:rFonts w:ascii="Arial" w:hAnsi="Arial" w:cs="Arial"/>
                <w:b/>
                <w:sz w:val="20"/>
                <w:szCs w:val="20"/>
              </w:rPr>
              <w:t>Skupaj</w:t>
            </w:r>
            <w:r w:rsidR="00DF418B" w:rsidRPr="005D2798">
              <w:rPr>
                <w:rFonts w:ascii="Arial" w:hAnsi="Arial" w:cs="Arial"/>
                <w:b/>
                <w:sz w:val="20"/>
                <w:szCs w:val="20"/>
              </w:rPr>
              <w:t xml:space="preserve"> (od 1 do </w:t>
            </w:r>
            <w:r w:rsidR="00BA22CF" w:rsidRPr="005D2798">
              <w:rPr>
                <w:rFonts w:ascii="Arial" w:hAnsi="Arial" w:cs="Arial"/>
                <w:b/>
                <w:sz w:val="20"/>
                <w:szCs w:val="20"/>
              </w:rPr>
              <w:t>7.</w:t>
            </w:r>
            <w:r w:rsidR="00DF418B" w:rsidRPr="005D2798">
              <w:rPr>
                <w:rFonts w:ascii="Arial" w:hAnsi="Arial" w:cs="Arial"/>
                <w:b/>
                <w:sz w:val="20"/>
                <w:szCs w:val="20"/>
              </w:rPr>
              <w:t>)</w:t>
            </w:r>
            <w:r w:rsidR="00911B2D" w:rsidRPr="005D2798">
              <w:rPr>
                <w:rFonts w:ascii="Arial" w:hAnsi="Arial" w:cs="Arial"/>
                <w:b/>
                <w:sz w:val="20"/>
                <w:szCs w:val="20"/>
              </w:rPr>
              <w:t xml:space="preserve"> </w:t>
            </w:r>
            <w:r w:rsidRPr="005D2798">
              <w:rPr>
                <w:rFonts w:ascii="Arial" w:hAnsi="Arial" w:cs="Arial"/>
                <w:b/>
                <w:sz w:val="20"/>
                <w:szCs w:val="20"/>
              </w:rPr>
              <w:t>v EUR brez DDV</w:t>
            </w:r>
          </w:p>
        </w:tc>
        <w:tc>
          <w:tcPr>
            <w:tcW w:w="4389" w:type="dxa"/>
          </w:tcPr>
          <w:p w14:paraId="3EE2E1ED" w14:textId="77777777" w:rsidR="000E53C8" w:rsidRPr="005D2798" w:rsidRDefault="000E53C8" w:rsidP="000E53C8">
            <w:pPr>
              <w:spacing w:before="120"/>
              <w:jc w:val="right"/>
              <w:rPr>
                <w:rFonts w:ascii="Arial" w:hAnsi="Arial" w:cs="Arial"/>
                <w:b/>
                <w:sz w:val="20"/>
                <w:szCs w:val="20"/>
              </w:rPr>
            </w:pPr>
          </w:p>
        </w:tc>
      </w:tr>
      <w:tr w:rsidR="000E53C8" w:rsidRPr="005D2798" w14:paraId="6F005F7C" w14:textId="77777777" w:rsidTr="000E53C8">
        <w:tc>
          <w:tcPr>
            <w:tcW w:w="4389" w:type="dxa"/>
          </w:tcPr>
          <w:p w14:paraId="6A6E283C" w14:textId="78968E55" w:rsidR="000E53C8" w:rsidRPr="005D2798" w:rsidRDefault="000E53C8" w:rsidP="00024B72">
            <w:pPr>
              <w:spacing w:before="120"/>
              <w:jc w:val="both"/>
              <w:rPr>
                <w:rFonts w:ascii="Arial" w:hAnsi="Arial" w:cs="Arial"/>
                <w:b/>
                <w:sz w:val="20"/>
                <w:szCs w:val="20"/>
              </w:rPr>
            </w:pPr>
            <w:r w:rsidRPr="005D2798">
              <w:rPr>
                <w:rFonts w:ascii="Arial" w:hAnsi="Arial" w:cs="Arial"/>
                <w:b/>
                <w:sz w:val="20"/>
                <w:szCs w:val="20"/>
              </w:rPr>
              <w:t>22% DDV v EUR</w:t>
            </w:r>
          </w:p>
        </w:tc>
        <w:tc>
          <w:tcPr>
            <w:tcW w:w="4389" w:type="dxa"/>
          </w:tcPr>
          <w:p w14:paraId="1F0A7392" w14:textId="77777777" w:rsidR="000E53C8" w:rsidRPr="005D2798" w:rsidRDefault="000E53C8" w:rsidP="000E53C8">
            <w:pPr>
              <w:spacing w:before="120"/>
              <w:jc w:val="right"/>
              <w:rPr>
                <w:rFonts w:ascii="Arial" w:hAnsi="Arial" w:cs="Arial"/>
                <w:b/>
                <w:sz w:val="20"/>
                <w:szCs w:val="20"/>
              </w:rPr>
            </w:pPr>
          </w:p>
        </w:tc>
      </w:tr>
      <w:tr w:rsidR="000E53C8" w:rsidRPr="005D2798" w14:paraId="15499FE0" w14:textId="77777777" w:rsidTr="000E53C8">
        <w:tc>
          <w:tcPr>
            <w:tcW w:w="4389" w:type="dxa"/>
          </w:tcPr>
          <w:p w14:paraId="7C5C01C4" w14:textId="1ED8EB12" w:rsidR="000E53C8" w:rsidRPr="005D2798" w:rsidRDefault="000E53C8" w:rsidP="000E53C8">
            <w:pPr>
              <w:spacing w:before="120"/>
              <w:jc w:val="both"/>
              <w:rPr>
                <w:rFonts w:ascii="Arial" w:hAnsi="Arial" w:cs="Arial"/>
                <w:b/>
                <w:sz w:val="20"/>
                <w:szCs w:val="20"/>
              </w:rPr>
            </w:pPr>
            <w:r w:rsidRPr="005D2798">
              <w:rPr>
                <w:rFonts w:ascii="Arial" w:hAnsi="Arial" w:cs="Arial"/>
                <w:b/>
                <w:sz w:val="20"/>
                <w:szCs w:val="20"/>
              </w:rPr>
              <w:t xml:space="preserve">Skupaj </w:t>
            </w:r>
            <w:r w:rsidR="00DF418B" w:rsidRPr="005D2798">
              <w:rPr>
                <w:rFonts w:ascii="Arial" w:hAnsi="Arial" w:cs="Arial"/>
                <w:b/>
                <w:sz w:val="20"/>
                <w:szCs w:val="20"/>
              </w:rPr>
              <w:t xml:space="preserve">(od 1 do </w:t>
            </w:r>
            <w:r w:rsidR="00BA22CF" w:rsidRPr="005D2798">
              <w:rPr>
                <w:rFonts w:ascii="Arial" w:hAnsi="Arial" w:cs="Arial"/>
                <w:b/>
                <w:sz w:val="20"/>
                <w:szCs w:val="20"/>
              </w:rPr>
              <w:t>7</w:t>
            </w:r>
            <w:r w:rsidR="00DF418B" w:rsidRPr="005D2798">
              <w:rPr>
                <w:rFonts w:ascii="Arial" w:hAnsi="Arial" w:cs="Arial"/>
                <w:b/>
                <w:sz w:val="20"/>
                <w:szCs w:val="20"/>
              </w:rPr>
              <w:t xml:space="preserve">.) </w:t>
            </w:r>
            <w:r w:rsidRPr="005D2798">
              <w:rPr>
                <w:rFonts w:ascii="Arial" w:hAnsi="Arial" w:cs="Arial"/>
                <w:b/>
                <w:sz w:val="20"/>
                <w:szCs w:val="20"/>
              </w:rPr>
              <w:t>v EUR z DDV</w:t>
            </w:r>
          </w:p>
        </w:tc>
        <w:tc>
          <w:tcPr>
            <w:tcW w:w="4389" w:type="dxa"/>
          </w:tcPr>
          <w:p w14:paraId="70BCC7CB" w14:textId="77777777" w:rsidR="000E53C8" w:rsidRPr="005D2798" w:rsidRDefault="000E53C8" w:rsidP="000E53C8">
            <w:pPr>
              <w:spacing w:before="120"/>
              <w:jc w:val="right"/>
              <w:rPr>
                <w:rFonts w:ascii="Arial" w:hAnsi="Arial" w:cs="Arial"/>
                <w:b/>
                <w:sz w:val="20"/>
                <w:szCs w:val="20"/>
              </w:rPr>
            </w:pPr>
          </w:p>
        </w:tc>
      </w:tr>
    </w:tbl>
    <w:p w14:paraId="5A14F043" w14:textId="1205313C" w:rsidR="00F74014" w:rsidRDefault="00F74014" w:rsidP="00024B72">
      <w:pPr>
        <w:spacing w:before="120"/>
        <w:jc w:val="both"/>
        <w:rPr>
          <w:rFonts w:ascii="Arial" w:hAnsi="Arial" w:cs="Arial"/>
          <w:b/>
          <w:sz w:val="16"/>
          <w:szCs w:val="16"/>
        </w:rPr>
      </w:pPr>
    </w:p>
    <w:p w14:paraId="354AE64B" w14:textId="55B02FD4" w:rsidR="00257B49" w:rsidRPr="00DF2BE6" w:rsidRDefault="00257B49" w:rsidP="00257B49">
      <w:pPr>
        <w:jc w:val="both"/>
        <w:rPr>
          <w:rFonts w:ascii="Arial" w:hAnsi="Arial" w:cs="Arial"/>
          <w:sz w:val="20"/>
          <w:szCs w:val="20"/>
        </w:rPr>
      </w:pPr>
      <w:r w:rsidRPr="00DF2BE6">
        <w:rPr>
          <w:rFonts w:ascii="Arial" w:hAnsi="Arial" w:cs="Arial"/>
          <w:sz w:val="20"/>
          <w:szCs w:val="20"/>
        </w:rPr>
        <w:t xml:space="preserve">Izjavljamo, da so v zgornjih vrednostih zajeti vsi stroški </w:t>
      </w:r>
      <w:r w:rsidR="0091629B" w:rsidRPr="00DF2BE6">
        <w:rPr>
          <w:rFonts w:ascii="Arial" w:hAnsi="Arial" w:cs="Arial"/>
          <w:sz w:val="20"/>
          <w:szCs w:val="20"/>
        </w:rPr>
        <w:t xml:space="preserve">in popusti </w:t>
      </w:r>
      <w:r w:rsidRPr="00DF2BE6">
        <w:rPr>
          <w:rFonts w:ascii="Arial" w:hAnsi="Arial" w:cs="Arial"/>
          <w:sz w:val="20"/>
          <w:szCs w:val="20"/>
        </w:rPr>
        <w:t xml:space="preserve">za izvedbo </w:t>
      </w:r>
      <w:r w:rsidR="00F76F2E" w:rsidRPr="00DF2BE6">
        <w:rPr>
          <w:rFonts w:ascii="Arial" w:hAnsi="Arial" w:cs="Arial"/>
          <w:sz w:val="20"/>
          <w:szCs w:val="20"/>
        </w:rPr>
        <w:t>javnega naročila</w:t>
      </w:r>
      <w:r w:rsidR="004C71FB" w:rsidRPr="00DF2BE6">
        <w:t xml:space="preserve"> </w:t>
      </w:r>
      <w:r w:rsidRPr="00DF2BE6">
        <w:rPr>
          <w:rFonts w:ascii="Arial" w:hAnsi="Arial" w:cs="Arial"/>
          <w:sz w:val="20"/>
          <w:szCs w:val="20"/>
        </w:rPr>
        <w:t xml:space="preserve">ter upoštevane vse tehnične zahteve </w:t>
      </w:r>
      <w:r w:rsidR="00F76F2E" w:rsidRPr="00DF2BE6">
        <w:rPr>
          <w:rFonts w:ascii="Arial" w:hAnsi="Arial" w:cs="Arial"/>
          <w:sz w:val="20"/>
          <w:szCs w:val="20"/>
        </w:rPr>
        <w:t>naročnika</w:t>
      </w:r>
      <w:r w:rsidRPr="00DF2BE6">
        <w:rPr>
          <w:rFonts w:ascii="Arial" w:hAnsi="Arial" w:cs="Arial"/>
          <w:sz w:val="20"/>
          <w:szCs w:val="20"/>
        </w:rPr>
        <w:t>.</w:t>
      </w:r>
      <w:r w:rsidR="000E53C8" w:rsidRPr="00DF2BE6">
        <w:rPr>
          <w:rFonts w:ascii="Arial" w:hAnsi="Arial" w:cs="Arial"/>
          <w:sz w:val="20"/>
          <w:szCs w:val="20"/>
        </w:rPr>
        <w:t xml:space="preserve"> </w:t>
      </w:r>
    </w:p>
    <w:p w14:paraId="6573078B" w14:textId="77777777" w:rsidR="004C71FB" w:rsidRPr="00DF2BE6" w:rsidRDefault="004C71FB" w:rsidP="00257B49">
      <w:pPr>
        <w:jc w:val="both"/>
        <w:rPr>
          <w:rFonts w:ascii="Arial" w:hAnsi="Arial" w:cs="Arial"/>
          <w:sz w:val="16"/>
          <w:szCs w:val="16"/>
          <w:highlight w:val="yellow"/>
        </w:rPr>
      </w:pPr>
    </w:p>
    <w:p w14:paraId="47F2EE08" w14:textId="5E77B751" w:rsidR="00257B49" w:rsidRPr="00A62DE5" w:rsidRDefault="00257B49" w:rsidP="00257B49">
      <w:pPr>
        <w:ind w:right="15"/>
        <w:rPr>
          <w:rFonts w:ascii="Arial" w:hAnsi="Arial" w:cs="Arial"/>
          <w:sz w:val="20"/>
          <w:szCs w:val="20"/>
        </w:rPr>
      </w:pPr>
      <w:r w:rsidRPr="00A62DE5">
        <w:rPr>
          <w:rFonts w:ascii="Arial" w:hAnsi="Arial" w:cs="Arial"/>
          <w:sz w:val="20"/>
          <w:szCs w:val="20"/>
        </w:rPr>
        <w:t>Ponudbeni pogoji:</w:t>
      </w:r>
    </w:p>
    <w:p w14:paraId="6DFD50E0" w14:textId="377F7F5B" w:rsidR="00257B49" w:rsidRPr="00805D4E" w:rsidRDefault="00257B49">
      <w:pPr>
        <w:pStyle w:val="Odstavekseznama"/>
        <w:numPr>
          <w:ilvl w:val="0"/>
          <w:numId w:val="35"/>
        </w:numPr>
        <w:ind w:right="15"/>
        <w:rPr>
          <w:rFonts w:ascii="Arial" w:hAnsi="Arial" w:cs="Arial"/>
          <w:sz w:val="20"/>
        </w:rPr>
      </w:pPr>
      <w:r w:rsidRPr="00805D4E">
        <w:rPr>
          <w:rFonts w:ascii="Arial" w:hAnsi="Arial" w:cs="Arial"/>
          <w:sz w:val="20"/>
        </w:rPr>
        <w:t>Ponudba velja</w:t>
      </w:r>
      <w:r w:rsidR="0042397C" w:rsidRPr="00805D4E">
        <w:rPr>
          <w:rFonts w:ascii="Arial" w:hAnsi="Arial" w:cs="Arial"/>
          <w:sz w:val="20"/>
        </w:rPr>
        <w:t xml:space="preserve"> </w:t>
      </w:r>
      <w:r w:rsidR="0042397C" w:rsidRPr="00805D4E">
        <w:rPr>
          <w:rFonts w:ascii="Arial" w:hAnsi="Arial" w:cs="Arial"/>
          <w:b/>
          <w:sz w:val="20"/>
        </w:rPr>
        <w:t>1</w:t>
      </w:r>
      <w:r w:rsidR="00805D4E" w:rsidRPr="00805D4E">
        <w:rPr>
          <w:rFonts w:ascii="Arial" w:hAnsi="Arial" w:cs="Arial"/>
          <w:b/>
          <w:sz w:val="20"/>
        </w:rPr>
        <w:t>5</w:t>
      </w:r>
      <w:r w:rsidR="0042397C" w:rsidRPr="00805D4E">
        <w:rPr>
          <w:rFonts w:ascii="Arial" w:hAnsi="Arial" w:cs="Arial"/>
          <w:b/>
          <w:sz w:val="20"/>
        </w:rPr>
        <w:t>0</w:t>
      </w:r>
      <w:r w:rsidRPr="00805D4E">
        <w:rPr>
          <w:rFonts w:ascii="Arial" w:hAnsi="Arial" w:cs="Arial"/>
          <w:sz w:val="20"/>
        </w:rPr>
        <w:t xml:space="preserve"> </w:t>
      </w:r>
      <w:r w:rsidRPr="00805D4E">
        <w:rPr>
          <w:rFonts w:ascii="Arial" w:hAnsi="Arial" w:cs="Arial"/>
          <w:b/>
          <w:sz w:val="20"/>
        </w:rPr>
        <w:t>dni</w:t>
      </w:r>
      <w:r w:rsidRPr="00805D4E">
        <w:rPr>
          <w:rFonts w:ascii="Arial" w:hAnsi="Arial" w:cs="Arial"/>
          <w:sz w:val="20"/>
        </w:rPr>
        <w:t>, od skrajnega roka za predložitev ponudb</w:t>
      </w:r>
      <w:r w:rsidR="000527AB" w:rsidRPr="00805D4E">
        <w:rPr>
          <w:rFonts w:ascii="Arial" w:hAnsi="Arial" w:cs="Arial"/>
          <w:sz w:val="20"/>
        </w:rPr>
        <w:t>.</w:t>
      </w:r>
    </w:p>
    <w:p w14:paraId="20AA11F4" w14:textId="5EA36D15" w:rsidR="00805D4E" w:rsidRDefault="00805D4E">
      <w:pPr>
        <w:pStyle w:val="Odstavekseznama"/>
        <w:numPr>
          <w:ilvl w:val="0"/>
          <w:numId w:val="35"/>
        </w:numPr>
        <w:ind w:right="15"/>
        <w:rPr>
          <w:rFonts w:ascii="Arial" w:hAnsi="Arial" w:cs="Arial"/>
          <w:sz w:val="20"/>
        </w:rPr>
      </w:pPr>
      <w:r>
        <w:rPr>
          <w:rFonts w:ascii="Arial" w:hAnsi="Arial" w:cs="Arial"/>
          <w:sz w:val="20"/>
        </w:rPr>
        <w:t xml:space="preserve">Rok izvedbe je </w:t>
      </w:r>
      <w:r w:rsidR="00051103">
        <w:rPr>
          <w:rFonts w:ascii="Arial" w:hAnsi="Arial" w:cs="Arial"/>
          <w:sz w:val="20"/>
        </w:rPr>
        <w:t>3 (tri)</w:t>
      </w:r>
      <w:r>
        <w:rPr>
          <w:rFonts w:ascii="Arial" w:hAnsi="Arial" w:cs="Arial"/>
          <w:sz w:val="20"/>
        </w:rPr>
        <w:t xml:space="preserve"> mesece od uvedbe v delo, ki mora biti izvedena najkasneje 10 dni po podpisu pogodbe.</w:t>
      </w:r>
    </w:p>
    <w:p w14:paraId="2DF2C42D" w14:textId="567755BB" w:rsidR="00805D4E" w:rsidRPr="00805D4E" w:rsidRDefault="00805D4E">
      <w:pPr>
        <w:pStyle w:val="Odstavekseznama"/>
        <w:numPr>
          <w:ilvl w:val="0"/>
          <w:numId w:val="35"/>
        </w:numPr>
        <w:ind w:right="15"/>
        <w:rPr>
          <w:rFonts w:ascii="Arial" w:hAnsi="Arial" w:cs="Arial"/>
          <w:sz w:val="20"/>
        </w:rPr>
      </w:pPr>
      <w:r w:rsidRPr="00A12C04">
        <w:rPr>
          <w:rFonts w:ascii="Arial" w:hAnsi="Arial" w:cs="Arial"/>
          <w:sz w:val="20"/>
        </w:rPr>
        <w:t xml:space="preserve">Rok plačila je </w:t>
      </w:r>
      <w:r w:rsidRPr="00AD3763">
        <w:rPr>
          <w:rFonts w:ascii="Arial" w:hAnsi="Arial" w:cs="Arial"/>
          <w:b/>
          <w:sz w:val="20"/>
        </w:rPr>
        <w:t>30 dni</w:t>
      </w:r>
      <w:r w:rsidRPr="00AD3763">
        <w:rPr>
          <w:rFonts w:ascii="Arial" w:hAnsi="Arial" w:cs="Arial"/>
          <w:sz w:val="20"/>
        </w:rPr>
        <w:t xml:space="preserve"> od datuma prejema računa</w:t>
      </w:r>
      <w:r>
        <w:rPr>
          <w:rFonts w:ascii="Arial" w:hAnsi="Arial" w:cs="Arial"/>
          <w:sz w:val="20"/>
        </w:rPr>
        <w:t>.</w:t>
      </w:r>
    </w:p>
    <w:p w14:paraId="0BCBEEFF" w14:textId="2DB4DA77" w:rsidR="00F1624E" w:rsidRPr="00D47A1F" w:rsidRDefault="00F1624E" w:rsidP="00E71F56">
      <w:pPr>
        <w:ind w:left="709" w:hanging="709"/>
        <w:jc w:val="both"/>
        <w:rPr>
          <w:rFonts w:ascii="Arial" w:hAnsi="Arial" w:cs="Arial"/>
          <w:strike/>
          <w:sz w:val="20"/>
          <w:szCs w:val="20"/>
        </w:rPr>
      </w:pPr>
    </w:p>
    <w:p w14:paraId="5FC2AB63" w14:textId="77777777" w:rsidR="009C29B8" w:rsidRPr="005C1102" w:rsidRDefault="009C29B8" w:rsidP="00E71F56">
      <w:pPr>
        <w:ind w:left="709" w:hanging="709"/>
        <w:jc w:val="both"/>
        <w:rPr>
          <w:rFonts w:ascii="Arial" w:hAnsi="Arial" w:cs="Arial"/>
          <w:sz w:val="16"/>
          <w:szCs w:val="16"/>
        </w:rPr>
      </w:pPr>
    </w:p>
    <w:p w14:paraId="7BC08C74" w14:textId="5607D1B3" w:rsidR="00923EF5" w:rsidRPr="00A12C04" w:rsidRDefault="00923EF5" w:rsidP="00257B49">
      <w:pPr>
        <w:jc w:val="both"/>
        <w:rPr>
          <w:rFonts w:ascii="Arial" w:hAnsi="Arial" w:cs="Arial"/>
          <w:sz w:val="20"/>
          <w:szCs w:val="20"/>
        </w:rPr>
      </w:pPr>
      <w:r w:rsidRPr="00A12C04">
        <w:rPr>
          <w:rFonts w:ascii="Arial" w:hAnsi="Arial" w:cs="Arial"/>
          <w:sz w:val="20"/>
          <w:szCs w:val="20"/>
        </w:rPr>
        <w:t>V primeru, da je naša ponudba sprejeta, bomo izvedli dela skladno z zahtevami zapisanimi v razpisni dokumentaciji.</w:t>
      </w:r>
    </w:p>
    <w:p w14:paraId="43E5CC1C" w14:textId="77777777" w:rsidR="00923EF5" w:rsidRPr="005C1102" w:rsidRDefault="00923EF5" w:rsidP="00257B49">
      <w:pPr>
        <w:jc w:val="both"/>
        <w:rPr>
          <w:rFonts w:ascii="Arial" w:hAnsi="Arial" w:cs="Arial"/>
          <w:sz w:val="16"/>
          <w:szCs w:val="16"/>
        </w:rPr>
      </w:pPr>
    </w:p>
    <w:p w14:paraId="7FE94650" w14:textId="607A751C" w:rsidR="00257B49" w:rsidRPr="00607E19" w:rsidRDefault="00257B49" w:rsidP="00257B49">
      <w:pPr>
        <w:jc w:val="both"/>
        <w:rPr>
          <w:rFonts w:ascii="Arial" w:hAnsi="Arial" w:cs="Arial"/>
          <w:sz w:val="20"/>
          <w:szCs w:val="20"/>
        </w:rPr>
      </w:pPr>
      <w:r w:rsidRPr="00607E19">
        <w:rPr>
          <w:rFonts w:ascii="Arial" w:hAnsi="Arial" w:cs="Arial"/>
          <w:sz w:val="20"/>
          <w:szCs w:val="20"/>
        </w:rPr>
        <w:t>Cene morajo biti navedene v EUR. Cena za celotno naročilo je nespremenljiva v EUR -ih in velja za ves čas trajanja naročila.</w:t>
      </w:r>
    </w:p>
    <w:p w14:paraId="333B620D" w14:textId="77777777" w:rsidR="00257B49" w:rsidRPr="005C1102" w:rsidRDefault="00257B49" w:rsidP="00257B49">
      <w:pPr>
        <w:jc w:val="both"/>
        <w:rPr>
          <w:rFonts w:ascii="Arial" w:hAnsi="Arial" w:cs="Arial"/>
          <w:color w:val="000000" w:themeColor="text1"/>
          <w:sz w:val="16"/>
          <w:szCs w:val="16"/>
          <w:highlight w:val="yellow"/>
        </w:rPr>
      </w:pPr>
    </w:p>
    <w:p w14:paraId="082D5149" w14:textId="77777777" w:rsidR="00257B49" w:rsidRPr="00607E19" w:rsidRDefault="00257B49" w:rsidP="00257B49">
      <w:pPr>
        <w:jc w:val="both"/>
        <w:rPr>
          <w:rFonts w:ascii="Arial" w:hAnsi="Arial" w:cs="Arial"/>
          <w:color w:val="000000" w:themeColor="text1"/>
          <w:sz w:val="20"/>
          <w:szCs w:val="20"/>
        </w:rPr>
      </w:pPr>
      <w:r w:rsidRPr="00607E19">
        <w:rPr>
          <w:rFonts w:ascii="Arial" w:hAnsi="Arial" w:cs="Arial"/>
          <w:color w:val="000000" w:themeColor="text1"/>
          <w:sz w:val="20"/>
          <w:szCs w:val="20"/>
        </w:rPr>
        <w:t xml:space="preserve">Obvezujemo se, da bomo zagotovili finančno zavarovanje za dobro izvedbo pogodbenih obveznosti v obliki in v znesku ter v rokih določenih v razpisni dokumentaciji. </w:t>
      </w:r>
    </w:p>
    <w:p w14:paraId="4D9418B6" w14:textId="77777777" w:rsidR="00257B49" w:rsidRPr="005C1102" w:rsidRDefault="00257B49" w:rsidP="00257B49">
      <w:pPr>
        <w:jc w:val="both"/>
        <w:rPr>
          <w:rFonts w:ascii="Arial" w:hAnsi="Arial" w:cs="Arial"/>
          <w:sz w:val="16"/>
          <w:szCs w:val="16"/>
        </w:rPr>
      </w:pPr>
    </w:p>
    <w:p w14:paraId="4584EAFD" w14:textId="0087C245" w:rsidR="00257B49" w:rsidRPr="00607E19" w:rsidRDefault="00257B49" w:rsidP="00257B49">
      <w:pPr>
        <w:jc w:val="both"/>
        <w:rPr>
          <w:rFonts w:ascii="Arial" w:hAnsi="Arial" w:cs="Arial"/>
          <w:sz w:val="20"/>
          <w:szCs w:val="20"/>
        </w:rPr>
      </w:pPr>
      <w:r w:rsidRPr="00A12C04">
        <w:rPr>
          <w:rFonts w:ascii="Arial" w:hAnsi="Arial" w:cs="Arial"/>
          <w:sz w:val="20"/>
          <w:szCs w:val="20"/>
        </w:rPr>
        <w:t>Strinjamo se, da naša ponudba velja za dobo</w:t>
      </w:r>
      <w:r w:rsidR="000112F2" w:rsidRPr="00A12C04">
        <w:rPr>
          <w:rFonts w:ascii="Arial" w:hAnsi="Arial" w:cs="Arial"/>
          <w:sz w:val="20"/>
          <w:szCs w:val="20"/>
        </w:rPr>
        <w:t xml:space="preserve"> 1</w:t>
      </w:r>
      <w:r w:rsidR="00DA090B">
        <w:rPr>
          <w:rFonts w:ascii="Arial" w:hAnsi="Arial" w:cs="Arial"/>
          <w:sz w:val="20"/>
          <w:szCs w:val="20"/>
        </w:rPr>
        <w:t>5</w:t>
      </w:r>
      <w:r w:rsidR="000112F2" w:rsidRPr="00A12C04">
        <w:rPr>
          <w:rFonts w:ascii="Arial" w:hAnsi="Arial" w:cs="Arial"/>
          <w:sz w:val="20"/>
          <w:szCs w:val="20"/>
        </w:rPr>
        <w:t>0</w:t>
      </w:r>
      <w:r w:rsidRPr="00A12C04">
        <w:rPr>
          <w:rFonts w:ascii="Arial" w:hAnsi="Arial" w:cs="Arial"/>
          <w:sz w:val="20"/>
          <w:szCs w:val="20"/>
        </w:rPr>
        <w:t xml:space="preserve"> dni od datuma, določenega za oddajo ponudbe, kot je določeno v razpisni dokumentaciji</w:t>
      </w:r>
      <w:r w:rsidRPr="0074584C">
        <w:rPr>
          <w:rFonts w:ascii="Arial" w:hAnsi="Arial" w:cs="Arial"/>
          <w:sz w:val="20"/>
          <w:szCs w:val="20"/>
        </w:rPr>
        <w:t xml:space="preserve"> in bo za nas obvezujoča</w:t>
      </w:r>
      <w:r w:rsidR="00BE16A2">
        <w:rPr>
          <w:rFonts w:ascii="Arial" w:hAnsi="Arial" w:cs="Arial"/>
          <w:sz w:val="20"/>
          <w:szCs w:val="20"/>
        </w:rPr>
        <w:t>.</w:t>
      </w:r>
      <w:r w:rsidR="00173B8D">
        <w:rPr>
          <w:rFonts w:ascii="Arial" w:hAnsi="Arial" w:cs="Arial"/>
          <w:sz w:val="20"/>
          <w:szCs w:val="20"/>
        </w:rPr>
        <w:t xml:space="preserve"> </w:t>
      </w:r>
    </w:p>
    <w:p w14:paraId="1737C2D4" w14:textId="77777777" w:rsidR="00257B49" w:rsidRPr="005C1102" w:rsidRDefault="00257B49" w:rsidP="00257B49">
      <w:pPr>
        <w:jc w:val="both"/>
        <w:rPr>
          <w:rFonts w:ascii="Arial" w:hAnsi="Arial" w:cs="Arial"/>
          <w:sz w:val="16"/>
          <w:szCs w:val="16"/>
        </w:rPr>
      </w:pPr>
    </w:p>
    <w:p w14:paraId="513A0D77" w14:textId="77777777" w:rsidR="00257B49" w:rsidRPr="00607E19" w:rsidRDefault="00257B49" w:rsidP="00257B49">
      <w:pPr>
        <w:jc w:val="both"/>
        <w:rPr>
          <w:rFonts w:ascii="Arial" w:hAnsi="Arial" w:cs="Arial"/>
          <w:sz w:val="20"/>
          <w:szCs w:val="20"/>
        </w:rPr>
      </w:pPr>
      <w:r w:rsidRPr="00607E19">
        <w:rPr>
          <w:rFonts w:ascii="Arial" w:hAnsi="Arial" w:cs="Arial"/>
          <w:sz w:val="20"/>
          <w:szCs w:val="20"/>
        </w:rPr>
        <w:t>Dokler se ne pripravi in ne podpiše uradna pogodba med nami, ta ponudba, skupaj z vašim obvestilom o izboru ponudnika tvori med nami obvezujočo pogodbo.</w:t>
      </w:r>
    </w:p>
    <w:p w14:paraId="3B236EE3" w14:textId="77777777" w:rsidR="00257B49" w:rsidRPr="005C1102" w:rsidRDefault="00257B49" w:rsidP="00257B49">
      <w:pPr>
        <w:jc w:val="both"/>
        <w:rPr>
          <w:rFonts w:ascii="Arial" w:hAnsi="Arial" w:cs="Arial"/>
          <w:sz w:val="16"/>
          <w:szCs w:val="16"/>
        </w:rPr>
      </w:pPr>
    </w:p>
    <w:p w14:paraId="7CC7C6C6" w14:textId="3A36E4A5" w:rsidR="005A1DA1" w:rsidRDefault="00257B49" w:rsidP="005A1DA1">
      <w:pPr>
        <w:jc w:val="both"/>
        <w:rPr>
          <w:rFonts w:ascii="Arial" w:hAnsi="Arial" w:cs="Arial"/>
          <w:sz w:val="20"/>
          <w:szCs w:val="20"/>
        </w:rPr>
      </w:pPr>
      <w:r w:rsidRPr="00607E19">
        <w:rPr>
          <w:rFonts w:ascii="Arial" w:hAnsi="Arial" w:cs="Arial"/>
          <w:sz w:val="20"/>
          <w:szCs w:val="20"/>
        </w:rPr>
        <w:t>Zavedamo se, da niste obvezani sprejeti naše ponudbe, ki jo prejmete.</w:t>
      </w:r>
      <w:bookmarkStart w:id="238" w:name="_Toc97802460"/>
      <w:bookmarkStart w:id="239" w:name="_Toc97808835"/>
      <w:bookmarkStart w:id="240" w:name="_Toc98312576"/>
      <w:bookmarkStart w:id="241" w:name="_Toc98838514"/>
      <w:bookmarkStart w:id="242" w:name="_Toc99107535"/>
    </w:p>
    <w:p w14:paraId="32E98203" w14:textId="7435706A" w:rsidR="005A1DA1" w:rsidRDefault="005A1DA1" w:rsidP="005A1DA1">
      <w:pPr>
        <w:jc w:val="both"/>
        <w:rPr>
          <w:rFonts w:ascii="Arial" w:hAnsi="Arial" w:cs="Arial"/>
          <w:sz w:val="16"/>
          <w:szCs w:val="16"/>
        </w:rPr>
      </w:pPr>
    </w:p>
    <w:p w14:paraId="0AFEAB3C" w14:textId="77777777" w:rsidR="00A12C04" w:rsidRPr="005C1102" w:rsidRDefault="00A12C04" w:rsidP="005A1DA1">
      <w:pPr>
        <w:jc w:val="both"/>
        <w:rPr>
          <w:rFonts w:ascii="Arial" w:hAnsi="Arial" w:cs="Arial"/>
          <w:b/>
          <w:sz w:val="16"/>
          <w:szCs w:val="16"/>
        </w:rPr>
      </w:pPr>
    </w:p>
    <w:p w14:paraId="4CB745B5" w14:textId="68CB21DB" w:rsidR="00257B49" w:rsidRPr="005A1DA1" w:rsidRDefault="00257B49" w:rsidP="005A1DA1">
      <w:pPr>
        <w:jc w:val="both"/>
        <w:rPr>
          <w:rFonts w:ascii="Arial" w:hAnsi="Arial" w:cs="Arial"/>
          <w:b/>
          <w:sz w:val="20"/>
          <w:szCs w:val="20"/>
        </w:rPr>
      </w:pPr>
      <w:r w:rsidRPr="00607E19">
        <w:rPr>
          <w:rFonts w:ascii="Arial" w:hAnsi="Arial" w:cs="Arial"/>
          <w:b/>
          <w:sz w:val="20"/>
          <w:szCs w:val="20"/>
        </w:rPr>
        <w:t>Kraj in datum:</w:t>
      </w:r>
      <w:r w:rsidRPr="00607E19">
        <w:rPr>
          <w:rFonts w:ascii="Arial" w:hAnsi="Arial" w:cs="Arial"/>
          <w:b/>
          <w:sz w:val="20"/>
          <w:szCs w:val="20"/>
        </w:rPr>
        <w:tab/>
      </w:r>
      <w:r w:rsidRPr="00607E19">
        <w:rPr>
          <w:rFonts w:ascii="Arial" w:hAnsi="Arial" w:cs="Arial"/>
          <w:b/>
          <w:sz w:val="20"/>
          <w:szCs w:val="20"/>
        </w:rPr>
        <w:tab/>
      </w:r>
      <w:r w:rsidRPr="00607E19">
        <w:rPr>
          <w:rFonts w:ascii="Arial" w:hAnsi="Arial" w:cs="Arial"/>
          <w:b/>
          <w:sz w:val="20"/>
          <w:szCs w:val="20"/>
        </w:rPr>
        <w:tab/>
        <w:t>Žig:</w:t>
      </w:r>
      <w:r w:rsidRPr="00607E19">
        <w:rPr>
          <w:rFonts w:ascii="Arial" w:hAnsi="Arial" w:cs="Arial"/>
          <w:b/>
          <w:sz w:val="20"/>
          <w:szCs w:val="20"/>
        </w:rPr>
        <w:tab/>
      </w:r>
      <w:r w:rsidRPr="00607E19">
        <w:rPr>
          <w:rFonts w:ascii="Arial" w:hAnsi="Arial" w:cs="Arial"/>
          <w:b/>
          <w:sz w:val="20"/>
          <w:szCs w:val="20"/>
        </w:rPr>
        <w:tab/>
      </w:r>
      <w:r w:rsidRPr="00607E19">
        <w:rPr>
          <w:rFonts w:ascii="Arial" w:hAnsi="Arial" w:cs="Arial"/>
          <w:b/>
          <w:sz w:val="20"/>
          <w:szCs w:val="20"/>
        </w:rPr>
        <w:tab/>
      </w:r>
      <w:r w:rsidRPr="00607E19">
        <w:rPr>
          <w:rFonts w:ascii="Arial" w:hAnsi="Arial" w:cs="Arial"/>
          <w:b/>
          <w:sz w:val="20"/>
          <w:szCs w:val="20"/>
        </w:rPr>
        <w:tab/>
        <w:t>Podpis ponudnika:</w:t>
      </w:r>
      <w:bookmarkEnd w:id="238"/>
      <w:bookmarkEnd w:id="239"/>
      <w:bookmarkEnd w:id="240"/>
      <w:bookmarkEnd w:id="241"/>
      <w:bookmarkEnd w:id="242"/>
      <w:r w:rsidRPr="005A1DA1">
        <w:rPr>
          <w:rFonts w:ascii="Arial" w:hAnsi="Arial" w:cs="Arial"/>
          <w:b/>
          <w:sz w:val="20"/>
          <w:szCs w:val="20"/>
        </w:rPr>
        <w:br w:type="page"/>
      </w:r>
    </w:p>
    <w:p w14:paraId="3031F57F" w14:textId="6543E904" w:rsidR="004E22C4" w:rsidRPr="00CC2D11" w:rsidRDefault="004E22C4" w:rsidP="004E22C4">
      <w:pPr>
        <w:autoSpaceDE w:val="0"/>
        <w:autoSpaceDN w:val="0"/>
        <w:adjustRightInd w:val="0"/>
        <w:spacing w:line="276" w:lineRule="auto"/>
        <w:jc w:val="right"/>
        <w:rPr>
          <w:rFonts w:ascii="Arial" w:hAnsi="Arial" w:cs="Arial"/>
          <w:b/>
          <w:spacing w:val="-10"/>
          <w:kern w:val="28"/>
          <w:sz w:val="20"/>
          <w:szCs w:val="20"/>
        </w:rPr>
      </w:pPr>
      <w:r w:rsidRPr="00CC2D11">
        <w:rPr>
          <w:rFonts w:ascii="Arial" w:hAnsi="Arial" w:cs="Arial"/>
          <w:b/>
          <w:spacing w:val="-10"/>
          <w:kern w:val="28"/>
          <w:sz w:val="20"/>
          <w:szCs w:val="20"/>
        </w:rPr>
        <w:lastRenderedPageBreak/>
        <w:t xml:space="preserve">OBRAZEC </w:t>
      </w:r>
      <w:r w:rsidR="00EB402A">
        <w:rPr>
          <w:rFonts w:ascii="Arial" w:hAnsi="Arial" w:cs="Arial"/>
          <w:b/>
          <w:spacing w:val="-10"/>
          <w:kern w:val="28"/>
          <w:sz w:val="20"/>
          <w:szCs w:val="20"/>
        </w:rPr>
        <w:t>3</w:t>
      </w:r>
      <w:r w:rsidR="00D47A1F">
        <w:rPr>
          <w:rFonts w:ascii="Arial" w:hAnsi="Arial" w:cs="Arial"/>
          <w:b/>
          <w:spacing w:val="-10"/>
          <w:kern w:val="28"/>
          <w:sz w:val="20"/>
          <w:szCs w:val="20"/>
        </w:rPr>
        <w:t>:</w:t>
      </w:r>
    </w:p>
    <w:p w14:paraId="1337C722" w14:textId="77777777" w:rsidR="005C1102" w:rsidRPr="005C1102" w:rsidRDefault="005C1102" w:rsidP="005C1102">
      <w:pPr>
        <w:autoSpaceDE w:val="0"/>
        <w:autoSpaceDN w:val="0"/>
        <w:adjustRightInd w:val="0"/>
        <w:rPr>
          <w:rFonts w:ascii="Arial" w:hAnsi="Arial" w:cs="Arial"/>
          <w:sz w:val="20"/>
          <w:szCs w:val="20"/>
        </w:rPr>
      </w:pPr>
      <w:bookmarkStart w:id="243" w:name="_Toc77673126"/>
      <w:bookmarkStart w:id="244" w:name="_Toc97808846"/>
      <w:bookmarkStart w:id="245" w:name="_Toc98312587"/>
      <w:bookmarkStart w:id="246" w:name="_Toc98838527"/>
      <w:bookmarkStart w:id="247" w:name="_Toc99107548"/>
      <w:bookmarkStart w:id="248" w:name="_Toc109758730"/>
      <w:bookmarkStart w:id="249" w:name="_Toc121993552"/>
      <w:bookmarkStart w:id="250" w:name="_Toc122008007"/>
      <w:r w:rsidRPr="005C1102">
        <w:rPr>
          <w:rFonts w:ascii="Arial" w:hAnsi="Arial" w:cs="Arial"/>
          <w:sz w:val="20"/>
          <w:szCs w:val="20"/>
        </w:rPr>
        <w:t>PONUDNIK:</w:t>
      </w:r>
    </w:p>
    <w:p w14:paraId="5DDF31F3" w14:textId="77777777" w:rsidR="005C1102" w:rsidRPr="005C1102" w:rsidRDefault="005C1102" w:rsidP="005C1102">
      <w:pPr>
        <w:autoSpaceDE w:val="0"/>
        <w:autoSpaceDN w:val="0"/>
        <w:adjustRightInd w:val="0"/>
        <w:rPr>
          <w:rFonts w:ascii="Arial" w:hAnsi="Arial" w:cs="Arial"/>
          <w:sz w:val="20"/>
          <w:szCs w:val="20"/>
        </w:rPr>
      </w:pPr>
      <w:r w:rsidRPr="005C1102">
        <w:rPr>
          <w:rFonts w:ascii="Arial" w:hAnsi="Arial" w:cs="Arial"/>
          <w:sz w:val="20"/>
          <w:szCs w:val="20"/>
        </w:rPr>
        <w:t>__________________________</w:t>
      </w:r>
    </w:p>
    <w:p w14:paraId="568C25DF" w14:textId="77777777" w:rsidR="005C1102" w:rsidRPr="005C1102" w:rsidRDefault="005C1102" w:rsidP="005C1102">
      <w:pPr>
        <w:autoSpaceDE w:val="0"/>
        <w:autoSpaceDN w:val="0"/>
        <w:adjustRightInd w:val="0"/>
        <w:rPr>
          <w:rFonts w:ascii="Arial" w:hAnsi="Arial" w:cs="Arial"/>
          <w:sz w:val="20"/>
          <w:szCs w:val="20"/>
        </w:rPr>
      </w:pPr>
      <w:r w:rsidRPr="005C1102">
        <w:rPr>
          <w:rFonts w:ascii="Arial" w:hAnsi="Arial" w:cs="Arial"/>
          <w:sz w:val="20"/>
          <w:szCs w:val="20"/>
        </w:rPr>
        <w:t>__________________________</w:t>
      </w:r>
    </w:p>
    <w:p w14:paraId="6003B724" w14:textId="77777777" w:rsidR="005C1102" w:rsidRPr="005C1102" w:rsidRDefault="005C1102" w:rsidP="005C1102">
      <w:pPr>
        <w:autoSpaceDE w:val="0"/>
        <w:autoSpaceDN w:val="0"/>
        <w:adjustRightInd w:val="0"/>
        <w:jc w:val="both"/>
        <w:rPr>
          <w:rFonts w:ascii="Arial" w:hAnsi="Arial" w:cs="Arial"/>
          <w:b/>
          <w:sz w:val="20"/>
          <w:szCs w:val="20"/>
        </w:rPr>
      </w:pPr>
    </w:p>
    <w:p w14:paraId="5C1BB6EE" w14:textId="6643BC94" w:rsidR="002A1ABC" w:rsidRDefault="00F76F2E" w:rsidP="002A1ABC">
      <w:pPr>
        <w:autoSpaceDE w:val="0"/>
        <w:autoSpaceDN w:val="0"/>
        <w:adjustRightInd w:val="0"/>
        <w:jc w:val="center"/>
        <w:rPr>
          <w:rFonts w:ascii="Arial" w:hAnsi="Arial" w:cs="Arial"/>
          <w:b/>
          <w:iCs/>
          <w:sz w:val="20"/>
          <w:szCs w:val="20"/>
        </w:rPr>
      </w:pPr>
      <w:r w:rsidRPr="002106D5">
        <w:rPr>
          <w:rFonts w:ascii="Arial" w:hAnsi="Arial" w:cs="Arial"/>
          <w:b/>
          <w:iCs/>
          <w:sz w:val="20"/>
          <w:szCs w:val="20"/>
        </w:rPr>
        <w:t>SEZNAM REFERENC</w:t>
      </w:r>
      <w:r w:rsidR="00440F30">
        <w:rPr>
          <w:rFonts w:ascii="Arial" w:hAnsi="Arial" w:cs="Arial"/>
          <w:b/>
          <w:iCs/>
          <w:sz w:val="20"/>
          <w:szCs w:val="20"/>
        </w:rPr>
        <w:t xml:space="preserve"> </w:t>
      </w:r>
    </w:p>
    <w:p w14:paraId="462F72CF" w14:textId="77777777" w:rsidR="002A1ABC" w:rsidRDefault="002A1ABC" w:rsidP="002A1ABC">
      <w:pPr>
        <w:autoSpaceDE w:val="0"/>
        <w:autoSpaceDN w:val="0"/>
        <w:adjustRightInd w:val="0"/>
        <w:jc w:val="center"/>
        <w:rPr>
          <w:rFonts w:ascii="Arial" w:hAnsi="Arial" w:cs="Arial"/>
          <w:b/>
          <w:iCs/>
          <w:sz w:val="20"/>
          <w:szCs w:val="20"/>
        </w:rPr>
      </w:pPr>
    </w:p>
    <w:p w14:paraId="40BE924E" w14:textId="2B97D53E" w:rsidR="009C1EC9" w:rsidRPr="005D2798" w:rsidRDefault="009C1EC9" w:rsidP="002106D5">
      <w:pPr>
        <w:spacing w:before="120"/>
        <w:jc w:val="both"/>
        <w:rPr>
          <w:rFonts w:ascii="Arial" w:hAnsi="Arial" w:cs="Arial"/>
          <w:sz w:val="20"/>
          <w:szCs w:val="20"/>
        </w:rPr>
      </w:pPr>
      <w:r w:rsidRPr="00CF73D0">
        <w:rPr>
          <w:rFonts w:ascii="Arial" w:hAnsi="Arial" w:cs="Arial"/>
          <w:sz w:val="20"/>
          <w:szCs w:val="20"/>
        </w:rPr>
        <w:t xml:space="preserve">Ponudnik </w:t>
      </w:r>
      <w:r w:rsidR="00DA090B">
        <w:rPr>
          <w:rFonts w:ascii="Arial" w:hAnsi="Arial" w:cs="Arial"/>
          <w:sz w:val="20"/>
          <w:szCs w:val="20"/>
        </w:rPr>
        <w:t>za javno naročilo :</w:t>
      </w:r>
      <w:r w:rsidR="00DA090B" w:rsidRPr="00DA090B">
        <w:rPr>
          <w:rFonts w:ascii="Arial" w:hAnsi="Arial" w:cs="Arial"/>
          <w:bCs/>
          <w:iCs/>
          <w:sz w:val="20"/>
          <w:szCs w:val="20"/>
        </w:rPr>
        <w:t xml:space="preserve">Vzpostavitev platforme GPS sledenja voznega parka SŽ-Potniški promet </w:t>
      </w:r>
      <w:r w:rsidR="00DA090B" w:rsidRPr="005D2798">
        <w:rPr>
          <w:rFonts w:ascii="Arial" w:hAnsi="Arial" w:cs="Arial"/>
          <w:bCs/>
          <w:iCs/>
          <w:sz w:val="20"/>
          <w:szCs w:val="20"/>
        </w:rPr>
        <w:t>ter integracija z internimi sistemi Slovenskih železnic - Sledenja železniških vozil z GPS napravami v realnem času</w:t>
      </w:r>
      <w:r w:rsidR="00DA090B" w:rsidRPr="005D2798">
        <w:rPr>
          <w:rFonts w:ascii="Arial" w:hAnsi="Arial" w:cs="Arial"/>
          <w:sz w:val="20"/>
          <w:szCs w:val="20"/>
        </w:rPr>
        <w:t xml:space="preserve"> </w:t>
      </w:r>
      <w:r w:rsidR="00BA22CF" w:rsidRPr="005D2798">
        <w:rPr>
          <w:rFonts w:ascii="Arial" w:hAnsi="Arial" w:cs="Arial"/>
          <w:sz w:val="20"/>
          <w:szCs w:val="20"/>
        </w:rPr>
        <w:t xml:space="preserve">in vzdrževanje za obdobje 24 mesecev </w:t>
      </w:r>
      <w:r w:rsidRPr="005D2798">
        <w:rPr>
          <w:rFonts w:ascii="Arial" w:hAnsi="Arial" w:cs="Arial"/>
          <w:sz w:val="20"/>
          <w:szCs w:val="20"/>
        </w:rPr>
        <w:t>mora podati reference:</w:t>
      </w:r>
    </w:p>
    <w:p w14:paraId="64B83CA4" w14:textId="77777777" w:rsidR="00D71A88" w:rsidRPr="005D2798" w:rsidRDefault="00D71A88" w:rsidP="007D54AF">
      <w:pPr>
        <w:ind w:left="851" w:hanging="851"/>
        <w:jc w:val="both"/>
        <w:rPr>
          <w:rFonts w:ascii="Arial" w:hAnsi="Arial" w:cs="Arial"/>
          <w:sz w:val="16"/>
          <w:szCs w:val="16"/>
        </w:rPr>
      </w:pPr>
    </w:p>
    <w:p w14:paraId="2DD73CF6" w14:textId="1B331891" w:rsidR="0048711E" w:rsidRPr="005D2798" w:rsidRDefault="007739E7" w:rsidP="0048711E">
      <w:pPr>
        <w:spacing w:before="120"/>
        <w:jc w:val="both"/>
        <w:rPr>
          <w:rFonts w:ascii="Arial" w:hAnsi="Arial" w:cs="Arial"/>
          <w:sz w:val="20"/>
        </w:rPr>
      </w:pPr>
      <w:r w:rsidRPr="005D2798">
        <w:rPr>
          <w:rFonts w:ascii="Arial" w:hAnsi="Arial" w:cs="Arial"/>
          <w:sz w:val="20"/>
        </w:rPr>
        <w:t xml:space="preserve">Ponudnik mora </w:t>
      </w:r>
      <w:r w:rsidR="0048711E" w:rsidRPr="005D2798">
        <w:rPr>
          <w:rFonts w:ascii="Arial" w:hAnsi="Arial" w:cs="Arial"/>
          <w:sz w:val="20"/>
        </w:rPr>
        <w:t xml:space="preserve">izpolniti zadevni obrazec kot dokaz, da izpolnjuje referenčne pogoje, določene v točki </w:t>
      </w:r>
      <w:r w:rsidR="00DA090B" w:rsidRPr="005D2798">
        <w:rPr>
          <w:rFonts w:ascii="Arial" w:hAnsi="Arial" w:cs="Arial"/>
          <w:sz w:val="20"/>
        </w:rPr>
        <w:t>G</w:t>
      </w:r>
      <w:r w:rsidR="0048711E" w:rsidRPr="005D2798">
        <w:rPr>
          <w:rFonts w:ascii="Arial" w:hAnsi="Arial" w:cs="Arial"/>
          <w:sz w:val="20"/>
        </w:rPr>
        <w:t xml:space="preserve"> poglavja 5.1.2 razpisne dokumentacije</w:t>
      </w:r>
    </w:p>
    <w:p w14:paraId="3C03D580" w14:textId="00BC246F" w:rsidR="007739E7" w:rsidRPr="005D2798" w:rsidRDefault="0048711E" w:rsidP="00DA090B">
      <w:pPr>
        <w:spacing w:before="120"/>
        <w:jc w:val="both"/>
        <w:rPr>
          <w:rFonts w:ascii="Arial" w:hAnsi="Arial" w:cs="Arial"/>
          <w:sz w:val="20"/>
        </w:rPr>
      </w:pPr>
      <w:r w:rsidRPr="005D2798">
        <w:rPr>
          <w:rFonts w:ascii="Arial" w:hAnsi="Arial" w:cs="Arial"/>
          <w:sz w:val="20"/>
        </w:rPr>
        <w:t xml:space="preserve">Ponudnik mora </w:t>
      </w:r>
      <w:r w:rsidR="007739E7" w:rsidRPr="005D2798">
        <w:rPr>
          <w:rFonts w:ascii="Arial" w:hAnsi="Arial" w:cs="Arial"/>
          <w:sz w:val="20"/>
        </w:rPr>
        <w:t xml:space="preserve">predložiti dokazila: </w:t>
      </w:r>
    </w:p>
    <w:p w14:paraId="7A2263CB" w14:textId="77777777" w:rsidR="007739E7" w:rsidRPr="005D2798" w:rsidRDefault="007739E7" w:rsidP="007739E7">
      <w:pPr>
        <w:spacing w:before="120"/>
        <w:ind w:left="852" w:hanging="852"/>
        <w:jc w:val="both"/>
        <w:rPr>
          <w:rFonts w:ascii="Arial" w:hAnsi="Arial" w:cs="Arial"/>
          <w:sz w:val="16"/>
          <w:szCs w:val="16"/>
        </w:rPr>
      </w:pPr>
    </w:p>
    <w:p w14:paraId="2382F53F" w14:textId="77777777" w:rsidR="00295D4E" w:rsidRPr="005D2798" w:rsidRDefault="00295D4E" w:rsidP="00295D4E">
      <w:pPr>
        <w:numPr>
          <w:ilvl w:val="0"/>
          <w:numId w:val="18"/>
        </w:numPr>
        <w:spacing w:after="200" w:line="288" w:lineRule="auto"/>
        <w:ind w:left="1485" w:hanging="284"/>
        <w:jc w:val="both"/>
        <w:rPr>
          <w:rFonts w:ascii="Arial" w:hAnsi="Arial" w:cs="Arial"/>
          <w:sz w:val="20"/>
          <w:szCs w:val="20"/>
        </w:rPr>
      </w:pPr>
      <w:r w:rsidRPr="005D2798">
        <w:rPr>
          <w:rFonts w:ascii="Arial" w:hAnsi="Arial" w:cs="Arial"/>
          <w:sz w:val="20"/>
        </w:rPr>
        <w:t>da je v zadnjih 5 (petih) letih pred rokom določenim za predložitev ponudb sodeloval pri implementaciji za</w:t>
      </w:r>
      <w:r w:rsidRPr="005D2798">
        <w:rPr>
          <w:rFonts w:ascii="Arial" w:hAnsi="Arial" w:cs="Arial"/>
          <w:sz w:val="20"/>
          <w:szCs w:val="20"/>
        </w:rPr>
        <w:t xml:space="preserve"> vsaj 1 (en) projekt razvoja in testiranja tehničnih IT rešitev v realnem železniškem okolju in</w:t>
      </w:r>
    </w:p>
    <w:p w14:paraId="235C1579" w14:textId="400DD12C" w:rsidR="00710568" w:rsidRPr="005D2798" w:rsidRDefault="00710568">
      <w:pPr>
        <w:numPr>
          <w:ilvl w:val="0"/>
          <w:numId w:val="18"/>
        </w:numPr>
        <w:spacing w:after="200" w:line="288" w:lineRule="auto"/>
        <w:ind w:left="1485" w:hanging="284"/>
        <w:jc w:val="both"/>
        <w:rPr>
          <w:rFonts w:ascii="Arial" w:hAnsi="Arial" w:cs="Arial"/>
          <w:sz w:val="20"/>
          <w:szCs w:val="20"/>
        </w:rPr>
      </w:pPr>
      <w:r w:rsidRPr="005D2798">
        <w:rPr>
          <w:rFonts w:ascii="Arial" w:hAnsi="Arial" w:cs="Arial"/>
          <w:sz w:val="20"/>
          <w:szCs w:val="20"/>
        </w:rPr>
        <w:t xml:space="preserve">da je </w:t>
      </w:r>
      <w:r w:rsidRPr="005D2798">
        <w:rPr>
          <w:rFonts w:ascii="Arial" w:hAnsi="Arial" w:cs="Arial"/>
          <w:sz w:val="20"/>
        </w:rPr>
        <w:t>v zadnjih 5 (petih) letih</w:t>
      </w:r>
      <w:r w:rsidRPr="005D2798">
        <w:rPr>
          <w:rFonts w:ascii="Arial" w:hAnsi="Arial" w:cs="Arial"/>
          <w:sz w:val="20"/>
          <w:szCs w:val="20"/>
        </w:rPr>
        <w:t xml:space="preserve"> razvil ali sodeloval pri razvoju vsaj 1 (ene) spletne platforme za sledenje voznih sredstev na osnovi tehnologije GPS, ki je v aktivni operativni uporabi.</w:t>
      </w:r>
    </w:p>
    <w:p w14:paraId="69FBE192" w14:textId="77777777" w:rsidR="007739E7" w:rsidRPr="00A62DE5" w:rsidRDefault="007739E7">
      <w:pPr>
        <w:pStyle w:val="Odstavekseznama"/>
        <w:numPr>
          <w:ilvl w:val="0"/>
          <w:numId w:val="17"/>
        </w:numPr>
        <w:spacing w:before="120" w:line="23" w:lineRule="atLeast"/>
        <w:contextualSpacing/>
        <w:jc w:val="both"/>
        <w:rPr>
          <w:rFonts w:ascii="Arial" w:hAnsi="Arial" w:cs="Arial"/>
          <w:sz w:val="20"/>
        </w:rPr>
      </w:pPr>
      <w:r w:rsidRPr="00A62DE5">
        <w:rPr>
          <w:rFonts w:ascii="Arial" w:hAnsi="Arial" w:cs="Arial"/>
          <w:sz w:val="20"/>
        </w:rPr>
        <w:t>PONUDNIKA</w:t>
      </w:r>
    </w:p>
    <w:p w14:paraId="7F099FBD" w14:textId="53EE73A9" w:rsidR="007739E7" w:rsidRPr="00A62DE5" w:rsidRDefault="007739E7">
      <w:pPr>
        <w:pStyle w:val="Odstavekseznama"/>
        <w:numPr>
          <w:ilvl w:val="0"/>
          <w:numId w:val="17"/>
        </w:numPr>
        <w:spacing w:before="120" w:line="23" w:lineRule="atLeast"/>
        <w:contextualSpacing/>
        <w:jc w:val="both"/>
        <w:rPr>
          <w:rFonts w:ascii="Arial" w:hAnsi="Arial" w:cs="Arial"/>
          <w:sz w:val="20"/>
        </w:rPr>
      </w:pPr>
      <w:r w:rsidRPr="00A62DE5">
        <w:rPr>
          <w:rFonts w:ascii="Arial" w:hAnsi="Arial" w:cs="Arial"/>
          <w:sz w:val="20"/>
        </w:rPr>
        <w:t>PODIZVAJALCA</w:t>
      </w:r>
    </w:p>
    <w:p w14:paraId="2F41FF9C" w14:textId="77777777" w:rsidR="007739E7" w:rsidRPr="00025825" w:rsidRDefault="007739E7" w:rsidP="007739E7">
      <w:pPr>
        <w:spacing w:before="120" w:line="23" w:lineRule="atLeast"/>
        <w:jc w:val="both"/>
        <w:rPr>
          <w:rFonts w:ascii="Arial" w:hAnsi="Arial" w:cs="Arial"/>
          <w:b/>
          <w:sz w:val="16"/>
          <w:szCs w:val="16"/>
          <w:u w:val="single"/>
        </w:rPr>
      </w:pPr>
      <w:r w:rsidRPr="00025825">
        <w:rPr>
          <w:rFonts w:ascii="Arial" w:hAnsi="Arial" w:cs="Arial"/>
          <w:b/>
          <w:sz w:val="16"/>
          <w:szCs w:val="16"/>
          <w:u w:val="single"/>
        </w:rPr>
        <w:t>(OZNAČITI USTREZNO)</w:t>
      </w:r>
    </w:p>
    <w:p w14:paraId="11F7D785" w14:textId="77777777" w:rsidR="007739E7" w:rsidRPr="00A62DE5" w:rsidRDefault="007739E7" w:rsidP="007739E7">
      <w:pPr>
        <w:spacing w:before="120" w:line="23" w:lineRule="atLeast"/>
        <w:jc w:val="both"/>
        <w:rPr>
          <w:rFonts w:ascii="Arial" w:hAnsi="Arial" w:cs="Arial"/>
          <w:sz w:val="20"/>
          <w:szCs w:val="20"/>
        </w:rPr>
      </w:pPr>
      <w:r w:rsidRPr="00A62DE5">
        <w:rPr>
          <w:rFonts w:ascii="Arial" w:hAnsi="Arial" w:cs="Arial"/>
          <w:sz w:val="20"/>
          <w:szCs w:val="20"/>
        </w:rPr>
        <w:t>Reference je potrebno navesti samo za zaključene</w:t>
      </w:r>
      <w:r>
        <w:rPr>
          <w:rFonts w:ascii="Arial" w:hAnsi="Arial" w:cs="Arial"/>
          <w:sz w:val="20"/>
          <w:szCs w:val="20"/>
        </w:rPr>
        <w:t xml:space="preserve"> posle</w:t>
      </w:r>
      <w:r w:rsidRPr="00A62DE5">
        <w:rPr>
          <w:rFonts w:ascii="Arial" w:hAnsi="Arial" w:cs="Arial"/>
          <w:sz w:val="20"/>
          <w:szCs w:val="20"/>
        </w:rPr>
        <w:t>, po kronološkem vrstnem redu od najnovejše k najstarejši.</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509"/>
        <w:gridCol w:w="2300"/>
        <w:gridCol w:w="1547"/>
      </w:tblGrid>
      <w:tr w:rsidR="007739E7" w:rsidRPr="00A62DE5" w14:paraId="1EDB93AD" w14:textId="77777777" w:rsidTr="00025825">
        <w:trPr>
          <w:trHeight w:val="812"/>
          <w:jc w:val="center"/>
        </w:trPr>
        <w:tc>
          <w:tcPr>
            <w:tcW w:w="690" w:type="dxa"/>
            <w:tcBorders>
              <w:bottom w:val="single" w:sz="4" w:space="0" w:color="auto"/>
            </w:tcBorders>
            <w:shd w:val="clear" w:color="auto" w:fill="C0C0C0"/>
            <w:vAlign w:val="center"/>
          </w:tcPr>
          <w:p w14:paraId="4DB7187A" w14:textId="77777777" w:rsidR="007739E7" w:rsidRPr="00A62DE5" w:rsidRDefault="007739E7" w:rsidP="008104F4">
            <w:pPr>
              <w:keepNext/>
              <w:spacing w:before="240" w:after="60" w:line="23" w:lineRule="atLeast"/>
              <w:jc w:val="center"/>
              <w:rPr>
                <w:rFonts w:ascii="Arial" w:hAnsi="Arial" w:cs="Arial"/>
                <w:b/>
                <w:sz w:val="20"/>
                <w:szCs w:val="20"/>
              </w:rPr>
            </w:pPr>
            <w:r w:rsidRPr="00A62DE5">
              <w:rPr>
                <w:rFonts w:ascii="Arial" w:hAnsi="Arial" w:cs="Arial"/>
                <w:b/>
                <w:sz w:val="20"/>
                <w:szCs w:val="20"/>
              </w:rPr>
              <w:t>Zap. št.</w:t>
            </w:r>
          </w:p>
        </w:tc>
        <w:tc>
          <w:tcPr>
            <w:tcW w:w="2724" w:type="dxa"/>
            <w:tcBorders>
              <w:bottom w:val="single" w:sz="4" w:space="0" w:color="auto"/>
            </w:tcBorders>
            <w:shd w:val="clear" w:color="auto" w:fill="C0C0C0"/>
            <w:vAlign w:val="center"/>
          </w:tcPr>
          <w:p w14:paraId="0432D704" w14:textId="3ECD25B9" w:rsidR="007739E7" w:rsidRPr="00A62DE5" w:rsidRDefault="00DA090B" w:rsidP="008104F4">
            <w:pPr>
              <w:keepNext/>
              <w:spacing w:before="240" w:after="60" w:line="23" w:lineRule="atLeast"/>
              <w:jc w:val="center"/>
              <w:rPr>
                <w:rFonts w:ascii="Arial" w:hAnsi="Arial" w:cs="Arial"/>
                <w:b/>
                <w:sz w:val="20"/>
                <w:szCs w:val="20"/>
              </w:rPr>
            </w:pPr>
            <w:r>
              <w:rPr>
                <w:rFonts w:ascii="Arial" w:hAnsi="Arial" w:cs="Arial"/>
                <w:b/>
                <w:sz w:val="20"/>
                <w:szCs w:val="20"/>
              </w:rPr>
              <w:t>Referenčni posel</w:t>
            </w:r>
          </w:p>
        </w:tc>
        <w:tc>
          <w:tcPr>
            <w:tcW w:w="2509" w:type="dxa"/>
            <w:tcBorders>
              <w:bottom w:val="single" w:sz="4" w:space="0" w:color="auto"/>
            </w:tcBorders>
            <w:shd w:val="clear" w:color="auto" w:fill="C0C0C0"/>
          </w:tcPr>
          <w:p w14:paraId="2D6F6E00" w14:textId="77777777" w:rsidR="007739E7" w:rsidRPr="00A62DE5" w:rsidRDefault="007739E7" w:rsidP="008104F4">
            <w:pPr>
              <w:keepNext/>
              <w:spacing w:before="240" w:after="60" w:line="23" w:lineRule="atLeast"/>
              <w:jc w:val="center"/>
              <w:rPr>
                <w:rFonts w:ascii="Arial" w:hAnsi="Arial" w:cs="Arial"/>
                <w:b/>
                <w:sz w:val="20"/>
                <w:szCs w:val="20"/>
              </w:rPr>
            </w:pPr>
            <w:r w:rsidRPr="00A62DE5">
              <w:rPr>
                <w:rFonts w:ascii="Arial" w:hAnsi="Arial" w:cs="Arial"/>
                <w:b/>
                <w:sz w:val="20"/>
                <w:szCs w:val="20"/>
              </w:rPr>
              <w:t>Naročnik (naziv in naslov)</w:t>
            </w:r>
          </w:p>
        </w:tc>
        <w:tc>
          <w:tcPr>
            <w:tcW w:w="2300" w:type="dxa"/>
            <w:tcBorders>
              <w:bottom w:val="single" w:sz="4" w:space="0" w:color="auto"/>
            </w:tcBorders>
            <w:shd w:val="clear" w:color="auto" w:fill="C0C0C0"/>
            <w:vAlign w:val="center"/>
          </w:tcPr>
          <w:p w14:paraId="26DBBCA9" w14:textId="30DBBB6B" w:rsidR="007739E7" w:rsidRPr="00A62DE5" w:rsidRDefault="00DA090B" w:rsidP="008104F4">
            <w:pPr>
              <w:keepNext/>
              <w:spacing w:before="240" w:after="60" w:line="23" w:lineRule="atLeast"/>
              <w:jc w:val="center"/>
              <w:rPr>
                <w:rFonts w:ascii="Arial" w:hAnsi="Arial" w:cs="Arial"/>
                <w:b/>
                <w:sz w:val="20"/>
                <w:szCs w:val="20"/>
              </w:rPr>
            </w:pPr>
            <w:r>
              <w:rPr>
                <w:rFonts w:ascii="Arial" w:hAnsi="Arial" w:cs="Arial"/>
                <w:b/>
                <w:sz w:val="20"/>
                <w:szCs w:val="20"/>
              </w:rPr>
              <w:t>Predmet referenčnega posla/številka pogodbe</w:t>
            </w:r>
            <w:r w:rsidR="007739E7" w:rsidRPr="00A62DE5">
              <w:rPr>
                <w:rFonts w:ascii="Arial" w:hAnsi="Arial" w:cs="Arial"/>
                <w:b/>
                <w:sz w:val="20"/>
                <w:szCs w:val="20"/>
              </w:rPr>
              <w:t xml:space="preserve"> </w:t>
            </w:r>
          </w:p>
        </w:tc>
        <w:tc>
          <w:tcPr>
            <w:tcW w:w="1547" w:type="dxa"/>
            <w:tcBorders>
              <w:bottom w:val="single" w:sz="4" w:space="0" w:color="auto"/>
            </w:tcBorders>
            <w:shd w:val="clear" w:color="auto" w:fill="C0C0C0"/>
            <w:vAlign w:val="center"/>
          </w:tcPr>
          <w:p w14:paraId="56E15DE2" w14:textId="77777777" w:rsidR="007739E7" w:rsidRPr="00A62DE5" w:rsidRDefault="007739E7" w:rsidP="008104F4">
            <w:pPr>
              <w:keepNext/>
              <w:spacing w:before="240" w:after="60" w:line="23" w:lineRule="atLeast"/>
              <w:jc w:val="center"/>
              <w:rPr>
                <w:rFonts w:ascii="Arial" w:hAnsi="Arial" w:cs="Arial"/>
                <w:b/>
                <w:sz w:val="20"/>
                <w:szCs w:val="20"/>
              </w:rPr>
            </w:pPr>
            <w:r w:rsidRPr="00A62DE5">
              <w:rPr>
                <w:rFonts w:ascii="Arial" w:hAnsi="Arial" w:cs="Arial"/>
                <w:b/>
                <w:sz w:val="20"/>
                <w:szCs w:val="20"/>
              </w:rPr>
              <w:t>Mesec in leto zaključka projekta</w:t>
            </w:r>
          </w:p>
        </w:tc>
      </w:tr>
      <w:tr w:rsidR="007739E7" w:rsidRPr="009C1EC9" w14:paraId="75CCB8B3" w14:textId="77777777" w:rsidTr="008104F4">
        <w:trPr>
          <w:jc w:val="center"/>
        </w:trPr>
        <w:tc>
          <w:tcPr>
            <w:tcW w:w="690" w:type="dxa"/>
            <w:shd w:val="clear" w:color="auto" w:fill="C0C0C0"/>
          </w:tcPr>
          <w:p w14:paraId="16A1916A" w14:textId="7C475B17" w:rsidR="007739E7" w:rsidRPr="009C1EC9" w:rsidRDefault="007739E7" w:rsidP="008104F4">
            <w:pPr>
              <w:keepNext/>
              <w:spacing w:before="240" w:after="60" w:line="23" w:lineRule="atLeast"/>
              <w:jc w:val="center"/>
              <w:rPr>
                <w:rFonts w:ascii="Arial" w:hAnsi="Arial" w:cs="Arial"/>
                <w:b/>
                <w:sz w:val="20"/>
                <w:szCs w:val="20"/>
              </w:rPr>
            </w:pPr>
            <w:r>
              <w:rPr>
                <w:rFonts w:ascii="Arial" w:hAnsi="Arial" w:cs="Arial"/>
                <w:b/>
                <w:sz w:val="20"/>
                <w:szCs w:val="20"/>
              </w:rPr>
              <w:t>1.</w:t>
            </w:r>
          </w:p>
        </w:tc>
        <w:tc>
          <w:tcPr>
            <w:tcW w:w="2724" w:type="dxa"/>
          </w:tcPr>
          <w:p w14:paraId="4F544D9F" w14:textId="77777777" w:rsidR="007739E7" w:rsidRPr="009C1EC9" w:rsidRDefault="007739E7" w:rsidP="008104F4">
            <w:pPr>
              <w:keepNext/>
              <w:spacing w:before="240" w:after="60" w:line="23" w:lineRule="atLeast"/>
              <w:rPr>
                <w:rFonts w:ascii="Arial" w:hAnsi="Arial" w:cs="Arial"/>
                <w:b/>
                <w:sz w:val="20"/>
                <w:szCs w:val="20"/>
              </w:rPr>
            </w:pPr>
          </w:p>
        </w:tc>
        <w:tc>
          <w:tcPr>
            <w:tcW w:w="2509" w:type="dxa"/>
          </w:tcPr>
          <w:p w14:paraId="7032BCDA" w14:textId="77777777" w:rsidR="007739E7" w:rsidRPr="009C1EC9" w:rsidRDefault="007739E7" w:rsidP="008104F4">
            <w:pPr>
              <w:keepNext/>
              <w:spacing w:before="240" w:after="60" w:line="23" w:lineRule="atLeast"/>
              <w:jc w:val="both"/>
              <w:rPr>
                <w:rFonts w:ascii="Arial" w:hAnsi="Arial" w:cs="Arial"/>
                <w:b/>
                <w:sz w:val="20"/>
                <w:szCs w:val="20"/>
              </w:rPr>
            </w:pPr>
          </w:p>
        </w:tc>
        <w:tc>
          <w:tcPr>
            <w:tcW w:w="2300" w:type="dxa"/>
          </w:tcPr>
          <w:p w14:paraId="6583ED35" w14:textId="77777777" w:rsidR="007739E7" w:rsidRPr="009C1EC9" w:rsidRDefault="007739E7" w:rsidP="008104F4">
            <w:pPr>
              <w:keepNext/>
              <w:spacing w:before="240" w:after="60" w:line="23" w:lineRule="atLeast"/>
              <w:jc w:val="both"/>
              <w:rPr>
                <w:rFonts w:ascii="Arial" w:hAnsi="Arial" w:cs="Arial"/>
                <w:b/>
                <w:sz w:val="20"/>
                <w:szCs w:val="20"/>
              </w:rPr>
            </w:pPr>
          </w:p>
        </w:tc>
        <w:tc>
          <w:tcPr>
            <w:tcW w:w="1547" w:type="dxa"/>
          </w:tcPr>
          <w:p w14:paraId="112FE765" w14:textId="77777777" w:rsidR="007739E7" w:rsidRPr="009C1EC9" w:rsidRDefault="007739E7" w:rsidP="008104F4">
            <w:pPr>
              <w:keepNext/>
              <w:spacing w:before="240" w:after="60" w:line="23" w:lineRule="atLeast"/>
              <w:jc w:val="both"/>
              <w:rPr>
                <w:rFonts w:ascii="Arial" w:hAnsi="Arial" w:cs="Arial"/>
                <w:b/>
                <w:sz w:val="20"/>
                <w:szCs w:val="20"/>
              </w:rPr>
            </w:pPr>
          </w:p>
        </w:tc>
      </w:tr>
      <w:tr w:rsidR="007739E7" w:rsidRPr="009C1EC9" w14:paraId="151A16ED" w14:textId="77777777" w:rsidTr="008104F4">
        <w:trPr>
          <w:jc w:val="center"/>
        </w:trPr>
        <w:tc>
          <w:tcPr>
            <w:tcW w:w="690" w:type="dxa"/>
            <w:shd w:val="clear" w:color="auto" w:fill="C0C0C0"/>
          </w:tcPr>
          <w:p w14:paraId="48C2ABF7" w14:textId="587E8A8C" w:rsidR="007739E7" w:rsidRPr="009C1EC9" w:rsidRDefault="007739E7" w:rsidP="008104F4">
            <w:pPr>
              <w:keepNext/>
              <w:spacing w:before="240" w:after="60" w:line="23" w:lineRule="atLeast"/>
              <w:jc w:val="center"/>
              <w:rPr>
                <w:rFonts w:ascii="Arial" w:hAnsi="Arial" w:cs="Arial"/>
                <w:b/>
                <w:sz w:val="20"/>
                <w:szCs w:val="20"/>
              </w:rPr>
            </w:pPr>
            <w:r>
              <w:rPr>
                <w:rFonts w:ascii="Arial" w:hAnsi="Arial" w:cs="Arial"/>
                <w:b/>
                <w:sz w:val="20"/>
                <w:szCs w:val="20"/>
              </w:rPr>
              <w:t>2.</w:t>
            </w:r>
          </w:p>
        </w:tc>
        <w:tc>
          <w:tcPr>
            <w:tcW w:w="2724" w:type="dxa"/>
          </w:tcPr>
          <w:p w14:paraId="6F4BECFB" w14:textId="77777777" w:rsidR="007739E7" w:rsidRPr="009C1EC9" w:rsidRDefault="007739E7" w:rsidP="008104F4">
            <w:pPr>
              <w:keepNext/>
              <w:spacing w:before="240" w:after="60" w:line="23" w:lineRule="atLeast"/>
              <w:jc w:val="both"/>
              <w:rPr>
                <w:rFonts w:ascii="Arial" w:hAnsi="Arial" w:cs="Arial"/>
                <w:b/>
                <w:sz w:val="20"/>
                <w:szCs w:val="20"/>
              </w:rPr>
            </w:pPr>
          </w:p>
        </w:tc>
        <w:tc>
          <w:tcPr>
            <w:tcW w:w="2509" w:type="dxa"/>
          </w:tcPr>
          <w:p w14:paraId="4ECF599C" w14:textId="77777777" w:rsidR="007739E7" w:rsidRPr="009C1EC9" w:rsidRDefault="007739E7" w:rsidP="008104F4">
            <w:pPr>
              <w:keepNext/>
              <w:spacing w:before="240" w:after="60" w:line="23" w:lineRule="atLeast"/>
              <w:jc w:val="both"/>
              <w:rPr>
                <w:rFonts w:ascii="Arial" w:hAnsi="Arial" w:cs="Arial"/>
                <w:b/>
                <w:sz w:val="20"/>
                <w:szCs w:val="20"/>
              </w:rPr>
            </w:pPr>
          </w:p>
        </w:tc>
        <w:tc>
          <w:tcPr>
            <w:tcW w:w="2300" w:type="dxa"/>
          </w:tcPr>
          <w:p w14:paraId="03AD9C67" w14:textId="77777777" w:rsidR="007739E7" w:rsidRPr="009C1EC9" w:rsidRDefault="007739E7" w:rsidP="008104F4">
            <w:pPr>
              <w:keepNext/>
              <w:spacing w:before="240" w:after="60" w:line="23" w:lineRule="atLeast"/>
              <w:jc w:val="both"/>
              <w:rPr>
                <w:rFonts w:ascii="Arial" w:hAnsi="Arial" w:cs="Arial"/>
                <w:b/>
                <w:sz w:val="20"/>
                <w:szCs w:val="20"/>
              </w:rPr>
            </w:pPr>
          </w:p>
        </w:tc>
        <w:tc>
          <w:tcPr>
            <w:tcW w:w="1547" w:type="dxa"/>
          </w:tcPr>
          <w:p w14:paraId="3655D005" w14:textId="77777777" w:rsidR="007739E7" w:rsidRPr="009C1EC9" w:rsidRDefault="007739E7" w:rsidP="008104F4">
            <w:pPr>
              <w:keepNext/>
              <w:spacing w:before="240" w:after="60" w:line="23" w:lineRule="atLeast"/>
              <w:jc w:val="both"/>
              <w:rPr>
                <w:rFonts w:ascii="Arial" w:hAnsi="Arial" w:cs="Arial"/>
                <w:b/>
                <w:sz w:val="20"/>
                <w:szCs w:val="20"/>
              </w:rPr>
            </w:pPr>
          </w:p>
        </w:tc>
      </w:tr>
      <w:tr w:rsidR="007739E7" w:rsidRPr="009C1EC9" w14:paraId="57708E9A" w14:textId="77777777" w:rsidTr="008104F4">
        <w:trPr>
          <w:jc w:val="center"/>
        </w:trPr>
        <w:tc>
          <w:tcPr>
            <w:tcW w:w="690" w:type="dxa"/>
            <w:shd w:val="clear" w:color="auto" w:fill="C0C0C0"/>
          </w:tcPr>
          <w:p w14:paraId="714C9996" w14:textId="09960D2E" w:rsidR="007739E7" w:rsidRDefault="007739E7" w:rsidP="008104F4">
            <w:pPr>
              <w:keepNext/>
              <w:spacing w:before="240" w:after="60" w:line="23" w:lineRule="atLeast"/>
              <w:jc w:val="center"/>
              <w:rPr>
                <w:rFonts w:ascii="Arial" w:hAnsi="Arial" w:cs="Arial"/>
                <w:b/>
                <w:sz w:val="20"/>
                <w:szCs w:val="20"/>
              </w:rPr>
            </w:pPr>
            <w:r>
              <w:rPr>
                <w:rFonts w:ascii="Arial" w:hAnsi="Arial" w:cs="Arial"/>
                <w:b/>
                <w:sz w:val="20"/>
                <w:szCs w:val="20"/>
              </w:rPr>
              <w:t>3.</w:t>
            </w:r>
          </w:p>
        </w:tc>
        <w:tc>
          <w:tcPr>
            <w:tcW w:w="2724" w:type="dxa"/>
          </w:tcPr>
          <w:p w14:paraId="22AD1637" w14:textId="77777777" w:rsidR="007739E7" w:rsidRPr="009C1EC9" w:rsidRDefault="007739E7" w:rsidP="008104F4">
            <w:pPr>
              <w:keepNext/>
              <w:spacing w:before="240" w:after="60" w:line="23" w:lineRule="atLeast"/>
              <w:jc w:val="both"/>
              <w:rPr>
                <w:rFonts w:ascii="Arial" w:hAnsi="Arial" w:cs="Arial"/>
                <w:b/>
                <w:sz w:val="20"/>
                <w:szCs w:val="20"/>
              </w:rPr>
            </w:pPr>
          </w:p>
        </w:tc>
        <w:tc>
          <w:tcPr>
            <w:tcW w:w="2509" w:type="dxa"/>
          </w:tcPr>
          <w:p w14:paraId="653A063C" w14:textId="77777777" w:rsidR="007739E7" w:rsidRPr="009C1EC9" w:rsidRDefault="007739E7" w:rsidP="008104F4">
            <w:pPr>
              <w:keepNext/>
              <w:spacing w:before="240" w:after="60" w:line="23" w:lineRule="atLeast"/>
              <w:jc w:val="both"/>
              <w:rPr>
                <w:rFonts w:ascii="Arial" w:hAnsi="Arial" w:cs="Arial"/>
                <w:b/>
                <w:sz w:val="20"/>
                <w:szCs w:val="20"/>
              </w:rPr>
            </w:pPr>
          </w:p>
        </w:tc>
        <w:tc>
          <w:tcPr>
            <w:tcW w:w="2300" w:type="dxa"/>
          </w:tcPr>
          <w:p w14:paraId="7E0E05DB" w14:textId="77777777" w:rsidR="007739E7" w:rsidRPr="009C1EC9" w:rsidRDefault="007739E7" w:rsidP="008104F4">
            <w:pPr>
              <w:keepNext/>
              <w:spacing w:before="240" w:after="60" w:line="23" w:lineRule="atLeast"/>
              <w:jc w:val="both"/>
              <w:rPr>
                <w:rFonts w:ascii="Arial" w:hAnsi="Arial" w:cs="Arial"/>
                <w:b/>
                <w:sz w:val="20"/>
                <w:szCs w:val="20"/>
              </w:rPr>
            </w:pPr>
          </w:p>
        </w:tc>
        <w:tc>
          <w:tcPr>
            <w:tcW w:w="1547" w:type="dxa"/>
          </w:tcPr>
          <w:p w14:paraId="7B03AF7F" w14:textId="77777777" w:rsidR="007739E7" w:rsidRPr="009C1EC9" w:rsidRDefault="007739E7" w:rsidP="008104F4">
            <w:pPr>
              <w:keepNext/>
              <w:spacing w:before="240" w:after="60" w:line="23" w:lineRule="atLeast"/>
              <w:jc w:val="both"/>
              <w:rPr>
                <w:rFonts w:ascii="Arial" w:hAnsi="Arial" w:cs="Arial"/>
                <w:b/>
                <w:sz w:val="20"/>
                <w:szCs w:val="20"/>
              </w:rPr>
            </w:pPr>
          </w:p>
        </w:tc>
      </w:tr>
      <w:tr w:rsidR="007739E7" w:rsidRPr="009C1EC9" w14:paraId="64DCA7AD" w14:textId="77777777" w:rsidTr="008104F4">
        <w:trPr>
          <w:jc w:val="center"/>
        </w:trPr>
        <w:tc>
          <w:tcPr>
            <w:tcW w:w="690" w:type="dxa"/>
            <w:shd w:val="clear" w:color="auto" w:fill="C0C0C0"/>
          </w:tcPr>
          <w:p w14:paraId="72162559" w14:textId="5C845BE6" w:rsidR="007739E7" w:rsidRDefault="007739E7" w:rsidP="008104F4">
            <w:pPr>
              <w:keepNext/>
              <w:spacing w:before="240" w:after="60" w:line="23" w:lineRule="atLeast"/>
              <w:jc w:val="center"/>
              <w:rPr>
                <w:rFonts w:ascii="Arial" w:hAnsi="Arial" w:cs="Arial"/>
                <w:b/>
                <w:sz w:val="20"/>
                <w:szCs w:val="20"/>
              </w:rPr>
            </w:pPr>
            <w:r>
              <w:rPr>
                <w:rFonts w:ascii="Arial" w:hAnsi="Arial" w:cs="Arial"/>
                <w:b/>
                <w:sz w:val="20"/>
                <w:szCs w:val="20"/>
              </w:rPr>
              <w:t>4.</w:t>
            </w:r>
          </w:p>
        </w:tc>
        <w:tc>
          <w:tcPr>
            <w:tcW w:w="2724" w:type="dxa"/>
          </w:tcPr>
          <w:p w14:paraId="56A3C642" w14:textId="77777777" w:rsidR="007739E7" w:rsidRPr="009C1EC9" w:rsidRDefault="007739E7" w:rsidP="008104F4">
            <w:pPr>
              <w:keepNext/>
              <w:spacing w:before="240" w:after="60" w:line="23" w:lineRule="atLeast"/>
              <w:jc w:val="both"/>
              <w:rPr>
                <w:rFonts w:ascii="Arial" w:hAnsi="Arial" w:cs="Arial"/>
                <w:b/>
                <w:sz w:val="20"/>
                <w:szCs w:val="20"/>
              </w:rPr>
            </w:pPr>
          </w:p>
        </w:tc>
        <w:tc>
          <w:tcPr>
            <w:tcW w:w="2509" w:type="dxa"/>
          </w:tcPr>
          <w:p w14:paraId="63F9C6CA" w14:textId="77777777" w:rsidR="007739E7" w:rsidRPr="009C1EC9" w:rsidRDefault="007739E7" w:rsidP="008104F4">
            <w:pPr>
              <w:keepNext/>
              <w:spacing w:before="240" w:after="60" w:line="23" w:lineRule="atLeast"/>
              <w:jc w:val="both"/>
              <w:rPr>
                <w:rFonts w:ascii="Arial" w:hAnsi="Arial" w:cs="Arial"/>
                <w:b/>
                <w:sz w:val="20"/>
                <w:szCs w:val="20"/>
              </w:rPr>
            </w:pPr>
          </w:p>
        </w:tc>
        <w:tc>
          <w:tcPr>
            <w:tcW w:w="2300" w:type="dxa"/>
          </w:tcPr>
          <w:p w14:paraId="004C140B" w14:textId="77777777" w:rsidR="007739E7" w:rsidRPr="009C1EC9" w:rsidRDefault="007739E7" w:rsidP="008104F4">
            <w:pPr>
              <w:keepNext/>
              <w:spacing w:before="240" w:after="60" w:line="23" w:lineRule="atLeast"/>
              <w:jc w:val="both"/>
              <w:rPr>
                <w:rFonts w:ascii="Arial" w:hAnsi="Arial" w:cs="Arial"/>
                <w:b/>
                <w:sz w:val="20"/>
                <w:szCs w:val="20"/>
              </w:rPr>
            </w:pPr>
          </w:p>
        </w:tc>
        <w:tc>
          <w:tcPr>
            <w:tcW w:w="1547" w:type="dxa"/>
          </w:tcPr>
          <w:p w14:paraId="01A9A99D" w14:textId="77777777" w:rsidR="007739E7" w:rsidRPr="009C1EC9" w:rsidRDefault="007739E7" w:rsidP="008104F4">
            <w:pPr>
              <w:keepNext/>
              <w:spacing w:before="240" w:after="60" w:line="23" w:lineRule="atLeast"/>
              <w:jc w:val="both"/>
              <w:rPr>
                <w:rFonts w:ascii="Arial" w:hAnsi="Arial" w:cs="Arial"/>
                <w:b/>
                <w:sz w:val="20"/>
                <w:szCs w:val="20"/>
              </w:rPr>
            </w:pPr>
          </w:p>
        </w:tc>
      </w:tr>
    </w:tbl>
    <w:p w14:paraId="24EE4409" w14:textId="77777777" w:rsidR="007739E7" w:rsidRPr="009C1EC9" w:rsidRDefault="007739E7" w:rsidP="007739E7">
      <w:pPr>
        <w:spacing w:line="23" w:lineRule="atLeast"/>
        <w:ind w:firstLine="284"/>
        <w:rPr>
          <w:rFonts w:ascii="Arial" w:hAnsi="Arial" w:cs="Arial"/>
          <w:sz w:val="20"/>
          <w:szCs w:val="20"/>
        </w:rPr>
      </w:pPr>
    </w:p>
    <w:p w14:paraId="36CA87A2" w14:textId="77777777" w:rsidR="007739E7" w:rsidRPr="00A62DE5" w:rsidRDefault="007739E7" w:rsidP="007739E7">
      <w:pPr>
        <w:jc w:val="both"/>
        <w:rPr>
          <w:rFonts w:ascii="Arial" w:hAnsi="Arial" w:cs="Arial"/>
          <w:sz w:val="20"/>
          <w:szCs w:val="20"/>
        </w:rPr>
      </w:pPr>
      <w:r w:rsidRPr="00A62DE5">
        <w:rPr>
          <w:rFonts w:ascii="Arial" w:hAnsi="Arial" w:cs="Arial"/>
          <w:sz w:val="20"/>
          <w:szCs w:val="20"/>
        </w:rPr>
        <w:t>Ponudnik lahko navede tudi več referenčnih</w:t>
      </w:r>
      <w:r w:rsidRPr="00A62DE5">
        <w:rPr>
          <w:rFonts w:ascii="Arial" w:hAnsi="Arial" w:cs="Arial"/>
          <w:strike/>
          <w:sz w:val="20"/>
          <w:szCs w:val="20"/>
        </w:rPr>
        <w:t xml:space="preserve"> </w:t>
      </w:r>
      <w:r w:rsidRPr="00A62DE5">
        <w:rPr>
          <w:rFonts w:ascii="Arial" w:hAnsi="Arial" w:cs="Arial"/>
          <w:sz w:val="20"/>
          <w:szCs w:val="20"/>
        </w:rPr>
        <w:t>poslov, ki ustrezajo zahtevanim pogojem.</w:t>
      </w:r>
    </w:p>
    <w:p w14:paraId="1FBE989F" w14:textId="4440EFBE" w:rsidR="00170EC5" w:rsidRPr="007610A3" w:rsidRDefault="00170EC5" w:rsidP="00170EC5">
      <w:pPr>
        <w:spacing w:line="23" w:lineRule="atLeast"/>
        <w:rPr>
          <w:rFonts w:ascii="Arial" w:hAnsi="Arial" w:cs="Arial"/>
          <w:strike/>
          <w:sz w:val="20"/>
          <w:szCs w:val="20"/>
        </w:rPr>
      </w:pPr>
      <w:r w:rsidRPr="007610A3">
        <w:rPr>
          <w:rFonts w:ascii="Arial" w:hAnsi="Arial" w:cs="Arial"/>
          <w:strike/>
          <w:sz w:val="20"/>
          <w:szCs w:val="20"/>
        </w:rPr>
        <w:t xml:space="preserve">  </w:t>
      </w:r>
    </w:p>
    <w:p w14:paraId="72E5836B" w14:textId="77777777" w:rsidR="00170EC5" w:rsidRDefault="00170EC5" w:rsidP="00762F5F">
      <w:pPr>
        <w:spacing w:line="23" w:lineRule="atLeast"/>
        <w:ind w:firstLine="284"/>
        <w:rPr>
          <w:rFonts w:ascii="Arial" w:hAnsi="Arial" w:cs="Arial"/>
          <w:sz w:val="20"/>
          <w:szCs w:val="20"/>
        </w:rPr>
      </w:pPr>
    </w:p>
    <w:p w14:paraId="0E4222E6" w14:textId="0288D4A4" w:rsidR="00762F5F" w:rsidRPr="009C1EC9" w:rsidRDefault="00762F5F" w:rsidP="00762F5F">
      <w:pPr>
        <w:spacing w:line="23" w:lineRule="atLeast"/>
        <w:ind w:firstLine="284"/>
        <w:rPr>
          <w:rFonts w:ascii="Arial" w:hAnsi="Arial" w:cs="Arial"/>
          <w:sz w:val="20"/>
          <w:szCs w:val="20"/>
        </w:rPr>
      </w:pPr>
      <w:r w:rsidRPr="009C1EC9">
        <w:rPr>
          <w:rFonts w:ascii="Arial" w:hAnsi="Arial" w:cs="Arial"/>
          <w:sz w:val="20"/>
          <w:szCs w:val="20"/>
        </w:rPr>
        <w:t>Kraj in datum:</w:t>
      </w:r>
      <w:r w:rsidRPr="009C1EC9">
        <w:rPr>
          <w:rFonts w:ascii="Arial" w:hAnsi="Arial" w:cs="Arial"/>
          <w:sz w:val="20"/>
          <w:szCs w:val="20"/>
        </w:rPr>
        <w:tab/>
      </w:r>
      <w:r w:rsidR="00EA13BA">
        <w:rPr>
          <w:rFonts w:ascii="Arial" w:hAnsi="Arial" w:cs="Arial"/>
          <w:sz w:val="20"/>
          <w:szCs w:val="20"/>
        </w:rPr>
        <w:tab/>
      </w:r>
      <w:r w:rsidR="00EA13BA">
        <w:rPr>
          <w:rFonts w:ascii="Arial" w:hAnsi="Arial" w:cs="Arial"/>
          <w:sz w:val="20"/>
          <w:szCs w:val="20"/>
        </w:rPr>
        <w:tab/>
      </w:r>
      <w:r w:rsidRPr="009C1EC9">
        <w:rPr>
          <w:rFonts w:ascii="Arial" w:hAnsi="Arial" w:cs="Arial"/>
          <w:sz w:val="20"/>
          <w:szCs w:val="20"/>
        </w:rPr>
        <w:t>Žig:</w:t>
      </w:r>
      <w:r w:rsidR="00C61285" w:rsidRPr="00AE78FF">
        <w:rPr>
          <w:rFonts w:ascii="Arial" w:hAnsi="Arial" w:cs="Arial"/>
          <w:color w:val="F79646" w:themeColor="accent6"/>
          <w:sz w:val="20"/>
          <w:szCs w:val="20"/>
        </w:rPr>
        <w:tab/>
      </w:r>
      <w:r w:rsidR="00EA13BA">
        <w:rPr>
          <w:rFonts w:ascii="Arial" w:hAnsi="Arial" w:cs="Arial"/>
          <w:color w:val="F79646" w:themeColor="accent6"/>
          <w:sz w:val="20"/>
          <w:szCs w:val="20"/>
        </w:rPr>
        <w:tab/>
      </w:r>
      <w:r w:rsidR="00EA13BA">
        <w:rPr>
          <w:rFonts w:ascii="Arial" w:hAnsi="Arial" w:cs="Arial"/>
          <w:color w:val="F79646" w:themeColor="accent6"/>
          <w:sz w:val="20"/>
          <w:szCs w:val="20"/>
        </w:rPr>
        <w:tab/>
      </w:r>
      <w:r w:rsidR="00C61285" w:rsidRPr="00AE78FF">
        <w:rPr>
          <w:rFonts w:ascii="Arial" w:hAnsi="Arial" w:cs="Arial"/>
          <w:color w:val="F79646" w:themeColor="accent6"/>
          <w:sz w:val="20"/>
          <w:szCs w:val="20"/>
        </w:rPr>
        <w:tab/>
      </w:r>
      <w:r w:rsidR="00EA13BA" w:rsidRPr="00EA13BA">
        <w:rPr>
          <w:rFonts w:ascii="Arial" w:hAnsi="Arial" w:cs="Arial"/>
          <w:sz w:val="20"/>
          <w:szCs w:val="20"/>
        </w:rPr>
        <w:t>Podpis ponudnika</w:t>
      </w:r>
      <w:r w:rsidRPr="00EA13BA">
        <w:rPr>
          <w:rFonts w:ascii="Arial" w:hAnsi="Arial" w:cs="Arial"/>
          <w:sz w:val="20"/>
          <w:szCs w:val="20"/>
        </w:rPr>
        <w:t>:</w:t>
      </w:r>
    </w:p>
    <w:p w14:paraId="1A417E5D" w14:textId="77777777" w:rsidR="00762F5F" w:rsidRPr="009C1EC9" w:rsidRDefault="00762F5F" w:rsidP="00762F5F">
      <w:pPr>
        <w:spacing w:line="23" w:lineRule="atLeast"/>
        <w:ind w:left="6372"/>
        <w:jc w:val="center"/>
        <w:rPr>
          <w:rFonts w:ascii="Arial" w:hAnsi="Arial" w:cs="Arial"/>
          <w:sz w:val="20"/>
          <w:szCs w:val="20"/>
        </w:rPr>
      </w:pPr>
    </w:p>
    <w:p w14:paraId="29140D73" w14:textId="7773DF58" w:rsidR="005C0A73" w:rsidRDefault="00762F5F" w:rsidP="00762F5F">
      <w:pPr>
        <w:spacing w:line="23" w:lineRule="atLeast"/>
        <w:ind w:firstLine="284"/>
        <w:rPr>
          <w:rFonts w:ascii="Arial" w:hAnsi="Arial" w:cs="Arial"/>
          <w:sz w:val="20"/>
          <w:szCs w:val="20"/>
        </w:rPr>
      </w:pPr>
      <w:r w:rsidRPr="009C1EC9">
        <w:rPr>
          <w:rFonts w:ascii="Arial" w:hAnsi="Arial" w:cs="Arial"/>
          <w:sz w:val="20"/>
          <w:szCs w:val="20"/>
        </w:rPr>
        <w:t>__________</w:t>
      </w:r>
      <w:r w:rsidRPr="009C1EC9">
        <w:rPr>
          <w:rFonts w:ascii="Arial" w:hAnsi="Arial" w:cs="Arial"/>
          <w:sz w:val="20"/>
          <w:szCs w:val="20"/>
        </w:rPr>
        <w:tab/>
      </w:r>
      <w:r w:rsidRPr="009C1EC9">
        <w:rPr>
          <w:rFonts w:ascii="Arial" w:hAnsi="Arial" w:cs="Arial"/>
          <w:sz w:val="20"/>
          <w:szCs w:val="20"/>
        </w:rPr>
        <w:tab/>
      </w:r>
      <w:r w:rsidRPr="009C1EC9">
        <w:rPr>
          <w:rFonts w:ascii="Arial" w:hAnsi="Arial" w:cs="Arial"/>
          <w:sz w:val="20"/>
          <w:szCs w:val="20"/>
        </w:rPr>
        <w:tab/>
      </w:r>
      <w:r w:rsidRPr="009C1EC9">
        <w:rPr>
          <w:rFonts w:ascii="Arial" w:hAnsi="Arial" w:cs="Arial"/>
          <w:sz w:val="20"/>
          <w:szCs w:val="20"/>
        </w:rPr>
        <w:tab/>
      </w:r>
      <w:r w:rsidRPr="009C1EC9">
        <w:rPr>
          <w:rFonts w:ascii="Arial" w:hAnsi="Arial" w:cs="Arial"/>
          <w:sz w:val="20"/>
          <w:szCs w:val="20"/>
        </w:rPr>
        <w:tab/>
      </w:r>
      <w:r w:rsidRPr="009C1EC9">
        <w:rPr>
          <w:rFonts w:ascii="Arial" w:hAnsi="Arial" w:cs="Arial"/>
          <w:sz w:val="20"/>
          <w:szCs w:val="20"/>
        </w:rPr>
        <w:tab/>
      </w:r>
      <w:r w:rsidRPr="009C1EC9">
        <w:rPr>
          <w:rFonts w:ascii="Arial" w:hAnsi="Arial" w:cs="Arial"/>
          <w:sz w:val="20"/>
          <w:szCs w:val="20"/>
        </w:rPr>
        <w:tab/>
      </w:r>
      <w:r w:rsidRPr="009C1EC9">
        <w:rPr>
          <w:rFonts w:ascii="Arial" w:hAnsi="Arial" w:cs="Arial"/>
          <w:sz w:val="20"/>
          <w:szCs w:val="20"/>
        </w:rPr>
        <w:tab/>
      </w:r>
    </w:p>
    <w:p w14:paraId="75836CB3" w14:textId="77777777" w:rsidR="005C0A73" w:rsidRDefault="005C0A73" w:rsidP="00762F5F">
      <w:pPr>
        <w:spacing w:line="23" w:lineRule="atLeast"/>
        <w:ind w:firstLine="284"/>
        <w:rPr>
          <w:rFonts w:ascii="Arial" w:hAnsi="Arial" w:cs="Arial"/>
          <w:sz w:val="20"/>
          <w:szCs w:val="20"/>
        </w:rPr>
      </w:pPr>
    </w:p>
    <w:p w14:paraId="4BEC6A91" w14:textId="28B7F63E" w:rsidR="005C0A73" w:rsidRDefault="005C0A73" w:rsidP="00762F5F">
      <w:pPr>
        <w:spacing w:line="23" w:lineRule="atLeast"/>
        <w:ind w:firstLine="284"/>
        <w:rPr>
          <w:rFonts w:ascii="Arial" w:hAnsi="Arial" w:cs="Arial"/>
          <w:sz w:val="20"/>
          <w:szCs w:val="20"/>
        </w:rPr>
      </w:pPr>
      <w:r>
        <w:rPr>
          <w:rFonts w:ascii="Arial" w:hAnsi="Arial" w:cs="Arial"/>
          <w:sz w:val="20"/>
          <w:szCs w:val="20"/>
        </w:rPr>
        <w:t xml:space="preserve">OPOMBA: </w:t>
      </w:r>
    </w:p>
    <w:p w14:paraId="53990EBE" w14:textId="4895416A" w:rsidR="007739E7" w:rsidRPr="00A62DE5" w:rsidRDefault="005C0A73" w:rsidP="00893C0B">
      <w:pPr>
        <w:spacing w:line="23" w:lineRule="atLeast"/>
        <w:ind w:left="284"/>
        <w:rPr>
          <w:rFonts w:ascii="Arial" w:hAnsi="Arial" w:cs="Arial"/>
          <w:sz w:val="20"/>
          <w:szCs w:val="20"/>
        </w:rPr>
      </w:pPr>
      <w:r w:rsidRPr="00A62DE5">
        <w:rPr>
          <w:rFonts w:ascii="Arial" w:hAnsi="Arial" w:cs="Arial"/>
          <w:sz w:val="20"/>
          <w:szCs w:val="20"/>
        </w:rPr>
        <w:t>Za tem obrazcem se obvezno priloži izpolnjen,</w:t>
      </w:r>
      <w:r w:rsidR="00893C0B" w:rsidRPr="00A62DE5">
        <w:rPr>
          <w:rFonts w:ascii="Arial" w:hAnsi="Arial" w:cs="Arial"/>
          <w:sz w:val="20"/>
          <w:szCs w:val="20"/>
        </w:rPr>
        <w:t xml:space="preserve"> žigosan</w:t>
      </w:r>
      <w:r w:rsidRPr="00A62DE5">
        <w:rPr>
          <w:rFonts w:ascii="Arial" w:hAnsi="Arial" w:cs="Arial"/>
          <w:sz w:val="20"/>
          <w:szCs w:val="20"/>
        </w:rPr>
        <w:t xml:space="preserve"> in podpisan obrazec 4 – Izjava potrdilo reference.</w:t>
      </w:r>
      <w:r w:rsidR="00DA090B">
        <w:rPr>
          <w:rFonts w:ascii="Arial" w:hAnsi="Arial" w:cs="Arial"/>
          <w:sz w:val="20"/>
          <w:szCs w:val="20"/>
        </w:rPr>
        <w:t xml:space="preserve"> </w:t>
      </w:r>
      <w:r w:rsidR="007739E7">
        <w:rPr>
          <w:rFonts w:ascii="Arial" w:hAnsi="Arial" w:cs="Arial"/>
          <w:sz w:val="20"/>
          <w:szCs w:val="20"/>
        </w:rPr>
        <w:t>Obrazec se lahko kopira.</w:t>
      </w:r>
    </w:p>
    <w:p w14:paraId="4CA410DB" w14:textId="1FC6D81C" w:rsidR="002A7E04" w:rsidRPr="003C793D" w:rsidRDefault="000407C5" w:rsidP="003C793D">
      <w:pPr>
        <w:keepLines/>
        <w:tabs>
          <w:tab w:val="left" w:pos="0"/>
        </w:tabs>
        <w:jc w:val="right"/>
        <w:rPr>
          <w:rFonts w:ascii="Arial" w:hAnsi="Arial" w:cs="Arial"/>
          <w:b/>
          <w:bCs/>
          <w:sz w:val="20"/>
          <w:szCs w:val="20"/>
        </w:rPr>
      </w:pPr>
      <w:r>
        <w:rPr>
          <w:rFonts w:ascii="Arial" w:hAnsi="Arial" w:cs="Arial"/>
          <w:color w:val="EE0000"/>
          <w:sz w:val="20"/>
          <w:szCs w:val="20"/>
        </w:rPr>
        <w:br w:type="page"/>
      </w:r>
      <w:bookmarkStart w:id="251" w:name="_Toc122085376"/>
      <w:bookmarkStart w:id="252" w:name="_Toc122334291"/>
      <w:bookmarkStart w:id="253" w:name="_Toc135220273"/>
      <w:bookmarkStart w:id="254" w:name="_Toc161146055"/>
      <w:bookmarkStart w:id="255" w:name="_Toc161322566"/>
      <w:bookmarkStart w:id="256" w:name="_Toc193831328"/>
      <w:bookmarkStart w:id="257" w:name="_Toc193962373"/>
      <w:bookmarkStart w:id="258" w:name="_Toc206682914"/>
      <w:bookmarkStart w:id="259" w:name="_Toc206682985"/>
      <w:r w:rsidR="00D47A1F" w:rsidRPr="003C793D">
        <w:rPr>
          <w:rFonts w:ascii="Arial" w:hAnsi="Arial" w:cs="Arial"/>
          <w:b/>
          <w:bCs/>
          <w:sz w:val="20"/>
          <w:szCs w:val="20"/>
        </w:rPr>
        <w:lastRenderedPageBreak/>
        <w:t xml:space="preserve">OBRAZEC </w:t>
      </w:r>
      <w:bookmarkEnd w:id="243"/>
      <w:bookmarkEnd w:id="244"/>
      <w:bookmarkEnd w:id="245"/>
      <w:bookmarkEnd w:id="246"/>
      <w:bookmarkEnd w:id="247"/>
      <w:bookmarkEnd w:id="248"/>
      <w:bookmarkEnd w:id="249"/>
      <w:bookmarkEnd w:id="250"/>
      <w:bookmarkEnd w:id="251"/>
      <w:bookmarkEnd w:id="252"/>
      <w:bookmarkEnd w:id="253"/>
      <w:bookmarkEnd w:id="254"/>
      <w:bookmarkEnd w:id="255"/>
      <w:r w:rsidR="00D47A1F" w:rsidRPr="003C793D">
        <w:rPr>
          <w:rFonts w:ascii="Arial" w:hAnsi="Arial" w:cs="Arial"/>
          <w:b/>
          <w:bCs/>
          <w:sz w:val="20"/>
          <w:szCs w:val="20"/>
        </w:rPr>
        <w:t>4</w:t>
      </w:r>
      <w:bookmarkEnd w:id="256"/>
      <w:bookmarkEnd w:id="257"/>
      <w:bookmarkEnd w:id="258"/>
      <w:bookmarkEnd w:id="259"/>
      <w:r w:rsidR="00D47A1F" w:rsidRPr="003C793D">
        <w:rPr>
          <w:rFonts w:ascii="Arial" w:hAnsi="Arial" w:cs="Arial"/>
          <w:b/>
          <w:bCs/>
          <w:sz w:val="20"/>
          <w:szCs w:val="20"/>
        </w:rPr>
        <w:t>:</w:t>
      </w:r>
    </w:p>
    <w:p w14:paraId="4D277FF8" w14:textId="11BD7812" w:rsidR="002A7E04" w:rsidRPr="001920BF" w:rsidRDefault="0005173D" w:rsidP="001920BF">
      <w:pPr>
        <w:autoSpaceDE w:val="0"/>
        <w:autoSpaceDN w:val="0"/>
        <w:adjustRightInd w:val="0"/>
        <w:spacing w:before="120"/>
        <w:jc w:val="center"/>
        <w:rPr>
          <w:rFonts w:ascii="Arial" w:eastAsia="Batang" w:hAnsi="Arial" w:cs="Arial"/>
          <w:b/>
          <w:bCs/>
          <w:iCs/>
          <w:sz w:val="20"/>
          <w:szCs w:val="20"/>
          <w:lang w:eastAsia="ko-KR"/>
        </w:rPr>
      </w:pPr>
      <w:r w:rsidRPr="00A62DE5">
        <w:rPr>
          <w:rFonts w:ascii="Arial" w:eastAsia="Batang" w:hAnsi="Arial" w:cs="Arial"/>
          <w:b/>
          <w:bCs/>
          <w:iCs/>
          <w:sz w:val="20"/>
          <w:szCs w:val="20"/>
          <w:lang w:eastAsia="ko-KR"/>
        </w:rPr>
        <w:t>IZJAVA-</w:t>
      </w:r>
      <w:r w:rsidR="001920BF" w:rsidRPr="001920BF">
        <w:rPr>
          <w:rFonts w:ascii="Arial" w:eastAsia="Batang" w:hAnsi="Arial" w:cs="Arial"/>
          <w:b/>
          <w:bCs/>
          <w:iCs/>
          <w:sz w:val="20"/>
          <w:szCs w:val="20"/>
          <w:lang w:eastAsia="ko-KR"/>
        </w:rPr>
        <w:t>POTRDILO REFERENCE</w:t>
      </w:r>
    </w:p>
    <w:p w14:paraId="0EFB14F7" w14:textId="77777777" w:rsidR="001920BF" w:rsidRDefault="001920BF" w:rsidP="001920BF">
      <w:pPr>
        <w:autoSpaceDE w:val="0"/>
        <w:autoSpaceDN w:val="0"/>
        <w:adjustRightInd w:val="0"/>
        <w:spacing w:before="120"/>
        <w:jc w:val="center"/>
        <w:rPr>
          <w:rFonts w:ascii="Arial" w:eastAsia="Batang" w:hAnsi="Arial" w:cs="Arial"/>
          <w:iCs/>
          <w:sz w:val="20"/>
          <w:szCs w:val="20"/>
          <w:lang w:eastAsia="ko-KR"/>
        </w:rPr>
      </w:pPr>
    </w:p>
    <w:p w14:paraId="3FD81E77" w14:textId="77777777" w:rsidR="001920BF" w:rsidRDefault="001920BF" w:rsidP="001920BF">
      <w:pPr>
        <w:pStyle w:val="Noga"/>
        <w:spacing w:line="23" w:lineRule="atLeast"/>
        <w:rPr>
          <w:rFonts w:ascii="Arial" w:hAnsi="Arial" w:cs="Arial"/>
          <w:bCs/>
          <w:szCs w:val="20"/>
        </w:rPr>
      </w:pPr>
    </w:p>
    <w:p w14:paraId="12F0B1A1" w14:textId="77777777" w:rsidR="001920BF" w:rsidRDefault="001920BF" w:rsidP="001920BF">
      <w:pPr>
        <w:pStyle w:val="Noga"/>
        <w:spacing w:line="23" w:lineRule="atLeast"/>
        <w:rPr>
          <w:rFonts w:ascii="Arial" w:hAnsi="Arial" w:cs="Arial"/>
          <w:bCs/>
          <w:szCs w:val="20"/>
        </w:rPr>
      </w:pPr>
    </w:p>
    <w:p w14:paraId="12C59B59" w14:textId="61158DE0" w:rsidR="001920BF" w:rsidRPr="001920BF" w:rsidRDefault="001920BF" w:rsidP="001920BF">
      <w:pPr>
        <w:pStyle w:val="Noga"/>
        <w:spacing w:line="23" w:lineRule="atLeast"/>
        <w:rPr>
          <w:rFonts w:ascii="Arial" w:hAnsi="Arial" w:cs="Arial"/>
          <w:bCs/>
          <w:szCs w:val="20"/>
        </w:rPr>
      </w:pPr>
      <w:r w:rsidRPr="001920BF">
        <w:rPr>
          <w:rFonts w:ascii="Arial" w:hAnsi="Arial" w:cs="Arial"/>
          <w:bCs/>
          <w:szCs w:val="20"/>
        </w:rPr>
        <w:t>Naročnik - potrjevalec reference</w:t>
      </w:r>
    </w:p>
    <w:p w14:paraId="41E54F11" w14:textId="77777777" w:rsidR="001920BF" w:rsidRPr="001920BF" w:rsidRDefault="001920BF" w:rsidP="001920BF">
      <w:pPr>
        <w:spacing w:line="23" w:lineRule="atLeast"/>
        <w:rPr>
          <w:rFonts w:ascii="Arial" w:hAnsi="Arial" w:cs="Arial"/>
          <w:sz w:val="20"/>
          <w:szCs w:val="20"/>
        </w:rPr>
      </w:pPr>
    </w:p>
    <w:p w14:paraId="15171FB0" w14:textId="77777777" w:rsidR="001920BF" w:rsidRPr="001920BF" w:rsidRDefault="001920BF" w:rsidP="001920BF">
      <w:pPr>
        <w:spacing w:line="23" w:lineRule="atLeast"/>
        <w:rPr>
          <w:rFonts w:ascii="Arial" w:hAnsi="Arial" w:cs="Arial"/>
          <w:sz w:val="20"/>
          <w:szCs w:val="20"/>
        </w:rPr>
      </w:pPr>
      <w:r w:rsidRPr="001920BF">
        <w:rPr>
          <w:rFonts w:ascii="Arial" w:hAnsi="Arial" w:cs="Arial"/>
          <w:sz w:val="20"/>
          <w:szCs w:val="20"/>
        </w:rPr>
        <w:t>..............................................</w:t>
      </w:r>
    </w:p>
    <w:p w14:paraId="3327549E" w14:textId="77777777" w:rsidR="001920BF" w:rsidRPr="001920BF" w:rsidRDefault="001920BF" w:rsidP="001920BF">
      <w:pPr>
        <w:spacing w:line="23" w:lineRule="atLeast"/>
        <w:rPr>
          <w:rFonts w:ascii="Arial" w:hAnsi="Arial" w:cs="Arial"/>
          <w:sz w:val="20"/>
          <w:szCs w:val="20"/>
        </w:rPr>
      </w:pPr>
      <w:r w:rsidRPr="001920BF">
        <w:rPr>
          <w:rFonts w:ascii="Arial" w:hAnsi="Arial" w:cs="Arial"/>
          <w:sz w:val="20"/>
          <w:szCs w:val="20"/>
        </w:rPr>
        <w:t>..............................................</w:t>
      </w:r>
    </w:p>
    <w:p w14:paraId="06E5F54A" w14:textId="77777777" w:rsidR="001920BF" w:rsidRPr="001920BF" w:rsidRDefault="001920BF" w:rsidP="001920BF">
      <w:pPr>
        <w:spacing w:line="23" w:lineRule="atLeast"/>
        <w:rPr>
          <w:rFonts w:ascii="Arial" w:hAnsi="Arial" w:cs="Arial"/>
          <w:sz w:val="20"/>
          <w:szCs w:val="20"/>
        </w:rPr>
      </w:pPr>
      <w:r w:rsidRPr="001920BF">
        <w:rPr>
          <w:rFonts w:ascii="Arial" w:hAnsi="Arial" w:cs="Arial"/>
          <w:sz w:val="20"/>
          <w:szCs w:val="20"/>
        </w:rPr>
        <w:t>..............................................</w:t>
      </w:r>
    </w:p>
    <w:p w14:paraId="3EFFBABA" w14:textId="77777777" w:rsidR="001920BF" w:rsidRPr="001920BF" w:rsidRDefault="001920BF" w:rsidP="001920BF">
      <w:pPr>
        <w:spacing w:line="23" w:lineRule="atLeast"/>
        <w:rPr>
          <w:rFonts w:ascii="Arial" w:hAnsi="Arial" w:cs="Arial"/>
          <w:sz w:val="20"/>
          <w:szCs w:val="20"/>
        </w:rPr>
      </w:pPr>
    </w:p>
    <w:p w14:paraId="73AB36CD" w14:textId="77777777" w:rsidR="001920BF" w:rsidRPr="001920BF" w:rsidRDefault="001920BF" w:rsidP="001920BF">
      <w:pPr>
        <w:spacing w:line="23" w:lineRule="atLeast"/>
        <w:rPr>
          <w:rFonts w:ascii="Arial" w:hAnsi="Arial" w:cs="Arial"/>
          <w:sz w:val="20"/>
          <w:szCs w:val="20"/>
        </w:rPr>
      </w:pPr>
    </w:p>
    <w:p w14:paraId="0A625062" w14:textId="77777777" w:rsidR="001920BF" w:rsidRPr="001920BF" w:rsidRDefault="001920BF" w:rsidP="001920BF">
      <w:pPr>
        <w:spacing w:line="23" w:lineRule="atLeast"/>
        <w:jc w:val="center"/>
        <w:rPr>
          <w:rFonts w:ascii="Arial" w:hAnsi="Arial" w:cs="Arial"/>
          <w:b/>
          <w:sz w:val="20"/>
          <w:szCs w:val="20"/>
        </w:rPr>
      </w:pPr>
      <w:r w:rsidRPr="001920BF">
        <w:rPr>
          <w:rFonts w:ascii="Arial" w:hAnsi="Arial" w:cs="Arial"/>
          <w:b/>
          <w:sz w:val="20"/>
          <w:szCs w:val="20"/>
        </w:rPr>
        <w:t>I Z J A V A</w:t>
      </w:r>
    </w:p>
    <w:p w14:paraId="78B28774" w14:textId="77777777" w:rsidR="001920BF" w:rsidRPr="001920BF" w:rsidRDefault="001920BF" w:rsidP="001920BF">
      <w:pPr>
        <w:spacing w:line="23" w:lineRule="atLeast"/>
        <w:jc w:val="center"/>
        <w:rPr>
          <w:rFonts w:ascii="Arial" w:hAnsi="Arial" w:cs="Arial"/>
          <w:b/>
          <w:sz w:val="20"/>
          <w:szCs w:val="20"/>
        </w:rPr>
      </w:pPr>
    </w:p>
    <w:p w14:paraId="740374C2" w14:textId="77777777" w:rsidR="001920BF" w:rsidRPr="001920BF" w:rsidRDefault="001920BF" w:rsidP="001920BF">
      <w:pPr>
        <w:spacing w:line="23" w:lineRule="atLeast"/>
        <w:jc w:val="center"/>
        <w:rPr>
          <w:rFonts w:ascii="Arial" w:hAnsi="Arial" w:cs="Arial"/>
          <w:b/>
          <w:sz w:val="20"/>
          <w:szCs w:val="20"/>
        </w:rPr>
      </w:pPr>
    </w:p>
    <w:p w14:paraId="43A32DFD" w14:textId="77777777" w:rsidR="001920BF" w:rsidRPr="001920BF" w:rsidRDefault="001920BF" w:rsidP="001920BF">
      <w:pPr>
        <w:pStyle w:val="Telobesedila2"/>
        <w:spacing w:line="23" w:lineRule="atLeast"/>
        <w:rPr>
          <w:rFonts w:ascii="Arial" w:hAnsi="Arial" w:cs="Arial"/>
          <w:bCs/>
          <w:szCs w:val="20"/>
        </w:rPr>
      </w:pPr>
      <w:r w:rsidRPr="001920BF">
        <w:rPr>
          <w:rFonts w:ascii="Arial" w:hAnsi="Arial" w:cs="Arial"/>
          <w:bCs/>
          <w:szCs w:val="20"/>
        </w:rPr>
        <w:t>Izjavljamo, da je podjetje:</w:t>
      </w:r>
    </w:p>
    <w:p w14:paraId="662811F5" w14:textId="77777777" w:rsidR="001920BF" w:rsidRPr="001920BF" w:rsidRDefault="001920BF" w:rsidP="001920BF">
      <w:pPr>
        <w:spacing w:line="23" w:lineRule="atLeast"/>
        <w:jc w:val="both"/>
        <w:rPr>
          <w:rFonts w:ascii="Arial" w:hAnsi="Arial" w:cs="Arial"/>
          <w:sz w:val="20"/>
          <w:szCs w:val="20"/>
        </w:rPr>
      </w:pPr>
    </w:p>
    <w:p w14:paraId="2A45D60C" w14:textId="77777777" w:rsidR="001920BF" w:rsidRPr="001920BF" w:rsidRDefault="001920BF" w:rsidP="001920BF">
      <w:pPr>
        <w:spacing w:line="23" w:lineRule="atLeast"/>
        <w:jc w:val="both"/>
        <w:rPr>
          <w:rFonts w:ascii="Arial" w:hAnsi="Arial" w:cs="Arial"/>
          <w:sz w:val="20"/>
          <w:szCs w:val="20"/>
        </w:rPr>
      </w:pPr>
      <w:r w:rsidRPr="001920BF">
        <w:rPr>
          <w:rFonts w:ascii="Arial" w:hAnsi="Arial" w:cs="Arial"/>
          <w:sz w:val="20"/>
          <w:szCs w:val="20"/>
        </w:rPr>
        <w:t>.................................................................................................................................</w:t>
      </w:r>
      <w:r w:rsidRPr="001920BF">
        <w:rPr>
          <w:rFonts w:ascii="Arial" w:hAnsi="Arial" w:cs="Arial"/>
          <w:bCs/>
          <w:sz w:val="20"/>
          <w:szCs w:val="20"/>
        </w:rPr>
        <w:t>....................................................................................................................</w:t>
      </w:r>
    </w:p>
    <w:p w14:paraId="54314F5E" w14:textId="77777777" w:rsidR="001920BF" w:rsidRPr="001920BF" w:rsidRDefault="001920BF" w:rsidP="001920BF">
      <w:pPr>
        <w:pStyle w:val="Telobesedila2"/>
        <w:spacing w:line="23" w:lineRule="atLeast"/>
        <w:ind w:firstLine="78"/>
        <w:rPr>
          <w:rFonts w:ascii="Arial" w:hAnsi="Arial" w:cs="Arial"/>
          <w:szCs w:val="20"/>
        </w:rPr>
      </w:pPr>
    </w:p>
    <w:p w14:paraId="02BEAE28" w14:textId="66328662" w:rsidR="001920BF" w:rsidRPr="001920BF" w:rsidRDefault="001920BF" w:rsidP="001920BF">
      <w:pPr>
        <w:pStyle w:val="Telobesedila2"/>
        <w:spacing w:line="23" w:lineRule="atLeast"/>
        <w:ind w:firstLine="78"/>
        <w:rPr>
          <w:rFonts w:ascii="Arial" w:hAnsi="Arial" w:cs="Arial"/>
          <w:szCs w:val="20"/>
        </w:rPr>
      </w:pPr>
      <w:r w:rsidRPr="001920BF">
        <w:rPr>
          <w:rFonts w:ascii="Arial" w:hAnsi="Arial" w:cs="Arial"/>
          <w:szCs w:val="20"/>
        </w:rPr>
        <w:t>izvedlo naslednj</w:t>
      </w:r>
      <w:r w:rsidR="007D54AF">
        <w:rPr>
          <w:rFonts w:ascii="Arial" w:hAnsi="Arial" w:cs="Arial"/>
          <w:szCs w:val="20"/>
        </w:rPr>
        <w:t>a dela</w:t>
      </w:r>
      <w:r w:rsidR="005E5CBF">
        <w:rPr>
          <w:rFonts w:ascii="Arial" w:hAnsi="Arial" w:cs="Arial"/>
          <w:szCs w:val="20"/>
        </w:rPr>
        <w:t>:</w:t>
      </w:r>
      <w:r w:rsidRPr="001920BF">
        <w:rPr>
          <w:rFonts w:ascii="Arial" w:hAnsi="Arial" w:cs="Arial"/>
          <w:szCs w:val="20"/>
        </w:rPr>
        <w:t xml:space="preserve"> </w:t>
      </w:r>
    </w:p>
    <w:p w14:paraId="682BE24F" w14:textId="77777777" w:rsidR="001920BF" w:rsidRPr="001920BF" w:rsidRDefault="001920BF" w:rsidP="001920BF">
      <w:pPr>
        <w:spacing w:line="23" w:lineRule="atLeast"/>
        <w:jc w:val="both"/>
        <w:rPr>
          <w:rFonts w:ascii="Arial" w:hAnsi="Arial" w:cs="Arial"/>
          <w:bCs/>
          <w:sz w:val="20"/>
          <w:szCs w:val="20"/>
        </w:rPr>
      </w:pPr>
      <w:r w:rsidRPr="001920BF">
        <w:rPr>
          <w:rFonts w:ascii="Arial" w:hAnsi="Arial" w:cs="Arial"/>
          <w:sz w:val="20"/>
          <w:szCs w:val="20"/>
        </w:rPr>
        <w:t>....................................................................................................................</w:t>
      </w:r>
    </w:p>
    <w:p w14:paraId="7695F03A" w14:textId="77777777" w:rsidR="001920BF" w:rsidRPr="001920BF" w:rsidRDefault="001920BF" w:rsidP="001920BF">
      <w:pPr>
        <w:spacing w:line="23" w:lineRule="atLeast"/>
        <w:jc w:val="both"/>
        <w:rPr>
          <w:rFonts w:ascii="Arial" w:hAnsi="Arial" w:cs="Arial"/>
          <w:sz w:val="20"/>
          <w:szCs w:val="20"/>
        </w:rPr>
      </w:pPr>
      <w:r w:rsidRPr="001920BF">
        <w:rPr>
          <w:rFonts w:ascii="Arial" w:hAnsi="Arial" w:cs="Arial"/>
          <w:bCs/>
          <w:sz w:val="20"/>
          <w:szCs w:val="20"/>
        </w:rPr>
        <w:t>....................................................................................................................</w:t>
      </w:r>
    </w:p>
    <w:p w14:paraId="712DD7C1" w14:textId="77777777" w:rsidR="001920BF" w:rsidRPr="001920BF" w:rsidRDefault="001920BF" w:rsidP="001920BF">
      <w:pPr>
        <w:pStyle w:val="Telobesedila2"/>
        <w:spacing w:line="23" w:lineRule="atLeast"/>
        <w:ind w:firstLine="78"/>
        <w:rPr>
          <w:rFonts w:ascii="Arial" w:hAnsi="Arial" w:cs="Arial"/>
          <w:szCs w:val="20"/>
        </w:rPr>
      </w:pPr>
    </w:p>
    <w:p w14:paraId="06BAFC88" w14:textId="77777777" w:rsidR="001920BF" w:rsidRPr="001920BF" w:rsidRDefault="001920BF" w:rsidP="001920BF">
      <w:pPr>
        <w:tabs>
          <w:tab w:val="right" w:leader="underscore" w:pos="9072"/>
        </w:tabs>
        <w:spacing w:line="23" w:lineRule="atLeast"/>
        <w:jc w:val="both"/>
        <w:rPr>
          <w:rFonts w:ascii="Arial" w:hAnsi="Arial" w:cs="Arial"/>
          <w:sz w:val="20"/>
          <w:szCs w:val="20"/>
        </w:rPr>
      </w:pPr>
      <w:r w:rsidRPr="001920BF">
        <w:rPr>
          <w:rFonts w:ascii="Arial" w:hAnsi="Arial" w:cs="Arial"/>
          <w:sz w:val="20"/>
          <w:szCs w:val="20"/>
        </w:rPr>
        <w:t xml:space="preserve">po pogodbi štev. ............................................z dne …………………......................................... </w:t>
      </w:r>
    </w:p>
    <w:p w14:paraId="4E7692CB" w14:textId="77777777" w:rsidR="001920BF" w:rsidRPr="007610A3" w:rsidRDefault="001920BF" w:rsidP="001920BF">
      <w:pPr>
        <w:tabs>
          <w:tab w:val="right" w:leader="underscore" w:pos="9072"/>
        </w:tabs>
        <w:spacing w:line="23" w:lineRule="atLeast"/>
        <w:jc w:val="both"/>
        <w:rPr>
          <w:rFonts w:ascii="Arial" w:hAnsi="Arial" w:cs="Arial"/>
          <w:sz w:val="20"/>
          <w:szCs w:val="20"/>
        </w:rPr>
      </w:pPr>
    </w:p>
    <w:p w14:paraId="7CA7F4DF" w14:textId="77777777" w:rsidR="001920BF" w:rsidRDefault="001920BF" w:rsidP="001920BF">
      <w:pPr>
        <w:tabs>
          <w:tab w:val="right" w:leader="underscore" w:pos="9072"/>
        </w:tabs>
        <w:spacing w:line="23" w:lineRule="atLeast"/>
        <w:jc w:val="both"/>
        <w:rPr>
          <w:rFonts w:ascii="Arial" w:hAnsi="Arial" w:cs="Arial"/>
          <w:sz w:val="20"/>
          <w:szCs w:val="20"/>
        </w:rPr>
      </w:pPr>
    </w:p>
    <w:p w14:paraId="103A4817" w14:textId="77777777" w:rsidR="005E5CBF" w:rsidRPr="007610A3" w:rsidRDefault="005E5CBF" w:rsidP="001920BF">
      <w:pPr>
        <w:tabs>
          <w:tab w:val="right" w:leader="underscore" w:pos="9072"/>
        </w:tabs>
        <w:spacing w:line="23" w:lineRule="atLeast"/>
        <w:jc w:val="both"/>
        <w:rPr>
          <w:rFonts w:ascii="Arial" w:hAnsi="Arial" w:cs="Arial"/>
          <w:sz w:val="20"/>
          <w:szCs w:val="20"/>
        </w:rPr>
      </w:pPr>
    </w:p>
    <w:p w14:paraId="526A09E5" w14:textId="77777777" w:rsidR="001920BF" w:rsidRPr="007610A3" w:rsidRDefault="001920BF" w:rsidP="001920BF">
      <w:pPr>
        <w:tabs>
          <w:tab w:val="right" w:leader="underscore" w:pos="9072"/>
        </w:tabs>
        <w:spacing w:line="23" w:lineRule="atLeast"/>
        <w:rPr>
          <w:rFonts w:ascii="Arial" w:hAnsi="Arial" w:cs="Arial"/>
          <w:sz w:val="20"/>
          <w:szCs w:val="20"/>
        </w:rPr>
      </w:pPr>
      <w:r w:rsidRPr="007610A3">
        <w:rPr>
          <w:rFonts w:ascii="Arial" w:hAnsi="Arial" w:cs="Arial"/>
          <w:sz w:val="20"/>
          <w:szCs w:val="20"/>
        </w:rPr>
        <w:t>naziv projekta/naročila: …………………………………………………………………………………….</w:t>
      </w:r>
    </w:p>
    <w:p w14:paraId="490A6BD6" w14:textId="77777777" w:rsidR="001920BF" w:rsidRPr="007610A3" w:rsidRDefault="001920BF" w:rsidP="001920BF">
      <w:pPr>
        <w:tabs>
          <w:tab w:val="right" w:leader="underscore" w:pos="9072"/>
        </w:tabs>
        <w:spacing w:line="23" w:lineRule="atLeast"/>
        <w:jc w:val="both"/>
        <w:rPr>
          <w:rFonts w:ascii="Arial" w:hAnsi="Arial" w:cs="Arial"/>
          <w:sz w:val="20"/>
          <w:szCs w:val="20"/>
        </w:rPr>
      </w:pPr>
    </w:p>
    <w:p w14:paraId="78A76AE1" w14:textId="3B0DD970" w:rsidR="0005173D" w:rsidRPr="007610A3" w:rsidRDefault="0005173D" w:rsidP="001920BF">
      <w:pPr>
        <w:tabs>
          <w:tab w:val="right" w:leader="underscore" w:pos="9072"/>
        </w:tabs>
        <w:spacing w:line="23" w:lineRule="atLeast"/>
        <w:jc w:val="both"/>
        <w:rPr>
          <w:rFonts w:ascii="Arial" w:hAnsi="Arial" w:cs="Arial"/>
          <w:sz w:val="20"/>
          <w:szCs w:val="20"/>
        </w:rPr>
      </w:pPr>
      <w:r w:rsidRPr="007610A3">
        <w:rPr>
          <w:rFonts w:ascii="Arial" w:hAnsi="Arial" w:cs="Arial"/>
          <w:sz w:val="20"/>
          <w:szCs w:val="20"/>
        </w:rPr>
        <w:t>vloga v pogodbi: - glavni izvajalec, partner, podizvajalec (ustrezno obkrožite)</w:t>
      </w:r>
    </w:p>
    <w:p w14:paraId="54442D17" w14:textId="77777777" w:rsidR="0005173D" w:rsidRPr="007610A3" w:rsidRDefault="0005173D" w:rsidP="001920BF">
      <w:pPr>
        <w:tabs>
          <w:tab w:val="right" w:leader="underscore" w:pos="9072"/>
        </w:tabs>
        <w:spacing w:line="23" w:lineRule="atLeast"/>
        <w:jc w:val="both"/>
        <w:rPr>
          <w:rFonts w:ascii="Arial" w:hAnsi="Arial" w:cs="Arial"/>
          <w:sz w:val="20"/>
          <w:szCs w:val="20"/>
        </w:rPr>
      </w:pPr>
    </w:p>
    <w:p w14:paraId="6FC2C168" w14:textId="77777777" w:rsidR="0005173D" w:rsidRPr="007610A3" w:rsidRDefault="0005173D" w:rsidP="001920BF">
      <w:pPr>
        <w:tabs>
          <w:tab w:val="right" w:leader="underscore" w:pos="9072"/>
        </w:tabs>
        <w:spacing w:line="23" w:lineRule="atLeast"/>
        <w:jc w:val="both"/>
        <w:rPr>
          <w:rFonts w:ascii="Arial" w:hAnsi="Arial" w:cs="Arial"/>
          <w:sz w:val="20"/>
          <w:szCs w:val="20"/>
        </w:rPr>
      </w:pPr>
    </w:p>
    <w:p w14:paraId="2FD7BBD2" w14:textId="5682B767" w:rsidR="001920BF" w:rsidRPr="007610A3" w:rsidRDefault="001920BF" w:rsidP="001920BF">
      <w:pPr>
        <w:tabs>
          <w:tab w:val="right" w:leader="underscore" w:pos="9072"/>
        </w:tabs>
        <w:spacing w:line="23" w:lineRule="atLeast"/>
        <w:jc w:val="both"/>
        <w:rPr>
          <w:rFonts w:ascii="Arial" w:hAnsi="Arial" w:cs="Arial"/>
          <w:sz w:val="20"/>
          <w:szCs w:val="20"/>
        </w:rPr>
      </w:pPr>
      <w:r w:rsidRPr="007610A3">
        <w:rPr>
          <w:rFonts w:ascii="Arial" w:hAnsi="Arial" w:cs="Arial"/>
          <w:sz w:val="20"/>
          <w:szCs w:val="20"/>
        </w:rPr>
        <w:t xml:space="preserve">v obdobju ............................., oziroma od ........................... do ................................................ </w:t>
      </w:r>
    </w:p>
    <w:p w14:paraId="024D4148" w14:textId="77777777" w:rsidR="001920BF" w:rsidRPr="007610A3" w:rsidRDefault="001920BF" w:rsidP="001920BF">
      <w:pPr>
        <w:tabs>
          <w:tab w:val="right" w:leader="underscore" w:pos="9072"/>
        </w:tabs>
        <w:spacing w:line="23" w:lineRule="atLeast"/>
        <w:jc w:val="both"/>
        <w:rPr>
          <w:rFonts w:ascii="Arial" w:hAnsi="Arial" w:cs="Arial"/>
          <w:sz w:val="20"/>
          <w:szCs w:val="20"/>
        </w:rPr>
      </w:pPr>
    </w:p>
    <w:p w14:paraId="68CE2066" w14:textId="77777777" w:rsidR="001920BF" w:rsidRPr="007610A3" w:rsidRDefault="001920BF" w:rsidP="001920BF">
      <w:pPr>
        <w:spacing w:line="23" w:lineRule="atLeast"/>
        <w:jc w:val="both"/>
        <w:rPr>
          <w:rFonts w:ascii="Arial" w:hAnsi="Arial" w:cs="Arial"/>
          <w:bCs/>
          <w:sz w:val="20"/>
          <w:szCs w:val="20"/>
        </w:rPr>
      </w:pPr>
    </w:p>
    <w:p w14:paraId="46BDE091" w14:textId="3C27DE78" w:rsidR="001920BF" w:rsidRPr="007610A3" w:rsidRDefault="005E5CBF" w:rsidP="001920BF">
      <w:pPr>
        <w:spacing w:line="23" w:lineRule="atLeast"/>
        <w:jc w:val="both"/>
        <w:rPr>
          <w:rFonts w:ascii="Arial" w:hAnsi="Arial" w:cs="Arial"/>
          <w:bCs/>
          <w:sz w:val="20"/>
          <w:szCs w:val="20"/>
        </w:rPr>
      </w:pPr>
      <w:r>
        <w:rPr>
          <w:rFonts w:ascii="Arial" w:hAnsi="Arial" w:cs="Arial"/>
          <w:bCs/>
          <w:sz w:val="20"/>
          <w:szCs w:val="20"/>
        </w:rPr>
        <w:t xml:space="preserve">Dela so bila </w:t>
      </w:r>
      <w:r w:rsidR="001920BF" w:rsidRPr="007610A3">
        <w:rPr>
          <w:rFonts w:ascii="Arial" w:hAnsi="Arial" w:cs="Arial"/>
          <w:bCs/>
          <w:sz w:val="20"/>
          <w:szCs w:val="20"/>
        </w:rPr>
        <w:t>opravljena strokovno</w:t>
      </w:r>
      <w:r>
        <w:rPr>
          <w:rFonts w:ascii="Arial" w:hAnsi="Arial" w:cs="Arial"/>
          <w:bCs/>
          <w:sz w:val="20"/>
          <w:szCs w:val="20"/>
        </w:rPr>
        <w:t>,</w:t>
      </w:r>
      <w:r w:rsidR="00027C19" w:rsidRPr="007610A3">
        <w:rPr>
          <w:rFonts w:ascii="Arial" w:hAnsi="Arial" w:cs="Arial"/>
          <w:bCs/>
          <w:sz w:val="20"/>
          <w:szCs w:val="20"/>
        </w:rPr>
        <w:t xml:space="preserve"> </w:t>
      </w:r>
      <w:r w:rsidR="001920BF" w:rsidRPr="007610A3">
        <w:rPr>
          <w:rFonts w:ascii="Arial" w:hAnsi="Arial" w:cs="Arial"/>
          <w:bCs/>
          <w:sz w:val="20"/>
          <w:szCs w:val="20"/>
        </w:rPr>
        <w:t xml:space="preserve">v roku in v skladu z določili pogodbe. </w:t>
      </w:r>
    </w:p>
    <w:p w14:paraId="7D5D00A6" w14:textId="77777777" w:rsidR="001920BF" w:rsidRPr="007610A3" w:rsidRDefault="001920BF" w:rsidP="001920BF">
      <w:pPr>
        <w:spacing w:line="23" w:lineRule="atLeast"/>
        <w:jc w:val="both"/>
        <w:rPr>
          <w:rFonts w:ascii="Arial" w:hAnsi="Arial" w:cs="Arial"/>
          <w:bCs/>
          <w:sz w:val="20"/>
          <w:szCs w:val="20"/>
        </w:rPr>
      </w:pPr>
    </w:p>
    <w:p w14:paraId="73EEE8AC" w14:textId="77777777" w:rsidR="001920BF" w:rsidRPr="007610A3" w:rsidRDefault="001920BF" w:rsidP="001920BF">
      <w:pPr>
        <w:spacing w:line="23" w:lineRule="atLeast"/>
        <w:rPr>
          <w:rFonts w:ascii="Arial" w:hAnsi="Arial" w:cs="Arial"/>
          <w:bCs/>
          <w:sz w:val="20"/>
          <w:szCs w:val="20"/>
        </w:rPr>
      </w:pPr>
    </w:p>
    <w:p w14:paraId="2F60FECE" w14:textId="77777777" w:rsidR="001920BF" w:rsidRPr="001920BF" w:rsidRDefault="001920BF" w:rsidP="001920BF">
      <w:pPr>
        <w:spacing w:line="23" w:lineRule="atLeast"/>
        <w:rPr>
          <w:rFonts w:ascii="Arial" w:hAnsi="Arial" w:cs="Arial"/>
          <w:bCs/>
          <w:sz w:val="20"/>
          <w:szCs w:val="20"/>
        </w:rPr>
      </w:pPr>
    </w:p>
    <w:p w14:paraId="371BE31A" w14:textId="77777777" w:rsidR="001920BF" w:rsidRPr="001920BF" w:rsidRDefault="001920BF" w:rsidP="001920BF">
      <w:pPr>
        <w:spacing w:line="23" w:lineRule="atLeast"/>
        <w:rPr>
          <w:rFonts w:ascii="Arial" w:hAnsi="Arial" w:cs="Arial"/>
          <w:bCs/>
          <w:sz w:val="20"/>
          <w:szCs w:val="20"/>
        </w:rPr>
      </w:pPr>
    </w:p>
    <w:p w14:paraId="43E4341D" w14:textId="77777777" w:rsidR="001920BF" w:rsidRPr="001920BF" w:rsidRDefault="001920BF" w:rsidP="001920BF">
      <w:pPr>
        <w:spacing w:line="23" w:lineRule="atLeast"/>
        <w:ind w:firstLine="284"/>
        <w:rPr>
          <w:rFonts w:ascii="Arial" w:hAnsi="Arial" w:cs="Arial"/>
          <w:sz w:val="20"/>
          <w:szCs w:val="20"/>
        </w:rPr>
      </w:pPr>
    </w:p>
    <w:p w14:paraId="24B003F2" w14:textId="77777777" w:rsidR="001920BF" w:rsidRPr="001920BF" w:rsidRDefault="001920BF" w:rsidP="001920BF">
      <w:pPr>
        <w:spacing w:line="23" w:lineRule="atLeast"/>
        <w:ind w:firstLine="284"/>
        <w:rPr>
          <w:rFonts w:ascii="Arial" w:hAnsi="Arial" w:cs="Arial"/>
          <w:sz w:val="20"/>
          <w:szCs w:val="20"/>
        </w:rPr>
      </w:pPr>
    </w:p>
    <w:p w14:paraId="0F94125D" w14:textId="77777777" w:rsidR="001920BF" w:rsidRPr="001920BF" w:rsidRDefault="001920BF" w:rsidP="001920BF">
      <w:pPr>
        <w:spacing w:line="23" w:lineRule="atLeast"/>
        <w:ind w:firstLine="284"/>
        <w:rPr>
          <w:rFonts w:ascii="Arial" w:hAnsi="Arial" w:cs="Arial"/>
          <w:sz w:val="20"/>
          <w:szCs w:val="20"/>
        </w:rPr>
      </w:pPr>
    </w:p>
    <w:p w14:paraId="3E913D25" w14:textId="2806E330" w:rsidR="001920BF" w:rsidRPr="001920BF" w:rsidRDefault="001920BF" w:rsidP="001920BF">
      <w:pPr>
        <w:spacing w:line="23" w:lineRule="atLeast"/>
        <w:ind w:firstLine="284"/>
        <w:rPr>
          <w:rFonts w:ascii="Arial" w:hAnsi="Arial" w:cs="Arial"/>
          <w:sz w:val="20"/>
          <w:szCs w:val="20"/>
        </w:rPr>
      </w:pPr>
      <w:r w:rsidRPr="001920BF">
        <w:rPr>
          <w:rFonts w:ascii="Arial" w:hAnsi="Arial" w:cs="Arial"/>
          <w:sz w:val="20"/>
          <w:szCs w:val="20"/>
        </w:rPr>
        <w:t>Kraj in datum:</w:t>
      </w:r>
      <w:r w:rsidRPr="001920BF">
        <w:rPr>
          <w:rFonts w:ascii="Arial" w:hAnsi="Arial" w:cs="Arial"/>
          <w:sz w:val="20"/>
          <w:szCs w:val="20"/>
        </w:rPr>
        <w:tab/>
      </w:r>
      <w:r w:rsidRPr="001920BF">
        <w:rPr>
          <w:rFonts w:ascii="Arial" w:hAnsi="Arial" w:cs="Arial"/>
          <w:sz w:val="20"/>
          <w:szCs w:val="20"/>
        </w:rPr>
        <w:tab/>
      </w:r>
      <w:r w:rsidRPr="001920BF">
        <w:rPr>
          <w:rFonts w:ascii="Arial" w:hAnsi="Arial" w:cs="Arial"/>
          <w:sz w:val="20"/>
          <w:szCs w:val="20"/>
        </w:rPr>
        <w:tab/>
        <w:t>Žig:</w:t>
      </w:r>
      <w:r w:rsidRPr="001920BF">
        <w:rPr>
          <w:rFonts w:ascii="Arial" w:hAnsi="Arial" w:cs="Arial"/>
          <w:sz w:val="20"/>
          <w:szCs w:val="20"/>
        </w:rPr>
        <w:tab/>
      </w:r>
      <w:r w:rsidRPr="001920BF">
        <w:rPr>
          <w:rFonts w:ascii="Arial" w:hAnsi="Arial" w:cs="Arial"/>
          <w:sz w:val="20"/>
          <w:szCs w:val="20"/>
        </w:rPr>
        <w:tab/>
      </w:r>
      <w:r w:rsidRPr="001920BF">
        <w:rPr>
          <w:rFonts w:ascii="Arial" w:hAnsi="Arial" w:cs="Arial"/>
          <w:sz w:val="20"/>
          <w:szCs w:val="20"/>
        </w:rPr>
        <w:tab/>
        <w:t>Podpis potrjevalca reference:</w:t>
      </w:r>
    </w:p>
    <w:p w14:paraId="64E39998" w14:textId="77777777" w:rsidR="001920BF" w:rsidRPr="001920BF" w:rsidRDefault="001920BF" w:rsidP="001920BF">
      <w:pPr>
        <w:spacing w:line="23" w:lineRule="atLeast"/>
        <w:ind w:left="6372"/>
        <w:jc w:val="center"/>
        <w:rPr>
          <w:rFonts w:ascii="Arial" w:hAnsi="Arial" w:cs="Arial"/>
          <w:sz w:val="20"/>
          <w:szCs w:val="20"/>
        </w:rPr>
      </w:pPr>
    </w:p>
    <w:p w14:paraId="0A883E4E" w14:textId="0B37C461" w:rsidR="001920BF" w:rsidRPr="001920BF" w:rsidRDefault="001920BF" w:rsidP="001920BF">
      <w:pPr>
        <w:spacing w:line="23" w:lineRule="atLeast"/>
        <w:ind w:firstLine="284"/>
        <w:rPr>
          <w:rFonts w:ascii="Arial" w:hAnsi="Arial" w:cs="Arial"/>
          <w:sz w:val="20"/>
          <w:szCs w:val="20"/>
        </w:rPr>
      </w:pPr>
      <w:r w:rsidRPr="001920BF">
        <w:rPr>
          <w:rFonts w:ascii="Arial" w:hAnsi="Arial" w:cs="Arial"/>
          <w:sz w:val="20"/>
          <w:szCs w:val="20"/>
        </w:rPr>
        <w:t>___________________</w:t>
      </w:r>
      <w:r w:rsidRPr="001920BF">
        <w:rPr>
          <w:rFonts w:ascii="Arial" w:hAnsi="Arial" w:cs="Arial"/>
          <w:sz w:val="20"/>
          <w:szCs w:val="20"/>
        </w:rPr>
        <w:tab/>
      </w:r>
      <w:r w:rsidRPr="001920BF">
        <w:rPr>
          <w:rFonts w:ascii="Arial" w:hAnsi="Arial" w:cs="Arial"/>
          <w:sz w:val="20"/>
          <w:szCs w:val="20"/>
        </w:rPr>
        <w:tab/>
      </w:r>
      <w:r w:rsidRPr="001920BF">
        <w:rPr>
          <w:rFonts w:ascii="Arial" w:hAnsi="Arial" w:cs="Arial"/>
          <w:sz w:val="20"/>
          <w:szCs w:val="20"/>
        </w:rPr>
        <w:tab/>
      </w:r>
      <w:r w:rsidRPr="001920BF">
        <w:rPr>
          <w:rFonts w:ascii="Arial" w:hAnsi="Arial" w:cs="Arial"/>
          <w:sz w:val="20"/>
          <w:szCs w:val="20"/>
        </w:rPr>
        <w:tab/>
      </w:r>
      <w:r w:rsidRPr="001920BF">
        <w:rPr>
          <w:rFonts w:ascii="Arial" w:hAnsi="Arial" w:cs="Arial"/>
          <w:sz w:val="20"/>
          <w:szCs w:val="20"/>
        </w:rPr>
        <w:tab/>
        <w:t>______________</w:t>
      </w:r>
    </w:p>
    <w:p w14:paraId="27CAE0E6" w14:textId="77777777" w:rsidR="001920BF" w:rsidRPr="001920BF" w:rsidRDefault="001920BF" w:rsidP="001920BF">
      <w:pPr>
        <w:spacing w:line="23" w:lineRule="atLeast"/>
        <w:ind w:firstLine="284"/>
        <w:rPr>
          <w:rFonts w:ascii="Arial" w:hAnsi="Arial" w:cs="Arial"/>
          <w:sz w:val="20"/>
          <w:szCs w:val="20"/>
        </w:rPr>
      </w:pPr>
    </w:p>
    <w:p w14:paraId="2D2291A0" w14:textId="77777777" w:rsidR="001920BF" w:rsidRPr="001920BF" w:rsidRDefault="001920BF" w:rsidP="001920BF">
      <w:pPr>
        <w:spacing w:line="23" w:lineRule="atLeast"/>
        <w:ind w:firstLine="284"/>
        <w:rPr>
          <w:rFonts w:ascii="Arial" w:hAnsi="Arial" w:cs="Arial"/>
          <w:sz w:val="20"/>
          <w:szCs w:val="20"/>
        </w:rPr>
      </w:pPr>
    </w:p>
    <w:p w14:paraId="428D11F1" w14:textId="22397833" w:rsidR="00374AF1" w:rsidRPr="001920BF" w:rsidRDefault="001920BF" w:rsidP="001920BF">
      <w:pPr>
        <w:autoSpaceDE w:val="0"/>
        <w:autoSpaceDN w:val="0"/>
        <w:adjustRightInd w:val="0"/>
        <w:spacing w:before="120"/>
        <w:jc w:val="both"/>
        <w:rPr>
          <w:rFonts w:ascii="Arial" w:eastAsia="Batang" w:hAnsi="Arial" w:cs="Arial"/>
          <w:iCs/>
          <w:sz w:val="20"/>
          <w:szCs w:val="20"/>
          <w:lang w:eastAsia="ko-KR"/>
        </w:rPr>
      </w:pPr>
      <w:bookmarkStart w:id="260" w:name="_Toc141980011"/>
      <w:bookmarkStart w:id="261" w:name="_Toc141980548"/>
      <w:bookmarkStart w:id="262" w:name="_Toc157073826"/>
      <w:bookmarkStart w:id="263" w:name="_Toc191295969"/>
      <w:bookmarkStart w:id="264" w:name="_Toc193190225"/>
      <w:bookmarkStart w:id="265" w:name="_Toc193884681"/>
      <w:bookmarkStart w:id="266" w:name="_Toc193896862"/>
      <w:bookmarkStart w:id="267" w:name="_Toc200962388"/>
      <w:r w:rsidRPr="001920BF">
        <w:rPr>
          <w:rFonts w:ascii="Arial" w:hAnsi="Arial" w:cs="Arial"/>
          <w:sz w:val="20"/>
          <w:szCs w:val="20"/>
          <w:lang w:val="pl-PL"/>
        </w:rPr>
        <w:t>Obrazec se kopira, izpolni in podpiše za vse projekte/naročila ponudnika, vseh partnerjev v skupnem nastopu in vseh podizvajalcev.</w:t>
      </w:r>
      <w:bookmarkEnd w:id="260"/>
      <w:bookmarkEnd w:id="261"/>
      <w:bookmarkEnd w:id="262"/>
      <w:bookmarkEnd w:id="263"/>
      <w:bookmarkEnd w:id="264"/>
      <w:bookmarkEnd w:id="265"/>
      <w:bookmarkEnd w:id="266"/>
      <w:bookmarkEnd w:id="267"/>
      <w:r w:rsidRPr="001920BF">
        <w:rPr>
          <w:rFonts w:ascii="Arial" w:hAnsi="Arial" w:cs="Arial"/>
          <w:sz w:val="20"/>
          <w:szCs w:val="20"/>
          <w:lang w:val="pl-PL"/>
        </w:rPr>
        <w:br w:type="page"/>
      </w:r>
    </w:p>
    <w:p w14:paraId="53EA997B" w14:textId="28D58C7C" w:rsidR="00374AF1" w:rsidRPr="003C793D" w:rsidRDefault="003C793D" w:rsidP="003C793D">
      <w:pPr>
        <w:keepLines/>
        <w:tabs>
          <w:tab w:val="left" w:pos="0"/>
        </w:tabs>
        <w:jc w:val="right"/>
        <w:rPr>
          <w:rFonts w:ascii="Arial" w:hAnsi="Arial" w:cs="Arial"/>
          <w:b/>
          <w:bCs/>
          <w:sz w:val="20"/>
          <w:szCs w:val="20"/>
        </w:rPr>
      </w:pPr>
      <w:bookmarkStart w:id="268" w:name="_Toc206682915"/>
      <w:bookmarkStart w:id="269" w:name="_Toc206682986"/>
      <w:bookmarkStart w:id="270" w:name="_Toc208322708"/>
      <w:bookmarkStart w:id="271" w:name="_Toc210117757"/>
      <w:r w:rsidRPr="003C793D">
        <w:rPr>
          <w:rFonts w:ascii="Arial" w:hAnsi="Arial" w:cs="Arial"/>
          <w:b/>
          <w:bCs/>
          <w:sz w:val="20"/>
          <w:szCs w:val="20"/>
        </w:rPr>
        <w:lastRenderedPageBreak/>
        <w:t>OBRAZEC 5</w:t>
      </w:r>
      <w:bookmarkEnd w:id="268"/>
      <w:bookmarkEnd w:id="269"/>
      <w:bookmarkEnd w:id="270"/>
      <w:bookmarkEnd w:id="271"/>
      <w:r w:rsidRPr="003C793D">
        <w:rPr>
          <w:rFonts w:ascii="Arial" w:hAnsi="Arial" w:cs="Arial"/>
          <w:b/>
          <w:bCs/>
          <w:sz w:val="20"/>
          <w:szCs w:val="20"/>
        </w:rPr>
        <w:t>:</w:t>
      </w:r>
    </w:p>
    <w:p w14:paraId="42833AFD" w14:textId="77777777" w:rsidR="004F4111" w:rsidRPr="00864116" w:rsidRDefault="004F4111" w:rsidP="004F4111">
      <w:pPr>
        <w:pStyle w:val="Naslov2"/>
        <w:numPr>
          <w:ilvl w:val="0"/>
          <w:numId w:val="0"/>
        </w:numPr>
        <w:spacing w:line="23" w:lineRule="atLeast"/>
        <w:ind w:left="576"/>
        <w:rPr>
          <w:sz w:val="20"/>
          <w:szCs w:val="20"/>
        </w:rPr>
      </w:pPr>
    </w:p>
    <w:p w14:paraId="3F7ADD18" w14:textId="77777777" w:rsidR="004F4111" w:rsidRPr="00864116" w:rsidRDefault="004F4111" w:rsidP="004F4111">
      <w:pPr>
        <w:tabs>
          <w:tab w:val="left" w:pos="8192"/>
        </w:tabs>
        <w:rPr>
          <w:rFonts w:ascii="Arial" w:hAnsi="Arial" w:cs="Arial"/>
          <w:sz w:val="20"/>
          <w:szCs w:val="20"/>
        </w:rPr>
      </w:pPr>
      <w:r w:rsidRPr="00864116">
        <w:rPr>
          <w:rFonts w:ascii="Arial" w:hAnsi="Arial" w:cs="Arial"/>
          <w:sz w:val="20"/>
          <w:szCs w:val="20"/>
        </w:rPr>
        <w:t>IME IN NASLOV PONUDNIKA_____________________________________________________</w:t>
      </w:r>
    </w:p>
    <w:p w14:paraId="6780ABBF" w14:textId="77777777" w:rsidR="004F4111" w:rsidRPr="00864116" w:rsidRDefault="004F4111" w:rsidP="004F4111">
      <w:pPr>
        <w:keepLines/>
        <w:tabs>
          <w:tab w:val="left" w:pos="0"/>
        </w:tabs>
        <w:rPr>
          <w:rFonts w:ascii="Arial" w:hAnsi="Arial" w:cs="Arial"/>
          <w:b/>
          <w:sz w:val="20"/>
          <w:szCs w:val="20"/>
        </w:rPr>
      </w:pPr>
    </w:p>
    <w:p w14:paraId="4E49A9E9" w14:textId="77777777" w:rsidR="004F4111" w:rsidRPr="00864116" w:rsidRDefault="004F4111" w:rsidP="004F4111">
      <w:pPr>
        <w:keepLines/>
        <w:tabs>
          <w:tab w:val="left" w:pos="0"/>
        </w:tabs>
        <w:jc w:val="center"/>
        <w:rPr>
          <w:rFonts w:ascii="Arial" w:hAnsi="Arial" w:cs="Arial"/>
          <w:b/>
          <w:sz w:val="20"/>
          <w:szCs w:val="20"/>
        </w:rPr>
      </w:pPr>
      <w:r w:rsidRPr="00864116">
        <w:rPr>
          <w:rFonts w:ascii="Arial" w:hAnsi="Arial" w:cs="Arial"/>
          <w:b/>
          <w:sz w:val="20"/>
          <w:szCs w:val="20"/>
        </w:rPr>
        <w:t>IZJAVA O IZPOLNJEVANJU KADROVSKIH POGOJEV</w:t>
      </w:r>
    </w:p>
    <w:p w14:paraId="7B081C38" w14:textId="77777777" w:rsidR="004F4111" w:rsidRPr="00864116" w:rsidRDefault="004F4111" w:rsidP="004F4111">
      <w:pPr>
        <w:keepLines/>
        <w:tabs>
          <w:tab w:val="left" w:pos="0"/>
        </w:tabs>
        <w:jc w:val="center"/>
        <w:rPr>
          <w:rFonts w:ascii="Arial" w:hAnsi="Arial" w:cs="Arial"/>
          <w:b/>
          <w:sz w:val="20"/>
          <w:szCs w:val="20"/>
        </w:rPr>
      </w:pPr>
    </w:p>
    <w:tbl>
      <w:tblPr>
        <w:tblW w:w="9243" w:type="dxa"/>
        <w:tblInd w:w="113" w:type="dxa"/>
        <w:tblLook w:val="04A0" w:firstRow="1" w:lastRow="0" w:firstColumn="1" w:lastColumn="0" w:noHBand="0" w:noVBand="1"/>
      </w:tblPr>
      <w:tblGrid>
        <w:gridCol w:w="2439"/>
        <w:gridCol w:w="6804"/>
      </w:tblGrid>
      <w:tr w:rsidR="004F4111" w:rsidRPr="004F4111" w14:paraId="57325701" w14:textId="77777777" w:rsidTr="00840408">
        <w:trPr>
          <w:trHeight w:val="340"/>
        </w:trPr>
        <w:tc>
          <w:tcPr>
            <w:tcW w:w="2439" w:type="dxa"/>
          </w:tcPr>
          <w:p w14:paraId="012F829D" w14:textId="77777777" w:rsidR="004F4111" w:rsidRPr="004F4111" w:rsidRDefault="004F4111" w:rsidP="008104F4">
            <w:pPr>
              <w:spacing w:line="280" w:lineRule="exact"/>
              <w:ind w:right="-610"/>
              <w:rPr>
                <w:rFonts w:ascii="Arial" w:hAnsi="Arial" w:cs="Arial"/>
                <w:b/>
                <w:bCs/>
                <w:noProof/>
                <w:sz w:val="20"/>
                <w:szCs w:val="20"/>
              </w:rPr>
            </w:pPr>
            <w:r w:rsidRPr="004F4111">
              <w:rPr>
                <w:rFonts w:ascii="Arial" w:hAnsi="Arial" w:cs="Arial"/>
                <w:b/>
                <w:bCs/>
                <w:sz w:val="20"/>
                <w:szCs w:val="20"/>
              </w:rPr>
              <w:t>Predmet javnega naročila:</w:t>
            </w:r>
          </w:p>
        </w:tc>
        <w:tc>
          <w:tcPr>
            <w:tcW w:w="6804" w:type="dxa"/>
          </w:tcPr>
          <w:p w14:paraId="16B274AA" w14:textId="24399DAA" w:rsidR="004F4111" w:rsidRPr="004F4111" w:rsidRDefault="00840408" w:rsidP="008104F4">
            <w:pPr>
              <w:spacing w:line="280" w:lineRule="exact"/>
              <w:rPr>
                <w:rFonts w:ascii="Arial" w:hAnsi="Arial" w:cs="Arial"/>
                <w:b/>
                <w:bCs/>
                <w:noProof/>
                <w:sz w:val="20"/>
                <w:szCs w:val="20"/>
              </w:rPr>
            </w:pPr>
            <w:r w:rsidRPr="00C52B09">
              <w:rPr>
                <w:rFonts w:ascii="Arial" w:hAnsi="Arial" w:cs="Arial"/>
                <w:b/>
                <w:iCs/>
                <w:sz w:val="20"/>
                <w:szCs w:val="20"/>
              </w:rPr>
              <w:t xml:space="preserve">Vzpostavitev platforme GPS sledenja voznega parka SŽ-Potniški promet ter integracija z internimi sistemi Slovenskih železnic - Sledenja železniških vozil z GPS napravami v realnem </w:t>
            </w:r>
            <w:r w:rsidRPr="005D2798">
              <w:rPr>
                <w:rFonts w:ascii="Arial" w:hAnsi="Arial" w:cs="Arial"/>
                <w:b/>
                <w:iCs/>
                <w:sz w:val="20"/>
                <w:szCs w:val="20"/>
              </w:rPr>
              <w:t>času</w:t>
            </w:r>
            <w:r w:rsidR="00BA22CF" w:rsidRPr="005D2798">
              <w:rPr>
                <w:rFonts w:ascii="Arial" w:hAnsi="Arial" w:cs="Arial"/>
                <w:b/>
                <w:iCs/>
                <w:sz w:val="20"/>
                <w:szCs w:val="20"/>
              </w:rPr>
              <w:t xml:space="preserve"> </w:t>
            </w:r>
            <w:r w:rsidR="00BA22CF" w:rsidRPr="005D2798">
              <w:rPr>
                <w:rFonts w:ascii="Arial" w:hAnsi="Arial" w:cs="Arial"/>
                <w:b/>
                <w:sz w:val="20"/>
                <w:szCs w:val="20"/>
              </w:rPr>
              <w:t>in vzdrževanje za obdobje 24 mesecev</w:t>
            </w:r>
          </w:p>
        </w:tc>
      </w:tr>
    </w:tbl>
    <w:p w14:paraId="41409E03" w14:textId="77777777" w:rsidR="004F4111" w:rsidRPr="00864116" w:rsidRDefault="004F4111" w:rsidP="004F4111">
      <w:pPr>
        <w:tabs>
          <w:tab w:val="center" w:pos="4536"/>
          <w:tab w:val="right" w:pos="9072"/>
        </w:tabs>
        <w:rPr>
          <w:rFonts w:ascii="Arial" w:hAnsi="Arial" w:cs="Arial"/>
          <w:b/>
          <w:sz w:val="20"/>
          <w:szCs w:val="20"/>
        </w:rPr>
      </w:pPr>
    </w:p>
    <w:p w14:paraId="66FAB6C0" w14:textId="77777777" w:rsidR="004F4111" w:rsidRPr="00CF73D0" w:rsidRDefault="004F4111" w:rsidP="004F4111">
      <w:pPr>
        <w:tabs>
          <w:tab w:val="center" w:pos="4536"/>
          <w:tab w:val="right" w:pos="9072"/>
        </w:tabs>
        <w:rPr>
          <w:rFonts w:ascii="Arial" w:hAnsi="Arial" w:cs="Arial"/>
          <w:b/>
          <w:sz w:val="20"/>
          <w:szCs w:val="20"/>
        </w:rPr>
      </w:pPr>
    </w:p>
    <w:p w14:paraId="3B41BF8A" w14:textId="7189A91A" w:rsidR="004F4111" w:rsidRPr="00CF73D0" w:rsidRDefault="004F4111" w:rsidP="004F4111">
      <w:pPr>
        <w:tabs>
          <w:tab w:val="center" w:pos="4536"/>
          <w:tab w:val="right" w:pos="9072"/>
        </w:tabs>
        <w:rPr>
          <w:rFonts w:ascii="Arial" w:hAnsi="Arial" w:cs="Arial"/>
          <w:b/>
          <w:sz w:val="20"/>
          <w:szCs w:val="20"/>
        </w:rPr>
      </w:pPr>
      <w:r w:rsidRPr="00CF73D0">
        <w:rPr>
          <w:rFonts w:ascii="Arial" w:hAnsi="Arial" w:cs="Arial"/>
          <w:b/>
          <w:sz w:val="20"/>
          <w:szCs w:val="20"/>
        </w:rPr>
        <w:t>PODATKI O</w:t>
      </w:r>
      <w:r w:rsidR="002106D5" w:rsidRPr="00CF73D0">
        <w:rPr>
          <w:rFonts w:ascii="Arial" w:hAnsi="Arial" w:cs="Arial"/>
          <w:b/>
          <w:sz w:val="20"/>
          <w:szCs w:val="20"/>
        </w:rPr>
        <w:t xml:space="preserve"> </w:t>
      </w:r>
      <w:r w:rsidR="00CB0AAE" w:rsidRPr="00CF73D0">
        <w:rPr>
          <w:rFonts w:ascii="Arial" w:hAnsi="Arial" w:cs="Arial"/>
          <w:b/>
          <w:sz w:val="20"/>
          <w:szCs w:val="20"/>
        </w:rPr>
        <w:t>KADRIH</w:t>
      </w:r>
    </w:p>
    <w:p w14:paraId="645DD82A" w14:textId="77777777" w:rsidR="004F4111" w:rsidRPr="00CF73D0" w:rsidRDefault="004F4111" w:rsidP="004F4111">
      <w:pPr>
        <w:tabs>
          <w:tab w:val="center" w:pos="4536"/>
          <w:tab w:val="right" w:pos="9072"/>
        </w:tabs>
        <w:rPr>
          <w:rFonts w:ascii="Arial" w:hAnsi="Arial" w:cs="Arial"/>
          <w:b/>
          <w:sz w:val="20"/>
          <w:szCs w:val="20"/>
        </w:rPr>
      </w:pPr>
    </w:p>
    <w:p w14:paraId="7F3AA496" w14:textId="3F34E99C" w:rsidR="004F4111" w:rsidRPr="00864116" w:rsidRDefault="004F4111" w:rsidP="004F4111">
      <w:pPr>
        <w:tabs>
          <w:tab w:val="center" w:pos="4536"/>
          <w:tab w:val="right" w:pos="9072"/>
        </w:tabs>
        <w:jc w:val="both"/>
        <w:rPr>
          <w:rFonts w:ascii="Arial" w:hAnsi="Arial" w:cs="Arial"/>
          <w:sz w:val="20"/>
          <w:szCs w:val="20"/>
        </w:rPr>
      </w:pPr>
      <w:r w:rsidRPr="00CF73D0">
        <w:rPr>
          <w:rFonts w:ascii="Arial" w:hAnsi="Arial" w:cs="Arial"/>
          <w:sz w:val="20"/>
          <w:szCs w:val="20"/>
        </w:rPr>
        <w:t xml:space="preserve">Ponudnik je dolžan navesti ime in priimek ter ostale zahtevane podatke strokovnjaka(ov), ki bodo sodelovali pri izvajanju pogodbe in ki izpolnjujejo kadrovske pogoje določene v točki </w:t>
      </w:r>
      <w:r w:rsidR="007D54AF">
        <w:rPr>
          <w:rFonts w:ascii="Arial" w:hAnsi="Arial" w:cs="Arial"/>
          <w:sz w:val="20"/>
          <w:szCs w:val="20"/>
        </w:rPr>
        <w:t>Č</w:t>
      </w:r>
      <w:r w:rsidR="00496484" w:rsidRPr="00CF73D0">
        <w:rPr>
          <w:rFonts w:ascii="Arial" w:hAnsi="Arial" w:cs="Arial"/>
          <w:sz w:val="20"/>
          <w:szCs w:val="20"/>
        </w:rPr>
        <w:t xml:space="preserve"> </w:t>
      </w:r>
      <w:r w:rsidR="00CB0AAE" w:rsidRPr="00CF73D0">
        <w:rPr>
          <w:rFonts w:ascii="Arial" w:hAnsi="Arial" w:cs="Arial"/>
          <w:sz w:val="20"/>
          <w:szCs w:val="20"/>
        </w:rPr>
        <w:t xml:space="preserve">poglavja 5.1.2 </w:t>
      </w:r>
      <w:r w:rsidRPr="00864116">
        <w:rPr>
          <w:rFonts w:ascii="Arial" w:hAnsi="Arial" w:cs="Arial"/>
          <w:sz w:val="20"/>
          <w:szCs w:val="20"/>
        </w:rPr>
        <w:t xml:space="preserve">te </w:t>
      </w:r>
      <w:r w:rsidR="00CB0AAE">
        <w:rPr>
          <w:rFonts w:ascii="Arial" w:hAnsi="Arial" w:cs="Arial"/>
          <w:sz w:val="20"/>
          <w:szCs w:val="20"/>
        </w:rPr>
        <w:t>r</w:t>
      </w:r>
      <w:r w:rsidRPr="00864116">
        <w:rPr>
          <w:rFonts w:ascii="Arial" w:hAnsi="Arial" w:cs="Arial"/>
          <w:sz w:val="20"/>
          <w:szCs w:val="20"/>
        </w:rPr>
        <w:t>azpisne dokumentacije.</w:t>
      </w:r>
    </w:p>
    <w:p w14:paraId="21958BB3" w14:textId="77777777" w:rsidR="00CB0AAE" w:rsidRDefault="00CB0AAE" w:rsidP="003E1602">
      <w:pPr>
        <w:spacing w:after="120"/>
        <w:jc w:val="both"/>
        <w:rPr>
          <w:rFonts w:ascii="Arial" w:hAnsi="Arial" w:cs="Arial"/>
          <w:sz w:val="20"/>
          <w:szCs w:val="20"/>
        </w:rPr>
      </w:pPr>
    </w:p>
    <w:p w14:paraId="47128B30" w14:textId="45A11054" w:rsidR="004F4111" w:rsidRPr="003E1602" w:rsidRDefault="003E1602">
      <w:pPr>
        <w:pStyle w:val="Odstavekseznama"/>
        <w:numPr>
          <w:ilvl w:val="0"/>
          <w:numId w:val="27"/>
        </w:numPr>
        <w:spacing w:after="120" w:line="259" w:lineRule="auto"/>
        <w:contextualSpacing/>
        <w:jc w:val="both"/>
        <w:rPr>
          <w:rFonts w:ascii="Arial" w:hAnsi="Arial" w:cs="Arial"/>
          <w:sz w:val="20"/>
        </w:rPr>
      </w:pPr>
      <w:r w:rsidRPr="003E1602">
        <w:rPr>
          <w:rFonts w:ascii="Arial" w:hAnsi="Arial" w:cs="Arial"/>
          <w:b/>
          <w:bCs/>
          <w:sz w:val="20"/>
        </w:rPr>
        <w:t>Vodja projekta</w:t>
      </w:r>
      <w:r w:rsidRPr="003E1602">
        <w:rPr>
          <w:rFonts w:ascii="Arial" w:hAnsi="Arial" w:cs="Arial"/>
          <w:sz w:val="20"/>
        </w:rPr>
        <w:t xml:space="preserve"> </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1617"/>
        <w:gridCol w:w="4849"/>
      </w:tblGrid>
      <w:tr w:rsidR="004F4111" w:rsidRPr="00864116" w14:paraId="4E5DBA85" w14:textId="77777777" w:rsidTr="008104F4">
        <w:trPr>
          <w:jc w:val="center"/>
        </w:trPr>
        <w:tc>
          <w:tcPr>
            <w:tcW w:w="3231" w:type="dxa"/>
            <w:tcBorders>
              <w:bottom w:val="single" w:sz="4" w:space="0" w:color="auto"/>
            </w:tcBorders>
            <w:shd w:val="clear" w:color="auto" w:fill="DBE5F1"/>
            <w:vAlign w:val="center"/>
          </w:tcPr>
          <w:p w14:paraId="2D728170" w14:textId="77777777" w:rsidR="004F4111" w:rsidRPr="00864116" w:rsidRDefault="004F4111" w:rsidP="008104F4">
            <w:pPr>
              <w:rPr>
                <w:rFonts w:ascii="Arial" w:hAnsi="Arial" w:cs="Arial"/>
                <w:b/>
                <w:sz w:val="20"/>
                <w:szCs w:val="20"/>
              </w:rPr>
            </w:pPr>
            <w:r w:rsidRPr="00864116">
              <w:rPr>
                <w:rFonts w:ascii="Arial" w:hAnsi="Arial" w:cs="Arial"/>
                <w:b/>
                <w:sz w:val="20"/>
                <w:szCs w:val="20"/>
              </w:rPr>
              <w:t>Priimek</w:t>
            </w:r>
          </w:p>
        </w:tc>
        <w:tc>
          <w:tcPr>
            <w:tcW w:w="6466" w:type="dxa"/>
            <w:gridSpan w:val="2"/>
            <w:vAlign w:val="center"/>
          </w:tcPr>
          <w:p w14:paraId="1CDC66BA" w14:textId="77777777" w:rsidR="004F4111" w:rsidRPr="00864116" w:rsidRDefault="004F4111" w:rsidP="008104F4">
            <w:pPr>
              <w:rPr>
                <w:rFonts w:ascii="Arial" w:hAnsi="Arial" w:cs="Arial"/>
                <w:sz w:val="20"/>
                <w:szCs w:val="20"/>
              </w:rPr>
            </w:pPr>
          </w:p>
        </w:tc>
      </w:tr>
      <w:tr w:rsidR="004F4111" w:rsidRPr="00864116" w14:paraId="321145DA" w14:textId="77777777" w:rsidTr="008104F4">
        <w:trPr>
          <w:jc w:val="center"/>
        </w:trPr>
        <w:tc>
          <w:tcPr>
            <w:tcW w:w="3231" w:type="dxa"/>
            <w:tcBorders>
              <w:top w:val="single" w:sz="4" w:space="0" w:color="auto"/>
              <w:bottom w:val="single" w:sz="4" w:space="0" w:color="auto"/>
            </w:tcBorders>
            <w:shd w:val="clear" w:color="auto" w:fill="DBE5F1"/>
            <w:vAlign w:val="center"/>
          </w:tcPr>
          <w:p w14:paraId="7CC96F0F" w14:textId="77777777" w:rsidR="004F4111" w:rsidRPr="00864116" w:rsidRDefault="004F4111" w:rsidP="008104F4">
            <w:pPr>
              <w:rPr>
                <w:rFonts w:ascii="Arial" w:hAnsi="Arial" w:cs="Arial"/>
                <w:b/>
                <w:sz w:val="20"/>
                <w:szCs w:val="20"/>
              </w:rPr>
            </w:pPr>
            <w:r w:rsidRPr="00864116">
              <w:rPr>
                <w:rFonts w:ascii="Arial" w:hAnsi="Arial" w:cs="Arial"/>
                <w:b/>
                <w:sz w:val="20"/>
                <w:szCs w:val="20"/>
              </w:rPr>
              <w:t>Ime</w:t>
            </w:r>
          </w:p>
        </w:tc>
        <w:tc>
          <w:tcPr>
            <w:tcW w:w="6466" w:type="dxa"/>
            <w:gridSpan w:val="2"/>
            <w:vAlign w:val="center"/>
          </w:tcPr>
          <w:p w14:paraId="56B67E1F" w14:textId="77777777" w:rsidR="004F4111" w:rsidRPr="00864116" w:rsidRDefault="004F4111" w:rsidP="008104F4">
            <w:pPr>
              <w:rPr>
                <w:rFonts w:ascii="Arial" w:hAnsi="Arial" w:cs="Arial"/>
                <w:sz w:val="20"/>
                <w:szCs w:val="20"/>
              </w:rPr>
            </w:pPr>
          </w:p>
        </w:tc>
      </w:tr>
      <w:tr w:rsidR="004F4111" w:rsidRPr="00864116" w14:paraId="04F96955" w14:textId="77777777" w:rsidTr="008104F4">
        <w:trPr>
          <w:jc w:val="center"/>
        </w:trPr>
        <w:tc>
          <w:tcPr>
            <w:tcW w:w="3231" w:type="dxa"/>
            <w:tcBorders>
              <w:top w:val="single" w:sz="4" w:space="0" w:color="auto"/>
              <w:bottom w:val="single" w:sz="4" w:space="0" w:color="auto"/>
            </w:tcBorders>
            <w:shd w:val="clear" w:color="auto" w:fill="DBE5F1"/>
            <w:vAlign w:val="center"/>
          </w:tcPr>
          <w:p w14:paraId="55C3989D" w14:textId="77777777" w:rsidR="004F4111" w:rsidRPr="00864116" w:rsidRDefault="004F4111" w:rsidP="008104F4">
            <w:pPr>
              <w:rPr>
                <w:rFonts w:ascii="Arial" w:hAnsi="Arial" w:cs="Arial"/>
                <w:b/>
                <w:sz w:val="20"/>
                <w:szCs w:val="20"/>
              </w:rPr>
            </w:pPr>
            <w:r w:rsidRPr="00864116">
              <w:rPr>
                <w:rFonts w:ascii="Arial" w:hAnsi="Arial" w:cs="Arial"/>
                <w:b/>
                <w:sz w:val="20"/>
                <w:szCs w:val="20"/>
              </w:rPr>
              <w:t>Predvidena vloga pri poslu</w:t>
            </w:r>
          </w:p>
        </w:tc>
        <w:tc>
          <w:tcPr>
            <w:tcW w:w="6466" w:type="dxa"/>
            <w:gridSpan w:val="2"/>
            <w:vAlign w:val="center"/>
          </w:tcPr>
          <w:p w14:paraId="4BC2A324" w14:textId="77777777" w:rsidR="004F4111" w:rsidRPr="00864116" w:rsidRDefault="004F4111" w:rsidP="008104F4">
            <w:pPr>
              <w:rPr>
                <w:rFonts w:ascii="Arial" w:hAnsi="Arial" w:cs="Arial"/>
                <w:sz w:val="20"/>
                <w:szCs w:val="20"/>
              </w:rPr>
            </w:pPr>
          </w:p>
        </w:tc>
      </w:tr>
      <w:tr w:rsidR="004F4111" w:rsidRPr="00864116" w14:paraId="5DC87F33" w14:textId="77777777" w:rsidTr="008104F4">
        <w:trPr>
          <w:jc w:val="center"/>
        </w:trPr>
        <w:tc>
          <w:tcPr>
            <w:tcW w:w="3231" w:type="dxa"/>
            <w:tcBorders>
              <w:top w:val="single" w:sz="4" w:space="0" w:color="auto"/>
              <w:bottom w:val="single" w:sz="4" w:space="0" w:color="auto"/>
            </w:tcBorders>
            <w:shd w:val="clear" w:color="auto" w:fill="DBE5F1"/>
            <w:vAlign w:val="center"/>
          </w:tcPr>
          <w:p w14:paraId="6F4A9FC4" w14:textId="6C689894" w:rsidR="004F4111" w:rsidRPr="006A693C" w:rsidRDefault="004F4111" w:rsidP="008104F4">
            <w:pPr>
              <w:rPr>
                <w:rFonts w:ascii="Arial" w:hAnsi="Arial" w:cs="Arial"/>
                <w:b/>
                <w:sz w:val="20"/>
                <w:szCs w:val="20"/>
              </w:rPr>
            </w:pPr>
            <w:r w:rsidRPr="006A693C">
              <w:rPr>
                <w:rFonts w:ascii="Arial" w:hAnsi="Arial" w:cs="Arial"/>
                <w:b/>
                <w:sz w:val="20"/>
                <w:szCs w:val="20"/>
              </w:rPr>
              <w:t>Zaposlen pri</w:t>
            </w:r>
            <w:r w:rsidR="004465BB" w:rsidRPr="006A693C">
              <w:rPr>
                <w:rFonts w:ascii="Arial" w:hAnsi="Arial" w:cs="Arial"/>
                <w:b/>
                <w:sz w:val="20"/>
                <w:szCs w:val="20"/>
              </w:rPr>
              <w:t xml:space="preserve"> </w:t>
            </w:r>
          </w:p>
        </w:tc>
        <w:tc>
          <w:tcPr>
            <w:tcW w:w="6466" w:type="dxa"/>
            <w:gridSpan w:val="2"/>
            <w:tcBorders>
              <w:bottom w:val="single" w:sz="4" w:space="0" w:color="auto"/>
            </w:tcBorders>
            <w:vAlign w:val="center"/>
          </w:tcPr>
          <w:p w14:paraId="1CE023C2" w14:textId="77777777" w:rsidR="004F4111" w:rsidRPr="00864116" w:rsidRDefault="004F4111" w:rsidP="008104F4">
            <w:pPr>
              <w:rPr>
                <w:rFonts w:ascii="Arial" w:hAnsi="Arial" w:cs="Arial"/>
                <w:sz w:val="20"/>
                <w:szCs w:val="20"/>
              </w:rPr>
            </w:pPr>
          </w:p>
        </w:tc>
      </w:tr>
      <w:tr w:rsidR="007D54AF" w:rsidRPr="00864116" w14:paraId="1F427B40" w14:textId="77777777" w:rsidTr="008104F4">
        <w:trPr>
          <w:jc w:val="center"/>
        </w:trPr>
        <w:tc>
          <w:tcPr>
            <w:tcW w:w="3231" w:type="dxa"/>
            <w:tcBorders>
              <w:top w:val="single" w:sz="4" w:space="0" w:color="auto"/>
              <w:bottom w:val="single" w:sz="4" w:space="0" w:color="auto"/>
            </w:tcBorders>
            <w:shd w:val="clear" w:color="auto" w:fill="DBE5F1"/>
            <w:vAlign w:val="center"/>
          </w:tcPr>
          <w:p w14:paraId="17A17800" w14:textId="625705BF" w:rsidR="007D54AF" w:rsidRPr="007D54AF" w:rsidRDefault="007D54AF" w:rsidP="008104F4">
            <w:pPr>
              <w:rPr>
                <w:rFonts w:ascii="Arial" w:hAnsi="Arial" w:cs="Arial"/>
                <w:b/>
                <w:bCs/>
                <w:sz w:val="20"/>
                <w:szCs w:val="20"/>
              </w:rPr>
            </w:pPr>
            <w:r w:rsidRPr="007D54AF">
              <w:rPr>
                <w:rFonts w:ascii="Arial" w:hAnsi="Arial" w:cs="Arial"/>
                <w:b/>
                <w:bCs/>
                <w:sz w:val="20"/>
              </w:rPr>
              <w:t>Leta izkušenj z razvojem IT sistemov ali podatkovne analitike</w:t>
            </w:r>
          </w:p>
        </w:tc>
        <w:tc>
          <w:tcPr>
            <w:tcW w:w="6466" w:type="dxa"/>
            <w:gridSpan w:val="2"/>
            <w:tcBorders>
              <w:bottom w:val="single" w:sz="4" w:space="0" w:color="auto"/>
            </w:tcBorders>
            <w:vAlign w:val="center"/>
          </w:tcPr>
          <w:p w14:paraId="28855CB6" w14:textId="77777777" w:rsidR="007D54AF" w:rsidRPr="00864116" w:rsidRDefault="007D54AF" w:rsidP="008104F4">
            <w:pPr>
              <w:rPr>
                <w:rFonts w:ascii="Arial" w:hAnsi="Arial" w:cs="Arial"/>
                <w:sz w:val="20"/>
                <w:szCs w:val="20"/>
              </w:rPr>
            </w:pPr>
          </w:p>
        </w:tc>
      </w:tr>
      <w:tr w:rsidR="004F4111" w:rsidRPr="00864116" w14:paraId="66CB352B" w14:textId="77777777" w:rsidTr="008104F4">
        <w:trPr>
          <w:jc w:val="center"/>
        </w:trPr>
        <w:tc>
          <w:tcPr>
            <w:tcW w:w="9697" w:type="dxa"/>
            <w:gridSpan w:val="3"/>
            <w:tcBorders>
              <w:bottom w:val="single" w:sz="4" w:space="0" w:color="auto"/>
            </w:tcBorders>
            <w:shd w:val="clear" w:color="auto" w:fill="DBE5F1"/>
            <w:vAlign w:val="center"/>
          </w:tcPr>
          <w:p w14:paraId="6FC4AA6E" w14:textId="77777777" w:rsidR="004F4111" w:rsidRPr="00864116" w:rsidRDefault="004F4111" w:rsidP="008104F4">
            <w:pPr>
              <w:jc w:val="center"/>
              <w:rPr>
                <w:rFonts w:ascii="Arial" w:hAnsi="Arial" w:cs="Arial"/>
                <w:b/>
                <w:sz w:val="20"/>
                <w:szCs w:val="20"/>
              </w:rPr>
            </w:pPr>
            <w:r w:rsidRPr="00864116">
              <w:rPr>
                <w:rFonts w:ascii="Arial" w:hAnsi="Arial" w:cs="Arial"/>
                <w:b/>
                <w:sz w:val="20"/>
                <w:szCs w:val="20"/>
              </w:rPr>
              <w:t>Izobrazba</w:t>
            </w:r>
          </w:p>
        </w:tc>
      </w:tr>
      <w:tr w:rsidR="004F4111" w:rsidRPr="00864116" w14:paraId="37D513FB" w14:textId="77777777" w:rsidTr="008104F4">
        <w:trPr>
          <w:jc w:val="center"/>
        </w:trPr>
        <w:tc>
          <w:tcPr>
            <w:tcW w:w="4848" w:type="dxa"/>
            <w:gridSpan w:val="2"/>
            <w:shd w:val="clear" w:color="auto" w:fill="FDE9D9"/>
            <w:vAlign w:val="center"/>
          </w:tcPr>
          <w:p w14:paraId="1CC3B287" w14:textId="77777777" w:rsidR="004F4111" w:rsidRPr="00864116" w:rsidRDefault="004F4111" w:rsidP="008104F4">
            <w:pPr>
              <w:jc w:val="center"/>
              <w:rPr>
                <w:rFonts w:ascii="Arial" w:hAnsi="Arial" w:cs="Arial"/>
                <w:b/>
                <w:sz w:val="20"/>
                <w:szCs w:val="20"/>
              </w:rPr>
            </w:pPr>
            <w:r w:rsidRPr="00864116">
              <w:rPr>
                <w:rFonts w:ascii="Arial" w:hAnsi="Arial" w:cs="Arial"/>
                <w:b/>
                <w:sz w:val="20"/>
                <w:szCs w:val="20"/>
              </w:rPr>
              <w:t>Ustanova (datum od – datum do)</w:t>
            </w:r>
          </w:p>
        </w:tc>
        <w:tc>
          <w:tcPr>
            <w:tcW w:w="4849" w:type="dxa"/>
            <w:shd w:val="clear" w:color="auto" w:fill="FDE9D9"/>
            <w:vAlign w:val="center"/>
          </w:tcPr>
          <w:p w14:paraId="1AA49AD8" w14:textId="5F51DE9B" w:rsidR="004F4111" w:rsidRPr="00864116" w:rsidRDefault="004F4111" w:rsidP="008104F4">
            <w:pPr>
              <w:jc w:val="center"/>
              <w:rPr>
                <w:rFonts w:ascii="Arial" w:hAnsi="Arial" w:cs="Arial"/>
                <w:b/>
                <w:sz w:val="20"/>
                <w:szCs w:val="20"/>
              </w:rPr>
            </w:pPr>
            <w:r w:rsidRPr="00864116">
              <w:rPr>
                <w:rFonts w:ascii="Arial" w:hAnsi="Arial" w:cs="Arial"/>
                <w:b/>
                <w:sz w:val="20"/>
                <w:szCs w:val="20"/>
              </w:rPr>
              <w:t>Pridobljena stopnja(e) ali diploma(e):</w:t>
            </w:r>
          </w:p>
        </w:tc>
      </w:tr>
      <w:tr w:rsidR="004F4111" w:rsidRPr="00864116" w14:paraId="32AC6AB8" w14:textId="77777777" w:rsidTr="008104F4">
        <w:trPr>
          <w:jc w:val="center"/>
        </w:trPr>
        <w:tc>
          <w:tcPr>
            <w:tcW w:w="4848" w:type="dxa"/>
            <w:gridSpan w:val="2"/>
            <w:tcBorders>
              <w:bottom w:val="single" w:sz="4" w:space="0" w:color="auto"/>
            </w:tcBorders>
            <w:vAlign w:val="center"/>
          </w:tcPr>
          <w:p w14:paraId="046C50EA" w14:textId="77777777" w:rsidR="004F4111" w:rsidRPr="00864116" w:rsidRDefault="004F4111" w:rsidP="008104F4">
            <w:pPr>
              <w:rPr>
                <w:rFonts w:ascii="Arial" w:hAnsi="Arial" w:cs="Arial"/>
                <w:sz w:val="20"/>
                <w:szCs w:val="20"/>
              </w:rPr>
            </w:pPr>
          </w:p>
        </w:tc>
        <w:tc>
          <w:tcPr>
            <w:tcW w:w="4849" w:type="dxa"/>
            <w:tcBorders>
              <w:bottom w:val="single" w:sz="4" w:space="0" w:color="auto"/>
            </w:tcBorders>
            <w:vAlign w:val="center"/>
          </w:tcPr>
          <w:p w14:paraId="4A68D47C" w14:textId="77777777" w:rsidR="004F4111" w:rsidRPr="00864116" w:rsidRDefault="004F4111" w:rsidP="008104F4">
            <w:pPr>
              <w:rPr>
                <w:rFonts w:ascii="Arial" w:hAnsi="Arial" w:cs="Arial"/>
                <w:sz w:val="20"/>
                <w:szCs w:val="20"/>
              </w:rPr>
            </w:pPr>
          </w:p>
        </w:tc>
      </w:tr>
      <w:tr w:rsidR="004F4111" w:rsidRPr="00864116" w14:paraId="7AE7ABEE" w14:textId="77777777" w:rsidTr="003E1602">
        <w:trPr>
          <w:jc w:val="center"/>
        </w:trPr>
        <w:tc>
          <w:tcPr>
            <w:tcW w:w="4848" w:type="dxa"/>
            <w:gridSpan w:val="2"/>
            <w:vAlign w:val="center"/>
          </w:tcPr>
          <w:p w14:paraId="1B86EE3C" w14:textId="72830732" w:rsidR="004F4111" w:rsidRPr="00864116" w:rsidRDefault="007D54AF" w:rsidP="008104F4">
            <w:pPr>
              <w:rPr>
                <w:rFonts w:ascii="Arial" w:hAnsi="Arial" w:cs="Arial"/>
                <w:sz w:val="20"/>
                <w:szCs w:val="20"/>
              </w:rPr>
            </w:pPr>
            <w:r>
              <w:rPr>
                <w:rFonts w:ascii="Arial" w:hAnsi="Arial" w:cs="Arial"/>
                <w:sz w:val="20"/>
                <w:szCs w:val="20"/>
              </w:rPr>
              <w:t>Vodenje</w:t>
            </w:r>
            <w:r w:rsidRPr="00586068">
              <w:rPr>
                <w:rFonts w:ascii="Arial" w:hAnsi="Arial" w:cs="Arial"/>
                <w:sz w:val="20"/>
                <w:szCs w:val="20"/>
              </w:rPr>
              <w:t xml:space="preserve"> razvojno-raziskovaln</w:t>
            </w:r>
            <w:r>
              <w:rPr>
                <w:rFonts w:ascii="Arial" w:hAnsi="Arial" w:cs="Arial"/>
                <w:sz w:val="20"/>
                <w:szCs w:val="20"/>
              </w:rPr>
              <w:t>ih</w:t>
            </w:r>
            <w:r w:rsidRPr="00586068">
              <w:rPr>
                <w:rFonts w:ascii="Arial" w:hAnsi="Arial" w:cs="Arial"/>
                <w:sz w:val="20"/>
                <w:szCs w:val="20"/>
              </w:rPr>
              <w:t xml:space="preserve"> projekt</w:t>
            </w:r>
            <w:r>
              <w:rPr>
                <w:rFonts w:ascii="Arial" w:hAnsi="Arial" w:cs="Arial"/>
                <w:sz w:val="20"/>
                <w:szCs w:val="20"/>
              </w:rPr>
              <w:t>ov</w:t>
            </w:r>
          </w:p>
        </w:tc>
        <w:tc>
          <w:tcPr>
            <w:tcW w:w="4849" w:type="dxa"/>
            <w:vAlign w:val="center"/>
          </w:tcPr>
          <w:p w14:paraId="33F869C5" w14:textId="77777777" w:rsidR="004F4111" w:rsidRDefault="007D54AF" w:rsidP="008104F4">
            <w:pPr>
              <w:rPr>
                <w:rFonts w:ascii="Arial" w:hAnsi="Arial" w:cs="Arial"/>
                <w:sz w:val="20"/>
                <w:szCs w:val="20"/>
              </w:rPr>
            </w:pPr>
            <w:r>
              <w:rPr>
                <w:rFonts w:ascii="Arial" w:hAnsi="Arial" w:cs="Arial"/>
                <w:sz w:val="20"/>
                <w:szCs w:val="20"/>
              </w:rPr>
              <w:t>Projekt:</w:t>
            </w:r>
          </w:p>
          <w:p w14:paraId="226E4206" w14:textId="0FCEA59B" w:rsidR="007D54AF" w:rsidRPr="00864116" w:rsidRDefault="007D54AF" w:rsidP="008104F4">
            <w:pPr>
              <w:rPr>
                <w:rFonts w:ascii="Arial" w:hAnsi="Arial" w:cs="Arial"/>
                <w:sz w:val="20"/>
                <w:szCs w:val="20"/>
              </w:rPr>
            </w:pPr>
            <w:r>
              <w:rPr>
                <w:rFonts w:ascii="Arial" w:hAnsi="Arial" w:cs="Arial"/>
                <w:sz w:val="20"/>
                <w:szCs w:val="20"/>
              </w:rPr>
              <w:t>Od ______ do_________</w:t>
            </w:r>
          </w:p>
        </w:tc>
      </w:tr>
      <w:tr w:rsidR="003E1602" w:rsidRPr="00864116" w14:paraId="056A69B7" w14:textId="77777777" w:rsidTr="003E1602">
        <w:trPr>
          <w:jc w:val="center"/>
        </w:trPr>
        <w:tc>
          <w:tcPr>
            <w:tcW w:w="4848" w:type="dxa"/>
            <w:gridSpan w:val="2"/>
            <w:vAlign w:val="center"/>
          </w:tcPr>
          <w:p w14:paraId="6897DCBF" w14:textId="3B5A5ABB" w:rsidR="003E1602" w:rsidRPr="00864116" w:rsidRDefault="003E1602" w:rsidP="008104F4">
            <w:pPr>
              <w:rPr>
                <w:rFonts w:ascii="Arial" w:hAnsi="Arial" w:cs="Arial"/>
                <w:sz w:val="20"/>
                <w:szCs w:val="20"/>
              </w:rPr>
            </w:pPr>
            <w:r>
              <w:rPr>
                <w:rFonts w:ascii="Arial" w:hAnsi="Arial" w:cs="Arial"/>
                <w:sz w:val="20"/>
                <w:szCs w:val="20"/>
              </w:rPr>
              <w:t xml:space="preserve">Referenčni projekt </w:t>
            </w:r>
          </w:p>
        </w:tc>
        <w:tc>
          <w:tcPr>
            <w:tcW w:w="4849" w:type="dxa"/>
            <w:vAlign w:val="center"/>
          </w:tcPr>
          <w:p w14:paraId="24FC7D94" w14:textId="77777777" w:rsidR="003E1602" w:rsidRPr="00864116" w:rsidRDefault="003E1602" w:rsidP="008104F4">
            <w:pPr>
              <w:rPr>
                <w:rFonts w:ascii="Arial" w:hAnsi="Arial" w:cs="Arial"/>
                <w:sz w:val="20"/>
                <w:szCs w:val="20"/>
              </w:rPr>
            </w:pPr>
          </w:p>
        </w:tc>
      </w:tr>
      <w:tr w:rsidR="007D54AF" w:rsidRPr="00864116" w14:paraId="29DFEBE5" w14:textId="77777777" w:rsidTr="003E1602">
        <w:trPr>
          <w:jc w:val="center"/>
        </w:trPr>
        <w:tc>
          <w:tcPr>
            <w:tcW w:w="4848" w:type="dxa"/>
            <w:gridSpan w:val="2"/>
            <w:vAlign w:val="center"/>
          </w:tcPr>
          <w:p w14:paraId="698898FE" w14:textId="0C69FCC0" w:rsidR="007D54AF" w:rsidRDefault="007D54AF" w:rsidP="008104F4">
            <w:pPr>
              <w:rPr>
                <w:rFonts w:ascii="Arial" w:hAnsi="Arial" w:cs="Arial"/>
                <w:sz w:val="20"/>
                <w:szCs w:val="20"/>
              </w:rPr>
            </w:pPr>
            <w:r w:rsidRPr="00586068">
              <w:rPr>
                <w:rFonts w:ascii="Arial" w:hAnsi="Arial" w:cs="Arial"/>
                <w:sz w:val="20"/>
                <w:szCs w:val="20"/>
              </w:rPr>
              <w:t>je v zadnjih petih (5) letih pred rokom za prejem ponudb, po pravilih stroke, pravočasno in kakovostno sodeloval</w:t>
            </w:r>
            <w:r>
              <w:rPr>
                <w:rFonts w:ascii="Arial" w:hAnsi="Arial" w:cs="Arial"/>
                <w:sz w:val="20"/>
              </w:rPr>
              <w:t xml:space="preserve"> pri vsaj</w:t>
            </w:r>
            <w:r>
              <w:rPr>
                <w:rFonts w:ascii="Arial" w:hAnsi="Arial" w:cs="Arial"/>
                <w:sz w:val="20"/>
                <w:szCs w:val="20"/>
              </w:rPr>
              <w:t xml:space="preserve"> 1 (</w:t>
            </w:r>
            <w:r w:rsidRPr="007A4160">
              <w:rPr>
                <w:rFonts w:ascii="Arial" w:hAnsi="Arial" w:cs="Arial"/>
                <w:sz w:val="20"/>
                <w:szCs w:val="20"/>
              </w:rPr>
              <w:t>en</w:t>
            </w:r>
            <w:r>
              <w:rPr>
                <w:rFonts w:ascii="Arial" w:hAnsi="Arial" w:cs="Arial"/>
                <w:sz w:val="20"/>
              </w:rPr>
              <w:t>em</w:t>
            </w:r>
            <w:r>
              <w:rPr>
                <w:rFonts w:ascii="Arial" w:hAnsi="Arial" w:cs="Arial"/>
                <w:sz w:val="20"/>
                <w:szCs w:val="20"/>
              </w:rPr>
              <w:t>)</w:t>
            </w:r>
            <w:r w:rsidRPr="007A4160">
              <w:rPr>
                <w:rFonts w:ascii="Arial" w:hAnsi="Arial" w:cs="Arial"/>
                <w:sz w:val="20"/>
                <w:szCs w:val="20"/>
              </w:rPr>
              <w:t xml:space="preserve"> projekt</w:t>
            </w:r>
            <w:r>
              <w:rPr>
                <w:rFonts w:ascii="Arial" w:hAnsi="Arial" w:cs="Arial"/>
                <w:sz w:val="20"/>
              </w:rPr>
              <w:t>u</w:t>
            </w:r>
            <w:r w:rsidRPr="007A4160">
              <w:rPr>
                <w:rFonts w:ascii="Arial" w:hAnsi="Arial" w:cs="Arial"/>
                <w:sz w:val="20"/>
                <w:szCs w:val="20"/>
              </w:rPr>
              <w:t xml:space="preserve"> </w:t>
            </w:r>
            <w:r>
              <w:rPr>
                <w:rFonts w:ascii="Arial" w:hAnsi="Arial" w:cs="Arial"/>
                <w:sz w:val="20"/>
                <w:szCs w:val="20"/>
              </w:rPr>
              <w:t>s</w:t>
            </w:r>
            <w:r w:rsidRPr="007A4160">
              <w:rPr>
                <w:rFonts w:ascii="Arial" w:hAnsi="Arial" w:cs="Arial"/>
                <w:sz w:val="20"/>
                <w:szCs w:val="20"/>
              </w:rPr>
              <w:t xml:space="preserve"> področja železniškega prometa</w:t>
            </w:r>
            <w:r>
              <w:rPr>
                <w:rFonts w:ascii="Arial" w:hAnsi="Arial" w:cs="Arial"/>
                <w:sz w:val="20"/>
              </w:rPr>
              <w:t xml:space="preserve"> </w:t>
            </w:r>
            <w:r w:rsidRPr="007D54AF">
              <w:rPr>
                <w:rFonts w:ascii="Arial" w:hAnsi="Arial" w:cs="Arial"/>
                <w:b/>
                <w:bCs/>
                <w:sz w:val="20"/>
              </w:rPr>
              <w:t>ALI</w:t>
            </w:r>
            <w:r>
              <w:rPr>
                <w:rFonts w:ascii="Arial" w:hAnsi="Arial" w:cs="Arial"/>
                <w:sz w:val="20"/>
              </w:rPr>
              <w:t xml:space="preserve"> </w:t>
            </w:r>
            <w:r w:rsidRPr="007A4160">
              <w:rPr>
                <w:rFonts w:ascii="Arial" w:hAnsi="Arial" w:cs="Arial"/>
                <w:sz w:val="20"/>
                <w:szCs w:val="20"/>
              </w:rPr>
              <w:t xml:space="preserve">razvil ali sodeloval pri razvoju vsaj </w:t>
            </w:r>
            <w:r>
              <w:rPr>
                <w:rFonts w:ascii="Arial" w:hAnsi="Arial" w:cs="Arial"/>
                <w:sz w:val="20"/>
                <w:szCs w:val="20"/>
              </w:rPr>
              <w:t>1 (</w:t>
            </w:r>
            <w:r w:rsidRPr="007A4160">
              <w:rPr>
                <w:rFonts w:ascii="Arial" w:hAnsi="Arial" w:cs="Arial"/>
                <w:sz w:val="20"/>
                <w:szCs w:val="20"/>
              </w:rPr>
              <w:t>ene</w:t>
            </w:r>
            <w:r>
              <w:rPr>
                <w:rFonts w:ascii="Arial" w:hAnsi="Arial" w:cs="Arial"/>
                <w:sz w:val="20"/>
                <w:szCs w:val="20"/>
              </w:rPr>
              <w:t>)</w:t>
            </w:r>
            <w:r w:rsidRPr="007A4160">
              <w:rPr>
                <w:rFonts w:ascii="Arial" w:hAnsi="Arial" w:cs="Arial"/>
                <w:sz w:val="20"/>
                <w:szCs w:val="20"/>
              </w:rPr>
              <w:t xml:space="preserve"> spletne platforme za sledenje </w:t>
            </w:r>
            <w:r w:rsidRPr="005D2798">
              <w:rPr>
                <w:rFonts w:ascii="Arial" w:hAnsi="Arial" w:cs="Arial"/>
                <w:sz w:val="20"/>
                <w:szCs w:val="20"/>
              </w:rPr>
              <w:t>voznih</w:t>
            </w:r>
            <w:r>
              <w:rPr>
                <w:rFonts w:ascii="Arial" w:hAnsi="Arial" w:cs="Arial"/>
                <w:color w:val="EE0000"/>
                <w:sz w:val="20"/>
                <w:szCs w:val="20"/>
              </w:rPr>
              <w:t xml:space="preserve"> </w:t>
            </w:r>
            <w:r w:rsidRPr="007A4160">
              <w:rPr>
                <w:rFonts w:ascii="Arial" w:hAnsi="Arial" w:cs="Arial"/>
                <w:sz w:val="20"/>
                <w:szCs w:val="20"/>
              </w:rPr>
              <w:t>sredstev na osnovi tehnologije GPS, ki je v aktivni operativni uporabi</w:t>
            </w:r>
          </w:p>
        </w:tc>
        <w:tc>
          <w:tcPr>
            <w:tcW w:w="4849" w:type="dxa"/>
            <w:vAlign w:val="center"/>
          </w:tcPr>
          <w:p w14:paraId="38623033" w14:textId="77777777" w:rsidR="007D54AF" w:rsidRPr="00864116" w:rsidRDefault="007D54AF" w:rsidP="008104F4">
            <w:pPr>
              <w:rPr>
                <w:rFonts w:ascii="Arial" w:hAnsi="Arial" w:cs="Arial"/>
                <w:sz w:val="20"/>
                <w:szCs w:val="20"/>
              </w:rPr>
            </w:pPr>
          </w:p>
        </w:tc>
      </w:tr>
    </w:tbl>
    <w:p w14:paraId="24BBBBCE" w14:textId="77777777" w:rsidR="004F4111" w:rsidRDefault="004F4111" w:rsidP="004F4111">
      <w:pPr>
        <w:jc w:val="both"/>
        <w:rPr>
          <w:rFonts w:ascii="Arial" w:hAnsi="Arial" w:cs="Arial"/>
          <w:sz w:val="20"/>
          <w:szCs w:val="20"/>
        </w:rPr>
      </w:pPr>
    </w:p>
    <w:p w14:paraId="26A1AD29" w14:textId="77777777" w:rsidR="004F4111" w:rsidRDefault="004F4111" w:rsidP="004F4111">
      <w:pPr>
        <w:jc w:val="both"/>
        <w:rPr>
          <w:rFonts w:ascii="Arial" w:hAnsi="Arial" w:cs="Arial"/>
          <w:sz w:val="20"/>
          <w:szCs w:val="20"/>
        </w:rPr>
      </w:pPr>
    </w:p>
    <w:p w14:paraId="216E159F" w14:textId="77777777" w:rsidR="007D54AF" w:rsidRDefault="007D54AF" w:rsidP="004F4111">
      <w:pPr>
        <w:jc w:val="both"/>
        <w:rPr>
          <w:rFonts w:ascii="Arial" w:hAnsi="Arial" w:cs="Arial"/>
          <w:sz w:val="20"/>
          <w:szCs w:val="20"/>
        </w:rPr>
      </w:pPr>
    </w:p>
    <w:p w14:paraId="131260CF" w14:textId="77777777" w:rsidR="007D54AF" w:rsidRDefault="007D54AF" w:rsidP="004F4111">
      <w:pPr>
        <w:jc w:val="both"/>
        <w:rPr>
          <w:rFonts w:ascii="Arial" w:hAnsi="Arial" w:cs="Arial"/>
          <w:sz w:val="20"/>
          <w:szCs w:val="20"/>
        </w:rPr>
      </w:pPr>
    </w:p>
    <w:p w14:paraId="20AE8451" w14:textId="1EB78250" w:rsidR="007D54AF" w:rsidRPr="003E1602" w:rsidRDefault="007D54AF">
      <w:pPr>
        <w:pStyle w:val="Odstavekseznama"/>
        <w:numPr>
          <w:ilvl w:val="0"/>
          <w:numId w:val="44"/>
        </w:numPr>
        <w:spacing w:after="120" w:line="259" w:lineRule="auto"/>
        <w:contextualSpacing/>
        <w:jc w:val="both"/>
        <w:rPr>
          <w:rFonts w:ascii="Arial" w:hAnsi="Arial" w:cs="Arial"/>
          <w:sz w:val="20"/>
        </w:rPr>
      </w:pPr>
      <w:r>
        <w:rPr>
          <w:rFonts w:ascii="Arial" w:hAnsi="Arial" w:cs="Arial"/>
          <w:b/>
          <w:bCs/>
          <w:sz w:val="20"/>
        </w:rPr>
        <w:lastRenderedPageBreak/>
        <w:t>Razvijalec</w:t>
      </w:r>
      <w:r w:rsidRPr="003E1602">
        <w:rPr>
          <w:rFonts w:ascii="Arial" w:hAnsi="Arial" w:cs="Arial"/>
          <w:sz w:val="20"/>
        </w:rPr>
        <w:t xml:space="preserve"> </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1617"/>
        <w:gridCol w:w="4849"/>
      </w:tblGrid>
      <w:tr w:rsidR="007D54AF" w:rsidRPr="00864116" w14:paraId="6D8556F6" w14:textId="77777777" w:rsidTr="00C07CC9">
        <w:trPr>
          <w:jc w:val="center"/>
        </w:trPr>
        <w:tc>
          <w:tcPr>
            <w:tcW w:w="3231" w:type="dxa"/>
            <w:tcBorders>
              <w:bottom w:val="single" w:sz="4" w:space="0" w:color="auto"/>
            </w:tcBorders>
            <w:shd w:val="clear" w:color="auto" w:fill="DBE5F1"/>
            <w:vAlign w:val="center"/>
          </w:tcPr>
          <w:p w14:paraId="6216C85A" w14:textId="77777777" w:rsidR="007D54AF" w:rsidRPr="00864116" w:rsidRDefault="007D54AF" w:rsidP="00C07CC9">
            <w:pPr>
              <w:rPr>
                <w:rFonts w:ascii="Arial" w:hAnsi="Arial" w:cs="Arial"/>
                <w:b/>
                <w:sz w:val="20"/>
                <w:szCs w:val="20"/>
              </w:rPr>
            </w:pPr>
            <w:r w:rsidRPr="00864116">
              <w:rPr>
                <w:rFonts w:ascii="Arial" w:hAnsi="Arial" w:cs="Arial"/>
                <w:b/>
                <w:sz w:val="20"/>
                <w:szCs w:val="20"/>
              </w:rPr>
              <w:t>Priimek</w:t>
            </w:r>
          </w:p>
        </w:tc>
        <w:tc>
          <w:tcPr>
            <w:tcW w:w="6466" w:type="dxa"/>
            <w:gridSpan w:val="2"/>
            <w:vAlign w:val="center"/>
          </w:tcPr>
          <w:p w14:paraId="1F1115FD" w14:textId="77777777" w:rsidR="007D54AF" w:rsidRPr="00864116" w:rsidRDefault="007D54AF" w:rsidP="00C07CC9">
            <w:pPr>
              <w:rPr>
                <w:rFonts w:ascii="Arial" w:hAnsi="Arial" w:cs="Arial"/>
                <w:sz w:val="20"/>
                <w:szCs w:val="20"/>
              </w:rPr>
            </w:pPr>
          </w:p>
        </w:tc>
      </w:tr>
      <w:tr w:rsidR="007D54AF" w:rsidRPr="00864116" w14:paraId="5BEA4DC8" w14:textId="77777777" w:rsidTr="00C07CC9">
        <w:trPr>
          <w:jc w:val="center"/>
        </w:trPr>
        <w:tc>
          <w:tcPr>
            <w:tcW w:w="3231" w:type="dxa"/>
            <w:tcBorders>
              <w:top w:val="single" w:sz="4" w:space="0" w:color="auto"/>
              <w:bottom w:val="single" w:sz="4" w:space="0" w:color="auto"/>
            </w:tcBorders>
            <w:shd w:val="clear" w:color="auto" w:fill="DBE5F1"/>
            <w:vAlign w:val="center"/>
          </w:tcPr>
          <w:p w14:paraId="2F660338" w14:textId="77777777" w:rsidR="007D54AF" w:rsidRPr="00864116" w:rsidRDefault="007D54AF" w:rsidP="00C07CC9">
            <w:pPr>
              <w:rPr>
                <w:rFonts w:ascii="Arial" w:hAnsi="Arial" w:cs="Arial"/>
                <w:b/>
                <w:sz w:val="20"/>
                <w:szCs w:val="20"/>
              </w:rPr>
            </w:pPr>
            <w:r w:rsidRPr="00864116">
              <w:rPr>
                <w:rFonts w:ascii="Arial" w:hAnsi="Arial" w:cs="Arial"/>
                <w:b/>
                <w:sz w:val="20"/>
                <w:szCs w:val="20"/>
              </w:rPr>
              <w:t>Ime</w:t>
            </w:r>
          </w:p>
        </w:tc>
        <w:tc>
          <w:tcPr>
            <w:tcW w:w="6466" w:type="dxa"/>
            <w:gridSpan w:val="2"/>
            <w:vAlign w:val="center"/>
          </w:tcPr>
          <w:p w14:paraId="77964BE3" w14:textId="77777777" w:rsidR="007D54AF" w:rsidRPr="00864116" w:rsidRDefault="007D54AF" w:rsidP="00C07CC9">
            <w:pPr>
              <w:rPr>
                <w:rFonts w:ascii="Arial" w:hAnsi="Arial" w:cs="Arial"/>
                <w:sz w:val="20"/>
                <w:szCs w:val="20"/>
              </w:rPr>
            </w:pPr>
          </w:p>
        </w:tc>
      </w:tr>
      <w:tr w:rsidR="007D54AF" w:rsidRPr="00864116" w14:paraId="0A5A4519" w14:textId="77777777" w:rsidTr="00C07CC9">
        <w:trPr>
          <w:jc w:val="center"/>
        </w:trPr>
        <w:tc>
          <w:tcPr>
            <w:tcW w:w="3231" w:type="dxa"/>
            <w:tcBorders>
              <w:top w:val="single" w:sz="4" w:space="0" w:color="auto"/>
              <w:bottom w:val="single" w:sz="4" w:space="0" w:color="auto"/>
            </w:tcBorders>
            <w:shd w:val="clear" w:color="auto" w:fill="DBE5F1"/>
            <w:vAlign w:val="center"/>
          </w:tcPr>
          <w:p w14:paraId="46B6D77C" w14:textId="77777777" w:rsidR="007D54AF" w:rsidRPr="00864116" w:rsidRDefault="007D54AF" w:rsidP="00C07CC9">
            <w:pPr>
              <w:rPr>
                <w:rFonts w:ascii="Arial" w:hAnsi="Arial" w:cs="Arial"/>
                <w:b/>
                <w:sz w:val="20"/>
                <w:szCs w:val="20"/>
              </w:rPr>
            </w:pPr>
            <w:r w:rsidRPr="00864116">
              <w:rPr>
                <w:rFonts w:ascii="Arial" w:hAnsi="Arial" w:cs="Arial"/>
                <w:b/>
                <w:sz w:val="20"/>
                <w:szCs w:val="20"/>
              </w:rPr>
              <w:t>Predvidena vloga pri poslu</w:t>
            </w:r>
          </w:p>
        </w:tc>
        <w:tc>
          <w:tcPr>
            <w:tcW w:w="6466" w:type="dxa"/>
            <w:gridSpan w:val="2"/>
            <w:vAlign w:val="center"/>
          </w:tcPr>
          <w:p w14:paraId="6F75841D" w14:textId="77777777" w:rsidR="007D54AF" w:rsidRPr="00864116" w:rsidRDefault="007D54AF" w:rsidP="00C07CC9">
            <w:pPr>
              <w:rPr>
                <w:rFonts w:ascii="Arial" w:hAnsi="Arial" w:cs="Arial"/>
                <w:sz w:val="20"/>
                <w:szCs w:val="20"/>
              </w:rPr>
            </w:pPr>
          </w:p>
        </w:tc>
      </w:tr>
      <w:tr w:rsidR="007D54AF" w:rsidRPr="00864116" w14:paraId="4F89D880" w14:textId="77777777" w:rsidTr="00C07CC9">
        <w:trPr>
          <w:jc w:val="center"/>
        </w:trPr>
        <w:tc>
          <w:tcPr>
            <w:tcW w:w="3231" w:type="dxa"/>
            <w:tcBorders>
              <w:top w:val="single" w:sz="4" w:space="0" w:color="auto"/>
              <w:bottom w:val="single" w:sz="4" w:space="0" w:color="auto"/>
            </w:tcBorders>
            <w:shd w:val="clear" w:color="auto" w:fill="DBE5F1"/>
            <w:vAlign w:val="center"/>
          </w:tcPr>
          <w:p w14:paraId="44198D99" w14:textId="77777777" w:rsidR="007D54AF" w:rsidRPr="006A693C" w:rsidRDefault="007D54AF" w:rsidP="00C07CC9">
            <w:pPr>
              <w:rPr>
                <w:rFonts w:ascii="Arial" w:hAnsi="Arial" w:cs="Arial"/>
                <w:b/>
                <w:sz w:val="20"/>
                <w:szCs w:val="20"/>
              </w:rPr>
            </w:pPr>
            <w:r w:rsidRPr="006A693C">
              <w:rPr>
                <w:rFonts w:ascii="Arial" w:hAnsi="Arial" w:cs="Arial"/>
                <w:b/>
                <w:sz w:val="20"/>
                <w:szCs w:val="20"/>
              </w:rPr>
              <w:t xml:space="preserve">Zaposlen pri </w:t>
            </w:r>
          </w:p>
        </w:tc>
        <w:tc>
          <w:tcPr>
            <w:tcW w:w="6466" w:type="dxa"/>
            <w:gridSpan w:val="2"/>
            <w:tcBorders>
              <w:bottom w:val="single" w:sz="4" w:space="0" w:color="auto"/>
            </w:tcBorders>
            <w:vAlign w:val="center"/>
          </w:tcPr>
          <w:p w14:paraId="235A054B" w14:textId="77777777" w:rsidR="007D54AF" w:rsidRPr="00864116" w:rsidRDefault="007D54AF" w:rsidP="00C07CC9">
            <w:pPr>
              <w:rPr>
                <w:rFonts w:ascii="Arial" w:hAnsi="Arial" w:cs="Arial"/>
                <w:sz w:val="20"/>
                <w:szCs w:val="20"/>
              </w:rPr>
            </w:pPr>
          </w:p>
        </w:tc>
      </w:tr>
      <w:tr w:rsidR="007D54AF" w:rsidRPr="00864116" w14:paraId="4550C9EE" w14:textId="77777777" w:rsidTr="00C07CC9">
        <w:trPr>
          <w:jc w:val="center"/>
        </w:trPr>
        <w:tc>
          <w:tcPr>
            <w:tcW w:w="3231" w:type="dxa"/>
            <w:tcBorders>
              <w:top w:val="single" w:sz="4" w:space="0" w:color="auto"/>
              <w:bottom w:val="single" w:sz="4" w:space="0" w:color="auto"/>
            </w:tcBorders>
            <w:shd w:val="clear" w:color="auto" w:fill="DBE5F1"/>
            <w:vAlign w:val="center"/>
          </w:tcPr>
          <w:p w14:paraId="76438090" w14:textId="77777777" w:rsidR="007D54AF" w:rsidRPr="007D54AF" w:rsidRDefault="007D54AF" w:rsidP="00C07CC9">
            <w:pPr>
              <w:rPr>
                <w:rFonts w:ascii="Arial" w:hAnsi="Arial" w:cs="Arial"/>
                <w:b/>
                <w:bCs/>
                <w:sz w:val="20"/>
                <w:szCs w:val="20"/>
              </w:rPr>
            </w:pPr>
            <w:r w:rsidRPr="007D54AF">
              <w:rPr>
                <w:rFonts w:ascii="Arial" w:hAnsi="Arial" w:cs="Arial"/>
                <w:b/>
                <w:bCs/>
                <w:sz w:val="20"/>
              </w:rPr>
              <w:t>Leta izkušenj z razvojem IT sistemov ali podatkovne analitike</w:t>
            </w:r>
          </w:p>
        </w:tc>
        <w:tc>
          <w:tcPr>
            <w:tcW w:w="6466" w:type="dxa"/>
            <w:gridSpan w:val="2"/>
            <w:tcBorders>
              <w:bottom w:val="single" w:sz="4" w:space="0" w:color="auto"/>
            </w:tcBorders>
            <w:vAlign w:val="center"/>
          </w:tcPr>
          <w:p w14:paraId="16A7FAE4" w14:textId="77777777" w:rsidR="007D54AF" w:rsidRPr="00864116" w:rsidRDefault="007D54AF" w:rsidP="00C07CC9">
            <w:pPr>
              <w:rPr>
                <w:rFonts w:ascii="Arial" w:hAnsi="Arial" w:cs="Arial"/>
                <w:sz w:val="20"/>
                <w:szCs w:val="20"/>
              </w:rPr>
            </w:pPr>
          </w:p>
        </w:tc>
      </w:tr>
      <w:tr w:rsidR="007D54AF" w:rsidRPr="00864116" w14:paraId="369C06B9" w14:textId="77777777" w:rsidTr="00C07CC9">
        <w:trPr>
          <w:jc w:val="center"/>
        </w:trPr>
        <w:tc>
          <w:tcPr>
            <w:tcW w:w="9697" w:type="dxa"/>
            <w:gridSpan w:val="3"/>
            <w:tcBorders>
              <w:bottom w:val="single" w:sz="4" w:space="0" w:color="auto"/>
            </w:tcBorders>
            <w:shd w:val="clear" w:color="auto" w:fill="DBE5F1"/>
            <w:vAlign w:val="center"/>
          </w:tcPr>
          <w:p w14:paraId="475F85C7" w14:textId="77777777" w:rsidR="007D54AF" w:rsidRPr="00864116" w:rsidRDefault="007D54AF" w:rsidP="00C07CC9">
            <w:pPr>
              <w:jc w:val="center"/>
              <w:rPr>
                <w:rFonts w:ascii="Arial" w:hAnsi="Arial" w:cs="Arial"/>
                <w:b/>
                <w:sz w:val="20"/>
                <w:szCs w:val="20"/>
              </w:rPr>
            </w:pPr>
            <w:r w:rsidRPr="00864116">
              <w:rPr>
                <w:rFonts w:ascii="Arial" w:hAnsi="Arial" w:cs="Arial"/>
                <w:b/>
                <w:sz w:val="20"/>
                <w:szCs w:val="20"/>
              </w:rPr>
              <w:t>Izobrazba</w:t>
            </w:r>
          </w:p>
        </w:tc>
      </w:tr>
      <w:tr w:rsidR="007D54AF" w:rsidRPr="00864116" w14:paraId="2629D738" w14:textId="77777777" w:rsidTr="00C07CC9">
        <w:trPr>
          <w:jc w:val="center"/>
        </w:trPr>
        <w:tc>
          <w:tcPr>
            <w:tcW w:w="4848" w:type="dxa"/>
            <w:gridSpan w:val="2"/>
            <w:shd w:val="clear" w:color="auto" w:fill="FDE9D9"/>
            <w:vAlign w:val="center"/>
          </w:tcPr>
          <w:p w14:paraId="1ABAC279" w14:textId="77777777" w:rsidR="007D54AF" w:rsidRPr="00864116" w:rsidRDefault="007D54AF" w:rsidP="00C07CC9">
            <w:pPr>
              <w:jc w:val="center"/>
              <w:rPr>
                <w:rFonts w:ascii="Arial" w:hAnsi="Arial" w:cs="Arial"/>
                <w:b/>
                <w:sz w:val="20"/>
                <w:szCs w:val="20"/>
              </w:rPr>
            </w:pPr>
            <w:r w:rsidRPr="00864116">
              <w:rPr>
                <w:rFonts w:ascii="Arial" w:hAnsi="Arial" w:cs="Arial"/>
                <w:b/>
                <w:sz w:val="20"/>
                <w:szCs w:val="20"/>
              </w:rPr>
              <w:t>Ustanova (datum od – datum do)</w:t>
            </w:r>
          </w:p>
        </w:tc>
        <w:tc>
          <w:tcPr>
            <w:tcW w:w="4849" w:type="dxa"/>
            <w:shd w:val="clear" w:color="auto" w:fill="FDE9D9"/>
            <w:vAlign w:val="center"/>
          </w:tcPr>
          <w:p w14:paraId="09C35894" w14:textId="77777777" w:rsidR="007D54AF" w:rsidRPr="00864116" w:rsidRDefault="007D54AF" w:rsidP="00C07CC9">
            <w:pPr>
              <w:jc w:val="center"/>
              <w:rPr>
                <w:rFonts w:ascii="Arial" w:hAnsi="Arial" w:cs="Arial"/>
                <w:b/>
                <w:sz w:val="20"/>
                <w:szCs w:val="20"/>
              </w:rPr>
            </w:pPr>
            <w:r w:rsidRPr="00864116">
              <w:rPr>
                <w:rFonts w:ascii="Arial" w:hAnsi="Arial" w:cs="Arial"/>
                <w:b/>
                <w:sz w:val="20"/>
                <w:szCs w:val="20"/>
              </w:rPr>
              <w:t>Pridobljena stopnja(e) ali diploma(e):</w:t>
            </w:r>
          </w:p>
        </w:tc>
      </w:tr>
      <w:tr w:rsidR="007D54AF" w:rsidRPr="00864116" w14:paraId="63C47456" w14:textId="77777777" w:rsidTr="00C07CC9">
        <w:trPr>
          <w:jc w:val="center"/>
        </w:trPr>
        <w:tc>
          <w:tcPr>
            <w:tcW w:w="4848" w:type="dxa"/>
            <w:gridSpan w:val="2"/>
            <w:tcBorders>
              <w:bottom w:val="single" w:sz="4" w:space="0" w:color="auto"/>
            </w:tcBorders>
            <w:vAlign w:val="center"/>
          </w:tcPr>
          <w:p w14:paraId="2E3254B0" w14:textId="77777777" w:rsidR="007D54AF" w:rsidRPr="00864116" w:rsidRDefault="007D54AF" w:rsidP="00C07CC9">
            <w:pPr>
              <w:rPr>
                <w:rFonts w:ascii="Arial" w:hAnsi="Arial" w:cs="Arial"/>
                <w:sz w:val="20"/>
                <w:szCs w:val="20"/>
              </w:rPr>
            </w:pPr>
          </w:p>
        </w:tc>
        <w:tc>
          <w:tcPr>
            <w:tcW w:w="4849" w:type="dxa"/>
            <w:tcBorders>
              <w:bottom w:val="single" w:sz="4" w:space="0" w:color="auto"/>
            </w:tcBorders>
            <w:vAlign w:val="center"/>
          </w:tcPr>
          <w:p w14:paraId="5BE7B981" w14:textId="77777777" w:rsidR="007D54AF" w:rsidRPr="00864116" w:rsidRDefault="007D54AF" w:rsidP="00C07CC9">
            <w:pPr>
              <w:rPr>
                <w:rFonts w:ascii="Arial" w:hAnsi="Arial" w:cs="Arial"/>
                <w:sz w:val="20"/>
                <w:szCs w:val="20"/>
              </w:rPr>
            </w:pPr>
          </w:p>
        </w:tc>
      </w:tr>
      <w:tr w:rsidR="007D54AF" w:rsidRPr="00864116" w14:paraId="5DED0A59" w14:textId="77777777" w:rsidTr="00C07CC9">
        <w:trPr>
          <w:jc w:val="center"/>
        </w:trPr>
        <w:tc>
          <w:tcPr>
            <w:tcW w:w="4848" w:type="dxa"/>
            <w:gridSpan w:val="2"/>
            <w:vAlign w:val="center"/>
          </w:tcPr>
          <w:p w14:paraId="37DCF02C" w14:textId="77777777" w:rsidR="007D54AF" w:rsidRPr="00864116" w:rsidRDefault="007D54AF" w:rsidP="00C07CC9">
            <w:pPr>
              <w:rPr>
                <w:rFonts w:ascii="Arial" w:hAnsi="Arial" w:cs="Arial"/>
                <w:sz w:val="20"/>
                <w:szCs w:val="20"/>
              </w:rPr>
            </w:pPr>
            <w:r>
              <w:rPr>
                <w:rFonts w:ascii="Arial" w:hAnsi="Arial" w:cs="Arial"/>
                <w:sz w:val="20"/>
                <w:szCs w:val="20"/>
              </w:rPr>
              <w:t xml:space="preserve">Referenčni projekt </w:t>
            </w:r>
          </w:p>
        </w:tc>
        <w:tc>
          <w:tcPr>
            <w:tcW w:w="4849" w:type="dxa"/>
            <w:vAlign w:val="center"/>
          </w:tcPr>
          <w:p w14:paraId="31F6A38C" w14:textId="77777777" w:rsidR="007D54AF" w:rsidRPr="00864116" w:rsidRDefault="007D54AF" w:rsidP="00C07CC9">
            <w:pPr>
              <w:rPr>
                <w:rFonts w:ascii="Arial" w:hAnsi="Arial" w:cs="Arial"/>
                <w:sz w:val="20"/>
                <w:szCs w:val="20"/>
              </w:rPr>
            </w:pPr>
          </w:p>
        </w:tc>
      </w:tr>
      <w:tr w:rsidR="007D54AF" w:rsidRPr="00864116" w14:paraId="2A1DAA73" w14:textId="77777777" w:rsidTr="00C07CC9">
        <w:trPr>
          <w:jc w:val="center"/>
        </w:trPr>
        <w:tc>
          <w:tcPr>
            <w:tcW w:w="4848" w:type="dxa"/>
            <w:gridSpan w:val="2"/>
            <w:vAlign w:val="center"/>
          </w:tcPr>
          <w:p w14:paraId="69B2E606" w14:textId="1C6CE1A2" w:rsidR="007D54AF" w:rsidRDefault="007D54AF" w:rsidP="00C07CC9">
            <w:pPr>
              <w:rPr>
                <w:rFonts w:ascii="Arial" w:hAnsi="Arial" w:cs="Arial"/>
                <w:sz w:val="20"/>
                <w:szCs w:val="20"/>
              </w:rPr>
            </w:pPr>
            <w:r w:rsidRPr="00586068">
              <w:rPr>
                <w:rFonts w:ascii="Arial" w:hAnsi="Arial" w:cs="Arial"/>
                <w:sz w:val="20"/>
                <w:szCs w:val="20"/>
              </w:rPr>
              <w:t xml:space="preserve">je v zadnjih </w:t>
            </w:r>
            <w:r w:rsidR="00770934">
              <w:rPr>
                <w:rFonts w:ascii="Arial" w:hAnsi="Arial" w:cs="Arial"/>
                <w:sz w:val="20"/>
                <w:szCs w:val="20"/>
              </w:rPr>
              <w:t>treh</w:t>
            </w:r>
            <w:r w:rsidRPr="00586068">
              <w:rPr>
                <w:rFonts w:ascii="Arial" w:hAnsi="Arial" w:cs="Arial"/>
                <w:sz w:val="20"/>
                <w:szCs w:val="20"/>
              </w:rPr>
              <w:t xml:space="preserve"> (</w:t>
            </w:r>
            <w:r w:rsidR="00770934">
              <w:rPr>
                <w:rFonts w:ascii="Arial" w:hAnsi="Arial" w:cs="Arial"/>
                <w:sz w:val="20"/>
                <w:szCs w:val="20"/>
              </w:rPr>
              <w:t>3</w:t>
            </w:r>
            <w:r w:rsidRPr="00586068">
              <w:rPr>
                <w:rFonts w:ascii="Arial" w:hAnsi="Arial" w:cs="Arial"/>
                <w:sz w:val="20"/>
                <w:szCs w:val="20"/>
              </w:rPr>
              <w:t>) letih pred rokom za prejem ponudb, po pravilih stroke, pravočasno in kakovostno sodeloval</w:t>
            </w:r>
            <w:r>
              <w:rPr>
                <w:rFonts w:ascii="Arial" w:hAnsi="Arial" w:cs="Arial"/>
                <w:sz w:val="20"/>
              </w:rPr>
              <w:t xml:space="preserve"> pri vsaj</w:t>
            </w:r>
            <w:r>
              <w:rPr>
                <w:rFonts w:ascii="Arial" w:hAnsi="Arial" w:cs="Arial"/>
                <w:sz w:val="20"/>
                <w:szCs w:val="20"/>
              </w:rPr>
              <w:t xml:space="preserve"> 1 (</w:t>
            </w:r>
            <w:r w:rsidRPr="007A4160">
              <w:rPr>
                <w:rFonts w:ascii="Arial" w:hAnsi="Arial" w:cs="Arial"/>
                <w:sz w:val="20"/>
                <w:szCs w:val="20"/>
              </w:rPr>
              <w:t>en</w:t>
            </w:r>
            <w:r>
              <w:rPr>
                <w:rFonts w:ascii="Arial" w:hAnsi="Arial" w:cs="Arial"/>
                <w:sz w:val="20"/>
              </w:rPr>
              <w:t>em</w:t>
            </w:r>
            <w:r>
              <w:rPr>
                <w:rFonts w:ascii="Arial" w:hAnsi="Arial" w:cs="Arial"/>
                <w:sz w:val="20"/>
                <w:szCs w:val="20"/>
              </w:rPr>
              <w:t>)</w:t>
            </w:r>
            <w:r w:rsidRPr="007A4160">
              <w:rPr>
                <w:rFonts w:ascii="Arial" w:hAnsi="Arial" w:cs="Arial"/>
                <w:sz w:val="20"/>
                <w:szCs w:val="20"/>
              </w:rPr>
              <w:t xml:space="preserve"> projekt</w:t>
            </w:r>
            <w:r>
              <w:rPr>
                <w:rFonts w:ascii="Arial" w:hAnsi="Arial" w:cs="Arial"/>
                <w:sz w:val="20"/>
              </w:rPr>
              <w:t>u</w:t>
            </w:r>
            <w:r w:rsidRPr="007A4160">
              <w:rPr>
                <w:rFonts w:ascii="Arial" w:hAnsi="Arial" w:cs="Arial"/>
                <w:sz w:val="20"/>
                <w:szCs w:val="20"/>
              </w:rPr>
              <w:t xml:space="preserve"> </w:t>
            </w:r>
            <w:r>
              <w:rPr>
                <w:rFonts w:ascii="Arial" w:hAnsi="Arial" w:cs="Arial"/>
                <w:sz w:val="20"/>
                <w:szCs w:val="20"/>
              </w:rPr>
              <w:t>s</w:t>
            </w:r>
            <w:r w:rsidRPr="007A4160">
              <w:rPr>
                <w:rFonts w:ascii="Arial" w:hAnsi="Arial" w:cs="Arial"/>
                <w:sz w:val="20"/>
                <w:szCs w:val="20"/>
              </w:rPr>
              <w:t xml:space="preserve"> področja železniškega prometa</w:t>
            </w:r>
            <w:r>
              <w:rPr>
                <w:rFonts w:ascii="Arial" w:hAnsi="Arial" w:cs="Arial"/>
                <w:sz w:val="20"/>
              </w:rPr>
              <w:t xml:space="preserve"> </w:t>
            </w:r>
            <w:r w:rsidRPr="007D54AF">
              <w:rPr>
                <w:rFonts w:ascii="Arial" w:hAnsi="Arial" w:cs="Arial"/>
                <w:b/>
                <w:bCs/>
                <w:sz w:val="20"/>
              </w:rPr>
              <w:t>ALI</w:t>
            </w:r>
            <w:r>
              <w:rPr>
                <w:rFonts w:ascii="Arial" w:hAnsi="Arial" w:cs="Arial"/>
                <w:sz w:val="20"/>
              </w:rPr>
              <w:t xml:space="preserve"> </w:t>
            </w:r>
            <w:r w:rsidRPr="007A4160">
              <w:rPr>
                <w:rFonts w:ascii="Arial" w:hAnsi="Arial" w:cs="Arial"/>
                <w:sz w:val="20"/>
                <w:szCs w:val="20"/>
              </w:rPr>
              <w:t xml:space="preserve">razvil ali sodeloval pri razvoju vsaj </w:t>
            </w:r>
            <w:r>
              <w:rPr>
                <w:rFonts w:ascii="Arial" w:hAnsi="Arial" w:cs="Arial"/>
                <w:sz w:val="20"/>
                <w:szCs w:val="20"/>
              </w:rPr>
              <w:t>1 (</w:t>
            </w:r>
            <w:r w:rsidRPr="007A4160">
              <w:rPr>
                <w:rFonts w:ascii="Arial" w:hAnsi="Arial" w:cs="Arial"/>
                <w:sz w:val="20"/>
                <w:szCs w:val="20"/>
              </w:rPr>
              <w:t>ene</w:t>
            </w:r>
            <w:r>
              <w:rPr>
                <w:rFonts w:ascii="Arial" w:hAnsi="Arial" w:cs="Arial"/>
                <w:sz w:val="20"/>
                <w:szCs w:val="20"/>
              </w:rPr>
              <w:t>)</w:t>
            </w:r>
            <w:r w:rsidRPr="007A4160">
              <w:rPr>
                <w:rFonts w:ascii="Arial" w:hAnsi="Arial" w:cs="Arial"/>
                <w:sz w:val="20"/>
                <w:szCs w:val="20"/>
              </w:rPr>
              <w:t xml:space="preserve"> spletne platforme za sledenje </w:t>
            </w:r>
            <w:r w:rsidRPr="005D2798">
              <w:rPr>
                <w:rFonts w:ascii="Arial" w:hAnsi="Arial" w:cs="Arial"/>
                <w:sz w:val="20"/>
                <w:szCs w:val="20"/>
              </w:rPr>
              <w:t>voznih</w:t>
            </w:r>
            <w:r>
              <w:rPr>
                <w:rFonts w:ascii="Arial" w:hAnsi="Arial" w:cs="Arial"/>
                <w:color w:val="EE0000"/>
                <w:sz w:val="20"/>
                <w:szCs w:val="20"/>
              </w:rPr>
              <w:t xml:space="preserve"> </w:t>
            </w:r>
            <w:r w:rsidRPr="007A4160">
              <w:rPr>
                <w:rFonts w:ascii="Arial" w:hAnsi="Arial" w:cs="Arial"/>
                <w:sz w:val="20"/>
                <w:szCs w:val="20"/>
              </w:rPr>
              <w:t>sredstev na osnovi tehnologije GPS, ki je v aktivni operativni uporabi</w:t>
            </w:r>
          </w:p>
        </w:tc>
        <w:tc>
          <w:tcPr>
            <w:tcW w:w="4849" w:type="dxa"/>
            <w:vAlign w:val="center"/>
          </w:tcPr>
          <w:p w14:paraId="0F2F7163" w14:textId="77777777" w:rsidR="007D54AF" w:rsidRPr="00864116" w:rsidRDefault="007D54AF" w:rsidP="00C07CC9">
            <w:pPr>
              <w:rPr>
                <w:rFonts w:ascii="Arial" w:hAnsi="Arial" w:cs="Arial"/>
                <w:sz w:val="20"/>
                <w:szCs w:val="20"/>
              </w:rPr>
            </w:pPr>
          </w:p>
        </w:tc>
      </w:tr>
    </w:tbl>
    <w:p w14:paraId="64F5D386" w14:textId="77777777" w:rsidR="007D54AF" w:rsidRDefault="007D54AF" w:rsidP="004F4111">
      <w:pPr>
        <w:jc w:val="both"/>
        <w:rPr>
          <w:rFonts w:ascii="Arial" w:hAnsi="Arial" w:cs="Arial"/>
          <w:sz w:val="20"/>
          <w:szCs w:val="20"/>
        </w:rPr>
      </w:pPr>
    </w:p>
    <w:p w14:paraId="44F2209D" w14:textId="19089916" w:rsidR="004F4111" w:rsidRPr="0012265F" w:rsidRDefault="004F4111" w:rsidP="004F4111">
      <w:pPr>
        <w:jc w:val="both"/>
        <w:rPr>
          <w:rFonts w:ascii="Arial" w:hAnsi="Arial" w:cs="Arial"/>
          <w:sz w:val="20"/>
        </w:rPr>
      </w:pPr>
      <w:r w:rsidRPr="00D72B7B">
        <w:rPr>
          <w:rFonts w:ascii="Arial" w:hAnsi="Arial" w:cs="Arial"/>
          <w:sz w:val="20"/>
        </w:rPr>
        <w:t xml:space="preserve">Referenca za </w:t>
      </w:r>
      <w:r w:rsidR="00D72B7B" w:rsidRPr="00D72B7B">
        <w:rPr>
          <w:rFonts w:ascii="Arial" w:hAnsi="Arial" w:cs="Arial"/>
          <w:sz w:val="20"/>
        </w:rPr>
        <w:t xml:space="preserve">vse strokovnjake pri katerih so referenčni projekti zahtevani </w:t>
      </w:r>
      <w:r w:rsidRPr="00D72B7B">
        <w:rPr>
          <w:rFonts w:ascii="Arial" w:hAnsi="Arial" w:cs="Arial"/>
          <w:sz w:val="20"/>
        </w:rPr>
        <w:t>mora</w:t>
      </w:r>
      <w:r w:rsidR="00D72B7B" w:rsidRPr="00D72B7B">
        <w:rPr>
          <w:rFonts w:ascii="Arial" w:hAnsi="Arial" w:cs="Arial"/>
          <w:sz w:val="20"/>
        </w:rPr>
        <w:t>jo</w:t>
      </w:r>
      <w:r w:rsidRPr="00D72B7B">
        <w:rPr>
          <w:rFonts w:ascii="Arial" w:hAnsi="Arial" w:cs="Arial"/>
          <w:sz w:val="20"/>
        </w:rPr>
        <w:t xml:space="preserve"> biti potrjen</w:t>
      </w:r>
      <w:r w:rsidR="00D72B7B" w:rsidRPr="00D72B7B">
        <w:rPr>
          <w:rFonts w:ascii="Arial" w:hAnsi="Arial" w:cs="Arial"/>
          <w:sz w:val="20"/>
        </w:rPr>
        <w:t>e</w:t>
      </w:r>
      <w:r w:rsidRPr="00D72B7B">
        <w:rPr>
          <w:rFonts w:ascii="Arial" w:hAnsi="Arial" w:cs="Arial"/>
          <w:sz w:val="20"/>
        </w:rPr>
        <w:t xml:space="preserve"> s strani naročnik</w:t>
      </w:r>
      <w:r w:rsidR="00D72B7B" w:rsidRPr="00D72B7B">
        <w:rPr>
          <w:rFonts w:ascii="Arial" w:hAnsi="Arial" w:cs="Arial"/>
          <w:sz w:val="20"/>
        </w:rPr>
        <w:t>ov</w:t>
      </w:r>
      <w:r w:rsidRPr="00D72B7B">
        <w:rPr>
          <w:rFonts w:ascii="Arial" w:hAnsi="Arial" w:cs="Arial"/>
          <w:sz w:val="20"/>
        </w:rPr>
        <w:t xml:space="preserve"> referenčn</w:t>
      </w:r>
      <w:r w:rsidR="00D72B7B" w:rsidRPr="00D72B7B">
        <w:rPr>
          <w:rFonts w:ascii="Arial" w:hAnsi="Arial" w:cs="Arial"/>
          <w:sz w:val="20"/>
        </w:rPr>
        <w:t>ih poslov.</w:t>
      </w:r>
    </w:p>
    <w:p w14:paraId="17DA0D9D" w14:textId="77777777" w:rsidR="004F4111" w:rsidRPr="0012265F" w:rsidRDefault="004F4111" w:rsidP="004F4111">
      <w:pPr>
        <w:jc w:val="both"/>
        <w:rPr>
          <w:rFonts w:ascii="Arial" w:hAnsi="Arial" w:cs="Arial"/>
          <w:sz w:val="20"/>
        </w:rPr>
      </w:pPr>
    </w:p>
    <w:p w14:paraId="23490D10" w14:textId="77777777" w:rsidR="004F4111" w:rsidRPr="00864116" w:rsidRDefault="004F4111" w:rsidP="004F4111">
      <w:pPr>
        <w:jc w:val="both"/>
        <w:rPr>
          <w:rFonts w:ascii="Arial" w:hAnsi="Arial" w:cs="Arial"/>
          <w:sz w:val="20"/>
          <w:szCs w:val="20"/>
        </w:rPr>
      </w:pPr>
      <w:r w:rsidRPr="0012265F">
        <w:rPr>
          <w:rFonts w:ascii="Arial" w:hAnsi="Arial" w:cs="Arial"/>
          <w:sz w:val="20"/>
          <w:szCs w:val="20"/>
        </w:rPr>
        <w:t xml:space="preserve">Zadevni strokovnjaki morajo biti kader bodisi ponudnika bodisi soponudnika (partnerja v primeru </w:t>
      </w:r>
      <w:r w:rsidRPr="00864116">
        <w:rPr>
          <w:rFonts w:ascii="Arial" w:hAnsi="Arial" w:cs="Arial"/>
          <w:sz w:val="20"/>
          <w:szCs w:val="20"/>
        </w:rPr>
        <w:t>skupne ponudbe) bodisi nominiranega podizvajalca.</w:t>
      </w:r>
    </w:p>
    <w:p w14:paraId="4486EE29" w14:textId="77777777" w:rsidR="004F4111" w:rsidRPr="00864116" w:rsidRDefault="004F4111" w:rsidP="004F4111">
      <w:pPr>
        <w:tabs>
          <w:tab w:val="center" w:pos="4536"/>
          <w:tab w:val="right" w:pos="9072"/>
        </w:tabs>
        <w:jc w:val="both"/>
        <w:rPr>
          <w:rFonts w:ascii="Arial" w:hAnsi="Arial" w:cs="Arial"/>
          <w:sz w:val="20"/>
          <w:szCs w:val="20"/>
        </w:rPr>
      </w:pPr>
    </w:p>
    <w:p w14:paraId="076B8273" w14:textId="7C163099" w:rsidR="004F4111" w:rsidRPr="00864116" w:rsidRDefault="004F4111" w:rsidP="004F4111">
      <w:pPr>
        <w:tabs>
          <w:tab w:val="center" w:pos="4536"/>
          <w:tab w:val="right" w:pos="9072"/>
        </w:tabs>
        <w:jc w:val="both"/>
        <w:rPr>
          <w:rFonts w:ascii="Arial" w:hAnsi="Arial" w:cs="Arial"/>
          <w:sz w:val="20"/>
          <w:szCs w:val="20"/>
        </w:rPr>
      </w:pPr>
      <w:r w:rsidRPr="00864116">
        <w:rPr>
          <w:rFonts w:ascii="Arial" w:hAnsi="Arial" w:cs="Arial"/>
          <w:sz w:val="20"/>
          <w:szCs w:val="20"/>
        </w:rPr>
        <w:t>Ponudnik navede samo tiste strokovnjake, ki so nujni, da ponudnik izpolni pogoje o izpolnjevanju kadrovskih pogojev, določenih v povabilu k oddaji ponudbe.</w:t>
      </w:r>
    </w:p>
    <w:p w14:paraId="42782A4D" w14:textId="77777777" w:rsidR="004F4111" w:rsidRPr="00864116" w:rsidRDefault="004F4111" w:rsidP="004F4111">
      <w:pPr>
        <w:tabs>
          <w:tab w:val="center" w:pos="4536"/>
          <w:tab w:val="right" w:pos="9072"/>
        </w:tabs>
        <w:rPr>
          <w:rFonts w:ascii="Arial" w:hAnsi="Arial" w:cs="Arial"/>
          <w:b/>
          <w:sz w:val="20"/>
          <w:szCs w:val="20"/>
        </w:rPr>
      </w:pPr>
    </w:p>
    <w:p w14:paraId="16FBB27A" w14:textId="77777777" w:rsidR="004F4111" w:rsidRPr="00864116" w:rsidRDefault="004F4111" w:rsidP="004F4111">
      <w:pPr>
        <w:jc w:val="both"/>
        <w:rPr>
          <w:rFonts w:ascii="Arial" w:hAnsi="Arial" w:cs="Arial"/>
          <w:sz w:val="20"/>
          <w:szCs w:val="20"/>
        </w:rPr>
      </w:pPr>
      <w:r w:rsidRPr="00864116">
        <w:rPr>
          <w:rFonts w:ascii="Arial" w:hAnsi="Arial" w:cs="Arial"/>
          <w:sz w:val="20"/>
          <w:szCs w:val="20"/>
        </w:rPr>
        <w:t>Strokovnjak, s katerim se izkazuje ustrezno kadrovsko usposobljenost, mora tudi dejansko sodelovati pri izvedbi pogodbenih obveznosti. V primeru spremembe iz opravičljivih razlogov mora ponudnik zagotoviti strokovnjaka, ki izpolnjuje zgoraj navedene zahteve in pridobiti soglasje naročnika.</w:t>
      </w:r>
    </w:p>
    <w:p w14:paraId="3D8034B5" w14:textId="77777777" w:rsidR="004F4111" w:rsidRPr="00864116" w:rsidRDefault="004F4111" w:rsidP="004F4111">
      <w:pPr>
        <w:rPr>
          <w:rFonts w:ascii="Arial" w:hAnsi="Arial" w:cs="Arial"/>
          <w:sz w:val="20"/>
          <w:szCs w:val="20"/>
        </w:rPr>
      </w:pPr>
    </w:p>
    <w:p w14:paraId="7A72EAED" w14:textId="77777777" w:rsidR="004F4111" w:rsidRPr="00864116" w:rsidRDefault="004F4111" w:rsidP="004F4111">
      <w:pPr>
        <w:jc w:val="both"/>
        <w:rPr>
          <w:rFonts w:ascii="Arial" w:hAnsi="Arial" w:cs="Arial"/>
          <w:sz w:val="20"/>
          <w:szCs w:val="20"/>
        </w:rPr>
      </w:pPr>
    </w:p>
    <w:p w14:paraId="25AB8ADF" w14:textId="77777777" w:rsidR="004F4111" w:rsidRPr="00864116" w:rsidRDefault="004F4111" w:rsidP="004F4111">
      <w:pPr>
        <w:tabs>
          <w:tab w:val="center" w:pos="4536"/>
          <w:tab w:val="right" w:pos="9072"/>
        </w:tabs>
        <w:jc w:val="both"/>
        <w:rPr>
          <w:rFonts w:ascii="Arial" w:hAnsi="Arial" w:cs="Arial"/>
          <w:b/>
          <w:sz w:val="20"/>
          <w:szCs w:val="20"/>
        </w:rPr>
      </w:pPr>
      <w:r w:rsidRPr="00864116">
        <w:rPr>
          <w:rFonts w:ascii="Arial" w:hAnsi="Arial" w:cs="Arial"/>
          <w:b/>
          <w:sz w:val="20"/>
          <w:szCs w:val="20"/>
        </w:rPr>
        <w:t>Naročnik si pridružuje pravico preveriti resničnost navedb glede navedenih podatkov o strokovnjakih oz. zahtevati dodatna dokazila v zvezi z dokazovanjem izpolnjevanja pogojev kadrovske sposobnosti določenih v tej razpisni dokumentaciji.</w:t>
      </w:r>
    </w:p>
    <w:p w14:paraId="40FB61C2" w14:textId="77777777" w:rsidR="004F4111" w:rsidRPr="00864116" w:rsidRDefault="004F4111" w:rsidP="004F4111">
      <w:pPr>
        <w:tabs>
          <w:tab w:val="center" w:pos="4536"/>
          <w:tab w:val="right" w:pos="9072"/>
        </w:tabs>
        <w:jc w:val="both"/>
        <w:rPr>
          <w:rFonts w:ascii="Arial" w:hAnsi="Arial" w:cs="Arial"/>
          <w:b/>
          <w:sz w:val="20"/>
          <w:szCs w:val="20"/>
        </w:rPr>
      </w:pPr>
    </w:p>
    <w:tbl>
      <w:tblPr>
        <w:tblW w:w="0" w:type="auto"/>
        <w:tblLook w:val="01E0" w:firstRow="1" w:lastRow="1" w:firstColumn="1" w:lastColumn="1" w:noHBand="0" w:noVBand="0"/>
      </w:tblPr>
      <w:tblGrid>
        <w:gridCol w:w="4828"/>
        <w:gridCol w:w="3960"/>
      </w:tblGrid>
      <w:tr w:rsidR="004F4111" w:rsidRPr="00864116" w14:paraId="20D94012" w14:textId="77777777" w:rsidTr="008104F4">
        <w:tc>
          <w:tcPr>
            <w:tcW w:w="4980" w:type="dxa"/>
          </w:tcPr>
          <w:p w14:paraId="06E213AA" w14:textId="77777777" w:rsidR="004F4111" w:rsidRPr="00864116" w:rsidRDefault="004F4111" w:rsidP="008104F4">
            <w:pPr>
              <w:jc w:val="both"/>
              <w:rPr>
                <w:rFonts w:ascii="Arial" w:hAnsi="Arial" w:cs="Arial"/>
                <w:sz w:val="20"/>
                <w:szCs w:val="20"/>
              </w:rPr>
            </w:pPr>
          </w:p>
        </w:tc>
        <w:tc>
          <w:tcPr>
            <w:tcW w:w="4092" w:type="dxa"/>
            <w:hideMark/>
          </w:tcPr>
          <w:p w14:paraId="2A191F79" w14:textId="77777777" w:rsidR="004F4111" w:rsidRPr="00864116" w:rsidRDefault="004F4111" w:rsidP="008104F4">
            <w:pPr>
              <w:jc w:val="center"/>
              <w:rPr>
                <w:rFonts w:ascii="Arial" w:hAnsi="Arial" w:cs="Arial"/>
                <w:sz w:val="20"/>
                <w:szCs w:val="20"/>
              </w:rPr>
            </w:pPr>
            <w:r w:rsidRPr="00864116">
              <w:rPr>
                <w:rFonts w:ascii="Arial" w:hAnsi="Arial" w:cs="Arial"/>
                <w:sz w:val="20"/>
                <w:szCs w:val="20"/>
              </w:rPr>
              <w:t>Ponudnik (podpis pooblaščene osebe)</w:t>
            </w:r>
          </w:p>
        </w:tc>
      </w:tr>
      <w:tr w:rsidR="004F4111" w:rsidRPr="00864116" w14:paraId="3DB02908" w14:textId="77777777" w:rsidTr="008104F4">
        <w:tc>
          <w:tcPr>
            <w:tcW w:w="4980" w:type="dxa"/>
            <w:hideMark/>
          </w:tcPr>
          <w:p w14:paraId="497BC795" w14:textId="77777777" w:rsidR="004F4111" w:rsidRPr="00864116" w:rsidRDefault="004F4111" w:rsidP="008104F4">
            <w:pPr>
              <w:jc w:val="both"/>
              <w:rPr>
                <w:rFonts w:ascii="Arial" w:hAnsi="Arial" w:cs="Arial"/>
                <w:sz w:val="20"/>
                <w:szCs w:val="20"/>
              </w:rPr>
            </w:pPr>
            <w:r w:rsidRPr="00864116">
              <w:rPr>
                <w:rFonts w:ascii="Arial" w:hAnsi="Arial" w:cs="Arial"/>
                <w:sz w:val="20"/>
                <w:szCs w:val="20"/>
              </w:rPr>
              <w:t>Kraj in datum:_________           Žig:</w:t>
            </w:r>
          </w:p>
        </w:tc>
        <w:tc>
          <w:tcPr>
            <w:tcW w:w="4092" w:type="dxa"/>
            <w:tcBorders>
              <w:top w:val="nil"/>
              <w:left w:val="nil"/>
              <w:bottom w:val="single" w:sz="4" w:space="0" w:color="auto"/>
              <w:right w:val="nil"/>
            </w:tcBorders>
          </w:tcPr>
          <w:p w14:paraId="2CA47F30" w14:textId="77777777" w:rsidR="004F4111" w:rsidRPr="00864116" w:rsidRDefault="004F4111" w:rsidP="008104F4">
            <w:pPr>
              <w:jc w:val="center"/>
              <w:rPr>
                <w:rFonts w:ascii="Arial" w:hAnsi="Arial" w:cs="Arial"/>
                <w:sz w:val="20"/>
                <w:szCs w:val="20"/>
                <w:u w:val="single"/>
              </w:rPr>
            </w:pPr>
          </w:p>
        </w:tc>
      </w:tr>
    </w:tbl>
    <w:p w14:paraId="560B4808" w14:textId="77777777" w:rsidR="00D72B7B" w:rsidRDefault="00D72B7B" w:rsidP="004F4111">
      <w:pPr>
        <w:rPr>
          <w:rFonts w:ascii="Arial" w:hAnsi="Arial" w:cs="Arial"/>
          <w:b/>
          <w:bCs/>
          <w:sz w:val="20"/>
          <w:szCs w:val="20"/>
        </w:rPr>
      </w:pPr>
    </w:p>
    <w:p w14:paraId="351D3C9C" w14:textId="77777777" w:rsidR="00D72B7B" w:rsidRDefault="00D72B7B" w:rsidP="004F4111">
      <w:pPr>
        <w:rPr>
          <w:rFonts w:ascii="Arial" w:hAnsi="Arial" w:cs="Arial"/>
          <w:b/>
          <w:bCs/>
          <w:sz w:val="20"/>
          <w:szCs w:val="20"/>
        </w:rPr>
      </w:pPr>
    </w:p>
    <w:p w14:paraId="1A0B5947" w14:textId="1F9930DD" w:rsidR="004F4111" w:rsidRPr="00896433" w:rsidRDefault="00896433" w:rsidP="004F4111">
      <w:pPr>
        <w:rPr>
          <w:rFonts w:ascii="Arial" w:hAnsi="Arial" w:cs="Arial"/>
          <w:b/>
          <w:bCs/>
          <w:sz w:val="20"/>
          <w:szCs w:val="20"/>
        </w:rPr>
      </w:pPr>
      <w:r w:rsidRPr="00040533">
        <w:rPr>
          <w:rFonts w:ascii="Arial" w:hAnsi="Arial" w:cs="Arial"/>
          <w:b/>
          <w:bCs/>
          <w:sz w:val="20"/>
          <w:szCs w:val="20"/>
        </w:rPr>
        <w:t xml:space="preserve">Opomba: Za tem obrazcem se priložijo dokazila </w:t>
      </w:r>
      <w:r w:rsidR="002106D5" w:rsidRPr="002106D5">
        <w:rPr>
          <w:rFonts w:ascii="Arial" w:hAnsi="Arial" w:cs="Arial"/>
          <w:b/>
          <w:bCs/>
          <w:sz w:val="20"/>
          <w:szCs w:val="20"/>
        </w:rPr>
        <w:t>oz. dokumentacij</w:t>
      </w:r>
      <w:r w:rsidR="002106D5">
        <w:rPr>
          <w:rFonts w:ascii="Arial" w:hAnsi="Arial" w:cs="Arial"/>
          <w:b/>
          <w:bCs/>
          <w:sz w:val="20"/>
          <w:szCs w:val="20"/>
        </w:rPr>
        <w:t>a,</w:t>
      </w:r>
      <w:r w:rsidR="002106D5" w:rsidRPr="002106D5">
        <w:rPr>
          <w:rFonts w:ascii="Arial" w:hAnsi="Arial" w:cs="Arial"/>
          <w:b/>
          <w:bCs/>
          <w:sz w:val="20"/>
          <w:szCs w:val="20"/>
        </w:rPr>
        <w:t xml:space="preserve"> ki dokazuje izpolnjevanje predmetnih pogojev iz razpisne dokumentacije</w:t>
      </w:r>
    </w:p>
    <w:p w14:paraId="406CACCB" w14:textId="77777777" w:rsidR="004F4111" w:rsidRDefault="004F4111" w:rsidP="004F4111">
      <w:r>
        <w:br w:type="page"/>
      </w:r>
    </w:p>
    <w:p w14:paraId="5F398E93" w14:textId="298CA9DF" w:rsidR="003C793D" w:rsidRDefault="003C793D" w:rsidP="003C793D">
      <w:pPr>
        <w:keepLines/>
        <w:tabs>
          <w:tab w:val="left" w:pos="0"/>
        </w:tabs>
        <w:jc w:val="right"/>
        <w:rPr>
          <w:rFonts w:ascii="Arial" w:hAnsi="Arial" w:cs="Arial"/>
          <w:b/>
          <w:bCs/>
          <w:sz w:val="20"/>
          <w:szCs w:val="20"/>
        </w:rPr>
      </w:pPr>
      <w:bookmarkStart w:id="272" w:name="_Hlk211436932"/>
      <w:r>
        <w:rPr>
          <w:rFonts w:ascii="Arial" w:hAnsi="Arial" w:cs="Arial"/>
          <w:b/>
          <w:bCs/>
          <w:sz w:val="20"/>
          <w:szCs w:val="20"/>
        </w:rPr>
        <w:lastRenderedPageBreak/>
        <w:t>OB</w:t>
      </w:r>
      <w:r w:rsidRPr="0025180B">
        <w:rPr>
          <w:rFonts w:ascii="Arial" w:hAnsi="Arial" w:cs="Arial"/>
          <w:b/>
          <w:bCs/>
          <w:sz w:val="20"/>
          <w:szCs w:val="20"/>
        </w:rPr>
        <w:t xml:space="preserve">RAZEC </w:t>
      </w:r>
      <w:r>
        <w:rPr>
          <w:rFonts w:ascii="Arial" w:hAnsi="Arial" w:cs="Arial"/>
          <w:b/>
          <w:bCs/>
          <w:sz w:val="20"/>
          <w:szCs w:val="20"/>
        </w:rPr>
        <w:t>6:</w:t>
      </w:r>
    </w:p>
    <w:p w14:paraId="39873AC7" w14:textId="77777777" w:rsidR="003C793D" w:rsidRDefault="003C793D" w:rsidP="003C793D">
      <w:pPr>
        <w:keepLines/>
        <w:tabs>
          <w:tab w:val="left" w:pos="0"/>
        </w:tabs>
        <w:jc w:val="right"/>
        <w:rPr>
          <w:rFonts w:ascii="Arial" w:hAnsi="Arial" w:cs="Arial"/>
          <w:b/>
          <w:bCs/>
          <w:sz w:val="20"/>
          <w:szCs w:val="20"/>
        </w:rPr>
      </w:pPr>
    </w:p>
    <w:p w14:paraId="242DC3D6" w14:textId="59CAA3ED" w:rsidR="004F4111" w:rsidRPr="0012265F" w:rsidRDefault="00502B84" w:rsidP="003C793D">
      <w:pPr>
        <w:keepLines/>
        <w:tabs>
          <w:tab w:val="left" w:pos="0"/>
        </w:tabs>
        <w:jc w:val="center"/>
        <w:rPr>
          <w:rFonts w:ascii="Arial" w:hAnsi="Arial" w:cs="Arial"/>
          <w:b/>
          <w:bCs/>
          <w:sz w:val="20"/>
          <w:szCs w:val="20"/>
        </w:rPr>
      </w:pPr>
      <w:r>
        <w:rPr>
          <w:rFonts w:ascii="Arial" w:hAnsi="Arial" w:cs="Arial"/>
          <w:b/>
          <w:bCs/>
          <w:sz w:val="20"/>
          <w:szCs w:val="20"/>
        </w:rPr>
        <w:t>IZJAVA -</w:t>
      </w:r>
      <w:r w:rsidR="006063C7">
        <w:rPr>
          <w:rFonts w:ascii="Arial" w:hAnsi="Arial" w:cs="Arial"/>
          <w:b/>
          <w:bCs/>
          <w:sz w:val="20"/>
          <w:szCs w:val="20"/>
        </w:rPr>
        <w:t xml:space="preserve"> </w:t>
      </w:r>
      <w:r w:rsidR="004F4111" w:rsidRPr="0025180B">
        <w:rPr>
          <w:rFonts w:ascii="Arial" w:hAnsi="Arial" w:cs="Arial"/>
          <w:b/>
          <w:bCs/>
          <w:sz w:val="20"/>
          <w:szCs w:val="20"/>
        </w:rPr>
        <w:t>POTRDILO REFERENCE KADRA</w:t>
      </w:r>
    </w:p>
    <w:bookmarkEnd w:id="272"/>
    <w:p w14:paraId="0ABEA54A" w14:textId="77777777" w:rsidR="004F4111" w:rsidRPr="0012265F" w:rsidRDefault="004F4111" w:rsidP="004F4111">
      <w:pPr>
        <w:rPr>
          <w:rFonts w:ascii="Arial" w:hAnsi="Arial" w:cs="Arial"/>
          <w:sz w:val="20"/>
          <w:szCs w:val="20"/>
        </w:rPr>
      </w:pPr>
    </w:p>
    <w:p w14:paraId="4ED7B25E" w14:textId="77777777" w:rsidR="004F4111" w:rsidRPr="0025180B" w:rsidRDefault="004F4111" w:rsidP="004F4111">
      <w:pPr>
        <w:spacing w:line="23" w:lineRule="atLeast"/>
        <w:rPr>
          <w:rFonts w:ascii="Arial" w:hAnsi="Arial" w:cs="Arial"/>
          <w:sz w:val="20"/>
          <w:szCs w:val="20"/>
        </w:rPr>
      </w:pPr>
    </w:p>
    <w:p w14:paraId="0D449C68" w14:textId="5451BD21" w:rsidR="004F4111" w:rsidRPr="0025180B" w:rsidRDefault="00FC5597" w:rsidP="00840408">
      <w:pPr>
        <w:spacing w:before="120"/>
        <w:rPr>
          <w:rFonts w:ascii="Arial" w:hAnsi="Arial" w:cs="Arial"/>
          <w:bCs/>
          <w:szCs w:val="20"/>
        </w:rPr>
      </w:pPr>
      <w:r>
        <w:rPr>
          <w:rFonts w:ascii="Arial" w:hAnsi="Arial" w:cs="Arial"/>
          <w:b/>
          <w:bCs/>
          <w:sz w:val="20"/>
          <w:szCs w:val="20"/>
        </w:rPr>
        <w:t>Predmet javnega naročila</w:t>
      </w:r>
      <w:r w:rsidR="00840408">
        <w:rPr>
          <w:rFonts w:ascii="Arial" w:hAnsi="Arial" w:cs="Arial"/>
          <w:b/>
          <w:bCs/>
          <w:sz w:val="20"/>
          <w:szCs w:val="20"/>
        </w:rPr>
        <w:t>:</w:t>
      </w:r>
      <w:r w:rsidR="00E13F34">
        <w:rPr>
          <w:rFonts w:ascii="Arial" w:hAnsi="Arial" w:cs="Arial"/>
          <w:b/>
          <w:bCs/>
          <w:sz w:val="20"/>
          <w:szCs w:val="20"/>
        </w:rPr>
        <w:t xml:space="preserve"> </w:t>
      </w:r>
      <w:r w:rsidR="00840408" w:rsidRPr="00C52B09">
        <w:rPr>
          <w:rFonts w:ascii="Arial" w:hAnsi="Arial" w:cs="Arial"/>
          <w:b/>
          <w:iCs/>
          <w:sz w:val="20"/>
          <w:szCs w:val="20"/>
        </w:rPr>
        <w:t xml:space="preserve">Vzpostavitev platforme GPS sledenja voznega parka SŽ-Potniški promet ter integracija z internimi sistemi Slovenskih železnic - Sledenja železniških vozil z GPS napravami v realnem </w:t>
      </w:r>
      <w:r w:rsidR="00840408" w:rsidRPr="005D2798">
        <w:rPr>
          <w:rFonts w:ascii="Arial" w:hAnsi="Arial" w:cs="Arial"/>
          <w:b/>
          <w:iCs/>
          <w:sz w:val="20"/>
          <w:szCs w:val="20"/>
        </w:rPr>
        <w:t>času</w:t>
      </w:r>
      <w:r w:rsidR="00BA22CF" w:rsidRPr="005D2798">
        <w:rPr>
          <w:rFonts w:ascii="Arial" w:hAnsi="Arial" w:cs="Arial"/>
          <w:b/>
          <w:iCs/>
          <w:sz w:val="20"/>
          <w:szCs w:val="20"/>
        </w:rPr>
        <w:t xml:space="preserve"> </w:t>
      </w:r>
      <w:r w:rsidR="00BA22CF" w:rsidRPr="005D2798">
        <w:rPr>
          <w:rFonts w:ascii="Arial" w:hAnsi="Arial" w:cs="Arial"/>
          <w:b/>
          <w:sz w:val="20"/>
          <w:szCs w:val="20"/>
        </w:rPr>
        <w:t>in vzdrževanje za obdobje 24 mesecev</w:t>
      </w:r>
    </w:p>
    <w:p w14:paraId="75FB5113" w14:textId="77777777" w:rsidR="00840408" w:rsidRDefault="00840408" w:rsidP="004F4111">
      <w:pPr>
        <w:pStyle w:val="Noga"/>
        <w:spacing w:line="23" w:lineRule="atLeast"/>
        <w:rPr>
          <w:rFonts w:ascii="Arial" w:hAnsi="Arial" w:cs="Arial"/>
          <w:bCs/>
          <w:szCs w:val="20"/>
        </w:rPr>
      </w:pPr>
    </w:p>
    <w:p w14:paraId="1C3101B3" w14:textId="23C920C8" w:rsidR="004F4111" w:rsidRPr="0025180B" w:rsidRDefault="004F4111" w:rsidP="004F4111">
      <w:pPr>
        <w:pStyle w:val="Noga"/>
        <w:spacing w:line="23" w:lineRule="atLeast"/>
        <w:rPr>
          <w:rFonts w:ascii="Arial" w:hAnsi="Arial" w:cs="Arial"/>
          <w:bCs/>
          <w:szCs w:val="20"/>
        </w:rPr>
      </w:pPr>
      <w:r w:rsidRPr="0025180B">
        <w:rPr>
          <w:rFonts w:ascii="Arial" w:hAnsi="Arial" w:cs="Arial"/>
          <w:bCs/>
          <w:szCs w:val="20"/>
        </w:rPr>
        <w:t>Naročnik - potrjevalec reference</w:t>
      </w:r>
    </w:p>
    <w:p w14:paraId="1F1AE12F" w14:textId="77777777" w:rsidR="004F4111" w:rsidRPr="0025180B" w:rsidRDefault="004F4111" w:rsidP="004F4111">
      <w:pPr>
        <w:spacing w:line="23" w:lineRule="atLeast"/>
        <w:rPr>
          <w:rFonts w:ascii="Arial" w:hAnsi="Arial" w:cs="Arial"/>
          <w:sz w:val="20"/>
          <w:szCs w:val="20"/>
        </w:rPr>
      </w:pPr>
    </w:p>
    <w:p w14:paraId="653D818B" w14:textId="77777777" w:rsidR="004F4111" w:rsidRPr="0025180B" w:rsidRDefault="004F4111" w:rsidP="004F4111">
      <w:pPr>
        <w:spacing w:line="23" w:lineRule="atLeast"/>
        <w:rPr>
          <w:rFonts w:ascii="Arial" w:hAnsi="Arial" w:cs="Arial"/>
          <w:sz w:val="20"/>
          <w:szCs w:val="20"/>
        </w:rPr>
      </w:pPr>
      <w:r w:rsidRPr="0025180B">
        <w:rPr>
          <w:rFonts w:ascii="Arial" w:hAnsi="Arial" w:cs="Arial"/>
          <w:sz w:val="20"/>
          <w:szCs w:val="20"/>
        </w:rPr>
        <w:t>..............................................</w:t>
      </w:r>
    </w:p>
    <w:p w14:paraId="039F978D" w14:textId="77777777" w:rsidR="004F4111" w:rsidRPr="0025180B" w:rsidRDefault="004F4111" w:rsidP="004F4111">
      <w:pPr>
        <w:spacing w:line="23" w:lineRule="atLeast"/>
        <w:rPr>
          <w:rFonts w:ascii="Arial" w:hAnsi="Arial" w:cs="Arial"/>
          <w:sz w:val="20"/>
          <w:szCs w:val="20"/>
        </w:rPr>
      </w:pPr>
      <w:r w:rsidRPr="0025180B">
        <w:rPr>
          <w:rFonts w:ascii="Arial" w:hAnsi="Arial" w:cs="Arial"/>
          <w:sz w:val="20"/>
          <w:szCs w:val="20"/>
        </w:rPr>
        <w:t>..............................................</w:t>
      </w:r>
    </w:p>
    <w:p w14:paraId="1C85BED6" w14:textId="77777777" w:rsidR="004F4111" w:rsidRPr="0025180B" w:rsidRDefault="004F4111" w:rsidP="004F4111">
      <w:pPr>
        <w:spacing w:line="23" w:lineRule="atLeast"/>
        <w:rPr>
          <w:rFonts w:ascii="Arial" w:hAnsi="Arial" w:cs="Arial"/>
          <w:sz w:val="20"/>
          <w:szCs w:val="20"/>
        </w:rPr>
      </w:pPr>
      <w:r w:rsidRPr="0025180B">
        <w:rPr>
          <w:rFonts w:ascii="Arial" w:hAnsi="Arial" w:cs="Arial"/>
          <w:sz w:val="20"/>
          <w:szCs w:val="20"/>
        </w:rPr>
        <w:t>..............................................</w:t>
      </w:r>
    </w:p>
    <w:p w14:paraId="51F6DD93" w14:textId="77777777" w:rsidR="004F4111" w:rsidRPr="0025180B" w:rsidRDefault="004F4111" w:rsidP="004F4111">
      <w:pPr>
        <w:spacing w:line="23" w:lineRule="atLeast"/>
        <w:rPr>
          <w:rFonts w:ascii="Arial" w:hAnsi="Arial" w:cs="Arial"/>
          <w:sz w:val="20"/>
          <w:szCs w:val="20"/>
        </w:rPr>
      </w:pPr>
    </w:p>
    <w:p w14:paraId="069F3556" w14:textId="77777777" w:rsidR="004F4111" w:rsidRPr="0025180B" w:rsidRDefault="004F4111" w:rsidP="004F4111">
      <w:pPr>
        <w:spacing w:line="23" w:lineRule="atLeast"/>
        <w:jc w:val="center"/>
        <w:rPr>
          <w:rFonts w:ascii="Arial" w:hAnsi="Arial" w:cs="Arial"/>
          <w:b/>
          <w:sz w:val="20"/>
          <w:szCs w:val="20"/>
        </w:rPr>
      </w:pPr>
      <w:r w:rsidRPr="0025180B">
        <w:rPr>
          <w:rFonts w:ascii="Arial" w:hAnsi="Arial" w:cs="Arial"/>
          <w:b/>
          <w:sz w:val="20"/>
          <w:szCs w:val="20"/>
        </w:rPr>
        <w:t>I Z J A V A</w:t>
      </w:r>
    </w:p>
    <w:p w14:paraId="24CDCB0F" w14:textId="77777777" w:rsidR="004F4111" w:rsidRPr="0025180B" w:rsidRDefault="004F4111" w:rsidP="004F4111">
      <w:pPr>
        <w:spacing w:line="23" w:lineRule="atLeast"/>
        <w:jc w:val="center"/>
        <w:rPr>
          <w:rFonts w:ascii="Arial" w:hAnsi="Arial" w:cs="Arial"/>
          <w:b/>
          <w:sz w:val="20"/>
          <w:szCs w:val="20"/>
        </w:rPr>
      </w:pPr>
    </w:p>
    <w:p w14:paraId="0BDE2DE9" w14:textId="77777777" w:rsidR="00770934" w:rsidRDefault="004F4111" w:rsidP="004F4111">
      <w:pPr>
        <w:spacing w:line="23" w:lineRule="atLeast"/>
        <w:rPr>
          <w:rFonts w:ascii="Arial" w:hAnsi="Arial" w:cs="Arial"/>
          <w:bCs/>
          <w:sz w:val="20"/>
          <w:szCs w:val="20"/>
        </w:rPr>
      </w:pPr>
      <w:r w:rsidRPr="0025180B">
        <w:rPr>
          <w:rFonts w:ascii="Arial" w:hAnsi="Arial" w:cs="Arial"/>
          <w:bCs/>
          <w:sz w:val="20"/>
          <w:szCs w:val="20"/>
        </w:rPr>
        <w:t xml:space="preserve">Izjavljamo, da je (ime in priimek) </w:t>
      </w:r>
      <w:r w:rsidRPr="0025180B">
        <w:rPr>
          <w:rFonts w:ascii="Arial" w:hAnsi="Arial" w:cs="Arial"/>
          <w:sz w:val="20"/>
          <w:szCs w:val="20"/>
        </w:rPr>
        <w:t xml:space="preserve">.............................................. </w:t>
      </w:r>
      <w:r w:rsidRPr="0025180B">
        <w:rPr>
          <w:rFonts w:ascii="Arial" w:hAnsi="Arial" w:cs="Arial"/>
          <w:bCs/>
          <w:sz w:val="20"/>
          <w:szCs w:val="20"/>
        </w:rPr>
        <w:t xml:space="preserve">izvajal naloge </w:t>
      </w:r>
    </w:p>
    <w:p w14:paraId="76EF83C7" w14:textId="77777777" w:rsidR="00770934" w:rsidRDefault="00770934" w:rsidP="004F4111">
      <w:pPr>
        <w:spacing w:line="23" w:lineRule="atLeast"/>
        <w:rPr>
          <w:rFonts w:ascii="Arial" w:hAnsi="Arial" w:cs="Arial"/>
          <w:bCs/>
          <w:sz w:val="20"/>
          <w:szCs w:val="20"/>
        </w:rPr>
      </w:pPr>
    </w:p>
    <w:p w14:paraId="05F3B560" w14:textId="6593ECC7" w:rsidR="004F4111" w:rsidRPr="0025180B" w:rsidRDefault="004F4111" w:rsidP="004F4111">
      <w:pPr>
        <w:spacing w:line="23" w:lineRule="atLeast"/>
        <w:rPr>
          <w:rFonts w:ascii="Arial" w:hAnsi="Arial" w:cs="Arial"/>
          <w:sz w:val="20"/>
          <w:szCs w:val="20"/>
        </w:rPr>
      </w:pPr>
      <w:r w:rsidRPr="0025180B">
        <w:rPr>
          <w:rFonts w:ascii="Arial" w:hAnsi="Arial" w:cs="Arial"/>
          <w:sz w:val="20"/>
          <w:szCs w:val="20"/>
        </w:rPr>
        <w:t>..............................................</w:t>
      </w:r>
    </w:p>
    <w:p w14:paraId="7181DCD1" w14:textId="77777777" w:rsidR="004F4111" w:rsidRPr="0025180B" w:rsidRDefault="004F4111" w:rsidP="004F4111">
      <w:pPr>
        <w:spacing w:line="23" w:lineRule="atLeast"/>
        <w:rPr>
          <w:rFonts w:ascii="Arial" w:hAnsi="Arial" w:cs="Arial"/>
          <w:sz w:val="20"/>
          <w:szCs w:val="20"/>
        </w:rPr>
      </w:pPr>
    </w:p>
    <w:p w14:paraId="1E013FEE" w14:textId="77777777" w:rsidR="004F4111" w:rsidRPr="0025180B" w:rsidRDefault="004F4111" w:rsidP="004F4111">
      <w:pPr>
        <w:tabs>
          <w:tab w:val="right" w:leader="underscore" w:pos="9072"/>
        </w:tabs>
        <w:spacing w:line="23" w:lineRule="atLeast"/>
        <w:rPr>
          <w:rFonts w:ascii="Arial" w:hAnsi="Arial" w:cs="Arial"/>
          <w:bCs/>
          <w:sz w:val="20"/>
          <w:szCs w:val="20"/>
        </w:rPr>
      </w:pPr>
    </w:p>
    <w:p w14:paraId="30FE46A2" w14:textId="77777777" w:rsidR="004F4111" w:rsidRPr="0025180B" w:rsidRDefault="004F4111" w:rsidP="004F4111">
      <w:pPr>
        <w:tabs>
          <w:tab w:val="right" w:leader="underscore" w:pos="9072"/>
        </w:tabs>
        <w:spacing w:line="23" w:lineRule="atLeast"/>
        <w:rPr>
          <w:rFonts w:ascii="Arial" w:hAnsi="Arial" w:cs="Arial"/>
          <w:sz w:val="20"/>
          <w:szCs w:val="20"/>
        </w:rPr>
      </w:pPr>
      <w:r w:rsidRPr="0025180B">
        <w:rPr>
          <w:rFonts w:ascii="Arial" w:hAnsi="Arial" w:cs="Arial"/>
          <w:bCs/>
          <w:sz w:val="20"/>
          <w:szCs w:val="20"/>
        </w:rPr>
        <w:t>pri izvedbi (</w:t>
      </w:r>
      <w:r w:rsidRPr="0025180B">
        <w:rPr>
          <w:rFonts w:ascii="Arial" w:hAnsi="Arial" w:cs="Arial"/>
          <w:sz w:val="20"/>
          <w:szCs w:val="20"/>
        </w:rPr>
        <w:t>naziv projekta/naročila):………………………………………………………………….</w:t>
      </w:r>
    </w:p>
    <w:p w14:paraId="25E87F08" w14:textId="77777777" w:rsidR="004F4111" w:rsidRPr="0025180B" w:rsidRDefault="004F4111" w:rsidP="004F4111">
      <w:pPr>
        <w:tabs>
          <w:tab w:val="right" w:leader="underscore" w:pos="9072"/>
        </w:tabs>
        <w:spacing w:line="23" w:lineRule="atLeast"/>
        <w:jc w:val="both"/>
        <w:rPr>
          <w:rFonts w:ascii="Arial" w:hAnsi="Arial" w:cs="Arial"/>
          <w:sz w:val="20"/>
          <w:szCs w:val="20"/>
        </w:rPr>
      </w:pPr>
    </w:p>
    <w:p w14:paraId="635E2900" w14:textId="77777777" w:rsidR="004F4111" w:rsidRPr="0025180B" w:rsidRDefault="004F4111" w:rsidP="004F4111">
      <w:pPr>
        <w:tabs>
          <w:tab w:val="right" w:leader="underscore" w:pos="9072"/>
        </w:tabs>
        <w:spacing w:line="23" w:lineRule="atLeast"/>
        <w:jc w:val="both"/>
        <w:rPr>
          <w:rFonts w:ascii="Arial" w:hAnsi="Arial" w:cs="Arial"/>
          <w:sz w:val="20"/>
          <w:szCs w:val="20"/>
        </w:rPr>
      </w:pPr>
      <w:r w:rsidRPr="0025180B">
        <w:rPr>
          <w:rFonts w:ascii="Arial" w:hAnsi="Arial" w:cs="Arial"/>
          <w:sz w:val="20"/>
          <w:szCs w:val="20"/>
        </w:rPr>
        <w:t xml:space="preserve">po pogodbi štev. ............................................z dne …………………......................................... </w:t>
      </w:r>
    </w:p>
    <w:p w14:paraId="2E57CFB3" w14:textId="77777777" w:rsidR="004F4111" w:rsidRPr="0025180B" w:rsidRDefault="004F4111" w:rsidP="004F4111">
      <w:pPr>
        <w:tabs>
          <w:tab w:val="right" w:leader="underscore" w:pos="9072"/>
        </w:tabs>
        <w:spacing w:line="23" w:lineRule="atLeast"/>
        <w:jc w:val="both"/>
        <w:rPr>
          <w:rFonts w:ascii="Arial" w:hAnsi="Arial" w:cs="Arial"/>
          <w:sz w:val="20"/>
          <w:szCs w:val="20"/>
        </w:rPr>
      </w:pPr>
    </w:p>
    <w:p w14:paraId="79C7D2AD" w14:textId="77777777" w:rsidR="004F4111" w:rsidRPr="0025180B" w:rsidRDefault="004F4111" w:rsidP="004F4111">
      <w:pPr>
        <w:tabs>
          <w:tab w:val="right" w:leader="underscore" w:pos="9072"/>
        </w:tabs>
        <w:spacing w:line="23" w:lineRule="atLeast"/>
        <w:jc w:val="both"/>
        <w:rPr>
          <w:rFonts w:ascii="Arial" w:hAnsi="Arial" w:cs="Arial"/>
          <w:sz w:val="20"/>
          <w:szCs w:val="20"/>
        </w:rPr>
      </w:pPr>
    </w:p>
    <w:p w14:paraId="01EA3016" w14:textId="77777777" w:rsidR="004F4111" w:rsidRPr="0025180B" w:rsidRDefault="004F4111" w:rsidP="004F4111">
      <w:pPr>
        <w:tabs>
          <w:tab w:val="right" w:leader="underscore" w:pos="9072"/>
        </w:tabs>
        <w:spacing w:line="23" w:lineRule="atLeast"/>
        <w:jc w:val="both"/>
        <w:rPr>
          <w:rFonts w:ascii="Arial" w:hAnsi="Arial" w:cs="Arial"/>
          <w:sz w:val="20"/>
          <w:szCs w:val="20"/>
        </w:rPr>
      </w:pPr>
      <w:r w:rsidRPr="0025180B">
        <w:rPr>
          <w:rFonts w:ascii="Arial" w:hAnsi="Arial" w:cs="Arial"/>
          <w:sz w:val="20"/>
          <w:szCs w:val="20"/>
        </w:rPr>
        <w:t xml:space="preserve">v obdobju ............................., oziroma od ........................... do ................................................ </w:t>
      </w:r>
    </w:p>
    <w:p w14:paraId="10436B93" w14:textId="77777777" w:rsidR="004F4111" w:rsidRPr="0025180B" w:rsidRDefault="004F4111" w:rsidP="004F4111">
      <w:pPr>
        <w:tabs>
          <w:tab w:val="right" w:leader="underscore" w:pos="9072"/>
        </w:tabs>
        <w:spacing w:line="23" w:lineRule="atLeast"/>
        <w:jc w:val="both"/>
        <w:rPr>
          <w:rFonts w:ascii="Arial" w:hAnsi="Arial" w:cs="Arial"/>
          <w:sz w:val="20"/>
          <w:szCs w:val="20"/>
        </w:rPr>
      </w:pPr>
    </w:p>
    <w:p w14:paraId="2E6E56B3" w14:textId="77777777" w:rsidR="004F4111" w:rsidRPr="0025180B" w:rsidRDefault="004F4111" w:rsidP="004F4111">
      <w:pPr>
        <w:spacing w:line="23" w:lineRule="atLeast"/>
        <w:jc w:val="both"/>
        <w:rPr>
          <w:rFonts w:ascii="Arial" w:hAnsi="Arial" w:cs="Arial"/>
          <w:sz w:val="20"/>
          <w:szCs w:val="20"/>
        </w:rPr>
      </w:pPr>
      <w:r w:rsidRPr="0025180B">
        <w:rPr>
          <w:rFonts w:ascii="Arial" w:hAnsi="Arial" w:cs="Arial"/>
          <w:sz w:val="20"/>
          <w:szCs w:val="20"/>
        </w:rPr>
        <w:t xml:space="preserve">V okviru predmetnega referenčnega projekta kadra so se izvedle naslednje vrste del: </w:t>
      </w:r>
    </w:p>
    <w:p w14:paraId="5A00D4EA" w14:textId="77777777" w:rsidR="004F4111" w:rsidRPr="0025180B" w:rsidRDefault="004F4111" w:rsidP="004F4111">
      <w:pPr>
        <w:spacing w:line="480" w:lineRule="auto"/>
        <w:jc w:val="both"/>
        <w:rPr>
          <w:rFonts w:ascii="Arial" w:hAnsi="Arial" w:cs="Arial"/>
          <w:bCs/>
          <w:sz w:val="20"/>
          <w:szCs w:val="20"/>
        </w:rPr>
      </w:pPr>
      <w:r w:rsidRPr="0025180B">
        <w:rPr>
          <w:rFonts w:ascii="Arial" w:hAnsi="Arial" w:cs="Arial"/>
          <w:sz w:val="20"/>
          <w:szCs w:val="20"/>
        </w:rPr>
        <w:t>....................................................................................................................</w:t>
      </w:r>
    </w:p>
    <w:p w14:paraId="6CF4EC99" w14:textId="77777777" w:rsidR="004F4111" w:rsidRPr="0025180B" w:rsidRDefault="004F4111" w:rsidP="004F4111">
      <w:pPr>
        <w:spacing w:line="480" w:lineRule="auto"/>
        <w:jc w:val="both"/>
        <w:rPr>
          <w:rFonts w:ascii="Arial" w:hAnsi="Arial" w:cs="Arial"/>
          <w:sz w:val="20"/>
          <w:szCs w:val="20"/>
        </w:rPr>
      </w:pPr>
      <w:r w:rsidRPr="0025180B">
        <w:rPr>
          <w:rFonts w:ascii="Arial" w:hAnsi="Arial" w:cs="Arial"/>
          <w:bCs/>
          <w:sz w:val="20"/>
          <w:szCs w:val="20"/>
        </w:rPr>
        <w:t>....................................................................................................................</w:t>
      </w:r>
    </w:p>
    <w:p w14:paraId="0B259063" w14:textId="77777777" w:rsidR="004F4111" w:rsidRPr="0025180B" w:rsidRDefault="004F4111" w:rsidP="004F4111">
      <w:pPr>
        <w:pStyle w:val="Telobesedila2"/>
        <w:spacing w:line="23" w:lineRule="atLeast"/>
        <w:ind w:firstLine="78"/>
        <w:rPr>
          <w:rFonts w:ascii="Arial" w:hAnsi="Arial" w:cs="Arial"/>
          <w:szCs w:val="20"/>
        </w:rPr>
      </w:pPr>
    </w:p>
    <w:p w14:paraId="3B20E189" w14:textId="74DED61E" w:rsidR="004F4111" w:rsidRPr="0012265F" w:rsidRDefault="004F4111" w:rsidP="004F4111">
      <w:pPr>
        <w:spacing w:line="23" w:lineRule="atLeast"/>
        <w:jc w:val="both"/>
        <w:rPr>
          <w:rFonts w:ascii="Arial" w:hAnsi="Arial" w:cs="Arial"/>
          <w:bCs/>
          <w:sz w:val="20"/>
          <w:szCs w:val="20"/>
        </w:rPr>
      </w:pPr>
      <w:r w:rsidRPr="0012265F">
        <w:rPr>
          <w:rFonts w:ascii="Arial" w:hAnsi="Arial" w:cs="Arial"/>
          <w:bCs/>
          <w:sz w:val="20"/>
          <w:szCs w:val="20"/>
        </w:rPr>
        <w:t>D</w:t>
      </w:r>
      <w:r w:rsidR="00840408">
        <w:rPr>
          <w:rFonts w:ascii="Arial" w:hAnsi="Arial" w:cs="Arial"/>
          <w:bCs/>
          <w:sz w:val="20"/>
          <w:szCs w:val="20"/>
        </w:rPr>
        <w:t>ela so bila izvedena</w:t>
      </w:r>
      <w:r w:rsidRPr="0012265F">
        <w:rPr>
          <w:rFonts w:ascii="Arial" w:hAnsi="Arial" w:cs="Arial"/>
          <w:bCs/>
          <w:sz w:val="20"/>
          <w:szCs w:val="20"/>
        </w:rPr>
        <w:t xml:space="preserve"> strokovno, v roku in v skladu z določili pogodbe. </w:t>
      </w:r>
    </w:p>
    <w:p w14:paraId="777907C1" w14:textId="77777777" w:rsidR="004F4111" w:rsidRPr="0025180B" w:rsidRDefault="004F4111" w:rsidP="004F4111">
      <w:pPr>
        <w:spacing w:line="23" w:lineRule="atLeast"/>
        <w:ind w:firstLine="284"/>
        <w:rPr>
          <w:rFonts w:ascii="Arial" w:hAnsi="Arial" w:cs="Arial"/>
          <w:sz w:val="20"/>
          <w:szCs w:val="20"/>
        </w:rPr>
      </w:pPr>
    </w:p>
    <w:p w14:paraId="792B5FC9" w14:textId="77777777" w:rsidR="004F4111" w:rsidRPr="0025180B" w:rsidRDefault="004F4111" w:rsidP="004F4111">
      <w:pPr>
        <w:spacing w:line="23" w:lineRule="atLeast"/>
        <w:ind w:firstLine="284"/>
        <w:rPr>
          <w:rFonts w:ascii="Arial" w:hAnsi="Arial" w:cs="Arial"/>
          <w:sz w:val="20"/>
          <w:szCs w:val="20"/>
        </w:rPr>
      </w:pPr>
    </w:p>
    <w:p w14:paraId="100698C9" w14:textId="77777777" w:rsidR="004F4111" w:rsidRPr="0025180B" w:rsidRDefault="004F4111" w:rsidP="004F4111">
      <w:pPr>
        <w:spacing w:line="23" w:lineRule="atLeast"/>
        <w:ind w:firstLine="284"/>
        <w:rPr>
          <w:rFonts w:ascii="Arial" w:hAnsi="Arial" w:cs="Arial"/>
          <w:sz w:val="20"/>
          <w:szCs w:val="20"/>
        </w:rPr>
      </w:pPr>
    </w:p>
    <w:p w14:paraId="682006BF" w14:textId="77777777" w:rsidR="004F4111" w:rsidRPr="0025180B" w:rsidRDefault="004F4111" w:rsidP="004F4111">
      <w:pPr>
        <w:spacing w:line="23" w:lineRule="atLeast"/>
        <w:rPr>
          <w:rFonts w:ascii="Arial" w:hAnsi="Arial" w:cs="Arial"/>
          <w:sz w:val="20"/>
          <w:szCs w:val="20"/>
        </w:rPr>
      </w:pPr>
      <w:r w:rsidRPr="0025180B">
        <w:rPr>
          <w:rFonts w:ascii="Arial" w:hAnsi="Arial" w:cs="Arial"/>
          <w:sz w:val="20"/>
          <w:szCs w:val="20"/>
        </w:rPr>
        <w:t>Kraj in datum:</w:t>
      </w:r>
      <w:r w:rsidRPr="0025180B">
        <w:rPr>
          <w:rFonts w:ascii="Arial" w:hAnsi="Arial" w:cs="Arial"/>
          <w:sz w:val="20"/>
          <w:szCs w:val="20"/>
        </w:rPr>
        <w:tab/>
      </w:r>
      <w:r w:rsidRPr="0025180B">
        <w:rPr>
          <w:rFonts w:ascii="Arial" w:hAnsi="Arial" w:cs="Arial"/>
          <w:sz w:val="20"/>
          <w:szCs w:val="20"/>
        </w:rPr>
        <w:tab/>
        <w:t>Žig:</w:t>
      </w:r>
      <w:r w:rsidRPr="0025180B">
        <w:rPr>
          <w:rFonts w:ascii="Arial" w:hAnsi="Arial" w:cs="Arial"/>
          <w:sz w:val="20"/>
          <w:szCs w:val="20"/>
        </w:rPr>
        <w:tab/>
        <w:t xml:space="preserve">        Podpis potrjevalca reference (referenčnega naročnika):</w:t>
      </w:r>
    </w:p>
    <w:p w14:paraId="2FAFC247" w14:textId="77777777" w:rsidR="004F4111" w:rsidRPr="0025180B" w:rsidRDefault="004F4111" w:rsidP="004F4111">
      <w:pPr>
        <w:spacing w:line="23" w:lineRule="atLeast"/>
        <w:ind w:left="6372"/>
        <w:jc w:val="center"/>
        <w:rPr>
          <w:rFonts w:ascii="Arial" w:hAnsi="Arial" w:cs="Arial"/>
          <w:sz w:val="20"/>
          <w:szCs w:val="20"/>
        </w:rPr>
      </w:pPr>
    </w:p>
    <w:p w14:paraId="04BCDF0F" w14:textId="77777777" w:rsidR="004F4111" w:rsidRPr="0025180B" w:rsidRDefault="004F4111" w:rsidP="004F4111">
      <w:pPr>
        <w:spacing w:line="23" w:lineRule="atLeast"/>
        <w:rPr>
          <w:rFonts w:ascii="Arial" w:hAnsi="Arial" w:cs="Arial"/>
          <w:sz w:val="20"/>
          <w:szCs w:val="20"/>
        </w:rPr>
      </w:pPr>
      <w:r w:rsidRPr="0025180B">
        <w:rPr>
          <w:rFonts w:ascii="Arial" w:hAnsi="Arial" w:cs="Arial"/>
          <w:sz w:val="20"/>
          <w:szCs w:val="20"/>
        </w:rPr>
        <w:t>___________________</w:t>
      </w:r>
      <w:r w:rsidRPr="0025180B">
        <w:rPr>
          <w:rFonts w:ascii="Arial" w:hAnsi="Arial" w:cs="Arial"/>
          <w:sz w:val="20"/>
          <w:szCs w:val="20"/>
        </w:rPr>
        <w:tab/>
      </w:r>
      <w:r w:rsidRPr="0025180B">
        <w:rPr>
          <w:rFonts w:ascii="Arial" w:hAnsi="Arial" w:cs="Arial"/>
          <w:sz w:val="20"/>
          <w:szCs w:val="20"/>
        </w:rPr>
        <w:tab/>
      </w:r>
      <w:r w:rsidRPr="0025180B">
        <w:rPr>
          <w:rFonts w:ascii="Arial" w:hAnsi="Arial" w:cs="Arial"/>
          <w:sz w:val="20"/>
          <w:szCs w:val="20"/>
        </w:rPr>
        <w:tab/>
      </w:r>
      <w:r w:rsidRPr="0025180B">
        <w:rPr>
          <w:rFonts w:ascii="Arial" w:hAnsi="Arial" w:cs="Arial"/>
          <w:sz w:val="20"/>
          <w:szCs w:val="20"/>
        </w:rPr>
        <w:tab/>
      </w:r>
      <w:r w:rsidRPr="0025180B">
        <w:rPr>
          <w:rFonts w:ascii="Arial" w:hAnsi="Arial" w:cs="Arial"/>
          <w:sz w:val="20"/>
          <w:szCs w:val="20"/>
        </w:rPr>
        <w:tab/>
      </w:r>
      <w:r w:rsidRPr="0025180B">
        <w:rPr>
          <w:rFonts w:ascii="Arial" w:hAnsi="Arial" w:cs="Arial"/>
          <w:sz w:val="20"/>
          <w:szCs w:val="20"/>
        </w:rPr>
        <w:tab/>
        <w:t>______________</w:t>
      </w:r>
    </w:p>
    <w:p w14:paraId="5CC5FDF1" w14:textId="77777777" w:rsidR="004F4111" w:rsidRPr="0025180B" w:rsidRDefault="004F4111" w:rsidP="004F4111">
      <w:pPr>
        <w:spacing w:line="23" w:lineRule="atLeast"/>
        <w:rPr>
          <w:rFonts w:ascii="Arial" w:hAnsi="Arial" w:cs="Arial"/>
          <w:sz w:val="20"/>
          <w:szCs w:val="20"/>
        </w:rPr>
      </w:pPr>
    </w:p>
    <w:p w14:paraId="32ABE8EF" w14:textId="77777777" w:rsidR="004F4111" w:rsidRPr="0025180B" w:rsidRDefault="004F4111" w:rsidP="004F4111">
      <w:pPr>
        <w:spacing w:line="23" w:lineRule="atLeast"/>
        <w:rPr>
          <w:rFonts w:ascii="Arial" w:hAnsi="Arial" w:cs="Arial"/>
          <w:sz w:val="20"/>
          <w:szCs w:val="20"/>
        </w:rPr>
      </w:pPr>
    </w:p>
    <w:p w14:paraId="0813DF43" w14:textId="10BCE8B3" w:rsidR="004F4111" w:rsidRPr="0025180B" w:rsidRDefault="00D72B7B" w:rsidP="004F4111">
      <w:pPr>
        <w:spacing w:line="23" w:lineRule="atLeast"/>
        <w:rPr>
          <w:rFonts w:ascii="Arial" w:hAnsi="Arial" w:cs="Arial"/>
          <w:b/>
          <w:sz w:val="20"/>
          <w:szCs w:val="20"/>
        </w:rPr>
      </w:pPr>
      <w:r>
        <w:rPr>
          <w:rFonts w:ascii="Arial" w:hAnsi="Arial" w:cs="Arial"/>
          <w:b/>
          <w:sz w:val="20"/>
          <w:szCs w:val="20"/>
        </w:rPr>
        <w:t xml:space="preserve">Opomba: </w:t>
      </w:r>
      <w:r w:rsidR="004F4111" w:rsidRPr="0025180B">
        <w:rPr>
          <w:rFonts w:ascii="Arial" w:hAnsi="Arial" w:cs="Arial"/>
          <w:b/>
          <w:sz w:val="20"/>
          <w:szCs w:val="20"/>
        </w:rPr>
        <w:t xml:space="preserve">Obrazec se kopira, izpolni in podpiše za vse </w:t>
      </w:r>
      <w:r>
        <w:rPr>
          <w:rFonts w:ascii="Arial" w:hAnsi="Arial" w:cs="Arial"/>
          <w:b/>
          <w:sz w:val="20"/>
          <w:szCs w:val="20"/>
        </w:rPr>
        <w:t>referenčne projekte za vse nominirane kadre pri katerih so referenčni posli zahtevani.</w:t>
      </w:r>
    </w:p>
    <w:p w14:paraId="7D68B6EC" w14:textId="77777777" w:rsidR="004F4111" w:rsidRPr="0025180B" w:rsidRDefault="004F4111" w:rsidP="004F4111">
      <w:pPr>
        <w:spacing w:line="23" w:lineRule="atLeast"/>
        <w:ind w:firstLine="284"/>
        <w:rPr>
          <w:rFonts w:ascii="Arial" w:hAnsi="Arial" w:cs="Arial"/>
          <w:sz w:val="20"/>
          <w:szCs w:val="20"/>
        </w:rPr>
      </w:pPr>
    </w:p>
    <w:p w14:paraId="353E74AB" w14:textId="77777777" w:rsidR="004F4111" w:rsidRDefault="004F4111" w:rsidP="004F4111">
      <w:pPr>
        <w:autoSpaceDE w:val="0"/>
        <w:autoSpaceDN w:val="0"/>
        <w:adjustRightInd w:val="0"/>
        <w:spacing w:before="120"/>
        <w:jc w:val="right"/>
        <w:rPr>
          <w:rFonts w:ascii="Arial" w:eastAsia="Batang" w:hAnsi="Arial" w:cs="Arial"/>
          <w:sz w:val="20"/>
          <w:szCs w:val="20"/>
          <w:lang w:eastAsia="ko-KR"/>
        </w:rPr>
      </w:pPr>
    </w:p>
    <w:p w14:paraId="380EA48E" w14:textId="77777777" w:rsidR="004F4111" w:rsidRDefault="004F4111" w:rsidP="004F4111">
      <w:pPr>
        <w:rPr>
          <w:rFonts w:ascii="Arial" w:eastAsia="Batang" w:hAnsi="Arial" w:cs="Arial"/>
          <w:sz w:val="20"/>
          <w:szCs w:val="20"/>
          <w:lang w:eastAsia="ko-KR"/>
        </w:rPr>
      </w:pPr>
      <w:r>
        <w:rPr>
          <w:rFonts w:ascii="Arial" w:eastAsia="Batang" w:hAnsi="Arial" w:cs="Arial"/>
          <w:sz w:val="20"/>
          <w:szCs w:val="20"/>
          <w:lang w:eastAsia="ko-KR"/>
        </w:rPr>
        <w:br w:type="page"/>
      </w:r>
    </w:p>
    <w:p w14:paraId="04003F1E" w14:textId="0344EA53" w:rsidR="00374AF1" w:rsidRPr="000F5282" w:rsidRDefault="003C793D" w:rsidP="003C793D">
      <w:pPr>
        <w:keepLines/>
        <w:tabs>
          <w:tab w:val="left" w:pos="0"/>
        </w:tabs>
        <w:jc w:val="right"/>
        <w:rPr>
          <w:rFonts w:ascii="Arial" w:hAnsi="Arial" w:cs="Arial"/>
          <w:b/>
          <w:bCs/>
          <w:sz w:val="20"/>
          <w:szCs w:val="20"/>
        </w:rPr>
      </w:pPr>
      <w:r>
        <w:rPr>
          <w:rFonts w:ascii="Arial" w:hAnsi="Arial" w:cs="Arial"/>
          <w:b/>
          <w:bCs/>
          <w:sz w:val="20"/>
          <w:szCs w:val="20"/>
        </w:rPr>
        <w:lastRenderedPageBreak/>
        <w:t>OB</w:t>
      </w:r>
      <w:r w:rsidRPr="0025180B">
        <w:rPr>
          <w:rFonts w:ascii="Arial" w:hAnsi="Arial" w:cs="Arial"/>
          <w:b/>
          <w:bCs/>
          <w:sz w:val="20"/>
          <w:szCs w:val="20"/>
        </w:rPr>
        <w:t xml:space="preserve">RAZEC </w:t>
      </w:r>
      <w:r>
        <w:rPr>
          <w:rFonts w:ascii="Arial" w:hAnsi="Arial" w:cs="Arial"/>
          <w:b/>
          <w:bCs/>
          <w:sz w:val="20"/>
          <w:szCs w:val="20"/>
        </w:rPr>
        <w:t>7:</w:t>
      </w:r>
    </w:p>
    <w:p w14:paraId="6787C580" w14:textId="638CD022"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5EB0BA4E"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3CE83760"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33A12D13"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494B0B84" w14:textId="79AB014D" w:rsidR="002A7E04" w:rsidRDefault="002A7E04" w:rsidP="002A7E04">
      <w:pPr>
        <w:autoSpaceDE w:val="0"/>
        <w:autoSpaceDN w:val="0"/>
        <w:adjustRightInd w:val="0"/>
        <w:spacing w:before="120"/>
        <w:jc w:val="both"/>
        <w:rPr>
          <w:rFonts w:ascii="Arial" w:eastAsia="Batang" w:hAnsi="Arial" w:cs="Arial"/>
          <w:b/>
          <w:iCs/>
          <w:sz w:val="20"/>
          <w:szCs w:val="20"/>
          <w:lang w:eastAsia="ko-KR"/>
        </w:rPr>
      </w:pPr>
    </w:p>
    <w:p w14:paraId="305DF244" w14:textId="579FA312"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223FD37D" w14:textId="7B9E33C2"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7F348944" w14:textId="6E23A45F"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6865D5CF" w14:textId="77777777" w:rsidR="00390BEF" w:rsidRP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5F05AA15"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p>
    <w:p w14:paraId="775ACD61" w14:textId="754FEF88" w:rsidR="002A7E04" w:rsidRPr="00390BEF" w:rsidRDefault="002A7E04" w:rsidP="002A7E04">
      <w:pPr>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IZJAVA</w:t>
      </w:r>
      <w:r w:rsidR="00EC54BE">
        <w:rPr>
          <w:rFonts w:ascii="Arial" w:eastAsia="Batang" w:hAnsi="Arial" w:cs="Arial"/>
          <w:b/>
          <w:iCs/>
          <w:sz w:val="20"/>
          <w:szCs w:val="20"/>
          <w:lang w:eastAsia="ko-KR"/>
        </w:rPr>
        <w:t xml:space="preserve"> PONUDNIKA</w:t>
      </w:r>
      <w:r w:rsidR="00502B84">
        <w:rPr>
          <w:rFonts w:ascii="Arial" w:eastAsia="Batang" w:hAnsi="Arial" w:cs="Arial"/>
          <w:b/>
          <w:iCs/>
          <w:sz w:val="20"/>
          <w:szCs w:val="20"/>
          <w:lang w:eastAsia="ko-KR"/>
        </w:rPr>
        <w:t>,</w:t>
      </w:r>
      <w:r w:rsidR="00EC54BE">
        <w:rPr>
          <w:rFonts w:ascii="Arial" w:eastAsia="Batang" w:hAnsi="Arial" w:cs="Arial"/>
          <w:b/>
          <w:iCs/>
          <w:sz w:val="20"/>
          <w:szCs w:val="20"/>
          <w:lang w:eastAsia="ko-KR"/>
        </w:rPr>
        <w:t xml:space="preserve"> DA NE NASTOPA S PODIZVAJALCI</w:t>
      </w:r>
    </w:p>
    <w:p w14:paraId="7185F5B3" w14:textId="5AE17BBF" w:rsidR="002A7E04" w:rsidRDefault="002A7E04" w:rsidP="002A7E04">
      <w:pPr>
        <w:spacing w:before="120"/>
        <w:jc w:val="center"/>
        <w:rPr>
          <w:rFonts w:ascii="Arial" w:eastAsia="Batang" w:hAnsi="Arial" w:cs="Arial"/>
          <w:b/>
          <w:iCs/>
          <w:sz w:val="20"/>
          <w:szCs w:val="20"/>
          <w:lang w:eastAsia="ko-KR"/>
        </w:rPr>
      </w:pPr>
    </w:p>
    <w:p w14:paraId="17554168" w14:textId="390B4D29" w:rsidR="00390BEF" w:rsidRDefault="00390BEF" w:rsidP="002A7E04">
      <w:pPr>
        <w:spacing w:before="120"/>
        <w:jc w:val="center"/>
        <w:rPr>
          <w:rFonts w:ascii="Arial" w:eastAsia="Batang" w:hAnsi="Arial" w:cs="Arial"/>
          <w:b/>
          <w:iCs/>
          <w:sz w:val="20"/>
          <w:szCs w:val="20"/>
          <w:lang w:eastAsia="ko-KR"/>
        </w:rPr>
      </w:pPr>
    </w:p>
    <w:p w14:paraId="019C006E" w14:textId="4742F312" w:rsidR="00390BEF" w:rsidRDefault="00390BEF" w:rsidP="002A7E04">
      <w:pPr>
        <w:spacing w:before="120"/>
        <w:jc w:val="center"/>
        <w:rPr>
          <w:rFonts w:ascii="Arial" w:eastAsia="Batang" w:hAnsi="Arial" w:cs="Arial"/>
          <w:b/>
          <w:iCs/>
          <w:sz w:val="20"/>
          <w:szCs w:val="20"/>
          <w:lang w:eastAsia="ko-KR"/>
        </w:rPr>
      </w:pPr>
    </w:p>
    <w:p w14:paraId="6E73E270" w14:textId="77777777" w:rsidR="00390BEF" w:rsidRPr="007610A3" w:rsidRDefault="00390BEF" w:rsidP="002A7E04">
      <w:pPr>
        <w:spacing w:before="120"/>
        <w:jc w:val="center"/>
        <w:rPr>
          <w:rFonts w:ascii="Arial" w:eastAsia="Batang" w:hAnsi="Arial" w:cs="Arial"/>
          <w:b/>
          <w:iCs/>
          <w:sz w:val="20"/>
          <w:szCs w:val="20"/>
          <w:lang w:eastAsia="ko-KR"/>
        </w:rPr>
      </w:pPr>
    </w:p>
    <w:p w14:paraId="3B2FD0C9" w14:textId="3296ABB0" w:rsidR="002A7E04" w:rsidRPr="007610A3" w:rsidRDefault="002A7E04" w:rsidP="002A7E04">
      <w:pPr>
        <w:jc w:val="both"/>
        <w:rPr>
          <w:rFonts w:ascii="Arial" w:eastAsia="Batang" w:hAnsi="Arial" w:cs="Arial"/>
          <w:iCs/>
          <w:sz w:val="20"/>
          <w:szCs w:val="20"/>
          <w:lang w:eastAsia="ko-KR"/>
        </w:rPr>
      </w:pPr>
      <w:r w:rsidRPr="007610A3">
        <w:rPr>
          <w:rFonts w:ascii="Arial" w:eastAsia="Batang" w:hAnsi="Arial" w:cs="Arial"/>
          <w:iCs/>
          <w:sz w:val="20"/>
          <w:szCs w:val="20"/>
          <w:lang w:eastAsia="ko-KR"/>
        </w:rPr>
        <w:t xml:space="preserve">V zvezi z javnim naročilom </w:t>
      </w:r>
      <w:r w:rsidR="00506CFC"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00BA22CF">
        <w:rPr>
          <w:rFonts w:ascii="Arial" w:hAnsi="Arial" w:cs="Arial"/>
          <w:b/>
          <w:iCs/>
          <w:sz w:val="20"/>
          <w:szCs w:val="20"/>
        </w:rPr>
        <w:t xml:space="preserve"> </w:t>
      </w:r>
      <w:r w:rsidR="00BA22CF" w:rsidRPr="005D2798">
        <w:rPr>
          <w:rFonts w:ascii="Arial" w:hAnsi="Arial" w:cs="Arial"/>
          <w:b/>
          <w:bCs/>
          <w:sz w:val="20"/>
          <w:szCs w:val="20"/>
        </w:rPr>
        <w:t>in vzdrževanje za obdobje 24 mesecev</w:t>
      </w:r>
      <w:r w:rsidRPr="005D2798">
        <w:rPr>
          <w:rFonts w:ascii="Arial" w:hAnsi="Arial" w:cs="Arial"/>
          <w:b/>
          <w:bCs/>
          <w:sz w:val="20"/>
          <w:szCs w:val="20"/>
        </w:rPr>
        <w:t>,</w:t>
      </w:r>
      <w:r w:rsidRPr="005D2798">
        <w:rPr>
          <w:rFonts w:ascii="Arial" w:eastAsia="Calibri" w:hAnsi="Arial" w:cs="Arial"/>
          <w:b/>
          <w:bCs/>
          <w:iCs/>
          <w:sz w:val="20"/>
          <w:szCs w:val="20"/>
          <w:lang w:eastAsia="en-US"/>
        </w:rPr>
        <w:t xml:space="preserve"> </w:t>
      </w:r>
      <w:r w:rsidRPr="005D2798">
        <w:rPr>
          <w:rFonts w:ascii="Arial" w:eastAsia="Batang" w:hAnsi="Arial" w:cs="Arial"/>
          <w:iCs/>
          <w:sz w:val="20"/>
          <w:szCs w:val="20"/>
          <w:lang w:eastAsia="ko-KR"/>
        </w:rPr>
        <w:t xml:space="preserve">pod </w:t>
      </w:r>
      <w:r w:rsidRPr="007610A3">
        <w:rPr>
          <w:rFonts w:ascii="Arial" w:eastAsia="Batang" w:hAnsi="Arial" w:cs="Arial"/>
          <w:iCs/>
          <w:sz w:val="20"/>
          <w:szCs w:val="20"/>
          <w:lang w:eastAsia="ko-KR"/>
        </w:rPr>
        <w:t>kazensko in materialno odgovornostjo izjavljamo, da ne nastopamo s podizvajalci.</w:t>
      </w:r>
    </w:p>
    <w:p w14:paraId="34697321"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4C72971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631B7950" w14:textId="77777777" w:rsidR="002A7E04" w:rsidRPr="00390BEF" w:rsidRDefault="002A7E04" w:rsidP="002A7E04">
      <w:pPr>
        <w:autoSpaceDE w:val="0"/>
        <w:autoSpaceDN w:val="0"/>
        <w:adjustRightInd w:val="0"/>
        <w:spacing w:before="120"/>
        <w:rPr>
          <w:rFonts w:ascii="Arial" w:eastAsia="Batang" w:hAnsi="Arial" w:cs="Arial"/>
          <w:b/>
          <w:iCs/>
          <w:sz w:val="20"/>
          <w:szCs w:val="20"/>
          <w:lang w:eastAsia="ko-KR"/>
        </w:rPr>
      </w:pPr>
      <w:r w:rsidRPr="00390BEF">
        <w:rPr>
          <w:rFonts w:ascii="Arial" w:eastAsia="Batang" w:hAnsi="Arial" w:cs="Arial"/>
          <w:b/>
          <w:iCs/>
          <w:sz w:val="20"/>
          <w:szCs w:val="20"/>
          <w:lang w:eastAsia="ko-KR"/>
        </w:rPr>
        <w:t>(OPOMBA: Izjava se izpolni le v primeru, da ponudnik ne nastopa s podizvajalci)</w:t>
      </w:r>
    </w:p>
    <w:p w14:paraId="3009ED1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7D9954D"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41416DCF"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61E78F1"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5A1267C0" w14:textId="77777777" w:rsidR="002A7E04" w:rsidRPr="00390BEF" w:rsidRDefault="002A7E04" w:rsidP="002A7E04">
      <w:pPr>
        <w:rPr>
          <w:rFonts w:ascii="Arial" w:eastAsia="Batang" w:hAnsi="Arial" w:cs="Arial"/>
          <w:iCs/>
          <w:sz w:val="20"/>
          <w:szCs w:val="20"/>
          <w:lang w:eastAsia="ko-KR"/>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ponudnika:</w:t>
      </w:r>
    </w:p>
    <w:p w14:paraId="0F23256B" w14:textId="77777777" w:rsidR="002A7E04" w:rsidRPr="00390BEF" w:rsidRDefault="002A7E04" w:rsidP="002A7E04">
      <w:pPr>
        <w:keepNext/>
        <w:keepLines/>
        <w:spacing w:before="200"/>
        <w:outlineLvl w:val="2"/>
        <w:rPr>
          <w:rFonts w:ascii="Arial" w:eastAsiaTheme="majorEastAsia" w:hAnsi="Arial" w:cs="Arial"/>
          <w:b/>
          <w:bCs/>
          <w:iCs/>
          <w:color w:val="4F81BD" w:themeColor="accent1"/>
          <w:sz w:val="20"/>
          <w:szCs w:val="20"/>
          <w:lang w:eastAsia="ko-KR"/>
        </w:rPr>
      </w:pPr>
    </w:p>
    <w:p w14:paraId="525F263A" w14:textId="1FDD341C" w:rsidR="002A7E04" w:rsidRPr="00390BEF" w:rsidRDefault="003C793D" w:rsidP="003C793D">
      <w:pPr>
        <w:keepNext/>
        <w:keepLines/>
        <w:pageBreakBefore/>
        <w:spacing w:before="120" w:line="200" w:lineRule="atLeast"/>
        <w:jc w:val="right"/>
        <w:outlineLvl w:val="1"/>
        <w:rPr>
          <w:rFonts w:ascii="Arial" w:hAnsi="Arial" w:cs="Arial"/>
          <w:b/>
          <w:bCs/>
          <w:iCs/>
          <w:sz w:val="20"/>
          <w:szCs w:val="20"/>
          <w:lang w:eastAsia="ko-KR"/>
        </w:rPr>
      </w:pPr>
      <w:bookmarkStart w:id="273" w:name="_Toc380395341"/>
      <w:bookmarkStart w:id="274" w:name="_Toc492474475"/>
      <w:bookmarkStart w:id="275" w:name="_Toc514231615"/>
      <w:bookmarkStart w:id="276" w:name="_Toc514231950"/>
      <w:bookmarkStart w:id="277" w:name="_Toc516144209"/>
      <w:bookmarkStart w:id="278" w:name="_Toc516661626"/>
      <w:bookmarkStart w:id="279" w:name="_Toc517179125"/>
      <w:bookmarkStart w:id="280" w:name="_Toc517181716"/>
      <w:bookmarkStart w:id="281" w:name="_Toc77673127"/>
      <w:bookmarkStart w:id="282" w:name="_Toc97808847"/>
      <w:bookmarkStart w:id="283" w:name="_Toc98312588"/>
      <w:bookmarkStart w:id="284" w:name="_Toc98838531"/>
      <w:bookmarkStart w:id="285" w:name="_Toc99107552"/>
      <w:bookmarkStart w:id="286" w:name="_Toc109758731"/>
      <w:bookmarkStart w:id="287" w:name="_Toc121993553"/>
      <w:bookmarkStart w:id="288" w:name="_Toc122008008"/>
      <w:bookmarkStart w:id="289" w:name="_Toc122085377"/>
      <w:bookmarkStart w:id="290" w:name="_Toc122334292"/>
      <w:bookmarkStart w:id="291" w:name="_Toc135220274"/>
      <w:bookmarkStart w:id="292" w:name="_Toc161146056"/>
      <w:bookmarkStart w:id="293" w:name="_Toc161322567"/>
      <w:bookmarkStart w:id="294" w:name="_Toc193831329"/>
      <w:bookmarkStart w:id="295" w:name="_Toc193962374"/>
      <w:bookmarkStart w:id="296" w:name="_Toc206682916"/>
      <w:bookmarkStart w:id="297" w:name="_Toc206682987"/>
      <w:bookmarkStart w:id="298" w:name="_Toc208322709"/>
      <w:bookmarkStart w:id="299" w:name="_Toc210117758"/>
      <w:bookmarkStart w:id="300" w:name="_Toc214877720"/>
      <w:bookmarkStart w:id="301" w:name="_Toc215058438"/>
      <w:bookmarkStart w:id="302" w:name="_Toc215141545"/>
      <w:bookmarkStart w:id="303" w:name="_Toc229499497"/>
      <w:bookmarkStart w:id="304" w:name="_Toc236650301"/>
      <w:r w:rsidRPr="00390BEF">
        <w:rPr>
          <w:rFonts w:ascii="Arial" w:hAnsi="Arial" w:cs="Arial"/>
          <w:b/>
          <w:bCs/>
          <w:iCs/>
          <w:sz w:val="20"/>
          <w:szCs w:val="20"/>
          <w:lang w:eastAsia="ko-KR"/>
        </w:rPr>
        <w:lastRenderedPageBreak/>
        <w:t xml:space="preserve">OBRAZEC </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rFonts w:ascii="Arial" w:hAnsi="Arial" w:cs="Arial"/>
          <w:b/>
          <w:bCs/>
          <w:iCs/>
          <w:sz w:val="20"/>
          <w:szCs w:val="20"/>
          <w:lang w:eastAsia="ko-KR"/>
        </w:rPr>
        <w:t>8</w:t>
      </w:r>
      <w:bookmarkEnd w:id="296"/>
      <w:bookmarkEnd w:id="297"/>
      <w:bookmarkEnd w:id="298"/>
      <w:bookmarkEnd w:id="299"/>
      <w:r>
        <w:rPr>
          <w:rFonts w:ascii="Arial" w:hAnsi="Arial" w:cs="Arial"/>
          <w:b/>
          <w:bCs/>
          <w:iCs/>
          <w:sz w:val="20"/>
          <w:szCs w:val="20"/>
          <w:lang w:eastAsia="ko-KR"/>
        </w:rPr>
        <w:t>:</w:t>
      </w:r>
      <w:bookmarkEnd w:id="300"/>
      <w:bookmarkEnd w:id="301"/>
      <w:bookmarkEnd w:id="302"/>
      <w:bookmarkEnd w:id="303"/>
      <w:bookmarkEnd w:id="304"/>
    </w:p>
    <w:p w14:paraId="274A6D4B" w14:textId="77777777" w:rsidR="002A7E04" w:rsidRPr="00390BEF" w:rsidRDefault="002A7E04" w:rsidP="002A7E04">
      <w:pPr>
        <w:spacing w:before="120" w:after="120"/>
        <w:rPr>
          <w:rFonts w:ascii="Arial" w:eastAsia="Batang" w:hAnsi="Arial" w:cs="Arial"/>
          <w:iCs/>
          <w:sz w:val="20"/>
          <w:szCs w:val="20"/>
          <w:lang w:eastAsia="ko-KR"/>
        </w:rPr>
      </w:pPr>
    </w:p>
    <w:p w14:paraId="6D4F9123"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207FE314"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65373760"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2545829"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48C6E127" w14:textId="77777777" w:rsidR="002A7E04" w:rsidRPr="00390BEF" w:rsidRDefault="002A7E04" w:rsidP="002A7E04">
      <w:pPr>
        <w:tabs>
          <w:tab w:val="left" w:pos="5610"/>
        </w:tabs>
        <w:autoSpaceDE w:val="0"/>
        <w:autoSpaceDN w:val="0"/>
        <w:adjustRightInd w:val="0"/>
        <w:spacing w:before="120"/>
        <w:rPr>
          <w:rFonts w:ascii="Arial" w:eastAsia="Batang" w:hAnsi="Arial" w:cs="Arial"/>
          <w:b/>
          <w:iCs/>
          <w:sz w:val="20"/>
          <w:szCs w:val="20"/>
          <w:lang w:eastAsia="ko-KR"/>
        </w:rPr>
      </w:pPr>
      <w:r w:rsidRPr="00390BEF">
        <w:rPr>
          <w:rFonts w:ascii="Arial" w:eastAsia="Batang" w:hAnsi="Arial" w:cs="Arial"/>
          <w:b/>
          <w:iCs/>
          <w:sz w:val="20"/>
          <w:szCs w:val="20"/>
          <w:lang w:eastAsia="ko-KR"/>
        </w:rPr>
        <w:tab/>
      </w:r>
    </w:p>
    <w:p w14:paraId="10B88138"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PODATKI O PODIZVAJALCU</w:t>
      </w:r>
    </w:p>
    <w:p w14:paraId="1141F1FA"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p>
    <w:p w14:paraId="29ECB2E1"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Naziv podizvajalca:       __________________________________________________</w:t>
      </w:r>
    </w:p>
    <w:p w14:paraId="789717E9"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577D2BFF"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Naslov podizvajalca:     __________________________________________________</w:t>
      </w:r>
    </w:p>
    <w:p w14:paraId="780DB445"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40C9A4B7"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Kontaktna oseba:             ________________________________________________</w:t>
      </w:r>
    </w:p>
    <w:p w14:paraId="12C0DED1"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0C30C5B4"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Elektronski naslov kontaktne osebe:  _______________________________________</w:t>
      </w:r>
    </w:p>
    <w:p w14:paraId="461D52B2"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6DFA5B5D"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 xml:space="preserve">Telefon:                   </w:t>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t xml:space="preserve">     __________________________________________</w:t>
      </w:r>
    </w:p>
    <w:p w14:paraId="389003C9"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07EDF962"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 xml:space="preserve">Telefaks:       </w:t>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t xml:space="preserve"> ____________________________________________</w:t>
      </w:r>
    </w:p>
    <w:p w14:paraId="4F84E364"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38145569" w14:textId="0CF156A5"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Identifikacijska številka za DDV</w:t>
      </w:r>
      <w:r w:rsidR="00A87231">
        <w:rPr>
          <w:rFonts w:ascii="Arial" w:eastAsia="Batang" w:hAnsi="Arial" w:cs="Arial"/>
          <w:iCs/>
          <w:sz w:val="20"/>
          <w:szCs w:val="20"/>
          <w:lang w:eastAsia="ko-KR"/>
        </w:rPr>
        <w:t>/Davčna št.</w:t>
      </w:r>
      <w:r w:rsidRPr="00390BEF">
        <w:rPr>
          <w:rFonts w:ascii="Arial" w:eastAsia="Batang" w:hAnsi="Arial" w:cs="Arial"/>
          <w:iCs/>
          <w:sz w:val="20"/>
          <w:szCs w:val="20"/>
          <w:lang w:eastAsia="ko-KR"/>
        </w:rPr>
        <w:t>: _________________________________________</w:t>
      </w:r>
    </w:p>
    <w:p w14:paraId="7F1D6E10"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2714629C" w14:textId="2F823FDF"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Št. Transakcijskega računa</w:t>
      </w:r>
      <w:r w:rsidR="00770934">
        <w:rPr>
          <w:rFonts w:ascii="Arial" w:eastAsia="Batang" w:hAnsi="Arial" w:cs="Arial"/>
          <w:iCs/>
          <w:sz w:val="20"/>
          <w:szCs w:val="20"/>
          <w:lang w:eastAsia="ko-KR"/>
        </w:rPr>
        <w:t>,</w:t>
      </w:r>
      <w:r w:rsidR="00A87231" w:rsidRPr="007610A3">
        <w:rPr>
          <w:rFonts w:ascii="Arial" w:eastAsia="Batang" w:hAnsi="Arial" w:cs="Arial"/>
          <w:iCs/>
          <w:sz w:val="20"/>
          <w:szCs w:val="20"/>
          <w:lang w:eastAsia="ko-KR"/>
        </w:rPr>
        <w:t xml:space="preserve"> banka</w:t>
      </w:r>
      <w:r w:rsidR="00770934">
        <w:rPr>
          <w:rFonts w:ascii="Arial" w:eastAsia="Batang" w:hAnsi="Arial" w:cs="Arial"/>
          <w:iCs/>
          <w:sz w:val="20"/>
          <w:szCs w:val="20"/>
          <w:lang w:eastAsia="ko-KR"/>
        </w:rPr>
        <w:t xml:space="preserve"> in SWIFT</w:t>
      </w:r>
      <w:r w:rsidRPr="007610A3">
        <w:rPr>
          <w:rFonts w:ascii="Arial" w:eastAsia="Batang" w:hAnsi="Arial" w:cs="Arial"/>
          <w:iCs/>
          <w:sz w:val="20"/>
          <w:szCs w:val="20"/>
          <w:lang w:eastAsia="ko-KR"/>
        </w:rPr>
        <w:t>:__________________________________________</w:t>
      </w:r>
    </w:p>
    <w:p w14:paraId="5417CBD1"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2FF30644"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Matična številka:                        __________________________________________</w:t>
      </w:r>
    </w:p>
    <w:p w14:paraId="1944236A"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660F62A3"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Številka vpisa v sodni register (št. vložka):   ________________________________</w:t>
      </w:r>
    </w:p>
    <w:p w14:paraId="7747EBD7"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 xml:space="preserve"> </w:t>
      </w:r>
    </w:p>
    <w:p w14:paraId="1D2F9523"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Odgovorna oseba za podpis pogodbe:  _____________________________________</w:t>
      </w:r>
    </w:p>
    <w:p w14:paraId="45792745" w14:textId="77777777" w:rsidR="002A7E04" w:rsidRPr="00390BEF" w:rsidRDefault="002A7E04" w:rsidP="002A7E04">
      <w:pPr>
        <w:autoSpaceDE w:val="0"/>
        <w:autoSpaceDN w:val="0"/>
        <w:adjustRightInd w:val="0"/>
        <w:spacing w:before="120"/>
        <w:rPr>
          <w:rFonts w:ascii="Arial" w:eastAsia="Batang" w:hAnsi="Arial" w:cs="Arial"/>
          <w:iCs/>
          <w:color w:val="000000" w:themeColor="text1"/>
          <w:sz w:val="20"/>
          <w:szCs w:val="20"/>
          <w:lang w:eastAsia="ko-KR"/>
        </w:rPr>
      </w:pPr>
    </w:p>
    <w:p w14:paraId="53E46DD0" w14:textId="77777777" w:rsidR="002A7E04" w:rsidRPr="00390BEF" w:rsidRDefault="002A7E04" w:rsidP="002A7E04">
      <w:pPr>
        <w:widowControl w:val="0"/>
        <w:spacing w:before="12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V skladu z določbo 5. odstavka 94. člena ZJN-3 zahtevamo neposredno plačilo s strani naročnika:</w:t>
      </w:r>
    </w:p>
    <w:p w14:paraId="7D55A60A" w14:textId="77777777" w:rsidR="002A7E04" w:rsidRPr="00390BEF" w:rsidRDefault="002A7E04" w:rsidP="002A7E04">
      <w:pPr>
        <w:widowControl w:val="0"/>
        <w:spacing w:before="120"/>
        <w:jc w:val="center"/>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DA                       NE</w:t>
      </w:r>
    </w:p>
    <w:p w14:paraId="59CFD9E6" w14:textId="77777777" w:rsidR="002A7E04" w:rsidRPr="00390BEF" w:rsidRDefault="002A7E04" w:rsidP="002A7E04">
      <w:pPr>
        <w:widowControl w:val="0"/>
        <w:spacing w:before="120"/>
        <w:jc w:val="center"/>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(ustrezno obkroži)</w:t>
      </w:r>
    </w:p>
    <w:p w14:paraId="15E72798" w14:textId="77777777" w:rsidR="002A7E04" w:rsidRPr="00390BEF" w:rsidRDefault="002A7E04" w:rsidP="002A7E04">
      <w:pPr>
        <w:autoSpaceDE w:val="0"/>
        <w:autoSpaceDN w:val="0"/>
        <w:adjustRightInd w:val="0"/>
        <w:spacing w:before="120"/>
        <w:rPr>
          <w:rFonts w:ascii="Arial" w:eastAsia="Batang" w:hAnsi="Arial" w:cs="Arial"/>
          <w:iCs/>
          <w:color w:val="000000" w:themeColor="text1"/>
          <w:sz w:val="20"/>
          <w:szCs w:val="20"/>
          <w:lang w:eastAsia="ko-KR"/>
        </w:rPr>
      </w:pPr>
    </w:p>
    <w:p w14:paraId="5FE6C04B"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326BE16D"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6FB3E6D1"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podizvajalca:</w:t>
      </w:r>
    </w:p>
    <w:p w14:paraId="2896DB17" w14:textId="0E4C729E" w:rsidR="002A7E04" w:rsidRPr="00390BEF" w:rsidRDefault="003C793D" w:rsidP="003C793D">
      <w:pPr>
        <w:keepNext/>
        <w:keepLines/>
        <w:pageBreakBefore/>
        <w:spacing w:before="120" w:line="200" w:lineRule="atLeast"/>
        <w:jc w:val="right"/>
        <w:outlineLvl w:val="1"/>
        <w:rPr>
          <w:rFonts w:ascii="Arial" w:hAnsi="Arial" w:cs="Arial"/>
          <w:b/>
          <w:bCs/>
          <w:iCs/>
          <w:sz w:val="20"/>
          <w:szCs w:val="20"/>
          <w:lang w:eastAsia="ko-KR"/>
        </w:rPr>
      </w:pPr>
      <w:bookmarkStart w:id="305" w:name="_Toc380395342"/>
      <w:bookmarkStart w:id="306" w:name="_Toc492474476"/>
      <w:bookmarkStart w:id="307" w:name="_Toc514231616"/>
      <w:bookmarkStart w:id="308" w:name="_Toc514231951"/>
      <w:bookmarkStart w:id="309" w:name="_Toc516144210"/>
      <w:bookmarkStart w:id="310" w:name="_Toc516661627"/>
      <w:bookmarkStart w:id="311" w:name="_Toc517179126"/>
      <w:bookmarkStart w:id="312" w:name="_Toc517181717"/>
      <w:bookmarkStart w:id="313" w:name="_Toc77673128"/>
      <w:bookmarkStart w:id="314" w:name="_Toc97808848"/>
      <w:bookmarkStart w:id="315" w:name="_Toc98312589"/>
      <w:bookmarkStart w:id="316" w:name="_Toc98838532"/>
      <w:bookmarkStart w:id="317" w:name="_Toc99107553"/>
      <w:bookmarkStart w:id="318" w:name="_Toc109758732"/>
      <w:bookmarkStart w:id="319" w:name="_Toc121993554"/>
      <w:bookmarkStart w:id="320" w:name="_Toc122008009"/>
      <w:bookmarkStart w:id="321" w:name="_Toc122085378"/>
      <w:bookmarkStart w:id="322" w:name="_Toc122334293"/>
      <w:bookmarkStart w:id="323" w:name="_Toc135220275"/>
      <w:bookmarkStart w:id="324" w:name="_Toc161146057"/>
      <w:bookmarkStart w:id="325" w:name="_Toc161322568"/>
      <w:bookmarkStart w:id="326" w:name="_Toc193831330"/>
      <w:bookmarkStart w:id="327" w:name="_Toc193962375"/>
      <w:bookmarkStart w:id="328" w:name="_Toc206682917"/>
      <w:bookmarkStart w:id="329" w:name="_Toc206682988"/>
      <w:bookmarkStart w:id="330" w:name="_Toc208322710"/>
      <w:bookmarkStart w:id="331" w:name="_Toc210117759"/>
      <w:bookmarkStart w:id="332" w:name="_Toc214877721"/>
      <w:bookmarkStart w:id="333" w:name="_Toc215058439"/>
      <w:bookmarkStart w:id="334" w:name="_Toc215141546"/>
      <w:bookmarkStart w:id="335" w:name="_Toc229499498"/>
      <w:bookmarkStart w:id="336" w:name="_Toc236650302"/>
      <w:r w:rsidRPr="00390BEF">
        <w:rPr>
          <w:rFonts w:ascii="Arial" w:hAnsi="Arial" w:cs="Arial"/>
          <w:b/>
          <w:bCs/>
          <w:iCs/>
          <w:sz w:val="20"/>
          <w:szCs w:val="20"/>
          <w:shd w:val="clear" w:color="auto" w:fill="FFFFFF"/>
          <w:lang w:eastAsia="ko-KR"/>
        </w:rPr>
        <w:lastRenderedPageBreak/>
        <w:t xml:space="preserve">OBRAZEC </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Pr>
          <w:rFonts w:ascii="Arial" w:hAnsi="Arial" w:cs="Arial"/>
          <w:b/>
          <w:bCs/>
          <w:iCs/>
          <w:sz w:val="20"/>
          <w:szCs w:val="20"/>
          <w:shd w:val="clear" w:color="auto" w:fill="FFFFFF"/>
          <w:lang w:eastAsia="ko-KR"/>
        </w:rPr>
        <w:t>9:</w:t>
      </w:r>
      <w:bookmarkEnd w:id="332"/>
      <w:bookmarkEnd w:id="333"/>
      <w:bookmarkEnd w:id="334"/>
      <w:bookmarkEnd w:id="335"/>
      <w:bookmarkEnd w:id="336"/>
    </w:p>
    <w:p w14:paraId="3E5FBA74"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7980B75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5A06CEE9"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523CAAF8"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7C77BC43"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87E642F" w14:textId="2F55BAA7" w:rsidR="002A7E04" w:rsidRDefault="002A7E04" w:rsidP="002A7E04">
      <w:pPr>
        <w:autoSpaceDE w:val="0"/>
        <w:autoSpaceDN w:val="0"/>
        <w:adjustRightInd w:val="0"/>
        <w:spacing w:before="120"/>
        <w:rPr>
          <w:rFonts w:ascii="Arial" w:eastAsia="Batang" w:hAnsi="Arial" w:cs="Arial"/>
          <w:iCs/>
          <w:sz w:val="20"/>
          <w:szCs w:val="20"/>
          <w:lang w:eastAsia="ko-KR"/>
        </w:rPr>
      </w:pPr>
    </w:p>
    <w:p w14:paraId="06E65B95" w14:textId="2C9149D1" w:rsidR="00390BEF" w:rsidRDefault="00390BEF" w:rsidP="002A7E04">
      <w:pPr>
        <w:autoSpaceDE w:val="0"/>
        <w:autoSpaceDN w:val="0"/>
        <w:adjustRightInd w:val="0"/>
        <w:spacing w:before="120"/>
        <w:rPr>
          <w:rFonts w:ascii="Arial" w:eastAsia="Batang" w:hAnsi="Arial" w:cs="Arial"/>
          <w:iCs/>
          <w:sz w:val="20"/>
          <w:szCs w:val="20"/>
          <w:lang w:eastAsia="ko-KR"/>
        </w:rPr>
      </w:pPr>
    </w:p>
    <w:p w14:paraId="5CC993B1" w14:textId="33EC343A" w:rsidR="00390BEF" w:rsidRDefault="00390BEF" w:rsidP="002A7E04">
      <w:pPr>
        <w:autoSpaceDE w:val="0"/>
        <w:autoSpaceDN w:val="0"/>
        <w:adjustRightInd w:val="0"/>
        <w:spacing w:before="120"/>
        <w:rPr>
          <w:rFonts w:ascii="Arial" w:eastAsia="Batang" w:hAnsi="Arial" w:cs="Arial"/>
          <w:iCs/>
          <w:sz w:val="20"/>
          <w:szCs w:val="20"/>
          <w:lang w:eastAsia="ko-KR"/>
        </w:rPr>
      </w:pPr>
    </w:p>
    <w:p w14:paraId="079C6FD0" w14:textId="2DEFB63C" w:rsidR="00390BEF" w:rsidRDefault="00390BEF" w:rsidP="002A7E04">
      <w:pPr>
        <w:autoSpaceDE w:val="0"/>
        <w:autoSpaceDN w:val="0"/>
        <w:adjustRightInd w:val="0"/>
        <w:spacing w:before="120"/>
        <w:rPr>
          <w:rFonts w:ascii="Arial" w:eastAsia="Batang" w:hAnsi="Arial" w:cs="Arial"/>
          <w:iCs/>
          <w:sz w:val="20"/>
          <w:szCs w:val="20"/>
          <w:lang w:eastAsia="ko-KR"/>
        </w:rPr>
      </w:pPr>
    </w:p>
    <w:p w14:paraId="602EE60D" w14:textId="77777777" w:rsidR="00390BEF" w:rsidRPr="00390BEF" w:rsidRDefault="00390BEF" w:rsidP="002A7E04">
      <w:pPr>
        <w:autoSpaceDE w:val="0"/>
        <w:autoSpaceDN w:val="0"/>
        <w:adjustRightInd w:val="0"/>
        <w:spacing w:before="120"/>
        <w:rPr>
          <w:rFonts w:ascii="Arial" w:eastAsia="Batang" w:hAnsi="Arial" w:cs="Arial"/>
          <w:iCs/>
          <w:sz w:val="20"/>
          <w:szCs w:val="20"/>
          <w:lang w:eastAsia="ko-KR"/>
        </w:rPr>
      </w:pPr>
    </w:p>
    <w:p w14:paraId="43D60CB5"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SOGLASJE PODIZVAJALCA</w:t>
      </w:r>
    </w:p>
    <w:p w14:paraId="05B246FC" w14:textId="1477ABA3" w:rsidR="002A7E04" w:rsidRDefault="002A7E04" w:rsidP="002A7E04">
      <w:pPr>
        <w:autoSpaceDE w:val="0"/>
        <w:autoSpaceDN w:val="0"/>
        <w:adjustRightInd w:val="0"/>
        <w:spacing w:before="120"/>
        <w:rPr>
          <w:rFonts w:ascii="Arial" w:eastAsia="Batang" w:hAnsi="Arial" w:cs="Arial"/>
          <w:iCs/>
          <w:sz w:val="20"/>
          <w:szCs w:val="20"/>
          <w:lang w:eastAsia="ko-KR"/>
        </w:rPr>
      </w:pPr>
    </w:p>
    <w:p w14:paraId="4E0048C2" w14:textId="3ED74993" w:rsidR="00390BEF" w:rsidRDefault="00390BEF" w:rsidP="002A7E04">
      <w:pPr>
        <w:autoSpaceDE w:val="0"/>
        <w:autoSpaceDN w:val="0"/>
        <w:adjustRightInd w:val="0"/>
        <w:spacing w:before="120"/>
        <w:rPr>
          <w:rFonts w:ascii="Arial" w:eastAsia="Batang" w:hAnsi="Arial" w:cs="Arial"/>
          <w:iCs/>
          <w:sz w:val="20"/>
          <w:szCs w:val="20"/>
          <w:lang w:eastAsia="ko-KR"/>
        </w:rPr>
      </w:pPr>
    </w:p>
    <w:p w14:paraId="642E62B8" w14:textId="02B99261" w:rsidR="00390BEF" w:rsidRDefault="00390BEF" w:rsidP="002A7E04">
      <w:pPr>
        <w:autoSpaceDE w:val="0"/>
        <w:autoSpaceDN w:val="0"/>
        <w:adjustRightInd w:val="0"/>
        <w:spacing w:before="120"/>
        <w:rPr>
          <w:rFonts w:ascii="Arial" w:eastAsia="Batang" w:hAnsi="Arial" w:cs="Arial"/>
          <w:iCs/>
          <w:sz w:val="20"/>
          <w:szCs w:val="20"/>
          <w:lang w:eastAsia="ko-KR"/>
        </w:rPr>
      </w:pPr>
    </w:p>
    <w:p w14:paraId="24314B96" w14:textId="77777777" w:rsidR="00390BEF" w:rsidRPr="00390BEF" w:rsidRDefault="00390BEF" w:rsidP="002A7E04">
      <w:pPr>
        <w:autoSpaceDE w:val="0"/>
        <w:autoSpaceDN w:val="0"/>
        <w:adjustRightInd w:val="0"/>
        <w:spacing w:before="120"/>
        <w:rPr>
          <w:rFonts w:ascii="Arial" w:eastAsia="Batang" w:hAnsi="Arial" w:cs="Arial"/>
          <w:iCs/>
          <w:sz w:val="20"/>
          <w:szCs w:val="20"/>
          <w:lang w:eastAsia="ko-KR"/>
        </w:rPr>
      </w:pPr>
    </w:p>
    <w:p w14:paraId="2359F31C"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Podizvajalec: ………………………………………………………………………………………………………</w:t>
      </w:r>
    </w:p>
    <w:p w14:paraId="4CD0508A"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(naziv in naslov podizvajalca)</w:t>
      </w:r>
    </w:p>
    <w:p w14:paraId="6EAE9007"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39D84AD7" w14:textId="060EFDBF" w:rsidR="002A7E04" w:rsidRPr="00390BEF" w:rsidRDefault="002A7E04" w:rsidP="002A7E04">
      <w:pPr>
        <w:jc w:val="both"/>
        <w:rPr>
          <w:rFonts w:ascii="Arial" w:eastAsia="Batang" w:hAnsi="Arial" w:cs="Arial"/>
          <w:iCs/>
          <w:sz w:val="20"/>
          <w:szCs w:val="20"/>
          <w:lang w:eastAsia="ko-KR"/>
        </w:rPr>
      </w:pPr>
      <w:r w:rsidRPr="00A62DE5">
        <w:rPr>
          <w:rFonts w:ascii="Arial" w:eastAsia="Batang" w:hAnsi="Arial" w:cs="Arial"/>
          <w:iCs/>
          <w:sz w:val="20"/>
          <w:szCs w:val="20"/>
          <w:lang w:eastAsia="ko-KR"/>
        </w:rPr>
        <w:t xml:space="preserve">V zvezi z javnim naročilom št…………………….., </w:t>
      </w:r>
      <w:r w:rsidR="00506CFC"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Pr="008A37A5">
        <w:rPr>
          <w:rFonts w:ascii="Arial" w:hAnsi="Arial" w:cs="Arial"/>
          <w:b/>
          <w:iCs/>
          <w:sz w:val="20"/>
          <w:szCs w:val="20"/>
        </w:rPr>
        <w:t xml:space="preserve"> </w:t>
      </w:r>
      <w:r w:rsidR="00BA22CF">
        <w:rPr>
          <w:rFonts w:ascii="Arial" w:hAnsi="Arial" w:cs="Arial"/>
          <w:b/>
          <w:iCs/>
          <w:sz w:val="20"/>
          <w:szCs w:val="20"/>
        </w:rPr>
        <w:t xml:space="preserve"> </w:t>
      </w:r>
      <w:r w:rsidR="00BA22CF" w:rsidRPr="005D2798">
        <w:rPr>
          <w:rFonts w:ascii="Arial" w:hAnsi="Arial" w:cs="Arial"/>
          <w:b/>
          <w:bCs/>
          <w:sz w:val="20"/>
          <w:szCs w:val="20"/>
        </w:rPr>
        <w:t>in vzdrževanje za obdobje 24 mesecev</w:t>
      </w:r>
      <w:r w:rsidR="00BA22CF" w:rsidRPr="005D2798">
        <w:rPr>
          <w:rFonts w:ascii="Arial" w:eastAsia="Batang" w:hAnsi="Arial" w:cs="Arial"/>
          <w:b/>
          <w:bCs/>
          <w:iCs/>
          <w:sz w:val="20"/>
          <w:szCs w:val="20"/>
          <w:lang w:eastAsia="ko-KR"/>
        </w:rPr>
        <w:t xml:space="preserve"> </w:t>
      </w:r>
      <w:r w:rsidRPr="008A37A5">
        <w:rPr>
          <w:rFonts w:ascii="Arial" w:eastAsia="Batang" w:hAnsi="Arial" w:cs="Arial"/>
          <w:iCs/>
          <w:sz w:val="20"/>
          <w:szCs w:val="20"/>
          <w:lang w:eastAsia="ko-KR"/>
        </w:rPr>
        <w:t>za potrebe S</w:t>
      </w:r>
      <w:r w:rsidR="00390BEF" w:rsidRPr="008A37A5">
        <w:rPr>
          <w:rFonts w:ascii="Arial" w:eastAsia="Batang" w:hAnsi="Arial" w:cs="Arial"/>
          <w:iCs/>
          <w:sz w:val="20"/>
          <w:szCs w:val="20"/>
          <w:lang w:eastAsia="ko-KR"/>
        </w:rPr>
        <w:t>Ž-</w:t>
      </w:r>
      <w:r w:rsidR="00506CFC">
        <w:rPr>
          <w:rFonts w:ascii="Arial" w:eastAsia="Batang" w:hAnsi="Arial" w:cs="Arial"/>
          <w:iCs/>
          <w:sz w:val="20"/>
          <w:szCs w:val="20"/>
          <w:lang w:eastAsia="ko-KR"/>
        </w:rPr>
        <w:t>Potniški promet</w:t>
      </w:r>
      <w:r w:rsidRPr="008A37A5">
        <w:rPr>
          <w:rFonts w:ascii="Arial" w:eastAsia="Batang" w:hAnsi="Arial" w:cs="Arial"/>
          <w:iCs/>
          <w:sz w:val="20"/>
          <w:szCs w:val="20"/>
          <w:lang w:eastAsia="ko-KR"/>
        </w:rPr>
        <w:t>, d.</w:t>
      </w:r>
      <w:r w:rsidR="00386DCC" w:rsidRPr="008A37A5">
        <w:rPr>
          <w:rFonts w:ascii="Arial" w:eastAsia="Batang" w:hAnsi="Arial" w:cs="Arial"/>
          <w:iCs/>
          <w:sz w:val="20"/>
          <w:szCs w:val="20"/>
          <w:lang w:eastAsia="ko-KR"/>
        </w:rPr>
        <w:t xml:space="preserve"> </w:t>
      </w:r>
      <w:r w:rsidRPr="008A37A5">
        <w:rPr>
          <w:rFonts w:ascii="Arial" w:eastAsia="Batang" w:hAnsi="Arial" w:cs="Arial"/>
          <w:iCs/>
          <w:sz w:val="20"/>
          <w:szCs w:val="20"/>
          <w:lang w:eastAsia="ko-KR"/>
        </w:rPr>
        <w:t>o.</w:t>
      </w:r>
      <w:r w:rsidR="00386DCC" w:rsidRPr="008A37A5">
        <w:rPr>
          <w:rFonts w:ascii="Arial" w:eastAsia="Batang" w:hAnsi="Arial" w:cs="Arial"/>
          <w:iCs/>
          <w:sz w:val="20"/>
          <w:szCs w:val="20"/>
          <w:lang w:eastAsia="ko-KR"/>
        </w:rPr>
        <w:t xml:space="preserve"> </w:t>
      </w:r>
      <w:r w:rsidRPr="008A37A5">
        <w:rPr>
          <w:rFonts w:ascii="Arial" w:eastAsia="Batang" w:hAnsi="Arial" w:cs="Arial"/>
          <w:iCs/>
          <w:sz w:val="20"/>
          <w:szCs w:val="20"/>
          <w:lang w:eastAsia="ko-KR"/>
        </w:rPr>
        <w:t>o., dajemo soglasje, da naročnik namesto glavnega izvajalca poravna našo terjatev do glavnega izvajalca</w:t>
      </w:r>
      <w:r w:rsidR="000162F6">
        <w:rPr>
          <w:rFonts w:ascii="Arial" w:eastAsia="Batang" w:hAnsi="Arial" w:cs="Arial"/>
          <w:iCs/>
          <w:sz w:val="20"/>
          <w:szCs w:val="20"/>
          <w:lang w:eastAsia="ko-KR"/>
        </w:rPr>
        <w:t>.</w:t>
      </w:r>
      <w:r w:rsidRPr="008A37A5">
        <w:rPr>
          <w:rFonts w:ascii="Arial" w:eastAsia="Batang" w:hAnsi="Arial" w:cs="Arial"/>
          <w:iCs/>
          <w:sz w:val="20"/>
          <w:szCs w:val="20"/>
          <w:lang w:eastAsia="ko-KR"/>
        </w:rPr>
        <w:t xml:space="preserve"> </w:t>
      </w:r>
    </w:p>
    <w:p w14:paraId="39BBDBF8" w14:textId="77777777" w:rsidR="002A7E04" w:rsidRPr="00390BEF" w:rsidRDefault="002A7E04" w:rsidP="002A7E04">
      <w:pPr>
        <w:keepLines/>
        <w:tabs>
          <w:tab w:val="center" w:pos="4320"/>
          <w:tab w:val="right" w:pos="8640"/>
        </w:tabs>
        <w:spacing w:before="600" w:line="180" w:lineRule="atLeast"/>
        <w:jc w:val="both"/>
        <w:rPr>
          <w:rFonts w:ascii="Arial" w:eastAsia="Batang" w:hAnsi="Arial" w:cs="Arial"/>
          <w:iCs/>
          <w:sz w:val="20"/>
          <w:szCs w:val="20"/>
          <w:lang w:eastAsia="ko-KR"/>
        </w:rPr>
      </w:pPr>
    </w:p>
    <w:p w14:paraId="76F285F8" w14:textId="77777777" w:rsidR="002A7E04" w:rsidRPr="00390BEF" w:rsidRDefault="002A7E04" w:rsidP="002A7E04">
      <w:pPr>
        <w:keepLines/>
        <w:tabs>
          <w:tab w:val="center" w:pos="4320"/>
          <w:tab w:val="right" w:pos="8640"/>
        </w:tabs>
        <w:spacing w:before="600" w:line="180" w:lineRule="atLeast"/>
        <w:jc w:val="both"/>
        <w:rPr>
          <w:rFonts w:ascii="Arial" w:eastAsia="Batang" w:hAnsi="Arial" w:cs="Arial"/>
          <w:iCs/>
          <w:sz w:val="20"/>
          <w:szCs w:val="20"/>
          <w:lang w:eastAsia="ko-KR"/>
        </w:rPr>
      </w:pPr>
    </w:p>
    <w:p w14:paraId="510A62DE"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podizvajalca:</w:t>
      </w:r>
    </w:p>
    <w:p w14:paraId="167FCE85" w14:textId="77777777" w:rsidR="002A7E04" w:rsidRPr="00390BEF" w:rsidRDefault="002A7E04" w:rsidP="002A7E04">
      <w:pPr>
        <w:spacing w:before="120" w:after="120"/>
        <w:rPr>
          <w:rFonts w:ascii="Arial" w:eastAsia="Batang" w:hAnsi="Arial" w:cs="Arial"/>
          <w:iCs/>
          <w:color w:val="000000" w:themeColor="text1"/>
          <w:sz w:val="20"/>
          <w:szCs w:val="20"/>
          <w:lang w:eastAsia="ko-KR"/>
        </w:rPr>
      </w:pPr>
    </w:p>
    <w:p w14:paraId="40227F0F" w14:textId="48E32ABF" w:rsidR="002A7E04" w:rsidRDefault="002A7E04" w:rsidP="002A7E04">
      <w:pPr>
        <w:spacing w:before="120" w:after="120"/>
        <w:rPr>
          <w:rFonts w:ascii="Arial" w:eastAsia="Batang" w:hAnsi="Arial" w:cs="Arial"/>
          <w:iCs/>
          <w:color w:val="000000" w:themeColor="text1"/>
          <w:sz w:val="20"/>
          <w:szCs w:val="20"/>
          <w:lang w:eastAsia="ko-KR"/>
        </w:rPr>
      </w:pPr>
    </w:p>
    <w:p w14:paraId="4DEBC4BE" w14:textId="75C7CF08" w:rsidR="00390BEF" w:rsidRDefault="00390BEF" w:rsidP="002A7E04">
      <w:pPr>
        <w:spacing w:before="120" w:after="120"/>
        <w:rPr>
          <w:rFonts w:ascii="Arial" w:eastAsia="Batang" w:hAnsi="Arial" w:cs="Arial"/>
          <w:iCs/>
          <w:color w:val="000000" w:themeColor="text1"/>
          <w:sz w:val="20"/>
          <w:szCs w:val="20"/>
          <w:lang w:eastAsia="ko-KR"/>
        </w:rPr>
      </w:pPr>
    </w:p>
    <w:p w14:paraId="0D5E6271" w14:textId="39E69AF6" w:rsidR="00390BEF" w:rsidRDefault="00390BEF" w:rsidP="002A7E04">
      <w:pPr>
        <w:spacing w:before="120" w:after="120"/>
        <w:rPr>
          <w:rFonts w:ascii="Arial" w:eastAsia="Batang" w:hAnsi="Arial" w:cs="Arial"/>
          <w:iCs/>
          <w:color w:val="000000" w:themeColor="text1"/>
          <w:sz w:val="20"/>
          <w:szCs w:val="20"/>
          <w:lang w:eastAsia="ko-KR"/>
        </w:rPr>
      </w:pPr>
    </w:p>
    <w:p w14:paraId="5ED39EB7" w14:textId="60BFA1D5" w:rsidR="00390BEF" w:rsidRDefault="00390BEF" w:rsidP="002A7E04">
      <w:pPr>
        <w:spacing w:before="120" w:after="120"/>
        <w:rPr>
          <w:rFonts w:ascii="Arial" w:eastAsia="Batang" w:hAnsi="Arial" w:cs="Arial"/>
          <w:iCs/>
          <w:color w:val="000000" w:themeColor="text1"/>
          <w:sz w:val="20"/>
          <w:szCs w:val="20"/>
          <w:lang w:eastAsia="ko-KR"/>
        </w:rPr>
      </w:pPr>
    </w:p>
    <w:p w14:paraId="32B041C5" w14:textId="30AC88F2" w:rsidR="00390BEF" w:rsidRDefault="00390BEF" w:rsidP="002A7E04">
      <w:pPr>
        <w:spacing w:before="120" w:after="120"/>
        <w:rPr>
          <w:rFonts w:ascii="Arial" w:eastAsia="Batang" w:hAnsi="Arial" w:cs="Arial"/>
          <w:iCs/>
          <w:color w:val="000000" w:themeColor="text1"/>
          <w:sz w:val="20"/>
          <w:szCs w:val="20"/>
          <w:lang w:eastAsia="ko-KR"/>
        </w:rPr>
      </w:pPr>
    </w:p>
    <w:p w14:paraId="660E8B72" w14:textId="77777777" w:rsidR="00390BEF" w:rsidRPr="00390BEF" w:rsidRDefault="00390BEF" w:rsidP="002A7E04">
      <w:pPr>
        <w:spacing w:before="120" w:after="120"/>
        <w:rPr>
          <w:rFonts w:ascii="Arial" w:eastAsia="Batang" w:hAnsi="Arial" w:cs="Arial"/>
          <w:iCs/>
          <w:color w:val="000000" w:themeColor="text1"/>
          <w:sz w:val="20"/>
          <w:szCs w:val="20"/>
          <w:lang w:eastAsia="ko-KR"/>
        </w:rPr>
      </w:pPr>
    </w:p>
    <w:p w14:paraId="06714BE1" w14:textId="77777777" w:rsidR="002A7E04" w:rsidRPr="00390BEF" w:rsidRDefault="002A7E04" w:rsidP="002A7E04">
      <w:pPr>
        <w:spacing w:before="120" w:after="120"/>
        <w:rPr>
          <w:rFonts w:ascii="Arial" w:eastAsia="Batang" w:hAnsi="Arial" w:cs="Arial"/>
          <w:iCs/>
          <w:color w:val="000000" w:themeColor="text1"/>
          <w:sz w:val="20"/>
          <w:szCs w:val="20"/>
          <w:lang w:eastAsia="ko-KR"/>
        </w:rPr>
      </w:pPr>
    </w:p>
    <w:p w14:paraId="437899A8" w14:textId="0E2EF419" w:rsidR="002A7E04" w:rsidRPr="00390BEF" w:rsidRDefault="002A7E04" w:rsidP="005679FE">
      <w:pPr>
        <w:spacing w:line="276" w:lineRule="auto"/>
        <w:jc w:val="both"/>
        <w:rPr>
          <w:rFonts w:ascii="Arial" w:eastAsia="Batang" w:hAnsi="Arial" w:cs="Arial"/>
          <w:iCs/>
          <w:color w:val="000000" w:themeColor="text1"/>
          <w:sz w:val="20"/>
          <w:szCs w:val="20"/>
          <w:lang w:eastAsia="ko-KR"/>
        </w:rPr>
      </w:pPr>
      <w:r w:rsidRPr="00390BEF">
        <w:rPr>
          <w:rFonts w:ascii="Arial" w:eastAsia="Batang" w:hAnsi="Arial" w:cs="Arial"/>
          <w:b/>
          <w:iCs/>
          <w:color w:val="000000" w:themeColor="text1"/>
          <w:sz w:val="20"/>
          <w:szCs w:val="20"/>
          <w:lang w:eastAsia="ko-KR"/>
        </w:rPr>
        <w:t xml:space="preserve">Opomba: Predmetno soglasje podizvajalca se predloži v ponudbi v kolikor podizvajalec v skladu z določbo 5. odstavka 94. člena ZJN-3 zahteva neposredno plačilo s strani </w:t>
      </w:r>
      <w:r w:rsidRPr="008326EC">
        <w:rPr>
          <w:rFonts w:ascii="Arial" w:eastAsia="Batang" w:hAnsi="Arial" w:cs="Arial"/>
          <w:b/>
          <w:iCs/>
          <w:sz w:val="20"/>
          <w:szCs w:val="20"/>
          <w:lang w:eastAsia="ko-KR"/>
        </w:rPr>
        <w:t>naročnika.</w:t>
      </w:r>
    </w:p>
    <w:p w14:paraId="04AB8E3D" w14:textId="6C385AAB" w:rsidR="002A7E04" w:rsidRPr="00390BEF" w:rsidRDefault="003C793D" w:rsidP="003C793D">
      <w:pPr>
        <w:keepNext/>
        <w:keepLines/>
        <w:pageBreakBefore/>
        <w:spacing w:before="120" w:line="200" w:lineRule="atLeast"/>
        <w:jc w:val="right"/>
        <w:outlineLvl w:val="1"/>
        <w:rPr>
          <w:rFonts w:ascii="Arial" w:hAnsi="Arial" w:cs="Arial"/>
          <w:b/>
          <w:bCs/>
          <w:iCs/>
          <w:sz w:val="20"/>
          <w:szCs w:val="20"/>
          <w:lang w:eastAsia="ko-KR"/>
        </w:rPr>
      </w:pPr>
      <w:bookmarkStart w:id="337" w:name="_Toc453065389"/>
      <w:bookmarkStart w:id="338" w:name="_Toc492474477"/>
      <w:bookmarkStart w:id="339" w:name="_Toc514231617"/>
      <w:bookmarkStart w:id="340" w:name="_Toc514231952"/>
      <w:bookmarkStart w:id="341" w:name="_Toc516144211"/>
      <w:bookmarkStart w:id="342" w:name="_Toc516661628"/>
      <w:bookmarkStart w:id="343" w:name="_Toc517179127"/>
      <w:bookmarkStart w:id="344" w:name="_Toc517181718"/>
      <w:bookmarkStart w:id="345" w:name="_Toc77673129"/>
      <w:bookmarkStart w:id="346" w:name="_Toc97808849"/>
      <w:bookmarkStart w:id="347" w:name="_Toc98312590"/>
      <w:bookmarkStart w:id="348" w:name="_Toc98838533"/>
      <w:bookmarkStart w:id="349" w:name="_Toc99107554"/>
      <w:bookmarkStart w:id="350" w:name="_Toc109758733"/>
      <w:bookmarkStart w:id="351" w:name="_Toc121993555"/>
      <w:bookmarkStart w:id="352" w:name="_Toc122008010"/>
      <w:bookmarkStart w:id="353" w:name="_Toc122085379"/>
      <w:bookmarkStart w:id="354" w:name="_Toc122334294"/>
      <w:bookmarkStart w:id="355" w:name="_Toc135220276"/>
      <w:bookmarkStart w:id="356" w:name="_Toc161146058"/>
      <w:bookmarkStart w:id="357" w:name="_Toc161322569"/>
      <w:bookmarkStart w:id="358" w:name="_Toc193831331"/>
      <w:bookmarkStart w:id="359" w:name="_Toc193962376"/>
      <w:bookmarkStart w:id="360" w:name="_Toc206682918"/>
      <w:bookmarkStart w:id="361" w:name="_Toc206682989"/>
      <w:bookmarkStart w:id="362" w:name="_Toc208322711"/>
      <w:bookmarkStart w:id="363" w:name="_Toc210117760"/>
      <w:bookmarkStart w:id="364" w:name="_Toc214877722"/>
      <w:bookmarkStart w:id="365" w:name="_Toc215058440"/>
      <w:bookmarkStart w:id="366" w:name="_Toc215141547"/>
      <w:bookmarkStart w:id="367" w:name="_Toc229499499"/>
      <w:bookmarkStart w:id="368" w:name="_Toc236650303"/>
      <w:r w:rsidRPr="00390BEF">
        <w:rPr>
          <w:rFonts w:ascii="Arial" w:hAnsi="Arial" w:cs="Arial"/>
          <w:b/>
          <w:bCs/>
          <w:iCs/>
          <w:sz w:val="20"/>
          <w:szCs w:val="20"/>
          <w:shd w:val="clear" w:color="auto" w:fill="FFFFFF"/>
          <w:lang w:eastAsia="ko-KR"/>
        </w:rPr>
        <w:lastRenderedPageBreak/>
        <w:t xml:space="preserve">OBRAZEC </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Pr>
          <w:rFonts w:ascii="Arial" w:hAnsi="Arial" w:cs="Arial"/>
          <w:b/>
          <w:bCs/>
          <w:iCs/>
          <w:sz w:val="20"/>
          <w:szCs w:val="20"/>
          <w:shd w:val="clear" w:color="auto" w:fill="FFFFFF"/>
          <w:lang w:eastAsia="ko-KR"/>
        </w:rPr>
        <w:t>10:</w:t>
      </w:r>
      <w:bookmarkEnd w:id="364"/>
      <w:bookmarkEnd w:id="365"/>
      <w:bookmarkEnd w:id="366"/>
      <w:bookmarkEnd w:id="367"/>
      <w:bookmarkEnd w:id="368"/>
    </w:p>
    <w:p w14:paraId="447C633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72F749DC"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13D97A0E"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92C2BC0"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4E973539"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9E1A8B2"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111781B"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SEZNAM PODIZVAJALCEV</w:t>
      </w:r>
    </w:p>
    <w:p w14:paraId="16394335" w14:textId="77777777" w:rsidR="002A7E04" w:rsidRPr="00A62DE5" w:rsidRDefault="002A7E04" w:rsidP="002A7E04">
      <w:pPr>
        <w:autoSpaceDE w:val="0"/>
        <w:autoSpaceDN w:val="0"/>
        <w:adjustRightInd w:val="0"/>
        <w:spacing w:before="120"/>
        <w:jc w:val="both"/>
        <w:rPr>
          <w:rFonts w:ascii="Arial" w:eastAsia="Batang" w:hAnsi="Arial" w:cs="Arial"/>
          <w:b/>
          <w:iCs/>
          <w:sz w:val="20"/>
          <w:szCs w:val="20"/>
          <w:lang w:eastAsia="ko-KR"/>
        </w:rPr>
      </w:pPr>
    </w:p>
    <w:p w14:paraId="2DD3FFDA" w14:textId="320950DD" w:rsidR="002A7E04" w:rsidRPr="005D2798" w:rsidRDefault="002A7E04" w:rsidP="006069DC">
      <w:pPr>
        <w:tabs>
          <w:tab w:val="left" w:pos="2694"/>
        </w:tabs>
        <w:ind w:left="2694" w:hanging="2694"/>
        <w:jc w:val="both"/>
        <w:rPr>
          <w:rFonts w:ascii="Arial" w:eastAsia="Batang" w:hAnsi="Arial" w:cs="Arial"/>
          <w:b/>
          <w:bCs/>
          <w:iCs/>
          <w:sz w:val="20"/>
          <w:szCs w:val="20"/>
          <w:lang w:eastAsia="ko-KR"/>
        </w:rPr>
      </w:pPr>
      <w:r w:rsidRPr="00A62DE5">
        <w:rPr>
          <w:rFonts w:ascii="Arial" w:eastAsia="Batang" w:hAnsi="Arial" w:cs="Arial"/>
          <w:iCs/>
          <w:sz w:val="20"/>
          <w:szCs w:val="20"/>
          <w:lang w:eastAsia="ko-KR"/>
        </w:rPr>
        <w:t xml:space="preserve">Predmet javnega naročila: </w:t>
      </w:r>
      <w:r w:rsidR="00506CFC"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00BA22CF">
        <w:rPr>
          <w:rFonts w:ascii="Arial" w:hAnsi="Arial" w:cs="Arial"/>
          <w:b/>
          <w:iCs/>
          <w:sz w:val="20"/>
          <w:szCs w:val="20"/>
        </w:rPr>
        <w:t xml:space="preserve"> </w:t>
      </w:r>
      <w:r w:rsidR="00BA22CF" w:rsidRPr="005D2798">
        <w:rPr>
          <w:rFonts w:ascii="Arial" w:hAnsi="Arial" w:cs="Arial"/>
          <w:b/>
          <w:bCs/>
          <w:sz w:val="20"/>
          <w:szCs w:val="20"/>
        </w:rPr>
        <w:t>in vzdrževanje za obdobje 24 mesecev</w:t>
      </w:r>
    </w:p>
    <w:p w14:paraId="390B2AFF" w14:textId="77777777" w:rsidR="002A7E04" w:rsidRPr="005D2798" w:rsidRDefault="002A7E04" w:rsidP="002A7E04">
      <w:pPr>
        <w:autoSpaceDE w:val="0"/>
        <w:autoSpaceDN w:val="0"/>
        <w:adjustRightInd w:val="0"/>
        <w:spacing w:before="120"/>
        <w:rPr>
          <w:rFonts w:ascii="Arial" w:eastAsia="Batang" w:hAnsi="Arial" w:cs="Arial"/>
          <w:b/>
          <w:bCs/>
          <w:iCs/>
          <w:sz w:val="20"/>
          <w:szCs w:val="20"/>
          <w:lang w:eastAsia="ko-KR"/>
        </w:rPr>
      </w:pPr>
    </w:p>
    <w:p w14:paraId="7C7D3DD4" w14:textId="77777777" w:rsidR="002A7E04" w:rsidRPr="00A62DE5" w:rsidRDefault="002A7E04" w:rsidP="002A7E04">
      <w:pPr>
        <w:autoSpaceDE w:val="0"/>
        <w:autoSpaceDN w:val="0"/>
        <w:adjustRightInd w:val="0"/>
        <w:spacing w:before="120"/>
        <w:rPr>
          <w:rFonts w:ascii="Arial" w:eastAsia="Batang" w:hAnsi="Arial" w:cs="Arial"/>
          <w:iCs/>
          <w:sz w:val="20"/>
          <w:szCs w:val="20"/>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A62DE5" w:rsidRPr="00A62DE5" w14:paraId="4758ABE9" w14:textId="77777777" w:rsidTr="0022728A">
        <w:trPr>
          <w:trHeight w:val="340"/>
        </w:trPr>
        <w:tc>
          <w:tcPr>
            <w:tcW w:w="2631" w:type="dxa"/>
            <w:tcBorders>
              <w:top w:val="single" w:sz="4" w:space="0" w:color="auto"/>
              <w:bottom w:val="single" w:sz="4" w:space="0" w:color="auto"/>
            </w:tcBorders>
            <w:vAlign w:val="center"/>
          </w:tcPr>
          <w:p w14:paraId="6BB9F795" w14:textId="77777777" w:rsidR="002A7E04" w:rsidRPr="00A62DE5" w:rsidRDefault="002A7E04" w:rsidP="0022728A">
            <w:pPr>
              <w:autoSpaceDE w:val="0"/>
              <w:autoSpaceDN w:val="0"/>
              <w:adjustRightInd w:val="0"/>
              <w:spacing w:before="120"/>
              <w:rPr>
                <w:rFonts w:ascii="Arial" w:eastAsia="Batang" w:hAnsi="Arial" w:cs="Arial"/>
                <w:iCs/>
                <w:sz w:val="20"/>
                <w:szCs w:val="20"/>
                <w:lang w:eastAsia="ko-KR"/>
              </w:rPr>
            </w:pPr>
            <w:r w:rsidRPr="00A62DE5">
              <w:rPr>
                <w:rFonts w:ascii="Arial" w:eastAsia="Batang" w:hAnsi="Arial" w:cs="Arial"/>
                <w:iCs/>
                <w:sz w:val="20"/>
                <w:szCs w:val="20"/>
                <w:lang w:eastAsia="ko-KR"/>
              </w:rPr>
              <w:t>Naziv in naslov podizvajalca</w:t>
            </w:r>
          </w:p>
        </w:tc>
        <w:tc>
          <w:tcPr>
            <w:tcW w:w="3545" w:type="dxa"/>
            <w:tcBorders>
              <w:top w:val="single" w:sz="4" w:space="0" w:color="auto"/>
              <w:bottom w:val="single" w:sz="4" w:space="0" w:color="auto"/>
            </w:tcBorders>
            <w:vAlign w:val="center"/>
          </w:tcPr>
          <w:p w14:paraId="585BFBD9" w14:textId="5DD1FAF2" w:rsidR="002A7E04" w:rsidRPr="00A62DE5" w:rsidRDefault="002A7E04" w:rsidP="0022728A">
            <w:pPr>
              <w:autoSpaceDE w:val="0"/>
              <w:autoSpaceDN w:val="0"/>
              <w:adjustRightInd w:val="0"/>
              <w:spacing w:before="120"/>
              <w:rPr>
                <w:rFonts w:ascii="Arial" w:eastAsia="Batang" w:hAnsi="Arial" w:cs="Arial"/>
                <w:iCs/>
                <w:sz w:val="20"/>
                <w:szCs w:val="20"/>
                <w:lang w:eastAsia="ko-KR"/>
              </w:rPr>
            </w:pPr>
            <w:r w:rsidRPr="00A62DE5">
              <w:rPr>
                <w:rFonts w:ascii="Arial" w:eastAsia="Batang" w:hAnsi="Arial" w:cs="Arial"/>
                <w:iCs/>
                <w:sz w:val="20"/>
                <w:szCs w:val="20"/>
                <w:lang w:eastAsia="ko-KR"/>
              </w:rPr>
              <w:t xml:space="preserve">Vrsta del oz. vsak del javnega </w:t>
            </w:r>
            <w:r w:rsidRPr="00CF73D0">
              <w:rPr>
                <w:rFonts w:ascii="Arial" w:eastAsia="Batang" w:hAnsi="Arial" w:cs="Arial"/>
                <w:iCs/>
                <w:sz w:val="20"/>
                <w:szCs w:val="20"/>
                <w:lang w:eastAsia="ko-KR"/>
              </w:rPr>
              <w:t>naročila</w:t>
            </w:r>
            <w:r w:rsidR="00037E18" w:rsidRPr="00CF73D0">
              <w:rPr>
                <w:rFonts w:ascii="Arial" w:eastAsia="Batang" w:hAnsi="Arial" w:cs="Arial"/>
                <w:iCs/>
                <w:sz w:val="20"/>
                <w:szCs w:val="20"/>
                <w:lang w:eastAsia="ko-KR"/>
              </w:rPr>
              <w:t xml:space="preserve"> (storitev)</w:t>
            </w:r>
            <w:r w:rsidRPr="00CF73D0">
              <w:rPr>
                <w:rFonts w:ascii="Arial" w:eastAsia="Batang" w:hAnsi="Arial" w:cs="Arial"/>
                <w:iCs/>
                <w:sz w:val="20"/>
                <w:szCs w:val="20"/>
                <w:lang w:eastAsia="ko-KR"/>
              </w:rPr>
              <w:t xml:space="preserve">, ki </w:t>
            </w:r>
            <w:r w:rsidRPr="00A62DE5">
              <w:rPr>
                <w:rFonts w:ascii="Arial" w:eastAsia="Batang" w:hAnsi="Arial" w:cs="Arial"/>
                <w:iCs/>
                <w:sz w:val="20"/>
                <w:szCs w:val="20"/>
                <w:lang w:eastAsia="ko-KR"/>
              </w:rPr>
              <w:t>ga bo izvedel</w:t>
            </w:r>
          </w:p>
        </w:tc>
        <w:tc>
          <w:tcPr>
            <w:tcW w:w="3401" w:type="dxa"/>
            <w:tcBorders>
              <w:top w:val="single" w:sz="4" w:space="0" w:color="auto"/>
              <w:bottom w:val="single" w:sz="4" w:space="0" w:color="auto"/>
            </w:tcBorders>
            <w:vAlign w:val="center"/>
          </w:tcPr>
          <w:p w14:paraId="5BD9A340" w14:textId="77777777" w:rsidR="002A7E04" w:rsidRPr="00A62DE5" w:rsidRDefault="002A7E04" w:rsidP="0022728A">
            <w:pPr>
              <w:autoSpaceDE w:val="0"/>
              <w:autoSpaceDN w:val="0"/>
              <w:adjustRightInd w:val="0"/>
              <w:spacing w:before="120"/>
              <w:rPr>
                <w:rFonts w:ascii="Arial" w:eastAsia="Batang" w:hAnsi="Arial" w:cs="Arial"/>
                <w:iCs/>
                <w:sz w:val="20"/>
                <w:szCs w:val="20"/>
                <w:lang w:eastAsia="ko-KR"/>
              </w:rPr>
            </w:pPr>
            <w:r w:rsidRPr="00A62DE5">
              <w:rPr>
                <w:rFonts w:ascii="Arial" w:eastAsia="Batang" w:hAnsi="Arial" w:cs="Arial"/>
                <w:iCs/>
                <w:sz w:val="20"/>
                <w:szCs w:val="20"/>
                <w:lang w:eastAsia="ko-KR"/>
              </w:rPr>
              <w:t>Vrednost (v EUR z DDV) in delež (v %):</w:t>
            </w:r>
          </w:p>
        </w:tc>
      </w:tr>
      <w:tr w:rsidR="00A62DE5" w:rsidRPr="00A62DE5" w14:paraId="59236A5E" w14:textId="77777777" w:rsidTr="0022728A">
        <w:tblPrEx>
          <w:tblCellMar>
            <w:left w:w="70" w:type="dxa"/>
            <w:right w:w="70" w:type="dxa"/>
          </w:tblCellMar>
          <w:tblLook w:val="0000" w:firstRow="0" w:lastRow="0" w:firstColumn="0" w:lastColumn="0" w:noHBand="0" w:noVBand="0"/>
        </w:tblPrEx>
        <w:trPr>
          <w:trHeight w:val="438"/>
        </w:trPr>
        <w:tc>
          <w:tcPr>
            <w:tcW w:w="2631" w:type="dxa"/>
          </w:tcPr>
          <w:p w14:paraId="2FC7E56F" w14:textId="77777777" w:rsidR="002A7E04" w:rsidRPr="00A62DE5"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545" w:type="dxa"/>
          </w:tcPr>
          <w:p w14:paraId="22B99A5C" w14:textId="77777777" w:rsidR="002A7E04" w:rsidRPr="00A62DE5" w:rsidRDefault="002A7E04" w:rsidP="0022728A">
            <w:pPr>
              <w:rPr>
                <w:rFonts w:ascii="Arial" w:eastAsia="Batang" w:hAnsi="Arial" w:cs="Arial"/>
                <w:iCs/>
                <w:sz w:val="20"/>
                <w:szCs w:val="20"/>
                <w:lang w:eastAsia="ko-KR"/>
              </w:rPr>
            </w:pPr>
          </w:p>
          <w:p w14:paraId="45637664" w14:textId="77777777" w:rsidR="002A7E04" w:rsidRPr="00A62DE5"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13C1B24C" w14:textId="77777777" w:rsidR="002A7E04" w:rsidRPr="00A62DE5" w:rsidRDefault="002A7E04" w:rsidP="0022728A">
            <w:pPr>
              <w:rPr>
                <w:rFonts w:ascii="Arial" w:eastAsia="Batang" w:hAnsi="Arial" w:cs="Arial"/>
                <w:iCs/>
                <w:sz w:val="20"/>
                <w:szCs w:val="20"/>
                <w:lang w:eastAsia="ko-KR"/>
              </w:rPr>
            </w:pPr>
          </w:p>
          <w:p w14:paraId="08E1CA88" w14:textId="77777777" w:rsidR="002A7E04" w:rsidRPr="00A62DE5" w:rsidRDefault="002A7E04" w:rsidP="0022728A">
            <w:pPr>
              <w:autoSpaceDE w:val="0"/>
              <w:autoSpaceDN w:val="0"/>
              <w:adjustRightInd w:val="0"/>
              <w:spacing w:before="120"/>
              <w:jc w:val="center"/>
              <w:rPr>
                <w:rFonts w:ascii="Arial" w:eastAsia="Batang" w:hAnsi="Arial" w:cs="Arial"/>
                <w:iCs/>
                <w:sz w:val="20"/>
                <w:szCs w:val="20"/>
                <w:lang w:eastAsia="ko-KR"/>
              </w:rPr>
            </w:pPr>
          </w:p>
        </w:tc>
      </w:tr>
      <w:tr w:rsidR="00A62DE5" w:rsidRPr="00A62DE5" w14:paraId="5570CC95" w14:textId="77777777" w:rsidTr="0022728A">
        <w:tblPrEx>
          <w:tblCellMar>
            <w:left w:w="70" w:type="dxa"/>
            <w:right w:w="70" w:type="dxa"/>
          </w:tblCellMar>
          <w:tblLook w:val="0000" w:firstRow="0" w:lastRow="0" w:firstColumn="0" w:lastColumn="0" w:noHBand="0" w:noVBand="0"/>
        </w:tblPrEx>
        <w:trPr>
          <w:trHeight w:val="627"/>
        </w:trPr>
        <w:tc>
          <w:tcPr>
            <w:tcW w:w="2631" w:type="dxa"/>
          </w:tcPr>
          <w:p w14:paraId="3EB4835F" w14:textId="77777777" w:rsidR="002A7E04" w:rsidRPr="00A62DE5"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545" w:type="dxa"/>
          </w:tcPr>
          <w:p w14:paraId="2E20AA94" w14:textId="77777777" w:rsidR="002A7E04" w:rsidRPr="00A62DE5"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363CCC27" w14:textId="77777777" w:rsidR="002A7E04" w:rsidRPr="00A62DE5" w:rsidRDefault="002A7E04" w:rsidP="0022728A">
            <w:pPr>
              <w:autoSpaceDE w:val="0"/>
              <w:autoSpaceDN w:val="0"/>
              <w:adjustRightInd w:val="0"/>
              <w:spacing w:before="120"/>
              <w:jc w:val="center"/>
              <w:rPr>
                <w:rFonts w:ascii="Arial" w:eastAsia="Batang" w:hAnsi="Arial" w:cs="Arial"/>
                <w:iCs/>
                <w:sz w:val="20"/>
                <w:szCs w:val="20"/>
                <w:lang w:eastAsia="ko-KR"/>
              </w:rPr>
            </w:pPr>
          </w:p>
        </w:tc>
      </w:tr>
      <w:tr w:rsidR="002A7E04" w:rsidRPr="00A62DE5" w14:paraId="379F5052" w14:textId="77777777" w:rsidTr="0022728A">
        <w:tblPrEx>
          <w:tblCellMar>
            <w:left w:w="70" w:type="dxa"/>
            <w:right w:w="70" w:type="dxa"/>
          </w:tblCellMar>
          <w:tblLook w:val="0000" w:firstRow="0" w:lastRow="0" w:firstColumn="0" w:lastColumn="0" w:noHBand="0" w:noVBand="0"/>
        </w:tblPrEx>
        <w:trPr>
          <w:trHeight w:val="693"/>
        </w:trPr>
        <w:tc>
          <w:tcPr>
            <w:tcW w:w="2631" w:type="dxa"/>
          </w:tcPr>
          <w:p w14:paraId="636556DB" w14:textId="77777777" w:rsidR="002A7E04" w:rsidRPr="00A62DE5" w:rsidRDefault="002A7E04" w:rsidP="0022728A">
            <w:pPr>
              <w:autoSpaceDE w:val="0"/>
              <w:autoSpaceDN w:val="0"/>
              <w:adjustRightInd w:val="0"/>
              <w:spacing w:before="120"/>
              <w:jc w:val="center"/>
              <w:rPr>
                <w:rFonts w:ascii="Arial" w:eastAsia="Batang" w:hAnsi="Arial" w:cs="Arial"/>
                <w:b/>
                <w:iCs/>
                <w:strike/>
                <w:sz w:val="20"/>
                <w:szCs w:val="20"/>
                <w:lang w:eastAsia="ko-KR"/>
              </w:rPr>
            </w:pPr>
          </w:p>
        </w:tc>
        <w:tc>
          <w:tcPr>
            <w:tcW w:w="3545" w:type="dxa"/>
          </w:tcPr>
          <w:p w14:paraId="41C1EA86" w14:textId="77777777" w:rsidR="002A7E04" w:rsidRPr="00A62DE5"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474EDDC9" w14:textId="77777777" w:rsidR="002A7E04" w:rsidRPr="00A62DE5" w:rsidRDefault="002A7E04" w:rsidP="0022728A">
            <w:pPr>
              <w:autoSpaceDE w:val="0"/>
              <w:autoSpaceDN w:val="0"/>
              <w:adjustRightInd w:val="0"/>
              <w:spacing w:before="120"/>
              <w:jc w:val="center"/>
              <w:rPr>
                <w:rFonts w:ascii="Arial" w:eastAsia="Batang" w:hAnsi="Arial" w:cs="Arial"/>
                <w:iCs/>
                <w:sz w:val="20"/>
                <w:szCs w:val="20"/>
                <w:lang w:eastAsia="ko-KR"/>
              </w:rPr>
            </w:pPr>
          </w:p>
        </w:tc>
      </w:tr>
    </w:tbl>
    <w:p w14:paraId="75D92DA2" w14:textId="77777777" w:rsidR="002A7E04" w:rsidRPr="00A62DE5" w:rsidRDefault="002A7E04" w:rsidP="002A7E04">
      <w:pPr>
        <w:autoSpaceDE w:val="0"/>
        <w:autoSpaceDN w:val="0"/>
        <w:adjustRightInd w:val="0"/>
        <w:spacing w:before="120"/>
        <w:rPr>
          <w:rFonts w:ascii="Arial" w:eastAsia="Batang" w:hAnsi="Arial" w:cs="Arial"/>
          <w:iCs/>
          <w:sz w:val="20"/>
          <w:szCs w:val="20"/>
          <w:lang w:eastAsia="ko-KR"/>
        </w:rPr>
      </w:pPr>
    </w:p>
    <w:p w14:paraId="27B88382" w14:textId="77777777" w:rsidR="002A7E04" w:rsidRPr="00A62DE5" w:rsidRDefault="002A7E04" w:rsidP="002A7E04">
      <w:pPr>
        <w:autoSpaceDE w:val="0"/>
        <w:autoSpaceDN w:val="0"/>
        <w:adjustRightInd w:val="0"/>
        <w:spacing w:before="120"/>
        <w:jc w:val="center"/>
        <w:rPr>
          <w:rFonts w:ascii="Arial" w:eastAsia="Batang" w:hAnsi="Arial" w:cs="Arial"/>
          <w:b/>
          <w:iCs/>
          <w:strike/>
          <w:sz w:val="20"/>
          <w:szCs w:val="20"/>
          <w:lang w:eastAsia="ko-KR"/>
        </w:rPr>
      </w:pPr>
    </w:p>
    <w:p w14:paraId="6C99DC2E" w14:textId="77777777" w:rsidR="002A7E04" w:rsidRPr="00A62DE5" w:rsidRDefault="002A7E04" w:rsidP="002A7E04">
      <w:pPr>
        <w:autoSpaceDE w:val="0"/>
        <w:autoSpaceDN w:val="0"/>
        <w:adjustRightInd w:val="0"/>
        <w:spacing w:before="120"/>
        <w:jc w:val="center"/>
        <w:rPr>
          <w:rFonts w:ascii="Arial" w:eastAsia="Batang" w:hAnsi="Arial" w:cs="Arial"/>
          <w:b/>
          <w:iCs/>
          <w:strike/>
          <w:sz w:val="20"/>
          <w:szCs w:val="20"/>
          <w:lang w:eastAsia="ko-KR"/>
        </w:rPr>
      </w:pPr>
    </w:p>
    <w:p w14:paraId="65A0B543" w14:textId="77777777" w:rsidR="002A7E04" w:rsidRPr="00A62DE5" w:rsidRDefault="002A7E04" w:rsidP="002A7E04">
      <w:pPr>
        <w:rPr>
          <w:rFonts w:ascii="Arial" w:hAnsi="Arial" w:cs="Arial"/>
          <w:iCs/>
          <w:noProof/>
          <w:sz w:val="20"/>
          <w:szCs w:val="20"/>
        </w:rPr>
      </w:pPr>
      <w:r w:rsidRPr="00A62DE5">
        <w:rPr>
          <w:rFonts w:ascii="Arial" w:hAnsi="Arial" w:cs="Arial"/>
          <w:iCs/>
          <w:noProof/>
          <w:sz w:val="20"/>
          <w:szCs w:val="20"/>
        </w:rPr>
        <w:t>Kraj in datum:</w:t>
      </w:r>
      <w:r w:rsidRPr="00A62DE5">
        <w:rPr>
          <w:rFonts w:ascii="Arial" w:hAnsi="Arial" w:cs="Arial"/>
          <w:iCs/>
          <w:noProof/>
          <w:sz w:val="20"/>
          <w:szCs w:val="20"/>
        </w:rPr>
        <w:tab/>
      </w:r>
      <w:r w:rsidRPr="00A62DE5">
        <w:rPr>
          <w:rFonts w:ascii="Arial" w:hAnsi="Arial" w:cs="Arial"/>
          <w:iCs/>
          <w:noProof/>
          <w:sz w:val="20"/>
          <w:szCs w:val="20"/>
        </w:rPr>
        <w:tab/>
      </w:r>
      <w:r w:rsidRPr="00A62DE5">
        <w:rPr>
          <w:rFonts w:ascii="Arial" w:hAnsi="Arial" w:cs="Arial"/>
          <w:iCs/>
          <w:noProof/>
          <w:sz w:val="20"/>
          <w:szCs w:val="20"/>
        </w:rPr>
        <w:tab/>
      </w:r>
      <w:r w:rsidRPr="00A62DE5">
        <w:rPr>
          <w:rFonts w:ascii="Arial" w:hAnsi="Arial" w:cs="Arial"/>
          <w:iCs/>
          <w:noProof/>
          <w:sz w:val="20"/>
          <w:szCs w:val="20"/>
        </w:rPr>
        <w:tab/>
      </w:r>
      <w:r w:rsidRPr="00A62DE5">
        <w:rPr>
          <w:rFonts w:ascii="Arial" w:hAnsi="Arial" w:cs="Arial"/>
          <w:iCs/>
          <w:noProof/>
          <w:sz w:val="20"/>
          <w:szCs w:val="20"/>
        </w:rPr>
        <w:tab/>
        <w:t>Žig:</w:t>
      </w:r>
      <w:r w:rsidRPr="00A62DE5">
        <w:rPr>
          <w:rFonts w:ascii="Arial" w:hAnsi="Arial" w:cs="Arial"/>
          <w:iCs/>
          <w:noProof/>
          <w:sz w:val="20"/>
          <w:szCs w:val="20"/>
        </w:rPr>
        <w:tab/>
      </w:r>
      <w:r w:rsidRPr="00A62DE5">
        <w:rPr>
          <w:rFonts w:ascii="Arial" w:hAnsi="Arial" w:cs="Arial"/>
          <w:iCs/>
          <w:noProof/>
          <w:sz w:val="20"/>
          <w:szCs w:val="20"/>
        </w:rPr>
        <w:tab/>
      </w:r>
      <w:r w:rsidRPr="00A62DE5">
        <w:rPr>
          <w:rFonts w:ascii="Arial" w:hAnsi="Arial" w:cs="Arial"/>
          <w:iCs/>
          <w:noProof/>
          <w:sz w:val="20"/>
          <w:szCs w:val="20"/>
        </w:rPr>
        <w:tab/>
        <w:t>Podpis ponudnika:</w:t>
      </w:r>
    </w:p>
    <w:p w14:paraId="52AB7215" w14:textId="77777777" w:rsidR="003B296A" w:rsidRPr="00A62DE5" w:rsidRDefault="003B296A" w:rsidP="002A7E04">
      <w:pPr>
        <w:rPr>
          <w:rFonts w:ascii="Arial" w:hAnsi="Arial" w:cs="Arial"/>
          <w:iCs/>
          <w:noProof/>
          <w:sz w:val="20"/>
          <w:szCs w:val="20"/>
        </w:rPr>
      </w:pPr>
    </w:p>
    <w:p w14:paraId="5CA84E92" w14:textId="77777777" w:rsidR="003B296A" w:rsidRPr="00A62DE5" w:rsidRDefault="003B296A" w:rsidP="002A7E04">
      <w:pPr>
        <w:rPr>
          <w:rFonts w:ascii="Arial" w:hAnsi="Arial" w:cs="Arial"/>
          <w:iCs/>
          <w:noProof/>
          <w:sz w:val="20"/>
          <w:szCs w:val="20"/>
        </w:rPr>
      </w:pPr>
    </w:p>
    <w:p w14:paraId="6E99215F" w14:textId="77777777" w:rsidR="003B296A" w:rsidRPr="00A62DE5" w:rsidRDefault="003B296A" w:rsidP="003B296A">
      <w:pPr>
        <w:rPr>
          <w:rFonts w:ascii="Arial" w:hAnsi="Arial" w:cs="Arial"/>
          <w:iCs/>
          <w:noProof/>
          <w:sz w:val="20"/>
          <w:szCs w:val="20"/>
        </w:rPr>
      </w:pPr>
      <w:r w:rsidRPr="00A62DE5">
        <w:rPr>
          <w:rFonts w:ascii="Arial" w:hAnsi="Arial" w:cs="Arial"/>
          <w:iCs/>
          <w:noProof/>
          <w:sz w:val="20"/>
          <w:szCs w:val="20"/>
        </w:rPr>
        <w:t xml:space="preserve">OPOMBA: </w:t>
      </w:r>
    </w:p>
    <w:p w14:paraId="541782E8" w14:textId="03A23DB0" w:rsidR="003B296A" w:rsidRPr="00A62DE5" w:rsidRDefault="003B296A" w:rsidP="003B296A">
      <w:pPr>
        <w:rPr>
          <w:rFonts w:ascii="Arial" w:hAnsi="Arial" w:cs="Arial"/>
          <w:iCs/>
          <w:noProof/>
          <w:sz w:val="20"/>
          <w:szCs w:val="20"/>
        </w:rPr>
      </w:pPr>
      <w:r w:rsidRPr="00A62DE5">
        <w:rPr>
          <w:rFonts w:ascii="Arial" w:hAnsi="Arial" w:cs="Arial"/>
          <w:iCs/>
          <w:noProof/>
          <w:sz w:val="20"/>
          <w:szCs w:val="20"/>
        </w:rPr>
        <w:t>Obrazec se izpolni, podpiše in potrdi le v primeru, da ponudnik nastopa s podizvajalci.</w:t>
      </w:r>
    </w:p>
    <w:p w14:paraId="6156C28D" w14:textId="77777777" w:rsidR="002A7E04" w:rsidRPr="00390BEF" w:rsidRDefault="002A7E04" w:rsidP="002A7E04">
      <w:pPr>
        <w:autoSpaceDE w:val="0"/>
        <w:autoSpaceDN w:val="0"/>
        <w:adjustRightInd w:val="0"/>
        <w:spacing w:before="120"/>
        <w:rPr>
          <w:rFonts w:ascii="Arial" w:eastAsia="Batang" w:hAnsi="Arial" w:cs="Arial"/>
          <w:b/>
          <w:iCs/>
          <w:strike/>
          <w:sz w:val="20"/>
          <w:szCs w:val="20"/>
          <w:lang w:eastAsia="ko-KR"/>
        </w:rPr>
      </w:pPr>
    </w:p>
    <w:p w14:paraId="46E74792" w14:textId="1C4F79FD" w:rsidR="00BB79E5" w:rsidRPr="00390BEF" w:rsidRDefault="00BB79E5" w:rsidP="007124B4">
      <w:pPr>
        <w:autoSpaceDE w:val="0"/>
        <w:autoSpaceDN w:val="0"/>
        <w:adjustRightInd w:val="0"/>
        <w:jc w:val="right"/>
        <w:rPr>
          <w:rFonts w:ascii="Arial" w:hAnsi="Arial" w:cs="Arial"/>
          <w:b/>
          <w:sz w:val="20"/>
          <w:szCs w:val="20"/>
        </w:rPr>
      </w:pPr>
    </w:p>
    <w:p w14:paraId="30079EFA" w14:textId="284F1915" w:rsidR="00BB79E5" w:rsidRPr="00390BEF" w:rsidRDefault="00BB79E5" w:rsidP="007124B4">
      <w:pPr>
        <w:autoSpaceDE w:val="0"/>
        <w:autoSpaceDN w:val="0"/>
        <w:adjustRightInd w:val="0"/>
        <w:jc w:val="right"/>
        <w:rPr>
          <w:rFonts w:ascii="Arial" w:hAnsi="Arial" w:cs="Arial"/>
          <w:b/>
          <w:sz w:val="20"/>
          <w:szCs w:val="20"/>
        </w:rPr>
      </w:pPr>
    </w:p>
    <w:p w14:paraId="7D820122" w14:textId="0EA0F52C" w:rsidR="00BB79E5" w:rsidRPr="00390BEF" w:rsidRDefault="00BB79E5" w:rsidP="007124B4">
      <w:pPr>
        <w:autoSpaceDE w:val="0"/>
        <w:autoSpaceDN w:val="0"/>
        <w:adjustRightInd w:val="0"/>
        <w:jc w:val="right"/>
        <w:rPr>
          <w:rFonts w:ascii="Arial" w:hAnsi="Arial" w:cs="Arial"/>
          <w:b/>
          <w:sz w:val="20"/>
          <w:szCs w:val="20"/>
        </w:rPr>
      </w:pPr>
    </w:p>
    <w:p w14:paraId="4FEA4F88" w14:textId="054610E7" w:rsidR="00BB79E5" w:rsidRPr="00390BEF" w:rsidRDefault="00BB79E5" w:rsidP="007124B4">
      <w:pPr>
        <w:autoSpaceDE w:val="0"/>
        <w:autoSpaceDN w:val="0"/>
        <w:adjustRightInd w:val="0"/>
        <w:jc w:val="right"/>
        <w:rPr>
          <w:rFonts w:ascii="Arial" w:hAnsi="Arial" w:cs="Arial"/>
          <w:b/>
          <w:sz w:val="20"/>
          <w:szCs w:val="20"/>
        </w:rPr>
      </w:pPr>
    </w:p>
    <w:p w14:paraId="4620F20F" w14:textId="1CF513B5" w:rsidR="00BB79E5" w:rsidRDefault="00BB79E5" w:rsidP="007124B4">
      <w:pPr>
        <w:autoSpaceDE w:val="0"/>
        <w:autoSpaceDN w:val="0"/>
        <w:adjustRightInd w:val="0"/>
        <w:jc w:val="right"/>
        <w:rPr>
          <w:b/>
        </w:rPr>
      </w:pPr>
    </w:p>
    <w:p w14:paraId="0101B630" w14:textId="46FC20CE" w:rsidR="00BB79E5" w:rsidRDefault="00BB79E5" w:rsidP="007124B4">
      <w:pPr>
        <w:autoSpaceDE w:val="0"/>
        <w:autoSpaceDN w:val="0"/>
        <w:adjustRightInd w:val="0"/>
        <w:jc w:val="right"/>
        <w:rPr>
          <w:b/>
        </w:rPr>
      </w:pPr>
    </w:p>
    <w:p w14:paraId="51834950" w14:textId="24635A61" w:rsidR="002A7E04" w:rsidRDefault="002A7E04" w:rsidP="007124B4">
      <w:pPr>
        <w:autoSpaceDE w:val="0"/>
        <w:autoSpaceDN w:val="0"/>
        <w:adjustRightInd w:val="0"/>
        <w:jc w:val="right"/>
        <w:rPr>
          <w:b/>
        </w:rPr>
      </w:pPr>
    </w:p>
    <w:p w14:paraId="128F0126" w14:textId="7F76965A" w:rsidR="002A7E04" w:rsidRDefault="002A7E04" w:rsidP="007124B4">
      <w:pPr>
        <w:autoSpaceDE w:val="0"/>
        <w:autoSpaceDN w:val="0"/>
        <w:adjustRightInd w:val="0"/>
        <w:jc w:val="right"/>
        <w:rPr>
          <w:b/>
        </w:rPr>
      </w:pPr>
    </w:p>
    <w:p w14:paraId="0372FD73" w14:textId="4953643F" w:rsidR="002A7E04" w:rsidRDefault="002A7E04" w:rsidP="007124B4">
      <w:pPr>
        <w:autoSpaceDE w:val="0"/>
        <w:autoSpaceDN w:val="0"/>
        <w:adjustRightInd w:val="0"/>
        <w:jc w:val="right"/>
        <w:rPr>
          <w:b/>
        </w:rPr>
      </w:pPr>
    </w:p>
    <w:p w14:paraId="1F3990A4" w14:textId="621C3242" w:rsidR="002A7E04" w:rsidRDefault="002A7E04" w:rsidP="007124B4">
      <w:pPr>
        <w:autoSpaceDE w:val="0"/>
        <w:autoSpaceDN w:val="0"/>
        <w:adjustRightInd w:val="0"/>
        <w:jc w:val="right"/>
        <w:rPr>
          <w:b/>
        </w:rPr>
      </w:pPr>
    </w:p>
    <w:p w14:paraId="6EC0F274" w14:textId="77777777" w:rsidR="002A7E04" w:rsidRDefault="002A7E04" w:rsidP="007124B4">
      <w:pPr>
        <w:autoSpaceDE w:val="0"/>
        <w:autoSpaceDN w:val="0"/>
        <w:adjustRightInd w:val="0"/>
        <w:jc w:val="right"/>
        <w:rPr>
          <w:b/>
        </w:rPr>
      </w:pPr>
    </w:p>
    <w:p w14:paraId="003B16EE" w14:textId="22541567" w:rsidR="00BB79E5" w:rsidRDefault="00BB79E5" w:rsidP="007124B4">
      <w:pPr>
        <w:autoSpaceDE w:val="0"/>
        <w:autoSpaceDN w:val="0"/>
        <w:adjustRightInd w:val="0"/>
        <w:jc w:val="right"/>
        <w:rPr>
          <w:b/>
        </w:rPr>
      </w:pPr>
    </w:p>
    <w:p w14:paraId="4B13E3B2" w14:textId="77777777" w:rsidR="00A22DE6" w:rsidRDefault="00A22DE6">
      <w:pPr>
        <w:rPr>
          <w:rFonts w:cs="Arial"/>
          <w:b/>
          <w:bCs/>
          <w:i/>
          <w:iCs/>
          <w:sz w:val="22"/>
          <w:szCs w:val="22"/>
        </w:rPr>
      </w:pPr>
      <w:bookmarkStart w:id="369" w:name="_Toc98312591"/>
      <w:bookmarkStart w:id="370" w:name="_Toc98838534"/>
      <w:bookmarkStart w:id="371" w:name="_Toc99107555"/>
      <w:bookmarkStart w:id="372" w:name="_Toc89687946"/>
      <w:r>
        <w:rPr>
          <w:i/>
          <w:sz w:val="22"/>
          <w:szCs w:val="22"/>
        </w:rPr>
        <w:br w:type="page"/>
      </w:r>
    </w:p>
    <w:p w14:paraId="0B457D90" w14:textId="53AA0726" w:rsidR="00EB6ED8" w:rsidRPr="00CF73D0" w:rsidRDefault="00EB6ED8" w:rsidP="003C793D">
      <w:pPr>
        <w:keepNext/>
        <w:keepLines/>
        <w:pageBreakBefore/>
        <w:spacing w:before="120" w:line="200" w:lineRule="atLeast"/>
        <w:jc w:val="right"/>
        <w:outlineLvl w:val="1"/>
        <w:rPr>
          <w:rFonts w:ascii="Arial" w:hAnsi="Arial" w:cs="Arial"/>
          <w:b/>
          <w:bCs/>
          <w:iCs/>
          <w:sz w:val="20"/>
          <w:szCs w:val="20"/>
          <w:shd w:val="clear" w:color="auto" w:fill="FFFFFF"/>
          <w:lang w:eastAsia="ko-KR"/>
        </w:rPr>
      </w:pPr>
      <w:bookmarkStart w:id="373" w:name="_Toc109758734"/>
      <w:bookmarkStart w:id="374" w:name="_Toc121993556"/>
      <w:bookmarkStart w:id="375" w:name="_Toc122008011"/>
      <w:bookmarkStart w:id="376" w:name="_Toc122085380"/>
      <w:bookmarkStart w:id="377" w:name="_Toc122334295"/>
      <w:bookmarkStart w:id="378" w:name="_Toc135220277"/>
      <w:bookmarkStart w:id="379" w:name="_Toc161146059"/>
      <w:bookmarkStart w:id="380" w:name="_Toc161322570"/>
      <w:bookmarkStart w:id="381" w:name="_Toc193831332"/>
      <w:bookmarkStart w:id="382" w:name="_Toc193962377"/>
      <w:bookmarkStart w:id="383" w:name="_Toc206682919"/>
      <w:bookmarkStart w:id="384" w:name="_Toc206682990"/>
      <w:bookmarkStart w:id="385" w:name="_Toc208322712"/>
      <w:bookmarkStart w:id="386" w:name="_Toc210117761"/>
      <w:bookmarkStart w:id="387" w:name="_Toc214877723"/>
      <w:bookmarkStart w:id="388" w:name="_Toc215058441"/>
      <w:bookmarkStart w:id="389" w:name="_Toc215141548"/>
      <w:bookmarkStart w:id="390" w:name="_Toc229499500"/>
      <w:bookmarkStart w:id="391" w:name="_Toc236650304"/>
      <w:r w:rsidRPr="00CF73D0">
        <w:rPr>
          <w:rFonts w:ascii="Arial" w:hAnsi="Arial" w:cs="Arial"/>
          <w:b/>
          <w:bCs/>
          <w:iCs/>
          <w:sz w:val="20"/>
          <w:szCs w:val="20"/>
          <w:shd w:val="clear" w:color="auto" w:fill="FFFFFF"/>
          <w:lang w:eastAsia="ko-KR"/>
        </w:rPr>
        <w:lastRenderedPageBreak/>
        <w:t xml:space="preserve">OBRAZEC </w:t>
      </w:r>
      <w:bookmarkEnd w:id="369"/>
      <w:bookmarkEnd w:id="370"/>
      <w:bookmarkEnd w:id="371"/>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004068B2" w:rsidRPr="00CF73D0">
        <w:rPr>
          <w:rFonts w:ascii="Arial" w:hAnsi="Arial" w:cs="Arial"/>
          <w:b/>
          <w:bCs/>
          <w:iCs/>
          <w:sz w:val="20"/>
          <w:szCs w:val="20"/>
          <w:shd w:val="clear" w:color="auto" w:fill="FFFFFF"/>
          <w:lang w:eastAsia="ko-KR"/>
        </w:rPr>
        <w:t>11</w:t>
      </w:r>
      <w:bookmarkEnd w:id="387"/>
      <w:bookmarkEnd w:id="388"/>
      <w:bookmarkEnd w:id="389"/>
      <w:bookmarkEnd w:id="390"/>
      <w:bookmarkEnd w:id="391"/>
      <w:r w:rsidRPr="00CF73D0">
        <w:rPr>
          <w:rFonts w:ascii="Arial" w:hAnsi="Arial" w:cs="Arial"/>
          <w:b/>
          <w:bCs/>
          <w:iCs/>
          <w:sz w:val="20"/>
          <w:szCs w:val="20"/>
          <w:shd w:val="clear" w:color="auto" w:fill="FFFFFF"/>
          <w:lang w:eastAsia="ko-KR"/>
        </w:rPr>
        <w:t xml:space="preserve"> </w:t>
      </w:r>
    </w:p>
    <w:p w14:paraId="33A110EE" w14:textId="4A7BF890" w:rsidR="00021AE1" w:rsidRPr="006063C7" w:rsidRDefault="00021AE1" w:rsidP="00021AE1">
      <w:pPr>
        <w:rPr>
          <w:rFonts w:ascii="Arial" w:hAnsi="Arial" w:cs="Arial"/>
          <w:sz w:val="20"/>
          <w:szCs w:val="20"/>
        </w:rPr>
      </w:pPr>
    </w:p>
    <w:p w14:paraId="140433B7" w14:textId="77777777" w:rsidR="00440F30" w:rsidRDefault="00440F30" w:rsidP="00021AE1">
      <w:pPr>
        <w:keepLines/>
        <w:tabs>
          <w:tab w:val="left" w:pos="0"/>
        </w:tabs>
        <w:rPr>
          <w:rFonts w:ascii="Arial" w:hAnsi="Arial" w:cs="Arial"/>
          <w:b/>
          <w:bCs/>
          <w:sz w:val="20"/>
          <w:szCs w:val="20"/>
        </w:rPr>
      </w:pPr>
    </w:p>
    <w:p w14:paraId="0FE56B2C" w14:textId="4DE02EEE" w:rsidR="006063C7" w:rsidRDefault="00021AE1" w:rsidP="006063C7">
      <w:pPr>
        <w:keepLines/>
        <w:tabs>
          <w:tab w:val="left" w:pos="0"/>
        </w:tabs>
        <w:jc w:val="center"/>
        <w:rPr>
          <w:rFonts w:ascii="Arial" w:hAnsi="Arial" w:cs="Arial"/>
          <w:b/>
          <w:bCs/>
          <w:sz w:val="20"/>
          <w:szCs w:val="20"/>
        </w:rPr>
      </w:pPr>
      <w:r w:rsidRPr="00CF73D0">
        <w:rPr>
          <w:rFonts w:ascii="Arial" w:hAnsi="Arial" w:cs="Arial"/>
          <w:b/>
          <w:bCs/>
          <w:sz w:val="20"/>
          <w:szCs w:val="20"/>
        </w:rPr>
        <w:t>IZJAVA</w:t>
      </w:r>
    </w:p>
    <w:p w14:paraId="7F98C8EB" w14:textId="099C81DB" w:rsidR="00021AE1" w:rsidRPr="00CF73D0" w:rsidRDefault="00021AE1" w:rsidP="00021AE1">
      <w:pPr>
        <w:keepLines/>
        <w:tabs>
          <w:tab w:val="left" w:pos="0"/>
        </w:tabs>
        <w:rPr>
          <w:rFonts w:ascii="Arial" w:hAnsi="Arial" w:cs="Arial"/>
          <w:b/>
          <w:bCs/>
          <w:sz w:val="20"/>
          <w:szCs w:val="20"/>
        </w:rPr>
      </w:pPr>
      <w:r w:rsidRPr="00CF73D0">
        <w:rPr>
          <w:rFonts w:ascii="Arial" w:hAnsi="Arial" w:cs="Arial"/>
          <w:b/>
          <w:bCs/>
          <w:sz w:val="20"/>
          <w:szCs w:val="20"/>
        </w:rPr>
        <w:t xml:space="preserve">VEZANA NA 1. ODSTAVEK ČLENA 1H SKLEPA SVETA (SZVP) 2022/578 Z DNE 8. APRILA 2022 O SPREMEMBI SKLEPA 2014/512/SZVP O OMEJAVALNIH UKREPIH ZARADI DELOVANJA RUSIJE, KI POVZROČA DESTABILIZACIJO RAZMER V UKRAJINI </w:t>
      </w:r>
    </w:p>
    <w:p w14:paraId="2360DFF3" w14:textId="77777777" w:rsidR="00021AE1" w:rsidRPr="00CF73D0" w:rsidRDefault="00021AE1" w:rsidP="00021AE1">
      <w:pPr>
        <w:spacing w:line="23" w:lineRule="atLeast"/>
        <w:jc w:val="both"/>
        <w:rPr>
          <w:rFonts w:ascii="Arial" w:hAnsi="Arial" w:cs="Arial"/>
          <w:sz w:val="20"/>
          <w:szCs w:val="20"/>
        </w:rPr>
      </w:pPr>
    </w:p>
    <w:p w14:paraId="567C3B6D" w14:textId="77777777" w:rsidR="00021AE1" w:rsidRPr="00CF73D0" w:rsidRDefault="00021AE1" w:rsidP="00021AE1">
      <w:pPr>
        <w:spacing w:line="23" w:lineRule="atLeast"/>
        <w:jc w:val="both"/>
        <w:rPr>
          <w:rFonts w:ascii="Arial" w:hAnsi="Arial" w:cs="Arial"/>
          <w:sz w:val="20"/>
          <w:szCs w:val="20"/>
        </w:rPr>
      </w:pPr>
      <w:r w:rsidRPr="00CF73D0">
        <w:rPr>
          <w:rFonts w:ascii="Arial" w:hAnsi="Arial" w:cs="Arial"/>
          <w:sz w:val="20"/>
          <w:szCs w:val="20"/>
        </w:rPr>
        <w:t>Ponudnik (in partnerji skupnega nastopa v primeru skupne izvedbe javnega naročila):</w:t>
      </w:r>
    </w:p>
    <w:p w14:paraId="7700AFBE" w14:textId="77777777" w:rsidR="00021AE1" w:rsidRPr="00CF73D0" w:rsidRDefault="00021AE1" w:rsidP="00021AE1">
      <w:pPr>
        <w:spacing w:line="23" w:lineRule="atLeast"/>
        <w:jc w:val="both"/>
        <w:rPr>
          <w:rFonts w:ascii="Arial" w:hAnsi="Arial" w:cs="Arial"/>
          <w:sz w:val="20"/>
          <w:szCs w:val="20"/>
        </w:rPr>
      </w:pPr>
    </w:p>
    <w:p w14:paraId="7063027C" w14:textId="77777777" w:rsidR="00021AE1" w:rsidRPr="00CF73D0" w:rsidRDefault="00021AE1" w:rsidP="00021AE1">
      <w:pPr>
        <w:spacing w:line="23" w:lineRule="atLeast"/>
        <w:jc w:val="both"/>
        <w:rPr>
          <w:rFonts w:ascii="Arial" w:hAnsi="Arial" w:cs="Arial"/>
          <w:sz w:val="20"/>
          <w:szCs w:val="20"/>
        </w:rPr>
      </w:pPr>
      <w:r w:rsidRPr="00CF73D0">
        <w:rPr>
          <w:rFonts w:ascii="Arial" w:hAnsi="Arial" w:cs="Arial"/>
          <w:sz w:val="20"/>
          <w:szCs w:val="20"/>
        </w:rPr>
        <w:t>_________________________________________________________</w:t>
      </w:r>
    </w:p>
    <w:p w14:paraId="21632FA2" w14:textId="77777777" w:rsidR="00021AE1" w:rsidRPr="00CF73D0" w:rsidRDefault="00021AE1" w:rsidP="00021AE1">
      <w:pPr>
        <w:spacing w:before="120"/>
        <w:jc w:val="center"/>
        <w:rPr>
          <w:rFonts w:ascii="Arial" w:hAnsi="Arial" w:cs="Arial"/>
          <w:b/>
          <w:sz w:val="20"/>
          <w:szCs w:val="20"/>
        </w:rPr>
      </w:pPr>
    </w:p>
    <w:p w14:paraId="75271292" w14:textId="28E13FA7" w:rsidR="00021AE1" w:rsidRPr="005D2798" w:rsidRDefault="00021AE1" w:rsidP="00D161E4">
      <w:pPr>
        <w:spacing w:before="120"/>
        <w:ind w:left="1701" w:hanging="1701"/>
        <w:jc w:val="both"/>
        <w:rPr>
          <w:rFonts w:ascii="Arial" w:hAnsi="Arial" w:cs="Arial"/>
          <w:b/>
          <w:sz w:val="20"/>
          <w:szCs w:val="20"/>
        </w:rPr>
      </w:pPr>
      <w:r w:rsidRPr="00CF73D0">
        <w:rPr>
          <w:rFonts w:ascii="Arial" w:hAnsi="Arial" w:cs="Arial"/>
          <w:b/>
          <w:sz w:val="20"/>
          <w:szCs w:val="20"/>
        </w:rPr>
        <w:t xml:space="preserve">Javno naročilo: </w:t>
      </w:r>
      <w:r w:rsidR="00506CFC" w:rsidRPr="00C52B09">
        <w:rPr>
          <w:rFonts w:ascii="Arial" w:hAnsi="Arial" w:cs="Arial"/>
          <w:b/>
          <w:iCs/>
          <w:sz w:val="20"/>
          <w:szCs w:val="20"/>
        </w:rPr>
        <w:t xml:space="preserve">Vzpostavitev platforme GPS sledenja voznega parka SŽ-Potniški promet ter integracija z internimi sistemi Slovenskih železnic - Sledenja železniških vozil z GPS napravami v realnem </w:t>
      </w:r>
      <w:r w:rsidR="00506CFC" w:rsidRPr="005D2798">
        <w:rPr>
          <w:rFonts w:ascii="Arial" w:hAnsi="Arial" w:cs="Arial"/>
          <w:b/>
          <w:iCs/>
          <w:sz w:val="20"/>
          <w:szCs w:val="20"/>
        </w:rPr>
        <w:t>času</w:t>
      </w:r>
      <w:r w:rsidR="00BA22CF" w:rsidRPr="005D2798">
        <w:rPr>
          <w:rFonts w:ascii="Arial" w:hAnsi="Arial" w:cs="Arial"/>
          <w:b/>
          <w:iCs/>
          <w:sz w:val="20"/>
          <w:szCs w:val="20"/>
        </w:rPr>
        <w:t xml:space="preserve"> </w:t>
      </w:r>
      <w:r w:rsidR="00BA22CF" w:rsidRPr="005D2798">
        <w:rPr>
          <w:rFonts w:ascii="Arial" w:hAnsi="Arial" w:cs="Arial"/>
          <w:b/>
          <w:sz w:val="20"/>
          <w:szCs w:val="20"/>
        </w:rPr>
        <w:t>in vzdrževanje za obdobje 24 mesecev</w:t>
      </w:r>
    </w:p>
    <w:p w14:paraId="77005822" w14:textId="77777777" w:rsidR="00021AE1" w:rsidRPr="005D2798" w:rsidRDefault="00021AE1" w:rsidP="00D161E4">
      <w:pPr>
        <w:jc w:val="both"/>
        <w:rPr>
          <w:rFonts w:ascii="Arial" w:hAnsi="Arial" w:cs="Arial"/>
          <w:b/>
          <w:sz w:val="20"/>
          <w:szCs w:val="20"/>
        </w:rPr>
      </w:pPr>
    </w:p>
    <w:p w14:paraId="6341FC2C" w14:textId="77777777" w:rsidR="00021AE1" w:rsidRPr="00CF73D0" w:rsidRDefault="00021AE1" w:rsidP="00021AE1">
      <w:pPr>
        <w:autoSpaceDE w:val="0"/>
        <w:autoSpaceDN w:val="0"/>
        <w:adjustRightInd w:val="0"/>
        <w:jc w:val="center"/>
        <w:rPr>
          <w:rFonts w:ascii="Arial" w:hAnsi="Arial" w:cs="Arial"/>
          <w:b/>
          <w:sz w:val="20"/>
          <w:szCs w:val="20"/>
        </w:rPr>
      </w:pPr>
    </w:p>
    <w:p w14:paraId="1DA1B144" w14:textId="66FEE0F5" w:rsidR="00021AE1" w:rsidRPr="00CF73D0" w:rsidRDefault="00021AE1" w:rsidP="00021AE1">
      <w:pPr>
        <w:autoSpaceDE w:val="0"/>
        <w:autoSpaceDN w:val="0"/>
        <w:adjustRightInd w:val="0"/>
        <w:jc w:val="both"/>
        <w:rPr>
          <w:rFonts w:ascii="Arial" w:hAnsi="Arial" w:cs="Arial"/>
          <w:sz w:val="20"/>
          <w:szCs w:val="20"/>
        </w:rPr>
      </w:pPr>
      <w:r w:rsidRPr="00CF73D0">
        <w:rPr>
          <w:rFonts w:ascii="Arial" w:eastAsia="ArialMT" w:hAnsi="Arial" w:cs="Arial"/>
          <w:sz w:val="20"/>
          <w:szCs w:val="20"/>
          <w14:ligatures w14:val="standardContextual"/>
        </w:rPr>
        <w:t>Spodaj podpisani kot odgovorna oseba zgoraj navedenega subjekta, v postopku javnega naročanja pod kazensko in materialno odgovornostjo izjavljam, da pri ponudbi subjekta, ki ga zastopam, ni ruske udeležbe, ki presega omejitve iz člena 1h</w:t>
      </w:r>
      <w:r w:rsidRPr="00CF73D0">
        <w:rPr>
          <w:rFonts w:ascii="Arial" w:hAnsi="Arial" w:cs="Arial"/>
          <w:i/>
          <w:iCs/>
          <w:sz w:val="20"/>
          <w:szCs w:val="20"/>
        </w:rPr>
        <w:t xml:space="preserve"> </w:t>
      </w:r>
      <w:r w:rsidRPr="00CF73D0">
        <w:rPr>
          <w:rFonts w:ascii="Arial" w:hAnsi="Arial" w:cs="Arial"/>
          <w:sz w:val="20"/>
          <w:szCs w:val="20"/>
        </w:rPr>
        <w:t>sklepa Sveta (SZVP) 2022/578 z dne 8. aprila 2022 o spremembi Sklepa 2014/512/SZVP o omejevalnih ukrepih zaradi delovanja Rusije, ki povzroča destabilizacijo razmer v Ukrajini.</w:t>
      </w:r>
    </w:p>
    <w:p w14:paraId="5F1A3034" w14:textId="77777777" w:rsidR="00021AE1" w:rsidRPr="00CF73D0" w:rsidRDefault="00021AE1" w:rsidP="00021AE1">
      <w:pPr>
        <w:autoSpaceDE w:val="0"/>
        <w:autoSpaceDN w:val="0"/>
        <w:adjustRightInd w:val="0"/>
        <w:rPr>
          <w:rFonts w:ascii="Arial" w:eastAsia="ArialMT" w:hAnsi="Arial" w:cs="Arial"/>
          <w:sz w:val="20"/>
          <w:szCs w:val="20"/>
          <w14:ligatures w14:val="standardContextual"/>
        </w:rPr>
      </w:pPr>
    </w:p>
    <w:p w14:paraId="0AB832B4" w14:textId="072FD68F" w:rsidR="00021AE1" w:rsidRPr="00CF73D0" w:rsidRDefault="00021AE1" w:rsidP="00021AE1">
      <w:pPr>
        <w:autoSpaceDE w:val="0"/>
        <w:autoSpaceDN w:val="0"/>
        <w:adjustRightInd w:val="0"/>
        <w:rPr>
          <w:rFonts w:ascii="Arial" w:eastAsia="ArialMT" w:hAnsi="Arial" w:cs="Arial"/>
          <w:sz w:val="20"/>
          <w:szCs w:val="20"/>
          <w14:ligatures w14:val="standardContextual"/>
        </w:rPr>
      </w:pPr>
      <w:r w:rsidRPr="00CF73D0">
        <w:rPr>
          <w:rFonts w:ascii="Arial" w:eastAsia="ArialMT" w:hAnsi="Arial" w:cs="Arial"/>
          <w:sz w:val="20"/>
          <w:szCs w:val="20"/>
          <w14:ligatures w14:val="standardContextual"/>
        </w:rPr>
        <w:t>Še posebej izjavljam, da:</w:t>
      </w:r>
    </w:p>
    <w:p w14:paraId="577DE7E0" w14:textId="28519232" w:rsidR="00021AE1" w:rsidRPr="00CF73D0" w:rsidRDefault="00021AE1">
      <w:pPr>
        <w:pStyle w:val="Odstavekseznama"/>
        <w:numPr>
          <w:ilvl w:val="1"/>
          <w:numId w:val="30"/>
        </w:numPr>
        <w:autoSpaceDE w:val="0"/>
        <w:autoSpaceDN w:val="0"/>
        <w:adjustRightInd w:val="0"/>
        <w:ind w:left="567" w:hanging="283"/>
        <w:jc w:val="both"/>
        <w:rPr>
          <w:rFonts w:ascii="Arial" w:eastAsia="ArialMT" w:hAnsi="Arial" w:cs="Arial"/>
          <w:sz w:val="20"/>
          <w14:ligatures w14:val="standardContextual"/>
        </w:rPr>
      </w:pPr>
      <w:r w:rsidRPr="00CF73D0">
        <w:rPr>
          <w:rFonts w:ascii="Arial" w:eastAsia="ArialMT" w:hAnsi="Arial" w:cs="Arial"/>
          <w:sz w:val="20"/>
          <w14:ligatures w14:val="standardContextual"/>
        </w:rPr>
        <w:t>subjekt, ki ga zastopam, ni ruski državljan ali fizična ali pravna oseba, subjekt ali organ</w:t>
      </w:r>
    </w:p>
    <w:p w14:paraId="143556F7" w14:textId="5B1F8ACE" w:rsidR="00021AE1" w:rsidRPr="00CF73D0" w:rsidRDefault="00021AE1" w:rsidP="00021AE1">
      <w:pPr>
        <w:autoSpaceDE w:val="0"/>
        <w:autoSpaceDN w:val="0"/>
        <w:adjustRightInd w:val="0"/>
        <w:ind w:left="709" w:hanging="425"/>
        <w:jc w:val="both"/>
        <w:rPr>
          <w:rFonts w:ascii="Arial" w:eastAsia="ArialMT" w:hAnsi="Arial" w:cs="Arial"/>
          <w:sz w:val="20"/>
          <w:szCs w:val="20"/>
          <w14:ligatures w14:val="standardContextual"/>
        </w:rPr>
      </w:pPr>
      <w:r w:rsidRPr="00CF73D0">
        <w:rPr>
          <w:rFonts w:ascii="Arial" w:eastAsia="ArialMT" w:hAnsi="Arial" w:cs="Arial"/>
          <w:sz w:val="20"/>
          <w:szCs w:val="20"/>
          <w14:ligatures w14:val="standardContextual"/>
        </w:rPr>
        <w:t xml:space="preserve">     s sedežem v Rusiji;</w:t>
      </w:r>
    </w:p>
    <w:p w14:paraId="467D7CF3" w14:textId="77777777" w:rsidR="00021AE1" w:rsidRPr="00CF73D0" w:rsidRDefault="00021AE1" w:rsidP="00021AE1">
      <w:pPr>
        <w:autoSpaceDE w:val="0"/>
        <w:autoSpaceDN w:val="0"/>
        <w:adjustRightInd w:val="0"/>
        <w:ind w:firstLine="284"/>
        <w:jc w:val="both"/>
        <w:rPr>
          <w:rFonts w:ascii="Arial" w:eastAsia="ArialMT" w:hAnsi="Arial" w:cs="Arial"/>
          <w:sz w:val="20"/>
          <w:szCs w:val="20"/>
          <w14:ligatures w14:val="standardContextual"/>
        </w:rPr>
      </w:pPr>
    </w:p>
    <w:p w14:paraId="5D560C5C" w14:textId="3709D1A3" w:rsidR="00021AE1" w:rsidRPr="00CF73D0" w:rsidRDefault="00021AE1">
      <w:pPr>
        <w:pStyle w:val="Odstavekseznama"/>
        <w:numPr>
          <w:ilvl w:val="1"/>
          <w:numId w:val="30"/>
        </w:numPr>
        <w:autoSpaceDE w:val="0"/>
        <w:autoSpaceDN w:val="0"/>
        <w:adjustRightInd w:val="0"/>
        <w:ind w:left="567" w:hanging="283"/>
        <w:jc w:val="both"/>
        <w:rPr>
          <w:rFonts w:ascii="Arial" w:eastAsia="ArialMT" w:hAnsi="Arial" w:cs="Arial"/>
          <w:sz w:val="20"/>
          <w14:ligatures w14:val="standardContextual"/>
        </w:rPr>
      </w:pPr>
      <w:r w:rsidRPr="00CF73D0">
        <w:rPr>
          <w:rFonts w:ascii="Arial" w:eastAsia="ArialMT" w:hAnsi="Arial" w:cs="Arial"/>
          <w:sz w:val="20"/>
          <w14:ligatures w14:val="standardContextual"/>
        </w:rPr>
        <w:t xml:space="preserve"> subjekt, ki ga zastopam, ni pravna oseba, subjekt ali organ, katerega več kot 50-</w:t>
      </w:r>
      <w:r w:rsidR="00D161E4" w:rsidRPr="00CF73D0">
        <w:rPr>
          <w:rFonts w:ascii="Arial" w:eastAsia="ArialMT" w:hAnsi="Arial" w:cs="Arial"/>
          <w:sz w:val="20"/>
          <w14:ligatures w14:val="standardContextual"/>
        </w:rPr>
        <w:t xml:space="preserve"> odstotni</w:t>
      </w:r>
    </w:p>
    <w:p w14:paraId="4924FBF7" w14:textId="5E8EC407" w:rsidR="00021AE1" w:rsidRPr="00CF73D0" w:rsidRDefault="00021AE1" w:rsidP="00021AE1">
      <w:pPr>
        <w:pStyle w:val="Odstavekseznama"/>
        <w:autoSpaceDE w:val="0"/>
        <w:autoSpaceDN w:val="0"/>
        <w:adjustRightInd w:val="0"/>
        <w:ind w:left="567"/>
        <w:jc w:val="both"/>
        <w:rPr>
          <w:rFonts w:ascii="Arial" w:eastAsia="ArialMT" w:hAnsi="Arial" w:cs="Arial"/>
          <w:sz w:val="20"/>
          <w14:ligatures w14:val="standardContextual"/>
        </w:rPr>
      </w:pPr>
      <w:r w:rsidRPr="00CF73D0">
        <w:rPr>
          <w:rFonts w:ascii="Arial" w:eastAsia="ArialMT" w:hAnsi="Arial" w:cs="Arial"/>
          <w:sz w:val="20"/>
          <w14:ligatures w14:val="standardContextual"/>
        </w:rPr>
        <w:t>delež je v neposredni ali posredni lasti subjekta iz točke (a) zgoraj;</w:t>
      </w:r>
    </w:p>
    <w:p w14:paraId="05DC74F2" w14:textId="77777777" w:rsidR="00021AE1" w:rsidRPr="00CF73D0" w:rsidRDefault="00021AE1" w:rsidP="00021AE1">
      <w:pPr>
        <w:autoSpaceDE w:val="0"/>
        <w:autoSpaceDN w:val="0"/>
        <w:adjustRightInd w:val="0"/>
        <w:ind w:firstLine="284"/>
        <w:jc w:val="both"/>
        <w:rPr>
          <w:rFonts w:ascii="Arial" w:eastAsia="ArialMT" w:hAnsi="Arial" w:cs="Arial"/>
          <w:sz w:val="20"/>
          <w:szCs w:val="20"/>
          <w14:ligatures w14:val="standardContextual"/>
        </w:rPr>
      </w:pPr>
    </w:p>
    <w:p w14:paraId="2AE304B4" w14:textId="30940997" w:rsidR="00021AE1" w:rsidRPr="00CF73D0" w:rsidRDefault="00021AE1">
      <w:pPr>
        <w:pStyle w:val="Odstavekseznama"/>
        <w:numPr>
          <w:ilvl w:val="1"/>
          <w:numId w:val="30"/>
        </w:numPr>
        <w:autoSpaceDE w:val="0"/>
        <w:autoSpaceDN w:val="0"/>
        <w:adjustRightInd w:val="0"/>
        <w:ind w:left="567" w:hanging="283"/>
        <w:jc w:val="both"/>
        <w:rPr>
          <w:rFonts w:ascii="Arial" w:eastAsia="ArialMT" w:hAnsi="Arial" w:cs="Arial"/>
          <w:sz w:val="20"/>
          <w14:ligatures w14:val="standardContextual"/>
        </w:rPr>
      </w:pPr>
      <w:r w:rsidRPr="00CF73D0">
        <w:rPr>
          <w:rFonts w:ascii="Arial" w:eastAsia="ArialMT" w:hAnsi="Arial" w:cs="Arial"/>
          <w:sz w:val="20"/>
          <w14:ligatures w14:val="standardContextual"/>
        </w:rPr>
        <w:t>niti jaz niti subjekt, ki ga zastopam, nisva fizična ali pravna oseba, subjekt ali organ, ki</w:t>
      </w:r>
    </w:p>
    <w:p w14:paraId="62383C4A" w14:textId="77777777" w:rsidR="00021AE1" w:rsidRPr="00CF73D0" w:rsidRDefault="00021AE1" w:rsidP="00021AE1">
      <w:pPr>
        <w:pStyle w:val="Odstavekseznama"/>
        <w:autoSpaceDE w:val="0"/>
        <w:autoSpaceDN w:val="0"/>
        <w:adjustRightInd w:val="0"/>
        <w:ind w:left="567"/>
        <w:jc w:val="both"/>
        <w:rPr>
          <w:rFonts w:ascii="Arial" w:eastAsia="ArialMT" w:hAnsi="Arial" w:cs="Arial"/>
          <w:sz w:val="20"/>
          <w14:ligatures w14:val="standardContextual"/>
        </w:rPr>
      </w:pPr>
      <w:r w:rsidRPr="00CF73D0">
        <w:rPr>
          <w:rFonts w:ascii="Arial" w:eastAsia="ArialMT" w:hAnsi="Arial" w:cs="Arial"/>
          <w:sz w:val="20"/>
          <w14:ligatures w14:val="standardContextual"/>
        </w:rPr>
        <w:t>deluje v imenu ali po navodilih subjekta iz točke (a) ali (b) zgoraj;</w:t>
      </w:r>
    </w:p>
    <w:p w14:paraId="4B132F36" w14:textId="77777777" w:rsidR="00021AE1" w:rsidRPr="00CF73D0" w:rsidRDefault="00021AE1" w:rsidP="00021AE1">
      <w:pPr>
        <w:autoSpaceDE w:val="0"/>
        <w:autoSpaceDN w:val="0"/>
        <w:adjustRightInd w:val="0"/>
        <w:ind w:firstLine="284"/>
        <w:jc w:val="both"/>
        <w:rPr>
          <w:rFonts w:ascii="Arial" w:eastAsia="ArialMT" w:hAnsi="Arial" w:cs="Arial"/>
          <w:sz w:val="20"/>
          <w:szCs w:val="20"/>
          <w14:ligatures w14:val="standardContextual"/>
        </w:rPr>
      </w:pPr>
    </w:p>
    <w:p w14:paraId="226DC6FD" w14:textId="7875C688" w:rsidR="00021AE1" w:rsidRPr="00CF73D0" w:rsidRDefault="00021AE1">
      <w:pPr>
        <w:pStyle w:val="Odstavekseznama"/>
        <w:numPr>
          <w:ilvl w:val="1"/>
          <w:numId w:val="30"/>
        </w:numPr>
        <w:autoSpaceDE w:val="0"/>
        <w:autoSpaceDN w:val="0"/>
        <w:adjustRightInd w:val="0"/>
        <w:ind w:left="567" w:hanging="283"/>
        <w:jc w:val="both"/>
        <w:rPr>
          <w:rFonts w:ascii="Arial" w:eastAsia="ArialMT" w:hAnsi="Arial" w:cs="Arial"/>
          <w:sz w:val="20"/>
          <w14:ligatures w14:val="standardContextual"/>
        </w:rPr>
      </w:pPr>
      <w:r w:rsidRPr="00CF73D0">
        <w:rPr>
          <w:rFonts w:ascii="Arial" w:eastAsia="ArialMT" w:hAnsi="Arial" w:cs="Arial"/>
          <w:sz w:val="20"/>
          <w14:ligatures w14:val="standardContextual"/>
        </w:rPr>
        <w:t xml:space="preserve"> ni udeležbe več kot 10 % ponudbene vrednosti podizvajalcev, dobaviteljev ali</w:t>
      </w:r>
    </w:p>
    <w:p w14:paraId="6877A529" w14:textId="77777777" w:rsidR="00021AE1" w:rsidRPr="00CF73D0" w:rsidRDefault="00021AE1" w:rsidP="00D161E4">
      <w:pPr>
        <w:pStyle w:val="Odstavekseznama"/>
        <w:autoSpaceDE w:val="0"/>
        <w:autoSpaceDN w:val="0"/>
        <w:adjustRightInd w:val="0"/>
        <w:ind w:left="567"/>
        <w:jc w:val="both"/>
        <w:rPr>
          <w:rFonts w:ascii="Arial" w:eastAsia="ArialMT" w:hAnsi="Arial" w:cs="Arial"/>
          <w:sz w:val="20"/>
          <w14:ligatures w14:val="standardContextual"/>
        </w:rPr>
      </w:pPr>
      <w:r w:rsidRPr="00CF73D0">
        <w:rPr>
          <w:rFonts w:ascii="Arial" w:eastAsia="ArialMT" w:hAnsi="Arial" w:cs="Arial"/>
          <w:sz w:val="20"/>
          <w14:ligatures w14:val="standardContextual"/>
        </w:rPr>
        <w:t>subjektov, katerih zmogljivosti subjekt, ki ga zastopam, uporablja, ki so subjekti,</w:t>
      </w:r>
    </w:p>
    <w:p w14:paraId="5107FA26" w14:textId="77777777" w:rsidR="00021AE1" w:rsidRPr="00CF73D0" w:rsidRDefault="00021AE1" w:rsidP="00D161E4">
      <w:pPr>
        <w:pStyle w:val="Odstavekseznama"/>
        <w:autoSpaceDE w:val="0"/>
        <w:autoSpaceDN w:val="0"/>
        <w:adjustRightInd w:val="0"/>
        <w:ind w:left="567"/>
        <w:jc w:val="both"/>
        <w:rPr>
          <w:rFonts w:ascii="Arial" w:eastAsia="ArialMT" w:hAnsi="Arial" w:cs="Arial"/>
          <w:sz w:val="20"/>
          <w14:ligatures w14:val="standardContextual"/>
        </w:rPr>
      </w:pPr>
      <w:r w:rsidRPr="00CF73D0">
        <w:rPr>
          <w:rFonts w:ascii="Arial" w:eastAsia="ArialMT" w:hAnsi="Arial" w:cs="Arial"/>
          <w:sz w:val="20"/>
          <w14:ligatures w14:val="standardContextual"/>
        </w:rPr>
        <w:t>navedeni v točkah (a) do (c) zgoraj.</w:t>
      </w:r>
    </w:p>
    <w:p w14:paraId="3A145EFE" w14:textId="77777777" w:rsidR="00021AE1" w:rsidRPr="00CF73D0" w:rsidRDefault="00021AE1" w:rsidP="00021AE1">
      <w:pPr>
        <w:autoSpaceDE w:val="0"/>
        <w:autoSpaceDN w:val="0"/>
        <w:adjustRightInd w:val="0"/>
        <w:jc w:val="right"/>
        <w:rPr>
          <w:rFonts w:ascii="Arial" w:hAnsi="Arial" w:cs="Arial"/>
          <w:sz w:val="20"/>
          <w:szCs w:val="20"/>
        </w:rPr>
      </w:pPr>
    </w:p>
    <w:p w14:paraId="3A8D1249" w14:textId="77777777" w:rsidR="00021AE1" w:rsidRPr="00CF73D0" w:rsidRDefault="00021AE1" w:rsidP="00021AE1">
      <w:pPr>
        <w:autoSpaceDE w:val="0"/>
        <w:autoSpaceDN w:val="0"/>
        <w:adjustRightInd w:val="0"/>
        <w:jc w:val="right"/>
        <w:rPr>
          <w:rFonts w:ascii="Arial" w:hAnsi="Arial" w:cs="Arial"/>
          <w:sz w:val="20"/>
          <w:szCs w:val="20"/>
        </w:rPr>
      </w:pPr>
    </w:p>
    <w:p w14:paraId="51035675" w14:textId="77777777" w:rsidR="00021AE1" w:rsidRPr="00CF73D0" w:rsidRDefault="00021AE1" w:rsidP="00021AE1">
      <w:pPr>
        <w:autoSpaceDE w:val="0"/>
        <w:autoSpaceDN w:val="0"/>
        <w:adjustRightInd w:val="0"/>
        <w:jc w:val="both"/>
        <w:rPr>
          <w:rFonts w:ascii="Arial" w:hAnsi="Arial" w:cs="Arial"/>
          <w:sz w:val="20"/>
          <w:szCs w:val="20"/>
        </w:rPr>
      </w:pPr>
      <w:r w:rsidRPr="00CF73D0">
        <w:rPr>
          <w:rFonts w:ascii="Arial" w:hAnsi="Arial" w:cs="Arial"/>
          <w:sz w:val="20"/>
          <w:szCs w:val="20"/>
        </w:rPr>
        <w:t xml:space="preserve">Kraj in datum:                                                                                Žig in podpis ponudnika: </w:t>
      </w:r>
    </w:p>
    <w:p w14:paraId="08189B7A" w14:textId="77777777" w:rsidR="00021AE1" w:rsidRPr="00CF73D0" w:rsidRDefault="00021AE1" w:rsidP="00021AE1">
      <w:pPr>
        <w:autoSpaceDE w:val="0"/>
        <w:autoSpaceDN w:val="0"/>
        <w:adjustRightInd w:val="0"/>
        <w:jc w:val="right"/>
        <w:rPr>
          <w:rFonts w:ascii="Arial" w:hAnsi="Arial" w:cs="Arial"/>
          <w:b/>
          <w:sz w:val="20"/>
          <w:szCs w:val="20"/>
        </w:rPr>
      </w:pPr>
    </w:p>
    <w:p w14:paraId="33114A0C" w14:textId="77777777" w:rsidR="00021AE1" w:rsidRPr="00CF73D0" w:rsidRDefault="00021AE1" w:rsidP="00021AE1">
      <w:pPr>
        <w:autoSpaceDE w:val="0"/>
        <w:autoSpaceDN w:val="0"/>
        <w:adjustRightInd w:val="0"/>
        <w:jc w:val="right"/>
        <w:rPr>
          <w:rFonts w:ascii="Arial" w:hAnsi="Arial" w:cs="Arial"/>
          <w:b/>
          <w:sz w:val="20"/>
          <w:szCs w:val="20"/>
        </w:rPr>
      </w:pPr>
    </w:p>
    <w:p w14:paraId="39528713" w14:textId="77777777" w:rsidR="00021AE1" w:rsidRPr="00CF73D0" w:rsidRDefault="00021AE1" w:rsidP="00021AE1">
      <w:pPr>
        <w:rPr>
          <w:rFonts w:ascii="Arial" w:hAnsi="Arial" w:cs="Arial"/>
          <w:b/>
          <w:sz w:val="20"/>
          <w:szCs w:val="20"/>
        </w:rPr>
      </w:pPr>
      <w:r w:rsidRPr="00CF73D0">
        <w:rPr>
          <w:rFonts w:ascii="Arial" w:hAnsi="Arial" w:cs="Arial"/>
          <w:b/>
          <w:sz w:val="20"/>
          <w:szCs w:val="20"/>
        </w:rPr>
        <w:t>OPOMBA:</w:t>
      </w:r>
    </w:p>
    <w:p w14:paraId="2E14C024" w14:textId="77777777" w:rsidR="00021AE1" w:rsidRPr="00CF73D0" w:rsidRDefault="00021AE1" w:rsidP="00021AE1">
      <w:pPr>
        <w:jc w:val="both"/>
        <w:rPr>
          <w:rFonts w:ascii="Arial" w:hAnsi="Arial" w:cs="Arial"/>
          <w:b/>
          <w:sz w:val="20"/>
          <w:szCs w:val="20"/>
        </w:rPr>
      </w:pPr>
      <w:r w:rsidRPr="00CF73D0">
        <w:rPr>
          <w:rFonts w:ascii="Arial" w:hAnsi="Arial" w:cs="Arial"/>
          <w:b/>
          <w:sz w:val="20"/>
          <w:szCs w:val="20"/>
        </w:rPr>
        <w:t>Obrazec morajo izpolniti, podpisati in potrditi ponudnik in vsi partnerji v skupnem nastopu.</w:t>
      </w:r>
    </w:p>
    <w:p w14:paraId="6D1BEF8E" w14:textId="77777777" w:rsidR="00021AE1" w:rsidRPr="00CF73D0" w:rsidRDefault="00021AE1" w:rsidP="00021AE1">
      <w:pPr>
        <w:rPr>
          <w:rFonts w:ascii="Arial" w:hAnsi="Arial" w:cs="Arial"/>
          <w:b/>
          <w:sz w:val="20"/>
          <w:szCs w:val="20"/>
        </w:rPr>
      </w:pPr>
      <w:r w:rsidRPr="00CF73D0">
        <w:rPr>
          <w:rFonts w:ascii="Arial" w:hAnsi="Arial" w:cs="Arial"/>
          <w:b/>
          <w:sz w:val="20"/>
          <w:szCs w:val="20"/>
        </w:rPr>
        <w:t>Obrazec se po potrebi kopira.</w:t>
      </w:r>
    </w:p>
    <w:p w14:paraId="67F4C586" w14:textId="77777777" w:rsidR="00021AE1" w:rsidRPr="00CF73D0" w:rsidRDefault="00021AE1" w:rsidP="00021AE1">
      <w:pPr>
        <w:rPr>
          <w:rFonts w:ascii="Arial" w:hAnsi="Arial" w:cs="Arial"/>
          <w:sz w:val="20"/>
          <w:szCs w:val="20"/>
        </w:rPr>
      </w:pPr>
    </w:p>
    <w:p w14:paraId="4F885891" w14:textId="77777777" w:rsidR="00021AE1" w:rsidRDefault="00021AE1" w:rsidP="00021AE1"/>
    <w:p w14:paraId="23DCCDE4" w14:textId="77777777" w:rsidR="00021AE1" w:rsidRDefault="00021AE1" w:rsidP="00021AE1"/>
    <w:p w14:paraId="43EE4CF4" w14:textId="77777777" w:rsidR="00021AE1" w:rsidRDefault="00021AE1" w:rsidP="00021AE1"/>
    <w:p w14:paraId="192EE1C8" w14:textId="77777777" w:rsidR="00021AE1" w:rsidRDefault="00021AE1" w:rsidP="00021AE1"/>
    <w:p w14:paraId="3CCB4799" w14:textId="77777777" w:rsidR="00021AE1" w:rsidRDefault="00021AE1" w:rsidP="00021AE1"/>
    <w:p w14:paraId="3E4D91DD" w14:textId="77777777" w:rsidR="00021AE1" w:rsidRDefault="00021AE1" w:rsidP="00021AE1"/>
    <w:p w14:paraId="2DE9CCB8" w14:textId="77777777" w:rsidR="00021AE1" w:rsidRDefault="00021AE1" w:rsidP="00021AE1"/>
    <w:p w14:paraId="592BC0B9" w14:textId="77777777" w:rsidR="00021AE1" w:rsidRDefault="00021AE1" w:rsidP="00021AE1"/>
    <w:p w14:paraId="6B38DC79" w14:textId="77777777" w:rsidR="00021AE1" w:rsidRDefault="00021AE1" w:rsidP="00021AE1"/>
    <w:p w14:paraId="0EC7DED0" w14:textId="45090A7E" w:rsidR="00D161E4" w:rsidRPr="00D161E4" w:rsidRDefault="00D161E4" w:rsidP="003C793D">
      <w:pPr>
        <w:pStyle w:val="Naslov2"/>
        <w:numPr>
          <w:ilvl w:val="0"/>
          <w:numId w:val="0"/>
        </w:numPr>
        <w:spacing w:line="23" w:lineRule="atLeast"/>
        <w:jc w:val="right"/>
        <w:rPr>
          <w:rFonts w:ascii="Arial" w:hAnsi="Arial"/>
          <w:sz w:val="20"/>
          <w:szCs w:val="20"/>
        </w:rPr>
      </w:pPr>
      <w:bookmarkStart w:id="392" w:name="_Toc214877724"/>
      <w:bookmarkStart w:id="393" w:name="_Toc215058442"/>
      <w:bookmarkStart w:id="394" w:name="_Toc215141549"/>
      <w:bookmarkStart w:id="395" w:name="_Toc229499501"/>
      <w:bookmarkStart w:id="396" w:name="_Toc236650305"/>
      <w:r w:rsidRPr="00D161E4">
        <w:rPr>
          <w:rFonts w:ascii="Arial" w:hAnsi="Arial"/>
          <w:sz w:val="20"/>
          <w:szCs w:val="20"/>
        </w:rPr>
        <w:lastRenderedPageBreak/>
        <w:t>OBRAZEC 12</w:t>
      </w:r>
      <w:r w:rsidR="003C793D">
        <w:rPr>
          <w:rFonts w:ascii="Arial" w:hAnsi="Arial"/>
          <w:sz w:val="20"/>
          <w:szCs w:val="20"/>
        </w:rPr>
        <w:t>:</w:t>
      </w:r>
      <w:bookmarkEnd w:id="392"/>
      <w:bookmarkEnd w:id="393"/>
      <w:bookmarkEnd w:id="394"/>
      <w:bookmarkEnd w:id="395"/>
      <w:bookmarkEnd w:id="396"/>
      <w:r w:rsidRPr="00D161E4">
        <w:rPr>
          <w:rFonts w:ascii="Arial" w:hAnsi="Arial"/>
          <w:sz w:val="20"/>
          <w:szCs w:val="20"/>
        </w:rPr>
        <w:t xml:space="preserve"> </w:t>
      </w:r>
    </w:p>
    <w:p w14:paraId="17E2CF50" w14:textId="77777777" w:rsidR="00021AE1" w:rsidRDefault="00021AE1" w:rsidP="00021AE1"/>
    <w:p w14:paraId="5E2B0BC6" w14:textId="4381D0DC" w:rsidR="00EB6ED8" w:rsidRPr="00390BEF" w:rsidRDefault="00EB6ED8" w:rsidP="00EB6ED8">
      <w:pPr>
        <w:pStyle w:val="Naslov2"/>
        <w:numPr>
          <w:ilvl w:val="0"/>
          <w:numId w:val="0"/>
        </w:numPr>
        <w:spacing w:line="23" w:lineRule="atLeast"/>
        <w:jc w:val="center"/>
        <w:rPr>
          <w:rFonts w:ascii="Arial" w:hAnsi="Arial"/>
          <w:sz w:val="20"/>
          <w:szCs w:val="20"/>
        </w:rPr>
      </w:pPr>
      <w:bookmarkStart w:id="397" w:name="_Toc98312592"/>
      <w:bookmarkStart w:id="398" w:name="_Toc98838535"/>
      <w:bookmarkStart w:id="399" w:name="_Toc99107556"/>
      <w:bookmarkStart w:id="400" w:name="_Toc109758735"/>
      <w:bookmarkStart w:id="401" w:name="_Toc121993557"/>
      <w:bookmarkStart w:id="402" w:name="_Toc122008012"/>
      <w:bookmarkStart w:id="403" w:name="_Toc122085381"/>
      <w:bookmarkStart w:id="404" w:name="_Toc122334296"/>
      <w:bookmarkStart w:id="405" w:name="_Toc135220278"/>
      <w:bookmarkStart w:id="406" w:name="_Toc161146060"/>
      <w:bookmarkStart w:id="407" w:name="_Toc161322571"/>
      <w:bookmarkStart w:id="408" w:name="_Toc193831333"/>
      <w:bookmarkStart w:id="409" w:name="_Toc193962378"/>
      <w:bookmarkStart w:id="410" w:name="_Toc206682920"/>
      <w:bookmarkStart w:id="411" w:name="_Toc206682991"/>
      <w:bookmarkStart w:id="412" w:name="_Toc208322713"/>
      <w:bookmarkStart w:id="413" w:name="_Toc210117762"/>
      <w:bookmarkStart w:id="414" w:name="_Toc214877725"/>
      <w:bookmarkStart w:id="415" w:name="_Toc215058443"/>
      <w:bookmarkStart w:id="416" w:name="_Toc215141550"/>
      <w:bookmarkStart w:id="417" w:name="_Toc229499502"/>
      <w:bookmarkStart w:id="418" w:name="_Toc236650306"/>
      <w:r w:rsidRPr="00390BEF">
        <w:rPr>
          <w:rFonts w:ascii="Arial" w:hAnsi="Arial"/>
          <w:sz w:val="20"/>
          <w:szCs w:val="20"/>
        </w:rPr>
        <w:t>IZJAVA O POSREDOVANJU PODATKOV</w:t>
      </w:r>
      <w:bookmarkEnd w:id="372"/>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46F9F85" w14:textId="77777777" w:rsidR="00EB6ED8" w:rsidRPr="00390BEF" w:rsidRDefault="00EB6ED8" w:rsidP="00EB6ED8">
      <w:pPr>
        <w:rPr>
          <w:rFonts w:ascii="Arial" w:hAnsi="Arial" w:cs="Arial"/>
          <w:sz w:val="20"/>
          <w:szCs w:val="20"/>
        </w:rPr>
      </w:pPr>
    </w:p>
    <w:p w14:paraId="39477D12" w14:textId="77777777" w:rsidR="00EB6ED8" w:rsidRPr="00390BEF" w:rsidRDefault="00EB6ED8" w:rsidP="00EB6ED8">
      <w:pPr>
        <w:spacing w:line="23" w:lineRule="atLeast"/>
        <w:jc w:val="both"/>
        <w:rPr>
          <w:rFonts w:ascii="Arial" w:hAnsi="Arial" w:cs="Arial"/>
          <w:sz w:val="20"/>
          <w:szCs w:val="20"/>
        </w:rPr>
      </w:pPr>
    </w:p>
    <w:p w14:paraId="0695E785" w14:textId="77777777" w:rsidR="00EB6ED8" w:rsidRPr="00390BEF" w:rsidRDefault="00EB6ED8" w:rsidP="00EB6ED8">
      <w:pPr>
        <w:spacing w:line="23" w:lineRule="atLeast"/>
        <w:jc w:val="both"/>
        <w:rPr>
          <w:rFonts w:ascii="Arial" w:hAnsi="Arial" w:cs="Arial"/>
          <w:sz w:val="20"/>
          <w:szCs w:val="20"/>
        </w:rPr>
      </w:pPr>
    </w:p>
    <w:p w14:paraId="3FDF93D6" w14:textId="77777777" w:rsidR="00EB6ED8" w:rsidRPr="00390BEF" w:rsidRDefault="00EB6ED8" w:rsidP="00EB6ED8">
      <w:pPr>
        <w:spacing w:line="23" w:lineRule="atLeast"/>
        <w:jc w:val="both"/>
        <w:rPr>
          <w:rFonts w:ascii="Arial" w:hAnsi="Arial" w:cs="Arial"/>
          <w:sz w:val="20"/>
          <w:szCs w:val="20"/>
        </w:rPr>
      </w:pPr>
      <w:r w:rsidRPr="00390BEF">
        <w:rPr>
          <w:rFonts w:ascii="Arial" w:hAnsi="Arial" w:cs="Arial"/>
          <w:sz w:val="20"/>
          <w:szCs w:val="20"/>
        </w:rPr>
        <w:t>Ponudnik (in partnerji skupnega nastopa v primeru skupne izvedbe javnega naročila):</w:t>
      </w:r>
    </w:p>
    <w:p w14:paraId="7F374D42" w14:textId="77777777" w:rsidR="00EB6ED8" w:rsidRPr="00390BEF" w:rsidRDefault="00EB6ED8" w:rsidP="00EB6ED8">
      <w:pPr>
        <w:spacing w:line="23" w:lineRule="atLeast"/>
        <w:jc w:val="both"/>
        <w:rPr>
          <w:rFonts w:ascii="Arial" w:hAnsi="Arial" w:cs="Arial"/>
          <w:sz w:val="20"/>
          <w:szCs w:val="20"/>
        </w:rPr>
      </w:pPr>
    </w:p>
    <w:p w14:paraId="079BD8FD" w14:textId="77777777" w:rsidR="00EB6ED8" w:rsidRPr="00390BEF" w:rsidRDefault="00EB6ED8" w:rsidP="00EB6ED8">
      <w:pPr>
        <w:spacing w:line="23" w:lineRule="atLeast"/>
        <w:jc w:val="both"/>
        <w:rPr>
          <w:rFonts w:ascii="Arial" w:hAnsi="Arial" w:cs="Arial"/>
          <w:sz w:val="20"/>
          <w:szCs w:val="20"/>
        </w:rPr>
      </w:pPr>
      <w:r w:rsidRPr="00390BEF">
        <w:rPr>
          <w:rFonts w:ascii="Arial" w:hAnsi="Arial" w:cs="Arial"/>
          <w:sz w:val="20"/>
          <w:szCs w:val="20"/>
        </w:rPr>
        <w:t>_________________________________________________________</w:t>
      </w:r>
    </w:p>
    <w:p w14:paraId="00E006B4" w14:textId="77777777" w:rsidR="00EB6ED8" w:rsidRPr="00390BEF" w:rsidRDefault="00EB6ED8" w:rsidP="00EB6ED8">
      <w:pPr>
        <w:rPr>
          <w:rFonts w:ascii="Arial" w:hAnsi="Arial" w:cs="Arial"/>
          <w:sz w:val="20"/>
          <w:szCs w:val="20"/>
        </w:rPr>
      </w:pPr>
    </w:p>
    <w:p w14:paraId="2D6DE1FC" w14:textId="77777777" w:rsidR="00EB6ED8" w:rsidRPr="00390BEF" w:rsidRDefault="00EB6ED8" w:rsidP="00EB6ED8">
      <w:pPr>
        <w:spacing w:before="120"/>
        <w:jc w:val="center"/>
        <w:rPr>
          <w:rFonts w:ascii="Arial" w:hAnsi="Arial" w:cs="Arial"/>
          <w:b/>
          <w:sz w:val="20"/>
          <w:szCs w:val="20"/>
        </w:rPr>
      </w:pPr>
    </w:p>
    <w:p w14:paraId="6B835C08" w14:textId="77777777" w:rsidR="00EB6ED8" w:rsidRPr="00390BEF" w:rsidRDefault="00EB6ED8" w:rsidP="00EB6ED8">
      <w:pPr>
        <w:spacing w:before="120"/>
        <w:jc w:val="center"/>
        <w:rPr>
          <w:rFonts w:ascii="Arial" w:hAnsi="Arial" w:cs="Arial"/>
          <w:b/>
          <w:sz w:val="20"/>
          <w:szCs w:val="20"/>
        </w:rPr>
      </w:pPr>
    </w:p>
    <w:p w14:paraId="19BD2A26" w14:textId="17B01619" w:rsidR="00EB6ED8" w:rsidRPr="00390BEF" w:rsidRDefault="00EB6ED8" w:rsidP="00F906DD">
      <w:pPr>
        <w:ind w:left="1701" w:hanging="1701"/>
        <w:jc w:val="both"/>
        <w:rPr>
          <w:rFonts w:ascii="Arial" w:hAnsi="Arial" w:cs="Arial"/>
          <w:b/>
          <w:sz w:val="20"/>
          <w:szCs w:val="20"/>
        </w:rPr>
      </w:pPr>
      <w:r w:rsidRPr="00390BEF">
        <w:rPr>
          <w:rFonts w:ascii="Arial" w:hAnsi="Arial" w:cs="Arial"/>
          <w:b/>
          <w:sz w:val="20"/>
          <w:szCs w:val="20"/>
        </w:rPr>
        <w:t xml:space="preserve">Javno naročilo: </w:t>
      </w:r>
      <w:r w:rsidR="00506CFC"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00BA22CF">
        <w:rPr>
          <w:rFonts w:ascii="Arial" w:hAnsi="Arial" w:cs="Arial"/>
          <w:b/>
          <w:iCs/>
          <w:sz w:val="20"/>
          <w:szCs w:val="20"/>
        </w:rPr>
        <w:t xml:space="preserve"> </w:t>
      </w:r>
      <w:r w:rsidR="00BA22CF" w:rsidRPr="005D2798">
        <w:rPr>
          <w:rFonts w:ascii="Arial" w:hAnsi="Arial" w:cs="Arial"/>
          <w:b/>
          <w:bCs/>
          <w:sz w:val="20"/>
          <w:szCs w:val="20"/>
        </w:rPr>
        <w:t>in vzdrževanje za obdobje 24 mesecev</w:t>
      </w:r>
    </w:p>
    <w:p w14:paraId="0906BCB7" w14:textId="77777777" w:rsidR="00EB6ED8" w:rsidRPr="00390BEF" w:rsidRDefault="00EB6ED8" w:rsidP="00EB6ED8">
      <w:pPr>
        <w:autoSpaceDE w:val="0"/>
        <w:autoSpaceDN w:val="0"/>
        <w:adjustRightInd w:val="0"/>
        <w:jc w:val="center"/>
        <w:rPr>
          <w:rFonts w:ascii="Arial" w:hAnsi="Arial" w:cs="Arial"/>
          <w:b/>
          <w:sz w:val="20"/>
          <w:szCs w:val="20"/>
        </w:rPr>
      </w:pPr>
    </w:p>
    <w:p w14:paraId="628261D7" w14:textId="77777777" w:rsidR="00EB6ED8" w:rsidRPr="00390BEF" w:rsidRDefault="00EB6ED8" w:rsidP="00EB6ED8">
      <w:pPr>
        <w:autoSpaceDE w:val="0"/>
        <w:autoSpaceDN w:val="0"/>
        <w:adjustRightInd w:val="0"/>
        <w:jc w:val="center"/>
        <w:rPr>
          <w:rFonts w:ascii="Arial" w:hAnsi="Arial" w:cs="Arial"/>
          <w:b/>
          <w:sz w:val="20"/>
          <w:szCs w:val="20"/>
        </w:rPr>
      </w:pPr>
    </w:p>
    <w:p w14:paraId="3EF05923" w14:textId="77777777" w:rsidR="00EB6ED8" w:rsidRPr="00390BEF" w:rsidRDefault="00EB6ED8" w:rsidP="00EB6ED8">
      <w:pPr>
        <w:autoSpaceDE w:val="0"/>
        <w:autoSpaceDN w:val="0"/>
        <w:adjustRightInd w:val="0"/>
        <w:jc w:val="center"/>
        <w:rPr>
          <w:rFonts w:ascii="Arial" w:hAnsi="Arial" w:cs="Arial"/>
          <w:b/>
          <w:sz w:val="20"/>
          <w:szCs w:val="20"/>
        </w:rPr>
      </w:pPr>
    </w:p>
    <w:p w14:paraId="25985A00" w14:textId="77777777" w:rsidR="00EB6ED8" w:rsidRPr="00390BEF" w:rsidRDefault="00EB6ED8" w:rsidP="00EB6ED8">
      <w:pPr>
        <w:autoSpaceDE w:val="0"/>
        <w:autoSpaceDN w:val="0"/>
        <w:adjustRightInd w:val="0"/>
        <w:spacing w:after="200"/>
        <w:jc w:val="both"/>
        <w:rPr>
          <w:rFonts w:ascii="Arial" w:hAnsi="Arial" w:cs="Arial"/>
          <w:sz w:val="20"/>
          <w:szCs w:val="20"/>
        </w:rPr>
      </w:pPr>
      <w:r w:rsidRPr="00390BEF">
        <w:rPr>
          <w:rFonts w:ascii="Arial" w:hAnsi="Arial" w:cs="Arial"/>
          <w:sz w:val="20"/>
          <w:szCs w:val="20"/>
        </w:rPr>
        <w:t>Pod kazensko in materialno odgovornostjo izjavljamo, da bomo naročniku, na njegov poziv, v postopku javnega naročanja ali pri izvajanju javnega naročila, posredovali podatke o:</w:t>
      </w:r>
    </w:p>
    <w:p w14:paraId="60C17403" w14:textId="77777777" w:rsidR="00EB6ED8" w:rsidRPr="00390BEF" w:rsidRDefault="00EB6ED8" w:rsidP="00847794">
      <w:pPr>
        <w:numPr>
          <w:ilvl w:val="0"/>
          <w:numId w:val="15"/>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svojih ustanoviteljih, družbenikih, vključno s tihimi družbeniki, delničarji, komanditisti ali drugih lastnikih in podatke o lastniških deležih navedenih oseb;</w:t>
      </w:r>
    </w:p>
    <w:p w14:paraId="788C71E6" w14:textId="77777777" w:rsidR="00EB6ED8" w:rsidRPr="00390BEF" w:rsidRDefault="00EB6ED8" w:rsidP="00847794">
      <w:pPr>
        <w:numPr>
          <w:ilvl w:val="0"/>
          <w:numId w:val="15"/>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gospodarskih subjektih, za katere se glede na določbe zakona, ki ureja gospodarske družbe, šteje, da so z njim povezane družbe.</w:t>
      </w:r>
    </w:p>
    <w:p w14:paraId="3EFA8A74" w14:textId="77777777" w:rsidR="00EB6ED8" w:rsidRPr="00390BEF" w:rsidRDefault="00EB6ED8" w:rsidP="00847794">
      <w:pPr>
        <w:numPr>
          <w:ilvl w:val="0"/>
          <w:numId w:val="15"/>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C9E4E65" w14:textId="77777777" w:rsidR="00EB6ED8" w:rsidRPr="00390BEF" w:rsidRDefault="00EB6ED8" w:rsidP="00EB6ED8">
      <w:pPr>
        <w:autoSpaceDE w:val="0"/>
        <w:autoSpaceDN w:val="0"/>
        <w:adjustRightInd w:val="0"/>
        <w:ind w:left="360"/>
        <w:jc w:val="both"/>
        <w:rPr>
          <w:rFonts w:ascii="Arial" w:hAnsi="Arial" w:cs="Arial"/>
          <w:sz w:val="20"/>
          <w:szCs w:val="20"/>
        </w:rPr>
      </w:pPr>
    </w:p>
    <w:p w14:paraId="503252C1" w14:textId="77777777" w:rsidR="00EB6ED8" w:rsidRPr="00390BEF" w:rsidRDefault="00EB6ED8" w:rsidP="00EB6ED8">
      <w:pPr>
        <w:autoSpaceDE w:val="0"/>
        <w:autoSpaceDN w:val="0"/>
        <w:adjustRightInd w:val="0"/>
        <w:jc w:val="both"/>
        <w:rPr>
          <w:rFonts w:ascii="Arial" w:hAnsi="Arial" w:cs="Arial"/>
          <w:sz w:val="20"/>
          <w:szCs w:val="20"/>
        </w:rPr>
      </w:pPr>
      <w:r w:rsidRPr="00390BEF">
        <w:rPr>
          <w:rFonts w:ascii="Arial" w:hAnsi="Arial" w:cs="Arial"/>
          <w:sz w:val="20"/>
          <w:szCs w:val="20"/>
        </w:rPr>
        <w:t>Podatke bomo naročniku posredovali v roku 8 (osmih) dni, od dneva prejema poziva.</w:t>
      </w:r>
    </w:p>
    <w:p w14:paraId="359D9CB1" w14:textId="77777777" w:rsidR="00EB6ED8" w:rsidRPr="00390BEF" w:rsidRDefault="00EB6ED8" w:rsidP="00EB6ED8">
      <w:pPr>
        <w:autoSpaceDE w:val="0"/>
        <w:autoSpaceDN w:val="0"/>
        <w:adjustRightInd w:val="0"/>
        <w:jc w:val="right"/>
        <w:rPr>
          <w:rFonts w:ascii="Arial" w:hAnsi="Arial" w:cs="Arial"/>
          <w:sz w:val="20"/>
          <w:szCs w:val="20"/>
        </w:rPr>
      </w:pPr>
    </w:p>
    <w:p w14:paraId="7A90FF53" w14:textId="77777777" w:rsidR="00EB6ED8" w:rsidRPr="00390BEF" w:rsidRDefault="00EB6ED8" w:rsidP="00EB6ED8">
      <w:pPr>
        <w:autoSpaceDE w:val="0"/>
        <w:autoSpaceDN w:val="0"/>
        <w:adjustRightInd w:val="0"/>
        <w:jc w:val="right"/>
        <w:rPr>
          <w:rFonts w:ascii="Arial" w:hAnsi="Arial" w:cs="Arial"/>
          <w:sz w:val="20"/>
          <w:szCs w:val="20"/>
        </w:rPr>
      </w:pPr>
    </w:p>
    <w:p w14:paraId="27A008DE" w14:textId="77777777" w:rsidR="00EB6ED8" w:rsidRPr="00390BEF" w:rsidRDefault="00EB6ED8" w:rsidP="00EB6ED8">
      <w:pPr>
        <w:autoSpaceDE w:val="0"/>
        <w:autoSpaceDN w:val="0"/>
        <w:adjustRightInd w:val="0"/>
        <w:jc w:val="right"/>
        <w:rPr>
          <w:rFonts w:ascii="Arial" w:hAnsi="Arial" w:cs="Arial"/>
          <w:sz w:val="20"/>
          <w:szCs w:val="20"/>
        </w:rPr>
      </w:pPr>
    </w:p>
    <w:p w14:paraId="4180EDE9" w14:textId="77777777" w:rsidR="00EB6ED8" w:rsidRPr="00390BEF" w:rsidRDefault="00EB6ED8" w:rsidP="00EB6ED8">
      <w:pPr>
        <w:autoSpaceDE w:val="0"/>
        <w:autoSpaceDN w:val="0"/>
        <w:adjustRightInd w:val="0"/>
        <w:jc w:val="right"/>
        <w:rPr>
          <w:rFonts w:ascii="Arial" w:hAnsi="Arial" w:cs="Arial"/>
          <w:sz w:val="20"/>
          <w:szCs w:val="20"/>
        </w:rPr>
      </w:pPr>
    </w:p>
    <w:p w14:paraId="0A33E581" w14:textId="77777777" w:rsidR="00EB6ED8" w:rsidRPr="00390BEF" w:rsidRDefault="00EB6ED8" w:rsidP="00EB6ED8">
      <w:pPr>
        <w:autoSpaceDE w:val="0"/>
        <w:autoSpaceDN w:val="0"/>
        <w:adjustRightInd w:val="0"/>
        <w:jc w:val="both"/>
        <w:rPr>
          <w:rFonts w:ascii="Arial" w:hAnsi="Arial" w:cs="Arial"/>
          <w:sz w:val="20"/>
          <w:szCs w:val="20"/>
        </w:rPr>
      </w:pPr>
      <w:r w:rsidRPr="00390BEF">
        <w:rPr>
          <w:rFonts w:ascii="Arial" w:hAnsi="Arial" w:cs="Arial"/>
          <w:sz w:val="20"/>
          <w:szCs w:val="20"/>
        </w:rPr>
        <w:t xml:space="preserve">Kraj in datum:                                                                                Žig in podpis ponudnika: </w:t>
      </w:r>
    </w:p>
    <w:p w14:paraId="03F841E3" w14:textId="77777777" w:rsidR="00EB6ED8" w:rsidRPr="00390BEF" w:rsidRDefault="00EB6ED8" w:rsidP="00EB6ED8">
      <w:pPr>
        <w:autoSpaceDE w:val="0"/>
        <w:autoSpaceDN w:val="0"/>
        <w:adjustRightInd w:val="0"/>
        <w:jc w:val="right"/>
        <w:rPr>
          <w:rFonts w:ascii="Arial" w:hAnsi="Arial" w:cs="Arial"/>
          <w:sz w:val="20"/>
          <w:szCs w:val="20"/>
        </w:rPr>
      </w:pPr>
    </w:p>
    <w:p w14:paraId="66044188" w14:textId="77777777" w:rsidR="00EB6ED8" w:rsidRPr="00390BEF" w:rsidRDefault="00EB6ED8" w:rsidP="00EB6ED8">
      <w:pPr>
        <w:autoSpaceDE w:val="0"/>
        <w:autoSpaceDN w:val="0"/>
        <w:adjustRightInd w:val="0"/>
        <w:jc w:val="right"/>
        <w:rPr>
          <w:rFonts w:ascii="Arial" w:hAnsi="Arial" w:cs="Arial"/>
          <w:sz w:val="20"/>
          <w:szCs w:val="20"/>
        </w:rPr>
      </w:pPr>
    </w:p>
    <w:p w14:paraId="4C52F4B8" w14:textId="77777777" w:rsidR="00EB6ED8" w:rsidRPr="00390BEF" w:rsidRDefault="00EB6ED8" w:rsidP="00EB6ED8">
      <w:pPr>
        <w:autoSpaceDE w:val="0"/>
        <w:autoSpaceDN w:val="0"/>
        <w:adjustRightInd w:val="0"/>
        <w:jc w:val="right"/>
        <w:rPr>
          <w:rFonts w:ascii="Arial" w:hAnsi="Arial" w:cs="Arial"/>
          <w:sz w:val="20"/>
          <w:szCs w:val="20"/>
        </w:rPr>
      </w:pPr>
    </w:p>
    <w:p w14:paraId="2583096B" w14:textId="77777777" w:rsidR="00EB6ED8" w:rsidRPr="00390BEF" w:rsidRDefault="00EB6ED8" w:rsidP="00EB6ED8">
      <w:pPr>
        <w:autoSpaceDE w:val="0"/>
        <w:autoSpaceDN w:val="0"/>
        <w:adjustRightInd w:val="0"/>
        <w:jc w:val="right"/>
        <w:rPr>
          <w:rFonts w:ascii="Arial" w:hAnsi="Arial" w:cs="Arial"/>
          <w:sz w:val="20"/>
          <w:szCs w:val="20"/>
        </w:rPr>
      </w:pPr>
    </w:p>
    <w:p w14:paraId="4E79BBC7" w14:textId="77777777" w:rsidR="00EB6ED8" w:rsidRPr="00390BEF" w:rsidRDefault="00EB6ED8" w:rsidP="00EB6ED8">
      <w:pPr>
        <w:autoSpaceDE w:val="0"/>
        <w:autoSpaceDN w:val="0"/>
        <w:adjustRightInd w:val="0"/>
        <w:jc w:val="right"/>
        <w:rPr>
          <w:rFonts w:ascii="Arial" w:hAnsi="Arial" w:cs="Arial"/>
          <w:b/>
          <w:sz w:val="20"/>
          <w:szCs w:val="20"/>
        </w:rPr>
      </w:pPr>
    </w:p>
    <w:p w14:paraId="2F259118" w14:textId="77777777" w:rsidR="00EB6ED8" w:rsidRPr="00390BEF" w:rsidRDefault="00EB6ED8" w:rsidP="00EB6ED8">
      <w:pPr>
        <w:rPr>
          <w:rFonts w:ascii="Arial" w:hAnsi="Arial" w:cs="Arial"/>
          <w:b/>
          <w:sz w:val="20"/>
          <w:szCs w:val="20"/>
        </w:rPr>
      </w:pPr>
      <w:r w:rsidRPr="00390BEF">
        <w:rPr>
          <w:rFonts w:ascii="Arial" w:hAnsi="Arial" w:cs="Arial"/>
          <w:b/>
          <w:sz w:val="20"/>
          <w:szCs w:val="20"/>
        </w:rPr>
        <w:t>OPOMBA:</w:t>
      </w:r>
    </w:p>
    <w:p w14:paraId="4F3C0A5A" w14:textId="77777777" w:rsidR="00EB6ED8" w:rsidRPr="00390BEF" w:rsidRDefault="00EB6ED8" w:rsidP="00EB6ED8">
      <w:pPr>
        <w:jc w:val="both"/>
        <w:rPr>
          <w:rFonts w:ascii="Arial" w:hAnsi="Arial" w:cs="Arial"/>
          <w:b/>
          <w:sz w:val="20"/>
          <w:szCs w:val="20"/>
        </w:rPr>
      </w:pPr>
      <w:r w:rsidRPr="00390BEF">
        <w:rPr>
          <w:rFonts w:ascii="Arial" w:hAnsi="Arial" w:cs="Arial"/>
          <w:b/>
          <w:sz w:val="20"/>
          <w:szCs w:val="20"/>
        </w:rPr>
        <w:t>Obrazec morajo izpolniti, podpisati in potrditi ponudnik in vsi partnerji v skupnem nastopu.</w:t>
      </w:r>
    </w:p>
    <w:p w14:paraId="4D660738" w14:textId="77777777" w:rsidR="00EB6ED8" w:rsidRPr="00390BEF" w:rsidRDefault="00EB6ED8" w:rsidP="00EB6ED8">
      <w:pPr>
        <w:jc w:val="both"/>
        <w:rPr>
          <w:rFonts w:ascii="Arial" w:hAnsi="Arial" w:cs="Arial"/>
          <w:b/>
          <w:sz w:val="20"/>
          <w:szCs w:val="20"/>
        </w:rPr>
      </w:pPr>
    </w:p>
    <w:p w14:paraId="5E2FD818" w14:textId="77777777" w:rsidR="00EB6ED8" w:rsidRPr="00390BEF" w:rsidRDefault="00EB6ED8" w:rsidP="00EB6ED8">
      <w:pPr>
        <w:rPr>
          <w:rFonts w:ascii="Arial" w:hAnsi="Arial" w:cs="Arial"/>
          <w:b/>
          <w:sz w:val="20"/>
          <w:szCs w:val="20"/>
        </w:rPr>
      </w:pPr>
      <w:r w:rsidRPr="00390BEF">
        <w:rPr>
          <w:rFonts w:ascii="Arial" w:hAnsi="Arial" w:cs="Arial"/>
          <w:b/>
          <w:sz w:val="20"/>
          <w:szCs w:val="20"/>
        </w:rPr>
        <w:t>Obrazec se po potrebi kopira.</w:t>
      </w:r>
    </w:p>
    <w:p w14:paraId="0EC5CEB0" w14:textId="7945DEEA" w:rsidR="00EB6ED8" w:rsidRPr="00390BEF" w:rsidRDefault="00EB6ED8" w:rsidP="007124B4">
      <w:pPr>
        <w:autoSpaceDE w:val="0"/>
        <w:autoSpaceDN w:val="0"/>
        <w:adjustRightInd w:val="0"/>
        <w:jc w:val="right"/>
        <w:rPr>
          <w:rFonts w:ascii="Arial" w:hAnsi="Arial" w:cs="Arial"/>
          <w:b/>
          <w:sz w:val="20"/>
          <w:szCs w:val="20"/>
        </w:rPr>
      </w:pPr>
    </w:p>
    <w:p w14:paraId="6C378CF0" w14:textId="77777777" w:rsidR="00236A8E" w:rsidRDefault="00236A8E" w:rsidP="007124B4">
      <w:pPr>
        <w:autoSpaceDE w:val="0"/>
        <w:autoSpaceDN w:val="0"/>
        <w:adjustRightInd w:val="0"/>
        <w:jc w:val="right"/>
        <w:rPr>
          <w:b/>
        </w:rPr>
      </w:pPr>
    </w:p>
    <w:p w14:paraId="3B795B85" w14:textId="77777777" w:rsidR="00A22DE6" w:rsidRDefault="00A22DE6">
      <w:pPr>
        <w:rPr>
          <w:b/>
        </w:rPr>
      </w:pPr>
      <w:r>
        <w:rPr>
          <w:b/>
        </w:rPr>
        <w:br w:type="page"/>
      </w:r>
    </w:p>
    <w:p w14:paraId="5FAA8E43" w14:textId="2ED3A5F4" w:rsidR="007124B4" w:rsidRPr="00C63D1B" w:rsidRDefault="007124B4" w:rsidP="003C793D">
      <w:pPr>
        <w:pStyle w:val="Naslov2"/>
        <w:numPr>
          <w:ilvl w:val="0"/>
          <w:numId w:val="0"/>
        </w:numPr>
        <w:spacing w:line="23" w:lineRule="atLeast"/>
        <w:jc w:val="right"/>
        <w:rPr>
          <w:rFonts w:ascii="Arial" w:hAnsi="Arial"/>
          <w:sz w:val="20"/>
          <w:szCs w:val="20"/>
        </w:rPr>
      </w:pPr>
      <w:bookmarkStart w:id="419" w:name="_Toc206682921"/>
      <w:bookmarkStart w:id="420" w:name="_Toc206682992"/>
      <w:bookmarkStart w:id="421" w:name="_Toc208322714"/>
      <w:bookmarkStart w:id="422" w:name="_Toc210117763"/>
      <w:bookmarkStart w:id="423" w:name="_Toc214877726"/>
      <w:bookmarkStart w:id="424" w:name="_Toc215058444"/>
      <w:bookmarkStart w:id="425" w:name="_Toc215141551"/>
      <w:bookmarkStart w:id="426" w:name="_Toc229499503"/>
      <w:bookmarkStart w:id="427" w:name="_Toc236650307"/>
      <w:r w:rsidRPr="00386DCC">
        <w:rPr>
          <w:rFonts w:ascii="Arial" w:hAnsi="Arial"/>
          <w:sz w:val="20"/>
          <w:szCs w:val="20"/>
        </w:rPr>
        <w:lastRenderedPageBreak/>
        <w:t xml:space="preserve">OBRAZEC </w:t>
      </w:r>
      <w:bookmarkEnd w:id="419"/>
      <w:bookmarkEnd w:id="420"/>
      <w:bookmarkEnd w:id="421"/>
      <w:bookmarkEnd w:id="422"/>
      <w:r w:rsidR="00D161E4" w:rsidRPr="00C63D1B">
        <w:rPr>
          <w:rFonts w:ascii="Arial" w:hAnsi="Arial"/>
          <w:sz w:val="20"/>
          <w:szCs w:val="20"/>
        </w:rPr>
        <w:t>1</w:t>
      </w:r>
      <w:r w:rsidR="00D161E4">
        <w:rPr>
          <w:rFonts w:ascii="Arial" w:hAnsi="Arial"/>
          <w:sz w:val="20"/>
          <w:szCs w:val="20"/>
        </w:rPr>
        <w:t>3</w:t>
      </w:r>
      <w:r w:rsidR="003C793D">
        <w:rPr>
          <w:rFonts w:ascii="Arial" w:hAnsi="Arial"/>
          <w:sz w:val="20"/>
          <w:szCs w:val="20"/>
        </w:rPr>
        <w:t>:</w:t>
      </w:r>
      <w:bookmarkEnd w:id="423"/>
      <w:bookmarkEnd w:id="424"/>
      <w:bookmarkEnd w:id="425"/>
      <w:bookmarkEnd w:id="426"/>
      <w:bookmarkEnd w:id="427"/>
    </w:p>
    <w:p w14:paraId="2D207C47" w14:textId="77777777" w:rsidR="007124B4" w:rsidRPr="00386DCC" w:rsidRDefault="007124B4" w:rsidP="007124B4">
      <w:pPr>
        <w:autoSpaceDE w:val="0"/>
        <w:autoSpaceDN w:val="0"/>
        <w:adjustRightInd w:val="0"/>
        <w:rPr>
          <w:rFonts w:ascii="Arial" w:hAnsi="Arial" w:cs="Arial"/>
          <w:b/>
          <w:sz w:val="20"/>
          <w:szCs w:val="20"/>
        </w:rPr>
      </w:pPr>
      <w:r w:rsidRPr="007A2B55">
        <w:rPr>
          <w:rFonts w:ascii="Arial" w:hAnsi="Arial" w:cs="Arial"/>
          <w:b/>
          <w:sz w:val="20"/>
          <w:szCs w:val="20"/>
        </w:rPr>
        <w:t xml:space="preserve">VZOREC </w:t>
      </w:r>
      <w:r w:rsidR="00B65CB5" w:rsidRPr="007A2B55">
        <w:rPr>
          <w:rFonts w:ascii="Arial" w:hAnsi="Arial" w:cs="Arial"/>
          <w:b/>
          <w:sz w:val="20"/>
          <w:szCs w:val="20"/>
        </w:rPr>
        <w:t>POGODBE</w:t>
      </w:r>
    </w:p>
    <w:p w14:paraId="524C84C3" w14:textId="77777777" w:rsidR="00AF65A9" w:rsidRPr="00586E8E" w:rsidRDefault="00AF65A9" w:rsidP="00AF65A9">
      <w:pPr>
        <w:jc w:val="both"/>
        <w:rPr>
          <w:rFonts w:ascii="Arial" w:hAnsi="Arial" w:cs="Arial"/>
          <w:b/>
          <w:i/>
          <w:sz w:val="20"/>
          <w:szCs w:val="20"/>
        </w:rPr>
      </w:pPr>
    </w:p>
    <w:p w14:paraId="56F1EB2D" w14:textId="77777777" w:rsidR="00586E8E" w:rsidRPr="00586E8E" w:rsidRDefault="00586E8E" w:rsidP="00586E8E">
      <w:pPr>
        <w:jc w:val="both"/>
        <w:rPr>
          <w:rFonts w:ascii="Arial" w:hAnsi="Arial" w:cs="Arial"/>
          <w:sz w:val="20"/>
          <w:szCs w:val="20"/>
        </w:rPr>
      </w:pPr>
      <w:r w:rsidRPr="00586E8E">
        <w:rPr>
          <w:rFonts w:ascii="Arial" w:hAnsi="Arial" w:cs="Arial"/>
          <w:b/>
          <w:sz w:val="20"/>
          <w:szCs w:val="20"/>
        </w:rPr>
        <w:t xml:space="preserve">SLOVENSKE ŽELEZNICE – POTNIŠKI PROMET, </w:t>
      </w:r>
      <w:r w:rsidRPr="00586E8E">
        <w:rPr>
          <w:rFonts w:ascii="Arial" w:hAnsi="Arial" w:cs="Arial"/>
          <w:sz w:val="20"/>
          <w:szCs w:val="20"/>
        </w:rPr>
        <w:t>d.o.o., Kolodvorska 11, 1000 Ljubljana,</w:t>
      </w:r>
    </w:p>
    <w:p w14:paraId="19D8032E" w14:textId="77777777" w:rsidR="00586E8E" w:rsidRPr="00586E8E" w:rsidRDefault="00586E8E" w:rsidP="00586E8E">
      <w:pPr>
        <w:jc w:val="both"/>
        <w:rPr>
          <w:rFonts w:ascii="Arial" w:hAnsi="Arial" w:cs="Arial"/>
          <w:sz w:val="20"/>
          <w:szCs w:val="20"/>
        </w:rPr>
      </w:pPr>
      <w:r w:rsidRPr="00586E8E">
        <w:rPr>
          <w:rFonts w:ascii="Arial" w:hAnsi="Arial" w:cs="Arial"/>
          <w:sz w:val="20"/>
          <w:szCs w:val="20"/>
        </w:rPr>
        <w:t>ki ga zastopata direktor Miha Butara in članica poslovodstva Marta Vencelj</w:t>
      </w:r>
    </w:p>
    <w:p w14:paraId="0EFEA96C" w14:textId="77777777" w:rsidR="00586E8E" w:rsidRPr="00586E8E" w:rsidRDefault="00586E8E" w:rsidP="00586E8E">
      <w:pPr>
        <w:jc w:val="both"/>
        <w:rPr>
          <w:rFonts w:ascii="Arial" w:hAnsi="Arial" w:cs="Arial"/>
          <w:sz w:val="20"/>
          <w:szCs w:val="20"/>
        </w:rPr>
      </w:pPr>
      <w:r w:rsidRPr="00586E8E">
        <w:rPr>
          <w:rFonts w:ascii="Arial" w:hAnsi="Arial" w:cs="Arial"/>
          <w:sz w:val="20"/>
          <w:szCs w:val="20"/>
        </w:rPr>
        <w:t>Transakcijski račun: št. SI5602923-0259545659 (odprt pri NLB d.d. Ljubljana)</w:t>
      </w:r>
    </w:p>
    <w:p w14:paraId="5AB64011" w14:textId="77777777" w:rsidR="00586E8E" w:rsidRPr="00586E8E" w:rsidRDefault="00586E8E" w:rsidP="00586E8E">
      <w:pPr>
        <w:jc w:val="both"/>
        <w:rPr>
          <w:rFonts w:ascii="Arial" w:hAnsi="Arial" w:cs="Arial"/>
          <w:sz w:val="20"/>
          <w:szCs w:val="20"/>
        </w:rPr>
      </w:pPr>
      <w:r w:rsidRPr="00586E8E">
        <w:rPr>
          <w:rFonts w:ascii="Arial" w:hAnsi="Arial" w:cs="Arial"/>
          <w:sz w:val="20"/>
          <w:szCs w:val="20"/>
        </w:rPr>
        <w:t xml:space="preserve">Osnovni kapital: </w:t>
      </w:r>
      <w:r w:rsidRPr="00586E8E">
        <w:rPr>
          <w:rFonts w:ascii="Arial" w:eastAsia="Arial" w:hAnsi="Arial" w:cs="Arial"/>
          <w:sz w:val="20"/>
          <w:szCs w:val="20"/>
        </w:rPr>
        <w:t xml:space="preserve">425.001.760,74 </w:t>
      </w:r>
      <w:r w:rsidRPr="00586E8E">
        <w:rPr>
          <w:rFonts w:ascii="Arial" w:hAnsi="Arial" w:cs="Arial"/>
          <w:sz w:val="20"/>
          <w:szCs w:val="20"/>
        </w:rPr>
        <w:t>evrov</w:t>
      </w:r>
    </w:p>
    <w:p w14:paraId="1CC4AFFC" w14:textId="77777777" w:rsidR="00586E8E" w:rsidRPr="00586E8E" w:rsidRDefault="00586E8E" w:rsidP="00586E8E">
      <w:pPr>
        <w:jc w:val="both"/>
        <w:rPr>
          <w:rFonts w:ascii="Arial" w:hAnsi="Arial" w:cs="Arial"/>
          <w:sz w:val="20"/>
          <w:szCs w:val="20"/>
        </w:rPr>
      </w:pPr>
      <w:r w:rsidRPr="00586E8E">
        <w:rPr>
          <w:rFonts w:ascii="Arial" w:hAnsi="Arial" w:cs="Arial"/>
          <w:sz w:val="20"/>
          <w:szCs w:val="20"/>
        </w:rPr>
        <w:t>Mat. št. 6017274000,</w:t>
      </w:r>
    </w:p>
    <w:p w14:paraId="40A007ED" w14:textId="77777777" w:rsidR="00586E8E" w:rsidRPr="00586E8E" w:rsidRDefault="00586E8E" w:rsidP="00586E8E">
      <w:pPr>
        <w:jc w:val="both"/>
        <w:rPr>
          <w:rFonts w:ascii="Arial" w:hAnsi="Arial" w:cs="Arial"/>
          <w:sz w:val="20"/>
          <w:szCs w:val="20"/>
        </w:rPr>
      </w:pPr>
      <w:r w:rsidRPr="00586E8E">
        <w:rPr>
          <w:rFonts w:ascii="Arial" w:hAnsi="Arial" w:cs="Arial"/>
          <w:sz w:val="20"/>
          <w:szCs w:val="20"/>
        </w:rPr>
        <w:t>davčni zavezanec, Identifikacijska številka za DDV: SI89393686</w:t>
      </w:r>
    </w:p>
    <w:p w14:paraId="565CDD79" w14:textId="77777777" w:rsidR="00586E8E" w:rsidRPr="00586E8E" w:rsidRDefault="00586E8E" w:rsidP="00586E8E">
      <w:pPr>
        <w:jc w:val="both"/>
        <w:rPr>
          <w:rFonts w:ascii="Arial" w:hAnsi="Arial" w:cs="Arial"/>
          <w:sz w:val="20"/>
          <w:szCs w:val="20"/>
        </w:rPr>
      </w:pPr>
      <w:r w:rsidRPr="00586E8E">
        <w:rPr>
          <w:rFonts w:ascii="Arial" w:hAnsi="Arial" w:cs="Arial"/>
          <w:sz w:val="20"/>
          <w:szCs w:val="20"/>
        </w:rPr>
        <w:t>(v nadaljevanju besedila: naročnik),</w:t>
      </w:r>
    </w:p>
    <w:p w14:paraId="3D55416B" w14:textId="77777777" w:rsidR="007766A7" w:rsidRDefault="007766A7" w:rsidP="007766A7">
      <w:pPr>
        <w:rPr>
          <w:rFonts w:ascii="Arial" w:eastAsia="Batang" w:hAnsi="Arial" w:cs="Arial"/>
          <w:sz w:val="20"/>
          <w:szCs w:val="20"/>
          <w:lang w:eastAsia="ko-KR"/>
        </w:rPr>
      </w:pPr>
    </w:p>
    <w:p w14:paraId="0ABB6AE2" w14:textId="77777777" w:rsidR="007766A7" w:rsidRDefault="007766A7" w:rsidP="007766A7">
      <w:pPr>
        <w:rPr>
          <w:rFonts w:ascii="Arial" w:eastAsia="Batang" w:hAnsi="Arial" w:cs="Arial"/>
          <w:sz w:val="20"/>
          <w:szCs w:val="20"/>
          <w:lang w:eastAsia="ko-KR"/>
        </w:rPr>
      </w:pPr>
      <w:r>
        <w:rPr>
          <w:rFonts w:ascii="Arial" w:eastAsia="Batang" w:hAnsi="Arial" w:cs="Arial"/>
          <w:sz w:val="20"/>
          <w:szCs w:val="20"/>
          <w:lang w:eastAsia="ko-KR"/>
        </w:rPr>
        <w:t>i</w:t>
      </w:r>
      <w:r w:rsidRPr="00844986">
        <w:rPr>
          <w:rFonts w:ascii="Arial" w:eastAsia="Batang" w:hAnsi="Arial" w:cs="Arial"/>
          <w:sz w:val="20"/>
          <w:szCs w:val="20"/>
          <w:lang w:eastAsia="ko-KR"/>
        </w:rPr>
        <w:t>n</w:t>
      </w:r>
    </w:p>
    <w:p w14:paraId="53001EBE" w14:textId="77777777" w:rsidR="007766A7" w:rsidRPr="00844986" w:rsidRDefault="007766A7" w:rsidP="007766A7">
      <w:pPr>
        <w:rPr>
          <w:rFonts w:ascii="Arial" w:eastAsia="Batang" w:hAnsi="Arial" w:cs="Arial"/>
          <w:sz w:val="20"/>
          <w:szCs w:val="20"/>
          <w:lang w:eastAsia="ko-KR"/>
        </w:rPr>
      </w:pPr>
    </w:p>
    <w:p w14:paraId="3BAC30F4" w14:textId="77777777" w:rsidR="007766A7" w:rsidRPr="00C344E3" w:rsidRDefault="007766A7" w:rsidP="007766A7">
      <w:pPr>
        <w:jc w:val="both"/>
        <w:rPr>
          <w:rFonts w:ascii="Arial" w:hAnsi="Arial" w:cs="Arial"/>
          <w:sz w:val="20"/>
          <w:szCs w:val="20"/>
        </w:rPr>
      </w:pPr>
      <w:r w:rsidRPr="007766A7">
        <w:rPr>
          <w:rFonts w:ascii="Arial" w:hAnsi="Arial" w:cs="Arial"/>
          <w:bCs/>
          <w:sz w:val="20"/>
          <w:szCs w:val="20"/>
        </w:rPr>
        <w:t>Naziv in naslov</w:t>
      </w:r>
      <w:r w:rsidRPr="00C344E3">
        <w:rPr>
          <w:rFonts w:ascii="Arial" w:hAnsi="Arial" w:cs="Arial"/>
          <w:b/>
          <w:sz w:val="20"/>
          <w:szCs w:val="20"/>
        </w:rPr>
        <w:t xml:space="preserve">_______________________ </w:t>
      </w:r>
    </w:p>
    <w:p w14:paraId="57DEC3DA" w14:textId="77777777" w:rsidR="007766A7" w:rsidRDefault="007766A7" w:rsidP="007766A7">
      <w:pPr>
        <w:jc w:val="both"/>
        <w:rPr>
          <w:rFonts w:ascii="Arial" w:hAnsi="Arial" w:cs="Arial"/>
          <w:sz w:val="20"/>
          <w:szCs w:val="20"/>
        </w:rPr>
      </w:pPr>
      <w:r w:rsidRPr="00C344E3">
        <w:rPr>
          <w:rFonts w:ascii="Arial" w:hAnsi="Arial" w:cs="Arial"/>
          <w:sz w:val="20"/>
          <w:szCs w:val="20"/>
        </w:rPr>
        <w:t xml:space="preserve">Transakcijski račun: </w:t>
      </w:r>
      <w:r>
        <w:rPr>
          <w:rFonts w:ascii="Arial" w:hAnsi="Arial" w:cs="Arial"/>
          <w:sz w:val="20"/>
          <w:szCs w:val="20"/>
        </w:rPr>
        <w:t>____________ odprt pri banki ____________</w:t>
      </w:r>
      <w:r w:rsidRPr="00C344E3">
        <w:rPr>
          <w:rFonts w:ascii="Arial" w:hAnsi="Arial" w:cs="Arial"/>
          <w:sz w:val="20"/>
          <w:szCs w:val="20"/>
        </w:rPr>
        <w:t xml:space="preserve"> </w:t>
      </w:r>
    </w:p>
    <w:p w14:paraId="180C596A" w14:textId="77777777" w:rsidR="007766A7" w:rsidRPr="00C344E3" w:rsidRDefault="007766A7" w:rsidP="007766A7">
      <w:pPr>
        <w:jc w:val="both"/>
        <w:rPr>
          <w:rFonts w:ascii="Arial" w:hAnsi="Arial" w:cs="Arial"/>
          <w:sz w:val="20"/>
          <w:szCs w:val="20"/>
        </w:rPr>
      </w:pPr>
      <w:r w:rsidRPr="00040644">
        <w:rPr>
          <w:rFonts w:ascii="Arial" w:hAnsi="Arial" w:cs="Arial"/>
          <w:sz w:val="20"/>
          <w:szCs w:val="20"/>
        </w:rPr>
        <w:t>Osnovni kapital:</w:t>
      </w:r>
      <w:r>
        <w:rPr>
          <w:rFonts w:ascii="Arial" w:hAnsi="Arial" w:cs="Arial"/>
          <w:sz w:val="20"/>
          <w:szCs w:val="20"/>
        </w:rPr>
        <w:t>________</w:t>
      </w:r>
    </w:p>
    <w:p w14:paraId="2CCEFB78" w14:textId="77777777" w:rsidR="007766A7" w:rsidRPr="00C344E3" w:rsidRDefault="007766A7" w:rsidP="007766A7">
      <w:pPr>
        <w:jc w:val="both"/>
        <w:rPr>
          <w:rFonts w:ascii="Arial" w:hAnsi="Arial" w:cs="Arial"/>
          <w:sz w:val="20"/>
          <w:szCs w:val="20"/>
        </w:rPr>
      </w:pPr>
      <w:r w:rsidRPr="00C344E3">
        <w:rPr>
          <w:rFonts w:ascii="Arial" w:hAnsi="Arial" w:cs="Arial"/>
          <w:sz w:val="20"/>
          <w:szCs w:val="20"/>
        </w:rPr>
        <w:t>Mat. št.: ______________________, Identifikacijska številka za DDV: __________________,</w:t>
      </w:r>
    </w:p>
    <w:p w14:paraId="1B91FAC5" w14:textId="77777777" w:rsidR="007766A7" w:rsidRPr="00C344E3" w:rsidRDefault="007766A7" w:rsidP="007766A7">
      <w:pPr>
        <w:jc w:val="both"/>
        <w:rPr>
          <w:rFonts w:ascii="Arial" w:hAnsi="Arial" w:cs="Arial"/>
          <w:sz w:val="20"/>
          <w:szCs w:val="20"/>
        </w:rPr>
      </w:pPr>
      <w:r w:rsidRPr="00C344E3">
        <w:rPr>
          <w:rFonts w:ascii="Arial" w:hAnsi="Arial" w:cs="Arial"/>
          <w:sz w:val="20"/>
          <w:szCs w:val="20"/>
        </w:rPr>
        <w:t>ki ga zastopa…………….</w:t>
      </w:r>
    </w:p>
    <w:p w14:paraId="4A4E18AE" w14:textId="6D434B99" w:rsidR="007766A7" w:rsidRPr="00C344E3" w:rsidRDefault="007766A7" w:rsidP="007766A7">
      <w:pPr>
        <w:jc w:val="both"/>
        <w:rPr>
          <w:rFonts w:ascii="Arial" w:hAnsi="Arial" w:cs="Arial"/>
          <w:sz w:val="20"/>
          <w:szCs w:val="20"/>
        </w:rPr>
      </w:pPr>
      <w:r w:rsidRPr="00C344E3">
        <w:rPr>
          <w:rFonts w:ascii="Arial" w:hAnsi="Arial" w:cs="Arial"/>
          <w:sz w:val="20"/>
          <w:szCs w:val="20"/>
        </w:rPr>
        <w:t>(v nadaljevanju besedila:</w:t>
      </w:r>
      <w:r>
        <w:rPr>
          <w:rFonts w:ascii="Arial" w:hAnsi="Arial" w:cs="Arial"/>
          <w:sz w:val="20"/>
          <w:szCs w:val="20"/>
        </w:rPr>
        <w:t xml:space="preserve"> </w:t>
      </w:r>
      <w:r w:rsidR="00586E8E">
        <w:rPr>
          <w:rFonts w:ascii="Arial" w:hAnsi="Arial" w:cs="Arial"/>
          <w:sz w:val="20"/>
          <w:szCs w:val="20"/>
        </w:rPr>
        <w:t>izvajalec</w:t>
      </w:r>
      <w:r w:rsidRPr="00C344E3">
        <w:rPr>
          <w:rFonts w:ascii="Arial" w:hAnsi="Arial" w:cs="Arial"/>
          <w:sz w:val="20"/>
          <w:szCs w:val="20"/>
        </w:rPr>
        <w:t>)</w:t>
      </w:r>
    </w:p>
    <w:p w14:paraId="2BE792EA" w14:textId="77777777" w:rsidR="007766A7" w:rsidRDefault="007766A7" w:rsidP="00AF65A9">
      <w:pPr>
        <w:jc w:val="both"/>
        <w:rPr>
          <w:b/>
          <w:i/>
        </w:rPr>
      </w:pPr>
    </w:p>
    <w:p w14:paraId="0E4D3635" w14:textId="77777777" w:rsidR="00AF65A9" w:rsidRPr="00C344E3" w:rsidRDefault="00AF65A9" w:rsidP="00AF65A9">
      <w:pPr>
        <w:jc w:val="both"/>
        <w:rPr>
          <w:rFonts w:ascii="Arial" w:hAnsi="Arial" w:cs="Arial"/>
          <w:sz w:val="20"/>
          <w:szCs w:val="20"/>
        </w:rPr>
      </w:pPr>
    </w:p>
    <w:p w14:paraId="432548CD" w14:textId="77777777" w:rsidR="00AF65A9" w:rsidRPr="00C344E3" w:rsidRDefault="00AF65A9" w:rsidP="00AF65A9">
      <w:pPr>
        <w:jc w:val="both"/>
        <w:rPr>
          <w:rFonts w:ascii="Arial" w:hAnsi="Arial" w:cs="Arial"/>
          <w:sz w:val="20"/>
          <w:szCs w:val="20"/>
        </w:rPr>
      </w:pPr>
      <w:r w:rsidRPr="00C344E3">
        <w:rPr>
          <w:rFonts w:ascii="Arial" w:hAnsi="Arial" w:cs="Arial"/>
          <w:sz w:val="20"/>
          <w:szCs w:val="20"/>
        </w:rPr>
        <w:t>skleneta naslednjo</w:t>
      </w:r>
    </w:p>
    <w:p w14:paraId="0866A722" w14:textId="77777777" w:rsidR="00EB0B36" w:rsidRPr="00C344E3" w:rsidRDefault="00EB0B36" w:rsidP="00AF65A9">
      <w:pPr>
        <w:jc w:val="both"/>
        <w:rPr>
          <w:rFonts w:ascii="Arial" w:hAnsi="Arial" w:cs="Arial"/>
          <w:sz w:val="20"/>
          <w:szCs w:val="20"/>
        </w:rPr>
      </w:pPr>
    </w:p>
    <w:p w14:paraId="6A5BA0E0" w14:textId="375C06A2" w:rsidR="0022728A" w:rsidRPr="00C344E3" w:rsidRDefault="0022728A" w:rsidP="0022728A">
      <w:pPr>
        <w:keepNext/>
        <w:keepLines/>
        <w:spacing w:after="220" w:line="200" w:lineRule="atLeast"/>
        <w:jc w:val="center"/>
        <w:outlineLvl w:val="0"/>
        <w:rPr>
          <w:rFonts w:ascii="Arial" w:hAnsi="Arial" w:cs="Arial"/>
          <w:b/>
          <w:spacing w:val="-10"/>
          <w:kern w:val="28"/>
          <w:sz w:val="20"/>
          <w:szCs w:val="20"/>
        </w:rPr>
      </w:pPr>
      <w:bookmarkStart w:id="428" w:name="_Toc513809732"/>
      <w:bookmarkStart w:id="429" w:name="_Toc517288656"/>
      <w:bookmarkStart w:id="430" w:name="_Toc517290347"/>
      <w:bookmarkStart w:id="431" w:name="_Toc518069612"/>
      <w:bookmarkStart w:id="432" w:name="_Toc97808850"/>
      <w:bookmarkStart w:id="433" w:name="_Toc98312593"/>
      <w:bookmarkStart w:id="434" w:name="_Toc98838536"/>
      <w:bookmarkStart w:id="435" w:name="_Toc99107557"/>
      <w:bookmarkStart w:id="436" w:name="_Toc109758736"/>
      <w:bookmarkStart w:id="437" w:name="_Toc121993558"/>
      <w:bookmarkStart w:id="438" w:name="_Toc122008013"/>
      <w:bookmarkStart w:id="439" w:name="_Toc122085382"/>
      <w:bookmarkStart w:id="440" w:name="_Toc122334297"/>
      <w:bookmarkStart w:id="441" w:name="_Toc135220279"/>
      <w:bookmarkStart w:id="442" w:name="_Toc161146061"/>
      <w:bookmarkStart w:id="443" w:name="_Toc161322572"/>
      <w:bookmarkStart w:id="444" w:name="_Toc193831334"/>
      <w:bookmarkStart w:id="445" w:name="_Toc193962379"/>
      <w:bookmarkStart w:id="446" w:name="_Toc206682922"/>
      <w:bookmarkStart w:id="447" w:name="_Toc206682993"/>
      <w:bookmarkStart w:id="448" w:name="_Toc208322715"/>
      <w:bookmarkStart w:id="449" w:name="_Toc210117764"/>
      <w:bookmarkStart w:id="450" w:name="_Toc214877727"/>
      <w:bookmarkStart w:id="451" w:name="_Toc215058445"/>
      <w:bookmarkStart w:id="452" w:name="_Toc215141552"/>
      <w:bookmarkStart w:id="453" w:name="_Toc229499504"/>
      <w:bookmarkStart w:id="454" w:name="_Toc236650308"/>
      <w:r w:rsidRPr="00C344E3">
        <w:rPr>
          <w:rFonts w:ascii="Arial" w:hAnsi="Arial" w:cs="Arial"/>
          <w:b/>
          <w:spacing w:val="-10"/>
          <w:kern w:val="28"/>
          <w:sz w:val="20"/>
          <w:szCs w:val="20"/>
        </w:rPr>
        <w:t>POGODBO NAB št.: ______ /202</w:t>
      </w:r>
      <w:r w:rsidR="00586E8E">
        <w:rPr>
          <w:rFonts w:ascii="Arial" w:hAnsi="Arial" w:cs="Arial"/>
          <w:b/>
          <w:spacing w:val="-10"/>
          <w:kern w:val="28"/>
          <w:sz w:val="20"/>
          <w:szCs w:val="20"/>
        </w:rPr>
        <w:t>6</w:t>
      </w:r>
      <w:r w:rsidRPr="00C344E3">
        <w:rPr>
          <w:rFonts w:ascii="Arial" w:hAnsi="Arial" w:cs="Arial"/>
          <w:b/>
          <w:spacing w:val="-10"/>
          <w:kern w:val="28"/>
          <w:sz w:val="20"/>
          <w:szCs w:val="20"/>
        </w:rPr>
        <w:t>/</w:t>
      </w:r>
      <w:bookmarkEnd w:id="428"/>
      <w:r w:rsidRPr="00C344E3">
        <w:rPr>
          <w:rFonts w:ascii="Arial" w:hAnsi="Arial" w:cs="Arial"/>
          <w:b/>
          <w:spacing w:val="-10"/>
          <w:kern w:val="28"/>
          <w:sz w:val="20"/>
          <w:szCs w:val="20"/>
        </w:rPr>
        <w:t>08</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43EBDEE" w14:textId="77777777" w:rsidR="007A2B55" w:rsidRDefault="007A2B55" w:rsidP="00A31E6A">
      <w:pPr>
        <w:ind w:right="-567"/>
        <w:jc w:val="both"/>
        <w:rPr>
          <w:rFonts w:ascii="Arial" w:hAnsi="Arial" w:cs="Arial"/>
          <w:sz w:val="20"/>
          <w:szCs w:val="20"/>
        </w:rPr>
      </w:pPr>
    </w:p>
    <w:p w14:paraId="1F538089" w14:textId="4F900784" w:rsidR="007A2B55" w:rsidRPr="006549F5" w:rsidRDefault="007A2B55" w:rsidP="007A2B55">
      <w:pPr>
        <w:jc w:val="both"/>
        <w:rPr>
          <w:rFonts w:ascii="Arial" w:hAnsi="Arial" w:cs="Arial"/>
          <w:sz w:val="20"/>
          <w:szCs w:val="20"/>
        </w:rPr>
      </w:pPr>
      <w:r w:rsidRPr="00704F51">
        <w:rPr>
          <w:rFonts w:ascii="Arial" w:hAnsi="Arial" w:cs="Arial"/>
          <w:sz w:val="20"/>
          <w:szCs w:val="20"/>
        </w:rPr>
        <w:t>Pogodbeni stranki uvodoma ugotavljata, da je bil</w:t>
      </w:r>
      <w:r w:rsidR="0091620F" w:rsidRPr="00704F51">
        <w:rPr>
          <w:rFonts w:ascii="Arial" w:hAnsi="Arial" w:cs="Arial"/>
          <w:sz w:val="20"/>
          <w:szCs w:val="20"/>
        </w:rPr>
        <w:t xml:space="preserve"> iz</w:t>
      </w:r>
      <w:r w:rsidR="00DA64F3">
        <w:rPr>
          <w:rFonts w:ascii="Arial" w:hAnsi="Arial" w:cs="Arial"/>
          <w:sz w:val="20"/>
          <w:szCs w:val="20"/>
        </w:rPr>
        <w:t>vajalec</w:t>
      </w:r>
      <w:r w:rsidR="0091620F" w:rsidRPr="00704F51">
        <w:rPr>
          <w:rFonts w:ascii="Arial" w:hAnsi="Arial" w:cs="Arial"/>
          <w:sz w:val="20"/>
          <w:szCs w:val="20"/>
        </w:rPr>
        <w:t xml:space="preserve"> </w:t>
      </w:r>
      <w:r w:rsidRPr="00704F51">
        <w:rPr>
          <w:rFonts w:ascii="Arial" w:hAnsi="Arial" w:cs="Arial"/>
          <w:sz w:val="20"/>
          <w:szCs w:val="20"/>
        </w:rPr>
        <w:t xml:space="preserve">izbran kot najugodnejši ponudnik na </w:t>
      </w:r>
      <w:r w:rsidRPr="006549F5">
        <w:rPr>
          <w:rFonts w:ascii="Arial" w:hAnsi="Arial" w:cs="Arial"/>
          <w:sz w:val="20"/>
          <w:szCs w:val="20"/>
        </w:rPr>
        <w:t>podlagi izvedenega postopka javnega naročanja po 4</w:t>
      </w:r>
      <w:r>
        <w:rPr>
          <w:rFonts w:ascii="Arial" w:hAnsi="Arial" w:cs="Arial"/>
          <w:sz w:val="20"/>
          <w:szCs w:val="20"/>
        </w:rPr>
        <w:t>7</w:t>
      </w:r>
      <w:r w:rsidRPr="006549F5">
        <w:rPr>
          <w:rFonts w:ascii="Arial" w:hAnsi="Arial" w:cs="Arial"/>
          <w:sz w:val="20"/>
          <w:szCs w:val="20"/>
        </w:rPr>
        <w:t>. členu Zakona o javnem naročanju (Uradni list RS, št. 91/2015, 14/2018, 121/2021, 10/2022, 74/22 – odl. US, 100/22 – ZNUZSZS, 28/23</w:t>
      </w:r>
      <w:r w:rsidR="00586E8E">
        <w:rPr>
          <w:rFonts w:ascii="Arial" w:hAnsi="Arial" w:cs="Arial"/>
          <w:sz w:val="20"/>
          <w:szCs w:val="20"/>
        </w:rPr>
        <w:t>,</w:t>
      </w:r>
      <w:r w:rsidRPr="006549F5">
        <w:rPr>
          <w:rFonts w:ascii="Arial" w:hAnsi="Arial" w:cs="Arial"/>
          <w:sz w:val="20"/>
          <w:szCs w:val="20"/>
        </w:rPr>
        <w:t xml:space="preserve"> 88/23 – ZOPNN-F</w:t>
      </w:r>
      <w:r w:rsidR="00586E8E">
        <w:rPr>
          <w:rFonts w:ascii="Arial" w:hAnsi="Arial" w:cs="Arial"/>
          <w:sz w:val="20"/>
          <w:szCs w:val="20"/>
        </w:rPr>
        <w:t xml:space="preserve"> in 83/25-ZOUL</w:t>
      </w:r>
      <w:r w:rsidRPr="006549F5">
        <w:rPr>
          <w:rFonts w:ascii="Arial" w:hAnsi="Arial" w:cs="Arial"/>
          <w:sz w:val="20"/>
          <w:szCs w:val="20"/>
        </w:rPr>
        <w:t>; v nadaljevanju »ZJN-3«) za</w:t>
      </w:r>
      <w:r w:rsidRPr="006549F5">
        <w:rPr>
          <w:rFonts w:ascii="Arial" w:hAnsi="Arial" w:cs="Arial"/>
          <w:b/>
          <w:sz w:val="20"/>
          <w:szCs w:val="20"/>
        </w:rPr>
        <w:t xml:space="preserve"> </w:t>
      </w:r>
      <w:r w:rsidR="00586E8E"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00BA22CF">
        <w:rPr>
          <w:rFonts w:ascii="Arial" w:hAnsi="Arial" w:cs="Arial"/>
          <w:b/>
          <w:iCs/>
          <w:sz w:val="20"/>
          <w:szCs w:val="20"/>
        </w:rPr>
        <w:t xml:space="preserve"> </w:t>
      </w:r>
      <w:r w:rsidR="00BA22CF" w:rsidRPr="005D2798">
        <w:rPr>
          <w:rFonts w:ascii="Arial" w:hAnsi="Arial" w:cs="Arial"/>
          <w:b/>
          <w:bCs/>
          <w:sz w:val="20"/>
          <w:szCs w:val="20"/>
        </w:rPr>
        <w:t>in vzdrževanje za obdobje 24 mesecev</w:t>
      </w:r>
      <w:r w:rsidRPr="007302E1">
        <w:rPr>
          <w:rFonts w:ascii="Arial" w:hAnsi="Arial" w:cs="Arial"/>
          <w:sz w:val="20"/>
          <w:szCs w:val="20"/>
        </w:rPr>
        <w:t>,</w:t>
      </w:r>
      <w:r w:rsidRPr="006549F5">
        <w:rPr>
          <w:rFonts w:ascii="Arial" w:hAnsi="Arial" w:cs="Arial"/>
          <w:sz w:val="20"/>
          <w:szCs w:val="20"/>
        </w:rPr>
        <w:t xml:space="preserve"> objavljenega na:</w:t>
      </w:r>
    </w:p>
    <w:p w14:paraId="6176C56F" w14:textId="77777777" w:rsidR="007A2B55" w:rsidRPr="006549F5" w:rsidRDefault="007A2B55" w:rsidP="007A2B55">
      <w:pPr>
        <w:keepLines/>
        <w:spacing w:before="240"/>
        <w:jc w:val="both"/>
        <w:rPr>
          <w:rFonts w:ascii="Arial" w:eastAsia="Batang" w:hAnsi="Arial" w:cs="Arial"/>
          <w:sz w:val="20"/>
          <w:szCs w:val="20"/>
          <w:lang w:eastAsia="ko-KR"/>
        </w:rPr>
      </w:pPr>
    </w:p>
    <w:tbl>
      <w:tblPr>
        <w:tblStyle w:val="Tabelamrea"/>
        <w:tblW w:w="0" w:type="auto"/>
        <w:tblInd w:w="284" w:type="dxa"/>
        <w:tblLook w:val="04A0" w:firstRow="1" w:lastRow="0" w:firstColumn="1" w:lastColumn="0" w:noHBand="0" w:noVBand="1"/>
      </w:tblPr>
      <w:tblGrid>
        <w:gridCol w:w="2830"/>
        <w:gridCol w:w="3124"/>
      </w:tblGrid>
      <w:tr w:rsidR="007A2B55" w:rsidRPr="006549F5" w14:paraId="093FB769" w14:textId="77777777" w:rsidTr="008104F4">
        <w:trPr>
          <w:trHeight w:val="284"/>
        </w:trPr>
        <w:tc>
          <w:tcPr>
            <w:tcW w:w="2830" w:type="dxa"/>
            <w:vAlign w:val="bottom"/>
          </w:tcPr>
          <w:p w14:paraId="24811FF9" w14:textId="77777777" w:rsidR="007A2B55" w:rsidRPr="006549F5" w:rsidRDefault="007A2B55" w:rsidP="008104F4">
            <w:pPr>
              <w:rPr>
                <w:rFonts w:ascii="Arial" w:hAnsi="Arial" w:cs="Arial"/>
                <w:noProof/>
                <w:sz w:val="20"/>
                <w:szCs w:val="20"/>
              </w:rPr>
            </w:pPr>
            <w:r w:rsidRPr="006549F5">
              <w:rPr>
                <w:rFonts w:ascii="Arial" w:hAnsi="Arial" w:cs="Arial"/>
                <w:sz w:val="20"/>
                <w:szCs w:val="20"/>
              </w:rPr>
              <w:t>Portalu javnih naročil RS št.</w:t>
            </w:r>
          </w:p>
        </w:tc>
        <w:tc>
          <w:tcPr>
            <w:tcW w:w="3124" w:type="dxa"/>
            <w:vAlign w:val="bottom"/>
          </w:tcPr>
          <w:p w14:paraId="08B45579" w14:textId="77777777" w:rsidR="007A2B55" w:rsidRPr="006549F5" w:rsidRDefault="007A2B55" w:rsidP="008104F4">
            <w:pPr>
              <w:rPr>
                <w:rFonts w:ascii="Arial" w:hAnsi="Arial" w:cs="Arial"/>
                <w:noProof/>
                <w:sz w:val="20"/>
                <w:szCs w:val="20"/>
              </w:rPr>
            </w:pPr>
          </w:p>
        </w:tc>
      </w:tr>
    </w:tbl>
    <w:p w14:paraId="6C6BF050" w14:textId="77777777" w:rsidR="007A2B55" w:rsidRPr="006549F5" w:rsidRDefault="007A2B55" w:rsidP="007A2B55">
      <w:pPr>
        <w:tabs>
          <w:tab w:val="left" w:pos="6345"/>
        </w:tabs>
        <w:rPr>
          <w:rFonts w:ascii="Arial" w:hAnsi="Arial" w:cs="Arial"/>
          <w:b/>
          <w:sz w:val="20"/>
          <w:szCs w:val="20"/>
        </w:rPr>
      </w:pPr>
    </w:p>
    <w:p w14:paraId="03EF1D9C" w14:textId="77777777" w:rsidR="007A2B55" w:rsidRPr="006549F5" w:rsidRDefault="007A2B55" w:rsidP="007A2B55">
      <w:pPr>
        <w:tabs>
          <w:tab w:val="left" w:pos="-5220"/>
        </w:tabs>
        <w:rPr>
          <w:rFonts w:ascii="Arial" w:hAnsi="Arial" w:cs="Arial"/>
          <w:b/>
          <w:sz w:val="20"/>
          <w:szCs w:val="20"/>
        </w:rPr>
      </w:pPr>
      <w:r w:rsidRPr="006549F5">
        <w:rPr>
          <w:rFonts w:ascii="Arial" w:hAnsi="Arial" w:cs="Arial"/>
          <w:b/>
          <w:sz w:val="20"/>
          <w:szCs w:val="20"/>
        </w:rPr>
        <w:t>1.</w:t>
      </w:r>
      <w:r w:rsidRPr="006549F5">
        <w:rPr>
          <w:rFonts w:ascii="Arial" w:hAnsi="Arial" w:cs="Arial"/>
          <w:b/>
          <w:sz w:val="20"/>
          <w:szCs w:val="20"/>
        </w:rPr>
        <w:tab/>
        <w:t>PREDMET POGODBE</w:t>
      </w:r>
    </w:p>
    <w:p w14:paraId="074F968F" w14:textId="77777777" w:rsidR="007A2B55" w:rsidRPr="006549F5" w:rsidRDefault="007A2B55" w:rsidP="007A2B55">
      <w:pPr>
        <w:tabs>
          <w:tab w:val="left" w:pos="-5220"/>
        </w:tabs>
        <w:rPr>
          <w:rFonts w:ascii="Arial" w:hAnsi="Arial" w:cs="Arial"/>
          <w:b/>
          <w:sz w:val="20"/>
          <w:szCs w:val="20"/>
        </w:rPr>
      </w:pPr>
    </w:p>
    <w:p w14:paraId="134F97DC" w14:textId="741089D9" w:rsidR="007A2B55" w:rsidRPr="006549F5" w:rsidRDefault="007A2B55">
      <w:pPr>
        <w:numPr>
          <w:ilvl w:val="1"/>
          <w:numId w:val="25"/>
        </w:numPr>
        <w:tabs>
          <w:tab w:val="left" w:pos="-5220"/>
        </w:tabs>
        <w:rPr>
          <w:rFonts w:ascii="Arial" w:hAnsi="Arial" w:cs="Arial"/>
          <w:sz w:val="20"/>
          <w:szCs w:val="20"/>
        </w:rPr>
      </w:pPr>
      <w:r w:rsidRPr="006549F5">
        <w:rPr>
          <w:rFonts w:ascii="Arial" w:hAnsi="Arial" w:cs="Arial"/>
          <w:sz w:val="20"/>
          <w:szCs w:val="20"/>
        </w:rPr>
        <w:t>Naročnik odda, iz</w:t>
      </w:r>
      <w:r w:rsidR="00586E8E">
        <w:rPr>
          <w:rFonts w:ascii="Arial" w:hAnsi="Arial" w:cs="Arial"/>
          <w:sz w:val="20"/>
          <w:szCs w:val="20"/>
        </w:rPr>
        <w:t>vajalec</w:t>
      </w:r>
      <w:r w:rsidRPr="006549F5">
        <w:rPr>
          <w:rFonts w:ascii="Arial" w:hAnsi="Arial" w:cs="Arial"/>
          <w:sz w:val="20"/>
          <w:szCs w:val="20"/>
        </w:rPr>
        <w:t xml:space="preserve"> prevzame delo:</w:t>
      </w:r>
    </w:p>
    <w:p w14:paraId="394594AF" w14:textId="58A724F4" w:rsidR="00586E8E" w:rsidRPr="005D2798" w:rsidRDefault="00586E8E" w:rsidP="007A2B55">
      <w:pPr>
        <w:tabs>
          <w:tab w:val="left" w:pos="864"/>
          <w:tab w:val="left" w:pos="9360"/>
        </w:tabs>
        <w:ind w:left="720"/>
        <w:rPr>
          <w:rFonts w:ascii="Arial" w:hAnsi="Arial" w:cs="Arial"/>
          <w:b/>
          <w:bCs/>
          <w:sz w:val="20"/>
          <w:szCs w:val="20"/>
        </w:rPr>
      </w:pPr>
      <w:r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Pr="00704F51">
        <w:rPr>
          <w:rFonts w:ascii="Arial" w:hAnsi="Arial" w:cs="Arial"/>
          <w:sz w:val="20"/>
          <w:szCs w:val="20"/>
        </w:rPr>
        <w:t xml:space="preserve"> </w:t>
      </w:r>
      <w:r w:rsidR="00BA22CF" w:rsidRPr="005D2798">
        <w:rPr>
          <w:rFonts w:ascii="Arial" w:hAnsi="Arial" w:cs="Arial"/>
          <w:b/>
          <w:bCs/>
          <w:sz w:val="20"/>
          <w:szCs w:val="20"/>
        </w:rPr>
        <w:t>in vzdrževanje za obdobje 24 mesecev</w:t>
      </w:r>
    </w:p>
    <w:p w14:paraId="6F819754" w14:textId="1E90EFA0" w:rsidR="007A2B55" w:rsidRPr="00704F51" w:rsidRDefault="007A2B55" w:rsidP="007A2B55">
      <w:pPr>
        <w:tabs>
          <w:tab w:val="left" w:pos="864"/>
          <w:tab w:val="left" w:pos="9360"/>
        </w:tabs>
        <w:ind w:left="720"/>
        <w:rPr>
          <w:rFonts w:ascii="Arial" w:hAnsi="Arial" w:cs="Arial"/>
          <w:sz w:val="20"/>
          <w:szCs w:val="20"/>
        </w:rPr>
      </w:pPr>
      <w:r w:rsidRPr="00704F51">
        <w:rPr>
          <w:rFonts w:ascii="Arial" w:hAnsi="Arial" w:cs="Arial"/>
          <w:sz w:val="20"/>
          <w:szCs w:val="20"/>
        </w:rPr>
        <w:t>Vsebina in obseg del</w:t>
      </w:r>
      <w:r w:rsidR="00120D9B" w:rsidRPr="00704F51">
        <w:rPr>
          <w:rFonts w:ascii="Arial" w:hAnsi="Arial" w:cs="Arial"/>
          <w:sz w:val="20"/>
          <w:szCs w:val="20"/>
        </w:rPr>
        <w:t xml:space="preserve"> sta</w:t>
      </w:r>
      <w:r w:rsidRPr="00704F51">
        <w:rPr>
          <w:rFonts w:ascii="Arial" w:hAnsi="Arial" w:cs="Arial"/>
          <w:sz w:val="20"/>
          <w:szCs w:val="20"/>
        </w:rPr>
        <w:t xml:space="preserve"> podan</w:t>
      </w:r>
      <w:r w:rsidR="00120D9B" w:rsidRPr="00704F51">
        <w:rPr>
          <w:rFonts w:ascii="Arial" w:hAnsi="Arial" w:cs="Arial"/>
          <w:sz w:val="20"/>
          <w:szCs w:val="20"/>
        </w:rPr>
        <w:t>i</w:t>
      </w:r>
      <w:r w:rsidRPr="00704F51">
        <w:rPr>
          <w:rFonts w:ascii="Arial" w:hAnsi="Arial" w:cs="Arial"/>
          <w:sz w:val="20"/>
          <w:szCs w:val="20"/>
        </w:rPr>
        <w:t xml:space="preserve"> v potrjeni ponudbi št._______ z dne __.__.20__</w:t>
      </w:r>
      <w:r w:rsidR="00D161E4" w:rsidRPr="00704F51">
        <w:rPr>
          <w:rFonts w:ascii="Arial" w:hAnsi="Arial" w:cs="Arial"/>
          <w:sz w:val="20"/>
          <w:szCs w:val="20"/>
        </w:rPr>
        <w:t xml:space="preserve"> (</w:t>
      </w:r>
      <w:r w:rsidRPr="00704F51">
        <w:rPr>
          <w:rFonts w:ascii="Arial" w:hAnsi="Arial" w:cs="Arial"/>
          <w:sz w:val="20"/>
          <w:szCs w:val="20"/>
        </w:rPr>
        <w:t>Priloga 1</w:t>
      </w:r>
      <w:r w:rsidR="00D161E4" w:rsidRPr="00704F51">
        <w:rPr>
          <w:rFonts w:ascii="Arial" w:hAnsi="Arial" w:cs="Arial"/>
          <w:sz w:val="20"/>
          <w:szCs w:val="20"/>
        </w:rPr>
        <w:t>)</w:t>
      </w:r>
      <w:r w:rsidR="0061252A" w:rsidRPr="00704F51">
        <w:rPr>
          <w:rFonts w:ascii="Arial" w:hAnsi="Arial" w:cs="Arial"/>
          <w:sz w:val="20"/>
          <w:szCs w:val="20"/>
        </w:rPr>
        <w:t xml:space="preserve"> in</w:t>
      </w:r>
      <w:r w:rsidR="004C0D34" w:rsidRPr="00704F51">
        <w:rPr>
          <w:rFonts w:ascii="Arial" w:hAnsi="Arial" w:cs="Arial"/>
          <w:sz w:val="20"/>
          <w:szCs w:val="20"/>
        </w:rPr>
        <w:t xml:space="preserve"> tehnični</w:t>
      </w:r>
      <w:r w:rsidR="00D161E4" w:rsidRPr="00704F51">
        <w:rPr>
          <w:rFonts w:ascii="Arial" w:hAnsi="Arial" w:cs="Arial"/>
          <w:sz w:val="20"/>
          <w:szCs w:val="20"/>
        </w:rPr>
        <w:t>h</w:t>
      </w:r>
      <w:r w:rsidR="004C0D34" w:rsidRPr="00704F51">
        <w:rPr>
          <w:rFonts w:ascii="Arial" w:hAnsi="Arial" w:cs="Arial"/>
          <w:sz w:val="20"/>
          <w:szCs w:val="20"/>
        </w:rPr>
        <w:t xml:space="preserve"> zahteva</w:t>
      </w:r>
      <w:r w:rsidR="00D161E4" w:rsidRPr="00704F51">
        <w:rPr>
          <w:rFonts w:ascii="Arial" w:hAnsi="Arial" w:cs="Arial"/>
          <w:sz w:val="20"/>
          <w:szCs w:val="20"/>
        </w:rPr>
        <w:t>h</w:t>
      </w:r>
      <w:r w:rsidR="004C0D34" w:rsidRPr="00704F51">
        <w:rPr>
          <w:rFonts w:ascii="Arial" w:hAnsi="Arial" w:cs="Arial"/>
          <w:sz w:val="20"/>
          <w:szCs w:val="20"/>
        </w:rPr>
        <w:t xml:space="preserve"> naročnika</w:t>
      </w:r>
      <w:r w:rsidR="00D161E4" w:rsidRPr="00704F51">
        <w:rPr>
          <w:rFonts w:ascii="Arial" w:hAnsi="Arial" w:cs="Arial"/>
          <w:sz w:val="20"/>
          <w:szCs w:val="20"/>
        </w:rPr>
        <w:t xml:space="preserve"> (</w:t>
      </w:r>
      <w:r w:rsidR="004C0D34" w:rsidRPr="00704F51">
        <w:rPr>
          <w:rFonts w:ascii="Arial" w:hAnsi="Arial" w:cs="Arial"/>
          <w:sz w:val="20"/>
          <w:szCs w:val="20"/>
        </w:rPr>
        <w:t>Priloga 2</w:t>
      </w:r>
      <w:r w:rsidR="00D161E4" w:rsidRPr="00704F51">
        <w:rPr>
          <w:rFonts w:ascii="Arial" w:hAnsi="Arial" w:cs="Arial"/>
          <w:sz w:val="20"/>
          <w:szCs w:val="20"/>
        </w:rPr>
        <w:t xml:space="preserve">), ki sta </w:t>
      </w:r>
      <w:r w:rsidR="004C0D34" w:rsidRPr="00704F51">
        <w:rPr>
          <w:rFonts w:ascii="Arial" w:hAnsi="Arial" w:cs="Arial"/>
          <w:sz w:val="20"/>
          <w:szCs w:val="20"/>
        </w:rPr>
        <w:t>sestavni del pogodbe.</w:t>
      </w:r>
      <w:r w:rsidR="0061252A" w:rsidRPr="00704F51">
        <w:rPr>
          <w:rFonts w:ascii="Arial" w:hAnsi="Arial" w:cs="Arial"/>
          <w:sz w:val="20"/>
          <w:szCs w:val="20"/>
        </w:rPr>
        <w:t xml:space="preserve"> </w:t>
      </w:r>
      <w:r w:rsidRPr="00704F51">
        <w:rPr>
          <w:rFonts w:ascii="Arial" w:hAnsi="Arial" w:cs="Arial"/>
          <w:sz w:val="20"/>
          <w:szCs w:val="20"/>
        </w:rPr>
        <w:t xml:space="preserve"> </w:t>
      </w:r>
    </w:p>
    <w:p w14:paraId="59976B7F" w14:textId="77777777" w:rsidR="007A2B55" w:rsidRPr="006549F5" w:rsidRDefault="007A2B55" w:rsidP="007A2B55">
      <w:pPr>
        <w:tabs>
          <w:tab w:val="left" w:pos="864"/>
          <w:tab w:val="left" w:pos="9360"/>
        </w:tabs>
        <w:ind w:left="720"/>
        <w:rPr>
          <w:rFonts w:ascii="Arial" w:hAnsi="Arial" w:cs="Arial"/>
          <w:sz w:val="20"/>
          <w:szCs w:val="20"/>
        </w:rPr>
      </w:pPr>
    </w:p>
    <w:p w14:paraId="2103DC40" w14:textId="77777777" w:rsidR="007A2B55" w:rsidRPr="006549F5" w:rsidRDefault="007A2B55">
      <w:pPr>
        <w:pStyle w:val="Odstavekseznama"/>
        <w:numPr>
          <w:ilvl w:val="0"/>
          <w:numId w:val="26"/>
        </w:numPr>
        <w:tabs>
          <w:tab w:val="left" w:pos="864"/>
          <w:tab w:val="left" w:pos="9360"/>
        </w:tabs>
        <w:ind w:hanging="720"/>
        <w:rPr>
          <w:rFonts w:ascii="Arial" w:hAnsi="Arial" w:cs="Arial"/>
          <w:b/>
          <w:sz w:val="20"/>
        </w:rPr>
      </w:pPr>
      <w:r w:rsidRPr="006549F5">
        <w:rPr>
          <w:rFonts w:ascii="Arial" w:hAnsi="Arial" w:cs="Arial"/>
          <w:b/>
          <w:sz w:val="20"/>
        </w:rPr>
        <w:t>POGODBENA CENA</w:t>
      </w:r>
    </w:p>
    <w:p w14:paraId="2C25596B" w14:textId="77777777" w:rsidR="007A2B55" w:rsidRPr="006549F5" w:rsidRDefault="007A2B55" w:rsidP="007A2B55">
      <w:pPr>
        <w:pStyle w:val="Odstavekseznama"/>
        <w:tabs>
          <w:tab w:val="left" w:pos="864"/>
          <w:tab w:val="left" w:pos="9360"/>
        </w:tabs>
        <w:ind w:left="360"/>
        <w:rPr>
          <w:rFonts w:ascii="Arial" w:hAnsi="Arial" w:cs="Arial"/>
          <w:b/>
          <w:sz w:val="20"/>
        </w:rPr>
      </w:pPr>
    </w:p>
    <w:p w14:paraId="2FE4335E" w14:textId="77777777" w:rsidR="007A2B55" w:rsidRPr="006549F5" w:rsidRDefault="007A2B55" w:rsidP="007A2B55">
      <w:pPr>
        <w:tabs>
          <w:tab w:val="left" w:pos="900"/>
        </w:tabs>
        <w:spacing w:line="480" w:lineRule="auto"/>
        <w:ind w:right="17"/>
        <w:rPr>
          <w:rFonts w:ascii="Arial" w:hAnsi="Arial" w:cs="Arial"/>
          <w:b/>
          <w:sz w:val="20"/>
          <w:szCs w:val="20"/>
        </w:rPr>
      </w:pPr>
      <w:r w:rsidRPr="006549F5">
        <w:rPr>
          <w:rFonts w:ascii="Arial" w:hAnsi="Arial" w:cs="Arial"/>
          <w:b/>
          <w:bCs/>
          <w:sz w:val="20"/>
          <w:szCs w:val="20"/>
        </w:rPr>
        <w:t>2.1.</w:t>
      </w:r>
      <w:r w:rsidRPr="006549F5">
        <w:rPr>
          <w:rFonts w:ascii="Arial" w:hAnsi="Arial" w:cs="Arial"/>
          <w:b/>
          <w:sz w:val="20"/>
          <w:szCs w:val="20"/>
        </w:rPr>
        <w:tab/>
        <w:t>Vrednost v EUR brez DDV _________________________________ EUR</w:t>
      </w:r>
    </w:p>
    <w:p w14:paraId="60935A4A" w14:textId="77777777" w:rsidR="007A2B55" w:rsidRPr="006549F5" w:rsidRDefault="007A2B55" w:rsidP="007A2B55">
      <w:pPr>
        <w:pStyle w:val="Telobesedila3"/>
        <w:spacing w:line="480" w:lineRule="auto"/>
        <w:ind w:right="17" w:firstLine="900"/>
        <w:rPr>
          <w:rFonts w:ascii="Arial" w:hAnsi="Arial" w:cs="Arial"/>
          <w:b/>
          <w:sz w:val="20"/>
          <w:szCs w:val="20"/>
          <w:lang w:val="fr-FR"/>
        </w:rPr>
      </w:pPr>
      <w:r w:rsidRPr="006549F5">
        <w:rPr>
          <w:rFonts w:ascii="Arial" w:hAnsi="Arial" w:cs="Arial"/>
          <w:sz w:val="20"/>
          <w:szCs w:val="20"/>
          <w:lang w:val="fr-FR"/>
        </w:rPr>
        <w:t>22% DDV v EUR   ______________________________________EUR</w:t>
      </w:r>
    </w:p>
    <w:p w14:paraId="0FFBAB1E" w14:textId="77777777" w:rsidR="007A2B55" w:rsidRPr="006549F5" w:rsidRDefault="007A2B55" w:rsidP="007A2B55">
      <w:pPr>
        <w:tabs>
          <w:tab w:val="left" w:pos="900"/>
        </w:tabs>
        <w:spacing w:line="480" w:lineRule="auto"/>
        <w:ind w:right="17"/>
        <w:rPr>
          <w:rFonts w:ascii="Arial" w:hAnsi="Arial" w:cs="Arial"/>
          <w:b/>
          <w:sz w:val="20"/>
          <w:szCs w:val="20"/>
        </w:rPr>
      </w:pPr>
      <w:r w:rsidRPr="006549F5">
        <w:rPr>
          <w:rFonts w:ascii="Arial" w:hAnsi="Arial" w:cs="Arial"/>
          <w:b/>
          <w:sz w:val="20"/>
          <w:szCs w:val="20"/>
        </w:rPr>
        <w:tab/>
        <w:t>Vrednost v EUR z DDV _____________________________ EUR</w:t>
      </w:r>
    </w:p>
    <w:p w14:paraId="44E05665" w14:textId="77777777" w:rsidR="007A2B55" w:rsidRPr="006549F5" w:rsidRDefault="007A2B55" w:rsidP="007A2B55">
      <w:pPr>
        <w:pStyle w:val="Telobesedila3"/>
        <w:ind w:right="15" w:firstLine="900"/>
        <w:rPr>
          <w:rFonts w:ascii="Arial" w:hAnsi="Arial" w:cs="Arial"/>
          <w:b/>
          <w:sz w:val="20"/>
          <w:szCs w:val="20"/>
          <w:lang w:val="fr-FR"/>
        </w:rPr>
      </w:pPr>
    </w:p>
    <w:p w14:paraId="6D5F38E1" w14:textId="66046B2D" w:rsidR="007A2B55" w:rsidRPr="00704F51" w:rsidRDefault="007A2B55">
      <w:pPr>
        <w:numPr>
          <w:ilvl w:val="1"/>
          <w:numId w:val="24"/>
        </w:numPr>
        <w:tabs>
          <w:tab w:val="num" w:pos="720"/>
          <w:tab w:val="left" w:pos="9360"/>
        </w:tabs>
        <w:ind w:left="851" w:hanging="851"/>
        <w:jc w:val="both"/>
        <w:rPr>
          <w:rFonts w:ascii="Arial" w:hAnsi="Arial" w:cs="Arial"/>
          <w:sz w:val="20"/>
          <w:szCs w:val="20"/>
        </w:rPr>
      </w:pPr>
      <w:r w:rsidRPr="006549F5">
        <w:rPr>
          <w:rFonts w:ascii="Arial" w:hAnsi="Arial" w:cs="Arial"/>
          <w:sz w:val="20"/>
          <w:szCs w:val="20"/>
        </w:rPr>
        <w:lastRenderedPageBreak/>
        <w:tab/>
      </w:r>
      <w:r w:rsidRPr="006549F5">
        <w:rPr>
          <w:rFonts w:ascii="Arial" w:hAnsi="Arial" w:cs="Arial"/>
          <w:sz w:val="20"/>
          <w:szCs w:val="20"/>
        </w:rPr>
        <w:tab/>
        <w:t xml:space="preserve">Pogodbena cena za dogovorjeni obseg del in storitev po tej pogodbi je fiksna in </w:t>
      </w:r>
      <w:r w:rsidRPr="00704F51">
        <w:rPr>
          <w:rFonts w:ascii="Arial" w:hAnsi="Arial" w:cs="Arial"/>
          <w:sz w:val="20"/>
          <w:szCs w:val="20"/>
        </w:rPr>
        <w:t>nespremenljiva.</w:t>
      </w:r>
      <w:r w:rsidR="002A4523" w:rsidRPr="00704F51">
        <w:t xml:space="preserve"> </w:t>
      </w:r>
      <w:r w:rsidR="00E16236" w:rsidRPr="00704F51">
        <w:rPr>
          <w:rFonts w:ascii="Arial" w:hAnsi="Arial" w:cs="Arial"/>
          <w:sz w:val="20"/>
          <w:szCs w:val="20"/>
        </w:rPr>
        <w:t>V skupno pogodbeno vrednost so vključeni vsi materialni in nematerialni stroški, potrebni za kvalitetno in pravočasno izvedbo predmeta pogodbe, vključno s stroški dela, potnimi stroški, stroški materiala, opreme, pripomočkov in delovne sile, stroški izdelave ponudbene dokumentacije, popusti, stroški priprave pisnih poročil, stroški svetovanja, stroški za vsa ostala dela in naloge, ki so v pogodbi opredeljena kot obveznosti izdelovalca, kot tudi vsi ostali stroški, ki bodo iz</w:t>
      </w:r>
      <w:r w:rsidR="00DA64F3">
        <w:rPr>
          <w:rFonts w:ascii="Arial" w:hAnsi="Arial" w:cs="Arial"/>
          <w:sz w:val="20"/>
          <w:szCs w:val="20"/>
        </w:rPr>
        <w:t>vajalcu</w:t>
      </w:r>
      <w:r w:rsidR="00E16236" w:rsidRPr="00704F51">
        <w:rPr>
          <w:rFonts w:ascii="Arial" w:hAnsi="Arial" w:cs="Arial"/>
          <w:sz w:val="20"/>
          <w:szCs w:val="20"/>
        </w:rPr>
        <w:t xml:space="preserve"> nastali pri izpolnjevanju ostalih pogodbenih obveznosti.</w:t>
      </w:r>
    </w:p>
    <w:p w14:paraId="791607EC" w14:textId="77777777" w:rsidR="007A2B55" w:rsidRPr="006549F5" w:rsidRDefault="007A2B55" w:rsidP="007A2B55">
      <w:pPr>
        <w:pStyle w:val="Telobesedila3"/>
        <w:ind w:left="851"/>
        <w:rPr>
          <w:rFonts w:ascii="Arial" w:hAnsi="Arial" w:cs="Arial"/>
          <w:sz w:val="20"/>
          <w:szCs w:val="20"/>
        </w:rPr>
      </w:pPr>
    </w:p>
    <w:p w14:paraId="5D3AD00F" w14:textId="0468CCCA" w:rsidR="007A2B55" w:rsidRPr="006549F5" w:rsidRDefault="007A2B55" w:rsidP="007A2B55">
      <w:pPr>
        <w:pStyle w:val="Telobesedila3"/>
        <w:ind w:left="851"/>
        <w:rPr>
          <w:rFonts w:ascii="Arial" w:hAnsi="Arial" w:cs="Arial"/>
          <w:b/>
          <w:sz w:val="20"/>
          <w:szCs w:val="20"/>
        </w:rPr>
      </w:pPr>
      <w:r w:rsidRPr="006549F5">
        <w:rPr>
          <w:rFonts w:ascii="Arial" w:hAnsi="Arial" w:cs="Arial"/>
          <w:noProof/>
          <w:sz w:val="20"/>
          <w:szCs w:val="20"/>
        </w:rPr>
        <w:t>Podražitev ni.</w:t>
      </w:r>
    </w:p>
    <w:p w14:paraId="7ED02D7A" w14:textId="48F93650" w:rsidR="007A2B55" w:rsidRPr="00704F51" w:rsidRDefault="007A2B55" w:rsidP="007A2B55">
      <w:pPr>
        <w:tabs>
          <w:tab w:val="left" w:pos="900"/>
        </w:tabs>
        <w:ind w:left="864" w:hanging="864"/>
        <w:rPr>
          <w:rFonts w:ascii="Arial" w:hAnsi="Arial" w:cs="Arial"/>
          <w:b/>
          <w:sz w:val="20"/>
          <w:szCs w:val="20"/>
        </w:rPr>
      </w:pPr>
      <w:r w:rsidRPr="006549F5">
        <w:rPr>
          <w:rFonts w:ascii="Arial" w:hAnsi="Arial" w:cs="Arial"/>
          <w:b/>
          <w:sz w:val="20"/>
          <w:szCs w:val="20"/>
        </w:rPr>
        <w:t>3.</w:t>
      </w:r>
      <w:r w:rsidRPr="006549F5">
        <w:rPr>
          <w:rFonts w:ascii="Arial" w:hAnsi="Arial" w:cs="Arial"/>
          <w:sz w:val="20"/>
          <w:szCs w:val="20"/>
        </w:rPr>
        <w:tab/>
      </w:r>
      <w:r w:rsidRPr="00704F51">
        <w:rPr>
          <w:rFonts w:ascii="Arial" w:hAnsi="Arial" w:cs="Arial"/>
          <w:b/>
          <w:sz w:val="20"/>
          <w:szCs w:val="20"/>
        </w:rPr>
        <w:t xml:space="preserve">NAČIN PLAČILA </w:t>
      </w:r>
      <w:r w:rsidR="00151B60" w:rsidRPr="00704F51">
        <w:rPr>
          <w:rFonts w:ascii="Arial" w:hAnsi="Arial" w:cs="Arial"/>
          <w:b/>
          <w:sz w:val="20"/>
          <w:szCs w:val="20"/>
        </w:rPr>
        <w:t>IN PLAČILNI POGOJI</w:t>
      </w:r>
    </w:p>
    <w:p w14:paraId="136DAEDD" w14:textId="77777777" w:rsidR="007A2B55" w:rsidRPr="00704F51" w:rsidRDefault="007A2B55" w:rsidP="007A2B55">
      <w:pPr>
        <w:tabs>
          <w:tab w:val="left" w:pos="900"/>
        </w:tabs>
        <w:ind w:left="864" w:hanging="864"/>
        <w:rPr>
          <w:rFonts w:ascii="Arial" w:hAnsi="Arial" w:cs="Arial"/>
          <w:b/>
          <w:sz w:val="20"/>
          <w:szCs w:val="20"/>
        </w:rPr>
      </w:pPr>
    </w:p>
    <w:p w14:paraId="667D144C" w14:textId="2C9C99EC" w:rsidR="00A07326" w:rsidRDefault="001A367F" w:rsidP="00A07326">
      <w:pPr>
        <w:spacing w:line="276" w:lineRule="auto"/>
        <w:ind w:left="708" w:hanging="708"/>
        <w:jc w:val="both"/>
        <w:rPr>
          <w:rFonts w:ascii="Arial" w:hAnsi="Arial" w:cs="Arial"/>
          <w:bCs/>
          <w:iCs/>
          <w:sz w:val="20"/>
        </w:rPr>
      </w:pPr>
      <w:r w:rsidRPr="001A367F">
        <w:rPr>
          <w:rFonts w:ascii="Arial" w:hAnsi="Arial" w:cs="Arial"/>
          <w:bCs/>
          <w:iCs/>
          <w:sz w:val="20"/>
        </w:rPr>
        <w:t>3.</w:t>
      </w:r>
      <w:r>
        <w:rPr>
          <w:rFonts w:ascii="Arial" w:hAnsi="Arial" w:cs="Arial"/>
          <w:bCs/>
          <w:iCs/>
          <w:sz w:val="20"/>
        </w:rPr>
        <w:t xml:space="preserve">1 </w:t>
      </w:r>
      <w:r>
        <w:rPr>
          <w:rFonts w:ascii="Arial" w:hAnsi="Arial" w:cs="Arial"/>
          <w:bCs/>
          <w:iCs/>
          <w:sz w:val="20"/>
        </w:rPr>
        <w:tab/>
      </w:r>
      <w:r w:rsidR="00DA64F3">
        <w:rPr>
          <w:rFonts w:ascii="Arial" w:hAnsi="Arial" w:cs="Arial"/>
          <w:bCs/>
          <w:iCs/>
          <w:sz w:val="20"/>
        </w:rPr>
        <w:t>Izvajalec</w:t>
      </w:r>
      <w:r w:rsidR="00A07326" w:rsidRPr="00BD52FE">
        <w:rPr>
          <w:rFonts w:ascii="Arial" w:hAnsi="Arial" w:cs="Arial"/>
          <w:bCs/>
          <w:iCs/>
          <w:sz w:val="20"/>
        </w:rPr>
        <w:t xml:space="preserve"> bo izstavil </w:t>
      </w:r>
      <w:r w:rsidR="00A07326">
        <w:rPr>
          <w:rFonts w:ascii="Arial" w:hAnsi="Arial" w:cs="Arial"/>
          <w:bCs/>
          <w:iCs/>
          <w:sz w:val="20"/>
        </w:rPr>
        <w:t>račun po podpisu končnega prevzemnega zapisnika o opravljenih delih ob zaključku izvedbe pogodbenih obveznosti. Računu mora biti priložena specifikacija opravljenih del in kopija končnega prevzemnega zapisnika.</w:t>
      </w:r>
    </w:p>
    <w:p w14:paraId="635E3193" w14:textId="6780A0FE" w:rsidR="004F2DAD" w:rsidRPr="001A367F" w:rsidRDefault="004F2DAD" w:rsidP="001A367F">
      <w:pPr>
        <w:tabs>
          <w:tab w:val="left" w:pos="2410"/>
        </w:tabs>
        <w:spacing w:line="276" w:lineRule="auto"/>
        <w:ind w:left="851" w:hanging="851"/>
        <w:jc w:val="both"/>
        <w:rPr>
          <w:rFonts w:ascii="Arial" w:hAnsi="Arial" w:cs="Arial"/>
          <w:bCs/>
          <w:iCs/>
          <w:sz w:val="20"/>
        </w:rPr>
      </w:pPr>
    </w:p>
    <w:p w14:paraId="551ACD7E" w14:textId="4B405745" w:rsidR="007A2B55" w:rsidRPr="006549F5" w:rsidRDefault="007A2B55" w:rsidP="007A2B55">
      <w:pPr>
        <w:tabs>
          <w:tab w:val="left" w:pos="864"/>
        </w:tabs>
        <w:ind w:left="864" w:hanging="864"/>
        <w:jc w:val="both"/>
        <w:rPr>
          <w:rFonts w:ascii="Arial" w:hAnsi="Arial" w:cs="Arial"/>
          <w:sz w:val="20"/>
          <w:szCs w:val="20"/>
        </w:rPr>
      </w:pPr>
      <w:r w:rsidRPr="00704F51">
        <w:rPr>
          <w:rFonts w:ascii="Arial" w:hAnsi="Arial" w:cs="Arial"/>
          <w:sz w:val="20"/>
          <w:szCs w:val="20"/>
        </w:rPr>
        <w:tab/>
        <w:t>Račun se glasi na naročnika del. Iz</w:t>
      </w:r>
      <w:r w:rsidR="001A367F">
        <w:rPr>
          <w:rFonts w:ascii="Arial" w:hAnsi="Arial" w:cs="Arial"/>
          <w:sz w:val="20"/>
          <w:szCs w:val="20"/>
        </w:rPr>
        <w:t>vajalec</w:t>
      </w:r>
      <w:r w:rsidRPr="00704F51">
        <w:rPr>
          <w:rFonts w:ascii="Arial" w:hAnsi="Arial" w:cs="Arial"/>
          <w:sz w:val="20"/>
          <w:szCs w:val="20"/>
        </w:rPr>
        <w:t xml:space="preserve"> pošlje račun</w:t>
      </w:r>
      <w:r w:rsidR="00E337E3" w:rsidRPr="00704F51">
        <w:rPr>
          <w:rFonts w:ascii="Arial" w:hAnsi="Arial" w:cs="Arial"/>
          <w:sz w:val="20"/>
          <w:szCs w:val="20"/>
        </w:rPr>
        <w:t xml:space="preserve"> skupaj s</w:t>
      </w:r>
      <w:r w:rsidR="000E1068" w:rsidRPr="00704F51">
        <w:rPr>
          <w:rFonts w:ascii="Arial" w:hAnsi="Arial" w:cs="Arial"/>
          <w:sz w:val="20"/>
          <w:szCs w:val="20"/>
        </w:rPr>
        <w:t xml:space="preserve"> specifikacijo (</w:t>
      </w:r>
      <w:r w:rsidR="00E337E3" w:rsidRPr="00704F51">
        <w:rPr>
          <w:rFonts w:ascii="Arial" w:hAnsi="Arial" w:cs="Arial"/>
          <w:sz w:val="20"/>
          <w:szCs w:val="20"/>
        </w:rPr>
        <w:t>poročil</w:t>
      </w:r>
      <w:r w:rsidR="001A367F">
        <w:rPr>
          <w:rFonts w:ascii="Arial" w:hAnsi="Arial" w:cs="Arial"/>
          <w:sz w:val="20"/>
          <w:szCs w:val="20"/>
        </w:rPr>
        <w:t>a</w:t>
      </w:r>
      <w:r w:rsidR="00E337E3" w:rsidRPr="00704F51">
        <w:rPr>
          <w:rFonts w:ascii="Arial" w:hAnsi="Arial" w:cs="Arial"/>
          <w:sz w:val="20"/>
          <w:szCs w:val="20"/>
        </w:rPr>
        <w:t xml:space="preserve"> </w:t>
      </w:r>
      <w:r w:rsidR="003076C2" w:rsidRPr="00704F51">
        <w:rPr>
          <w:rFonts w:ascii="Arial" w:hAnsi="Arial" w:cs="Arial"/>
          <w:sz w:val="20"/>
          <w:szCs w:val="20"/>
        </w:rPr>
        <w:t>oz. primopredajni zapisnik</w:t>
      </w:r>
      <w:r w:rsidR="000309C2" w:rsidRPr="00704F51">
        <w:rPr>
          <w:rFonts w:ascii="Arial" w:hAnsi="Arial" w:cs="Arial"/>
          <w:sz w:val="20"/>
          <w:szCs w:val="20"/>
        </w:rPr>
        <w:t xml:space="preserve"> o zaključku del</w:t>
      </w:r>
      <w:r w:rsidR="000E1068" w:rsidRPr="00704F51">
        <w:rPr>
          <w:rFonts w:ascii="Arial" w:hAnsi="Arial" w:cs="Arial"/>
          <w:sz w:val="20"/>
          <w:szCs w:val="20"/>
        </w:rPr>
        <w:t>)</w:t>
      </w:r>
      <w:r w:rsidR="003076C2" w:rsidRPr="00704F51">
        <w:rPr>
          <w:rFonts w:ascii="Arial" w:hAnsi="Arial" w:cs="Arial"/>
          <w:sz w:val="20"/>
          <w:szCs w:val="20"/>
        </w:rPr>
        <w:t xml:space="preserve"> </w:t>
      </w:r>
      <w:r w:rsidRPr="00704F51">
        <w:rPr>
          <w:rFonts w:ascii="Arial" w:hAnsi="Arial" w:cs="Arial"/>
          <w:sz w:val="20"/>
          <w:szCs w:val="20"/>
        </w:rPr>
        <w:t xml:space="preserve">v potrditev pooblaščenemu predstavniku naročnika, ki ga potrdi. Naročnik je dolžan potrditi račun v 8 dneh od  </w:t>
      </w:r>
      <w:r w:rsidRPr="006549F5">
        <w:rPr>
          <w:rFonts w:ascii="Arial" w:hAnsi="Arial" w:cs="Arial"/>
          <w:sz w:val="20"/>
          <w:szCs w:val="20"/>
        </w:rPr>
        <w:t xml:space="preserve">uradnega prejema. </w:t>
      </w:r>
    </w:p>
    <w:p w14:paraId="004A4134" w14:textId="77777777" w:rsidR="007A2B55" w:rsidRPr="006549F5" w:rsidRDefault="007A2B55" w:rsidP="007A2B55">
      <w:pPr>
        <w:tabs>
          <w:tab w:val="left" w:pos="864"/>
        </w:tabs>
        <w:ind w:left="864" w:hanging="864"/>
        <w:jc w:val="both"/>
        <w:rPr>
          <w:rFonts w:ascii="Arial" w:hAnsi="Arial" w:cs="Arial"/>
          <w:sz w:val="20"/>
          <w:szCs w:val="20"/>
        </w:rPr>
      </w:pPr>
    </w:p>
    <w:p w14:paraId="0F20708A" w14:textId="32DCC8EE" w:rsidR="00F7079E" w:rsidRPr="00704F51" w:rsidRDefault="007A2B55" w:rsidP="00647665">
      <w:pPr>
        <w:tabs>
          <w:tab w:val="left" w:pos="864"/>
        </w:tabs>
        <w:ind w:left="864" w:hanging="864"/>
        <w:jc w:val="both"/>
        <w:rPr>
          <w:rFonts w:ascii="Arial" w:hAnsi="Arial" w:cs="Arial"/>
          <w:sz w:val="20"/>
          <w:szCs w:val="20"/>
        </w:rPr>
      </w:pPr>
      <w:r w:rsidRPr="006549F5">
        <w:rPr>
          <w:rFonts w:ascii="Arial" w:hAnsi="Arial" w:cs="Arial"/>
          <w:sz w:val="20"/>
          <w:szCs w:val="20"/>
        </w:rPr>
        <w:t>3.2</w:t>
      </w:r>
      <w:r w:rsidRPr="006549F5">
        <w:rPr>
          <w:rFonts w:ascii="Arial" w:hAnsi="Arial" w:cs="Arial"/>
          <w:sz w:val="20"/>
          <w:szCs w:val="20"/>
        </w:rPr>
        <w:tab/>
      </w:r>
      <w:r w:rsidR="00F7079E" w:rsidRPr="00704F51">
        <w:rPr>
          <w:rFonts w:ascii="Arial" w:hAnsi="Arial" w:cs="Arial"/>
          <w:sz w:val="20"/>
          <w:szCs w:val="20"/>
        </w:rPr>
        <w:t>Naročnik ima pravico obrazloženo zavrniti nepravilni račun v roku petih (5) delovnih dni po prejemu računa, iz</w:t>
      </w:r>
      <w:r w:rsidR="001A367F">
        <w:rPr>
          <w:rFonts w:ascii="Arial" w:hAnsi="Arial" w:cs="Arial"/>
          <w:sz w:val="20"/>
          <w:szCs w:val="20"/>
        </w:rPr>
        <w:t>vajalec</w:t>
      </w:r>
      <w:r w:rsidR="00AE0C98" w:rsidRPr="00704F51">
        <w:rPr>
          <w:rFonts w:ascii="Arial" w:hAnsi="Arial" w:cs="Arial"/>
          <w:sz w:val="20"/>
          <w:szCs w:val="20"/>
        </w:rPr>
        <w:t xml:space="preserve"> </w:t>
      </w:r>
      <w:r w:rsidR="00F7079E" w:rsidRPr="00704F51">
        <w:rPr>
          <w:rFonts w:ascii="Arial" w:hAnsi="Arial" w:cs="Arial"/>
          <w:sz w:val="20"/>
          <w:szCs w:val="20"/>
        </w:rPr>
        <w:t xml:space="preserve">pa je dolžan v tem primeru izstaviti nov, pravilni račun v roku petih (5) delovnih dni od zavrnitve. </w:t>
      </w:r>
    </w:p>
    <w:p w14:paraId="4CBB8BE3" w14:textId="77777777" w:rsidR="00F7079E" w:rsidRDefault="00F7079E" w:rsidP="007A2B55">
      <w:pPr>
        <w:tabs>
          <w:tab w:val="left" w:pos="864"/>
        </w:tabs>
        <w:ind w:left="864" w:hanging="864"/>
        <w:rPr>
          <w:rFonts w:ascii="Arial" w:hAnsi="Arial" w:cs="Arial"/>
          <w:sz w:val="20"/>
          <w:szCs w:val="20"/>
        </w:rPr>
      </w:pPr>
    </w:p>
    <w:p w14:paraId="3BB426FB" w14:textId="1FA002BB" w:rsidR="007A2B55" w:rsidRPr="006549F5" w:rsidRDefault="00F7079E" w:rsidP="007A2B55">
      <w:pPr>
        <w:tabs>
          <w:tab w:val="left" w:pos="864"/>
        </w:tabs>
        <w:ind w:left="864" w:hanging="864"/>
        <w:rPr>
          <w:rFonts w:ascii="Arial" w:hAnsi="Arial" w:cs="Arial"/>
          <w:sz w:val="20"/>
          <w:szCs w:val="20"/>
        </w:rPr>
      </w:pPr>
      <w:r>
        <w:rPr>
          <w:rFonts w:ascii="Arial" w:hAnsi="Arial" w:cs="Arial"/>
          <w:sz w:val="20"/>
          <w:szCs w:val="20"/>
        </w:rPr>
        <w:t xml:space="preserve">                </w:t>
      </w:r>
      <w:r w:rsidR="007A2B55" w:rsidRPr="006549F5">
        <w:rPr>
          <w:rFonts w:ascii="Arial" w:hAnsi="Arial" w:cs="Arial"/>
          <w:sz w:val="20"/>
          <w:szCs w:val="20"/>
        </w:rPr>
        <w:t>V kolikor račun v 8 dneh od uradnega prejema ni zavrnjen, se šteje kot da ga je naročnik potrdil.</w:t>
      </w:r>
    </w:p>
    <w:p w14:paraId="094842C8" w14:textId="77777777" w:rsidR="007A2B55" w:rsidRPr="006549F5" w:rsidRDefault="007A2B55" w:rsidP="007A2B55">
      <w:pPr>
        <w:tabs>
          <w:tab w:val="left" w:pos="864"/>
        </w:tabs>
        <w:ind w:left="864" w:hanging="864"/>
        <w:rPr>
          <w:rFonts w:ascii="Arial" w:hAnsi="Arial" w:cs="Arial"/>
          <w:sz w:val="20"/>
          <w:szCs w:val="20"/>
        </w:rPr>
      </w:pPr>
    </w:p>
    <w:p w14:paraId="34369B1E" w14:textId="77777777" w:rsidR="007A2B55" w:rsidRPr="006549F5" w:rsidRDefault="007A2B55" w:rsidP="007A2B55">
      <w:pPr>
        <w:ind w:left="851" w:hanging="851"/>
        <w:jc w:val="both"/>
        <w:rPr>
          <w:rFonts w:ascii="Arial" w:hAnsi="Arial" w:cs="Arial"/>
          <w:bCs/>
          <w:sz w:val="20"/>
          <w:szCs w:val="20"/>
        </w:rPr>
      </w:pPr>
      <w:r w:rsidRPr="006549F5">
        <w:rPr>
          <w:rFonts w:ascii="Arial" w:hAnsi="Arial" w:cs="Arial"/>
          <w:sz w:val="20"/>
          <w:szCs w:val="20"/>
        </w:rPr>
        <w:t>3.3</w:t>
      </w:r>
      <w:r w:rsidRPr="006549F5">
        <w:rPr>
          <w:rFonts w:ascii="Arial" w:hAnsi="Arial" w:cs="Arial"/>
          <w:sz w:val="20"/>
          <w:szCs w:val="20"/>
        </w:rPr>
        <w:tab/>
      </w:r>
      <w:r w:rsidRPr="006549F5">
        <w:rPr>
          <w:rFonts w:ascii="Arial" w:hAnsi="Arial" w:cs="Arial"/>
          <w:bCs/>
          <w:sz w:val="20"/>
          <w:szCs w:val="20"/>
        </w:rPr>
        <w:t>Obvezen podatek na vsakem izdanem računu je sklic na številko predmetne pogodbe in na številko nabavnega naročila na osnovi pogodbe, ki jo bo naročnik sporočil izvajalcu po podpisu pogodbe.</w:t>
      </w:r>
    </w:p>
    <w:p w14:paraId="2DE9AB09" w14:textId="77777777" w:rsidR="007A2B55" w:rsidRDefault="007A2B55" w:rsidP="007A2B55">
      <w:pPr>
        <w:ind w:left="851" w:hanging="851"/>
        <w:jc w:val="both"/>
        <w:rPr>
          <w:rFonts w:ascii="Arial" w:hAnsi="Arial" w:cs="Arial"/>
          <w:bCs/>
          <w:sz w:val="20"/>
          <w:szCs w:val="20"/>
        </w:rPr>
      </w:pPr>
    </w:p>
    <w:p w14:paraId="63983ECB" w14:textId="6C66A5FA" w:rsidR="00996B9F" w:rsidRPr="006A11FF" w:rsidRDefault="008477CF" w:rsidP="00996B9F">
      <w:pPr>
        <w:tabs>
          <w:tab w:val="left" w:pos="864"/>
        </w:tabs>
        <w:ind w:left="864" w:hanging="864"/>
        <w:jc w:val="both"/>
        <w:rPr>
          <w:rFonts w:ascii="Arial" w:hAnsi="Arial" w:cs="Arial"/>
          <w:sz w:val="20"/>
          <w:szCs w:val="20"/>
        </w:rPr>
      </w:pPr>
      <w:r w:rsidRPr="00996B9F">
        <w:rPr>
          <w:rFonts w:ascii="Arial" w:hAnsi="Arial" w:cs="Arial"/>
          <w:sz w:val="20"/>
          <w:szCs w:val="20"/>
        </w:rPr>
        <w:t>3.4</w:t>
      </w:r>
      <w:r w:rsidR="00996B9F" w:rsidRPr="00996B9F">
        <w:rPr>
          <w:rFonts w:ascii="Arial" w:hAnsi="Arial" w:cs="Arial"/>
          <w:sz w:val="20"/>
          <w:szCs w:val="20"/>
        </w:rPr>
        <w:t xml:space="preserve"> </w:t>
      </w:r>
      <w:r w:rsidR="00996B9F">
        <w:rPr>
          <w:rFonts w:ascii="Arial" w:hAnsi="Arial" w:cs="Arial"/>
          <w:sz w:val="20"/>
          <w:szCs w:val="20"/>
        </w:rPr>
        <w:t xml:space="preserve">        </w:t>
      </w:r>
      <w:r w:rsidR="00996B9F" w:rsidRPr="006A11FF">
        <w:rPr>
          <w:rFonts w:ascii="Arial" w:hAnsi="Arial" w:cs="Arial"/>
          <w:sz w:val="20"/>
          <w:szCs w:val="20"/>
        </w:rPr>
        <w:t>Izvajalec se zavezuje, da bo račune izdajal izključno v obliki elektronskega računa (e-računa) v strukturirani elektronski obliki (standard eSLOG – XML), skladno z veljavno zakonodajo Republike Slovenije in veljavnimi standardi za izmenjavo e-računov.</w:t>
      </w:r>
    </w:p>
    <w:p w14:paraId="62ADD879" w14:textId="08B6EB1E" w:rsidR="00996B9F" w:rsidRPr="006A11FF" w:rsidRDefault="00996B9F" w:rsidP="00996B9F">
      <w:pPr>
        <w:tabs>
          <w:tab w:val="left" w:pos="864"/>
        </w:tabs>
        <w:ind w:left="864" w:hanging="864"/>
        <w:jc w:val="both"/>
        <w:rPr>
          <w:rFonts w:ascii="Arial" w:hAnsi="Arial" w:cs="Arial"/>
          <w:sz w:val="20"/>
          <w:szCs w:val="20"/>
        </w:rPr>
      </w:pPr>
      <w:r>
        <w:rPr>
          <w:rFonts w:ascii="Arial" w:hAnsi="Arial" w:cs="Arial"/>
          <w:sz w:val="20"/>
          <w:szCs w:val="20"/>
        </w:rPr>
        <w:t xml:space="preserve">                </w:t>
      </w:r>
      <w:r w:rsidRPr="006A11FF">
        <w:rPr>
          <w:rFonts w:ascii="Arial" w:hAnsi="Arial" w:cs="Arial"/>
          <w:sz w:val="20"/>
          <w:szCs w:val="20"/>
        </w:rPr>
        <w:t>E-račun mora poleg strukturiranega zapisa vsebovati tudi vizualizacijo računa v obliki PDF kot prilogo.</w:t>
      </w:r>
    </w:p>
    <w:p w14:paraId="08729210" w14:textId="77777777" w:rsidR="00996B9F" w:rsidRPr="006A11FF" w:rsidRDefault="00996B9F" w:rsidP="00996B9F">
      <w:pPr>
        <w:tabs>
          <w:tab w:val="left" w:pos="9360"/>
        </w:tabs>
        <w:ind w:right="50" w:firstLine="33"/>
        <w:jc w:val="both"/>
        <w:rPr>
          <w:rFonts w:ascii="Arial" w:hAnsi="Arial" w:cs="Arial"/>
          <w:sz w:val="20"/>
          <w:szCs w:val="20"/>
        </w:rPr>
      </w:pPr>
    </w:p>
    <w:p w14:paraId="6B81C119" w14:textId="77777777" w:rsidR="00996B9F" w:rsidRDefault="00996B9F" w:rsidP="00996B9F">
      <w:pPr>
        <w:tabs>
          <w:tab w:val="left" w:pos="9360"/>
        </w:tabs>
        <w:ind w:right="50" w:firstLine="33"/>
        <w:jc w:val="both"/>
        <w:rPr>
          <w:rFonts w:ascii="Arial" w:hAnsi="Arial" w:cs="Arial"/>
          <w:sz w:val="20"/>
          <w:szCs w:val="20"/>
        </w:rPr>
      </w:pPr>
      <w:r>
        <w:rPr>
          <w:rFonts w:ascii="Arial" w:hAnsi="Arial" w:cs="Arial"/>
          <w:sz w:val="20"/>
          <w:szCs w:val="20"/>
        </w:rPr>
        <w:t xml:space="preserve">              </w:t>
      </w:r>
      <w:r w:rsidRPr="006A11FF">
        <w:rPr>
          <w:rFonts w:ascii="Arial" w:hAnsi="Arial" w:cs="Arial"/>
          <w:sz w:val="20"/>
          <w:szCs w:val="20"/>
        </w:rPr>
        <w:t xml:space="preserve">Za pravilno posredovanje e-računa se šteje, da je posamezen račun posredovan kot </w:t>
      </w:r>
      <w:r>
        <w:rPr>
          <w:rFonts w:ascii="Arial" w:hAnsi="Arial" w:cs="Arial"/>
          <w:sz w:val="20"/>
          <w:szCs w:val="20"/>
        </w:rPr>
        <w:t xml:space="preserve">           </w:t>
      </w:r>
    </w:p>
    <w:p w14:paraId="2E5A28AF" w14:textId="36622689" w:rsidR="00996B9F" w:rsidRPr="006A11FF" w:rsidRDefault="00996B9F" w:rsidP="00996B9F">
      <w:pPr>
        <w:tabs>
          <w:tab w:val="left" w:pos="9360"/>
        </w:tabs>
        <w:ind w:right="50" w:firstLine="33"/>
        <w:jc w:val="both"/>
        <w:rPr>
          <w:rFonts w:ascii="Arial" w:hAnsi="Arial" w:cs="Arial"/>
          <w:sz w:val="20"/>
          <w:szCs w:val="20"/>
        </w:rPr>
      </w:pPr>
      <w:r>
        <w:rPr>
          <w:rFonts w:ascii="Arial" w:hAnsi="Arial" w:cs="Arial"/>
          <w:sz w:val="20"/>
          <w:szCs w:val="20"/>
        </w:rPr>
        <w:t xml:space="preserve">              </w:t>
      </w:r>
      <w:r w:rsidRPr="006A11FF">
        <w:rPr>
          <w:rFonts w:ascii="Arial" w:hAnsi="Arial" w:cs="Arial"/>
          <w:sz w:val="20"/>
          <w:szCs w:val="20"/>
        </w:rPr>
        <w:t>enotna celota, sestavljena iz XML datoteke in morebitnih prilog (npr. PDF).</w:t>
      </w:r>
    </w:p>
    <w:p w14:paraId="53D7963E" w14:textId="77777777" w:rsidR="00996B9F" w:rsidRPr="006A11FF" w:rsidRDefault="00996B9F" w:rsidP="00996B9F">
      <w:pPr>
        <w:tabs>
          <w:tab w:val="left" w:pos="9360"/>
        </w:tabs>
        <w:ind w:right="50" w:firstLine="33"/>
        <w:jc w:val="both"/>
        <w:rPr>
          <w:rFonts w:ascii="Arial" w:hAnsi="Arial" w:cs="Arial"/>
          <w:sz w:val="20"/>
          <w:szCs w:val="20"/>
        </w:rPr>
      </w:pPr>
    </w:p>
    <w:p w14:paraId="10ABAC1B" w14:textId="77777777" w:rsidR="00996B9F" w:rsidRPr="006A11FF" w:rsidRDefault="00996B9F" w:rsidP="00996B9F">
      <w:pPr>
        <w:tabs>
          <w:tab w:val="left" w:pos="9360"/>
        </w:tabs>
        <w:ind w:right="50" w:firstLine="851"/>
        <w:jc w:val="both"/>
        <w:rPr>
          <w:rFonts w:ascii="Arial" w:hAnsi="Arial" w:cs="Arial"/>
          <w:sz w:val="20"/>
          <w:szCs w:val="20"/>
        </w:rPr>
      </w:pPr>
      <w:r w:rsidRPr="006A11FF">
        <w:rPr>
          <w:rFonts w:ascii="Arial" w:hAnsi="Arial" w:cs="Arial"/>
          <w:sz w:val="20"/>
          <w:szCs w:val="20"/>
        </w:rPr>
        <w:t>Izvajalec eRačune družbi posreduje neposredno prek:</w:t>
      </w:r>
    </w:p>
    <w:p w14:paraId="24F64AA6" w14:textId="77777777" w:rsidR="00996B9F" w:rsidRPr="006A11FF" w:rsidRDefault="00996B9F" w:rsidP="00996B9F">
      <w:pPr>
        <w:pStyle w:val="Odstavekseznama"/>
        <w:numPr>
          <w:ilvl w:val="1"/>
          <w:numId w:val="48"/>
        </w:numPr>
        <w:jc w:val="both"/>
        <w:rPr>
          <w:rFonts w:ascii="Arial" w:hAnsi="Arial" w:cs="Arial"/>
          <w:sz w:val="20"/>
        </w:rPr>
      </w:pPr>
      <w:r w:rsidRPr="006A11FF">
        <w:rPr>
          <w:rFonts w:ascii="Arial" w:hAnsi="Arial" w:cs="Arial"/>
          <w:sz w:val="20"/>
        </w:rPr>
        <w:t>bizBox spletne aplikacije ali</w:t>
      </w:r>
    </w:p>
    <w:p w14:paraId="60FBC739" w14:textId="6868DB36" w:rsidR="008477CF" w:rsidRPr="00996B9F" w:rsidRDefault="00996B9F" w:rsidP="00996B9F">
      <w:pPr>
        <w:pStyle w:val="Odstavekseznama"/>
        <w:numPr>
          <w:ilvl w:val="1"/>
          <w:numId w:val="48"/>
        </w:numPr>
        <w:jc w:val="both"/>
        <w:rPr>
          <w:rFonts w:ascii="Arial" w:hAnsi="Arial" w:cs="Arial"/>
          <w:sz w:val="20"/>
        </w:rPr>
      </w:pPr>
      <w:r w:rsidRPr="00996B9F">
        <w:rPr>
          <w:rFonts w:ascii="Arial" w:hAnsi="Arial" w:cs="Arial"/>
          <w:sz w:val="20"/>
        </w:rPr>
        <w:t xml:space="preserve">na e-mail naslov: </w:t>
      </w:r>
      <w:hyperlink r:id="rId17" w:history="1">
        <w:r w:rsidRPr="00996B9F">
          <w:rPr>
            <w:rStyle w:val="Hiperpovezava"/>
            <w:rFonts w:ascii="Arial" w:hAnsi="Arial" w:cs="Arial"/>
            <w:sz w:val="20"/>
          </w:rPr>
          <w:t>eracuniPP@slo-zeleznice.si</w:t>
        </w:r>
      </w:hyperlink>
      <w:r w:rsidRPr="00996B9F">
        <w:rPr>
          <w:rFonts w:ascii="Arial" w:hAnsi="Arial" w:cs="Arial"/>
          <w:sz w:val="20"/>
        </w:rPr>
        <w:t xml:space="preserve"> </w:t>
      </w:r>
      <w:r w:rsidRPr="00996B9F">
        <w:rPr>
          <w:rFonts w:ascii="Arial" w:hAnsi="Arial" w:cs="Arial"/>
          <w:sz w:val="20"/>
        </w:rPr>
        <w:t xml:space="preserve"> (PDF obliko in XML obliko eSlog 2.0).</w:t>
      </w:r>
    </w:p>
    <w:p w14:paraId="3AA7E5A5" w14:textId="77777777" w:rsidR="008477CF" w:rsidRPr="006549F5" w:rsidRDefault="008477CF" w:rsidP="007A2B55">
      <w:pPr>
        <w:ind w:left="851" w:hanging="851"/>
        <w:jc w:val="both"/>
        <w:rPr>
          <w:rFonts w:ascii="Arial" w:hAnsi="Arial" w:cs="Arial"/>
          <w:bCs/>
          <w:sz w:val="20"/>
          <w:szCs w:val="20"/>
        </w:rPr>
      </w:pPr>
    </w:p>
    <w:p w14:paraId="785349A3" w14:textId="3F57C3B1" w:rsidR="007A2B55" w:rsidRPr="006549F5" w:rsidRDefault="007A2B55" w:rsidP="007A2B55">
      <w:pPr>
        <w:ind w:left="900" w:hanging="900"/>
        <w:rPr>
          <w:rFonts w:ascii="Arial" w:hAnsi="Arial" w:cs="Arial"/>
          <w:sz w:val="20"/>
          <w:szCs w:val="20"/>
        </w:rPr>
      </w:pPr>
      <w:r w:rsidRPr="006549F5">
        <w:rPr>
          <w:rFonts w:ascii="Arial" w:hAnsi="Arial" w:cs="Arial"/>
          <w:sz w:val="20"/>
          <w:szCs w:val="20"/>
        </w:rPr>
        <w:t>3.</w:t>
      </w:r>
      <w:r w:rsidR="008477CF">
        <w:rPr>
          <w:rFonts w:ascii="Arial" w:hAnsi="Arial" w:cs="Arial"/>
          <w:sz w:val="20"/>
          <w:szCs w:val="20"/>
        </w:rPr>
        <w:t>5</w:t>
      </w:r>
      <w:r w:rsidRPr="006549F5">
        <w:rPr>
          <w:rFonts w:ascii="Arial" w:hAnsi="Arial" w:cs="Arial"/>
          <w:sz w:val="20"/>
          <w:szCs w:val="20"/>
        </w:rPr>
        <w:tab/>
        <w:t>Znesek računa mora biti nakazan na transakcijski račun iz</w:t>
      </w:r>
      <w:r w:rsidR="00DA64F3">
        <w:rPr>
          <w:rFonts w:ascii="Arial" w:hAnsi="Arial" w:cs="Arial"/>
          <w:sz w:val="20"/>
          <w:szCs w:val="20"/>
        </w:rPr>
        <w:t>vajalca</w:t>
      </w:r>
      <w:r w:rsidRPr="006549F5">
        <w:rPr>
          <w:rFonts w:ascii="Arial" w:hAnsi="Arial" w:cs="Arial"/>
          <w:sz w:val="20"/>
          <w:szCs w:val="20"/>
        </w:rPr>
        <w:t xml:space="preserve"> št.  _________________________________ odprt pri _____________ v roku </w:t>
      </w:r>
      <w:r w:rsidRPr="006549F5">
        <w:rPr>
          <w:rFonts w:ascii="Arial" w:hAnsi="Arial" w:cs="Arial"/>
          <w:b/>
          <w:sz w:val="20"/>
          <w:szCs w:val="20"/>
        </w:rPr>
        <w:t xml:space="preserve">30 </w:t>
      </w:r>
      <w:r w:rsidRPr="006549F5">
        <w:rPr>
          <w:rFonts w:ascii="Arial" w:hAnsi="Arial" w:cs="Arial"/>
          <w:sz w:val="20"/>
          <w:szCs w:val="20"/>
        </w:rPr>
        <w:t>dni od p</w:t>
      </w:r>
      <w:r>
        <w:rPr>
          <w:rFonts w:ascii="Arial" w:hAnsi="Arial" w:cs="Arial"/>
          <w:sz w:val="20"/>
          <w:szCs w:val="20"/>
        </w:rPr>
        <w:t>rejema</w:t>
      </w:r>
      <w:r w:rsidRPr="006549F5">
        <w:rPr>
          <w:rFonts w:ascii="Arial" w:hAnsi="Arial" w:cs="Arial"/>
          <w:sz w:val="20"/>
          <w:szCs w:val="20"/>
        </w:rPr>
        <w:t xml:space="preserve"> računa.</w:t>
      </w:r>
    </w:p>
    <w:p w14:paraId="2E3CFC75" w14:textId="6F6BBA27" w:rsidR="007A2B55" w:rsidRPr="006549F5" w:rsidRDefault="007A2B55" w:rsidP="007A2B55">
      <w:pPr>
        <w:tabs>
          <w:tab w:val="left" w:pos="864"/>
        </w:tabs>
        <w:spacing w:after="240"/>
        <w:ind w:left="862" w:hanging="862"/>
        <w:rPr>
          <w:rFonts w:ascii="Arial" w:hAnsi="Arial" w:cs="Arial"/>
          <w:sz w:val="20"/>
          <w:szCs w:val="20"/>
        </w:rPr>
      </w:pPr>
      <w:r w:rsidRPr="006549F5">
        <w:rPr>
          <w:rFonts w:ascii="Arial" w:hAnsi="Arial" w:cs="Arial"/>
          <w:sz w:val="20"/>
          <w:szCs w:val="20"/>
        </w:rPr>
        <w:t>3.</w:t>
      </w:r>
      <w:r w:rsidR="008477CF">
        <w:rPr>
          <w:rFonts w:ascii="Arial" w:hAnsi="Arial" w:cs="Arial"/>
          <w:sz w:val="20"/>
          <w:szCs w:val="20"/>
        </w:rPr>
        <w:t>6</w:t>
      </w:r>
      <w:r w:rsidRPr="006549F5">
        <w:rPr>
          <w:rFonts w:ascii="Arial" w:hAnsi="Arial" w:cs="Arial"/>
          <w:sz w:val="20"/>
          <w:szCs w:val="20"/>
        </w:rPr>
        <w:tab/>
        <w:t>Po tem roku za neplačani del računa pripadajo iz</w:t>
      </w:r>
      <w:r w:rsidR="00DA64F3">
        <w:rPr>
          <w:rFonts w:ascii="Arial" w:hAnsi="Arial" w:cs="Arial"/>
          <w:sz w:val="20"/>
          <w:szCs w:val="20"/>
        </w:rPr>
        <w:t>vajalcu</w:t>
      </w:r>
      <w:r w:rsidRPr="006549F5">
        <w:rPr>
          <w:rFonts w:ascii="Arial" w:hAnsi="Arial" w:cs="Arial"/>
          <w:sz w:val="20"/>
          <w:szCs w:val="20"/>
        </w:rPr>
        <w:t xml:space="preserve"> zakonite zamudne obresti. </w:t>
      </w:r>
    </w:p>
    <w:p w14:paraId="74ADF349" w14:textId="77777777" w:rsidR="007A2B55" w:rsidRPr="006549F5" w:rsidRDefault="007A2B55" w:rsidP="007A2B55">
      <w:pPr>
        <w:tabs>
          <w:tab w:val="left" w:pos="900"/>
        </w:tabs>
        <w:ind w:left="864" w:hanging="864"/>
        <w:rPr>
          <w:rFonts w:ascii="Arial" w:hAnsi="Arial" w:cs="Arial"/>
          <w:b/>
          <w:sz w:val="20"/>
          <w:szCs w:val="20"/>
        </w:rPr>
      </w:pPr>
      <w:r w:rsidRPr="006549F5">
        <w:rPr>
          <w:rFonts w:ascii="Arial" w:hAnsi="Arial" w:cs="Arial"/>
          <w:b/>
          <w:sz w:val="20"/>
          <w:szCs w:val="20"/>
        </w:rPr>
        <w:t>4.</w:t>
      </w:r>
      <w:r w:rsidRPr="006549F5">
        <w:rPr>
          <w:rFonts w:ascii="Arial" w:hAnsi="Arial" w:cs="Arial"/>
          <w:b/>
          <w:sz w:val="20"/>
          <w:szCs w:val="20"/>
        </w:rPr>
        <w:tab/>
        <w:t>PODIZVAJALCI</w:t>
      </w:r>
    </w:p>
    <w:p w14:paraId="505B2F1B" w14:textId="77777777" w:rsidR="007A2B55" w:rsidRPr="006549F5" w:rsidRDefault="007A2B55" w:rsidP="007A2B55">
      <w:pPr>
        <w:tabs>
          <w:tab w:val="left" w:pos="900"/>
        </w:tabs>
        <w:ind w:left="864" w:hanging="864"/>
        <w:rPr>
          <w:rFonts w:ascii="Arial" w:hAnsi="Arial" w:cs="Arial"/>
          <w:b/>
          <w:sz w:val="20"/>
          <w:szCs w:val="20"/>
        </w:rPr>
      </w:pPr>
    </w:p>
    <w:p w14:paraId="552AF4C0" w14:textId="5E0F6298" w:rsidR="007A2B55" w:rsidRPr="006549F5" w:rsidRDefault="007A2B55" w:rsidP="007A2B55">
      <w:pPr>
        <w:rPr>
          <w:rFonts w:ascii="Arial" w:hAnsi="Arial" w:cs="Arial"/>
          <w:sz w:val="20"/>
          <w:szCs w:val="20"/>
        </w:rPr>
      </w:pPr>
      <w:r w:rsidRPr="006549F5">
        <w:rPr>
          <w:rFonts w:ascii="Arial" w:hAnsi="Arial" w:cs="Arial"/>
          <w:sz w:val="20"/>
          <w:szCs w:val="20"/>
        </w:rPr>
        <w:t>4.1</w:t>
      </w:r>
      <w:r w:rsidRPr="006549F5">
        <w:rPr>
          <w:rFonts w:ascii="Arial" w:hAnsi="Arial" w:cs="Arial"/>
          <w:sz w:val="20"/>
          <w:szCs w:val="20"/>
        </w:rPr>
        <w:tab/>
      </w:r>
      <w:r w:rsidRPr="006549F5">
        <w:rPr>
          <w:rFonts w:ascii="Arial" w:hAnsi="Arial" w:cs="Arial"/>
          <w:sz w:val="20"/>
          <w:szCs w:val="20"/>
        </w:rPr>
        <w:tab/>
        <w:t>Poleg iz</w:t>
      </w:r>
      <w:r w:rsidR="00DA64F3">
        <w:rPr>
          <w:rFonts w:ascii="Arial" w:hAnsi="Arial" w:cs="Arial"/>
          <w:sz w:val="20"/>
          <w:szCs w:val="20"/>
        </w:rPr>
        <w:t>vajalca</w:t>
      </w:r>
      <w:r w:rsidRPr="006549F5">
        <w:rPr>
          <w:rFonts w:ascii="Arial" w:hAnsi="Arial" w:cs="Arial"/>
          <w:sz w:val="20"/>
          <w:szCs w:val="20"/>
        </w:rPr>
        <w:t xml:space="preserve"> sodelujejo pri izvedbi naročila tudi naslednji podizvajalci:</w:t>
      </w:r>
    </w:p>
    <w:p w14:paraId="6BFC50B3" w14:textId="77777777" w:rsidR="007A2B55" w:rsidRPr="006549F5" w:rsidRDefault="007A2B55" w:rsidP="007A2B55">
      <w:pPr>
        <w:ind w:left="870"/>
        <w:rPr>
          <w:rFonts w:ascii="Arial" w:hAnsi="Arial" w:cs="Arial"/>
          <w:sz w:val="20"/>
          <w:szCs w:val="20"/>
        </w:rPr>
      </w:pPr>
      <w:r w:rsidRPr="006549F5">
        <w:rPr>
          <w:rFonts w:ascii="Arial" w:hAnsi="Arial" w:cs="Arial"/>
          <w:sz w:val="20"/>
          <w:szCs w:val="20"/>
        </w:rPr>
        <w:t>1._____________________________________________________________________</w:t>
      </w:r>
    </w:p>
    <w:p w14:paraId="49B0D2E5" w14:textId="089C7562" w:rsidR="007A2B55" w:rsidRPr="006549F5" w:rsidRDefault="007A2B55" w:rsidP="007A2B55">
      <w:pPr>
        <w:ind w:left="870"/>
        <w:rPr>
          <w:rFonts w:ascii="Arial" w:hAnsi="Arial" w:cs="Arial"/>
          <w:sz w:val="20"/>
          <w:szCs w:val="20"/>
        </w:rPr>
      </w:pPr>
      <w:r w:rsidRPr="006549F5">
        <w:rPr>
          <w:rFonts w:ascii="Arial" w:hAnsi="Arial" w:cs="Arial"/>
          <w:sz w:val="20"/>
          <w:szCs w:val="20"/>
        </w:rPr>
        <w:t>(naziv, polni naslov, matična številka, davčna številka</w:t>
      </w:r>
      <w:r w:rsidR="00C121A4">
        <w:rPr>
          <w:rFonts w:ascii="Arial" w:hAnsi="Arial" w:cs="Arial"/>
          <w:sz w:val="20"/>
          <w:szCs w:val="20"/>
        </w:rPr>
        <w:t>/ID za DDV</w:t>
      </w:r>
      <w:r w:rsidRPr="006549F5">
        <w:rPr>
          <w:rFonts w:ascii="Arial" w:hAnsi="Arial" w:cs="Arial"/>
          <w:sz w:val="20"/>
          <w:szCs w:val="20"/>
        </w:rPr>
        <w:t xml:space="preserve"> in transakcijski račun)</w:t>
      </w:r>
    </w:p>
    <w:p w14:paraId="1F977C60" w14:textId="77777777" w:rsidR="007A2B55" w:rsidRPr="006549F5" w:rsidRDefault="007A2B55" w:rsidP="007A2B55">
      <w:pPr>
        <w:ind w:left="870"/>
        <w:rPr>
          <w:rFonts w:ascii="Arial" w:hAnsi="Arial" w:cs="Arial"/>
          <w:sz w:val="20"/>
          <w:szCs w:val="20"/>
        </w:rPr>
      </w:pPr>
      <w:r w:rsidRPr="006549F5">
        <w:rPr>
          <w:rFonts w:ascii="Arial" w:hAnsi="Arial" w:cs="Arial"/>
          <w:sz w:val="20"/>
          <w:szCs w:val="20"/>
        </w:rPr>
        <w:lastRenderedPageBreak/>
        <w:t>- vrsta del, ki jih bo izvedel podizvajalec in vsaka vrsta blaga, ki ga bo dobavil podizvajalec</w:t>
      </w:r>
    </w:p>
    <w:p w14:paraId="118B38E8" w14:textId="77777777" w:rsidR="007A2B55" w:rsidRPr="006549F5" w:rsidRDefault="007A2B55" w:rsidP="007A2B55">
      <w:pPr>
        <w:ind w:left="870"/>
        <w:rPr>
          <w:rFonts w:ascii="Arial" w:hAnsi="Arial" w:cs="Arial"/>
          <w:sz w:val="20"/>
          <w:szCs w:val="20"/>
        </w:rPr>
      </w:pPr>
      <w:r w:rsidRPr="006549F5">
        <w:rPr>
          <w:rFonts w:ascii="Arial" w:hAnsi="Arial" w:cs="Arial"/>
          <w:sz w:val="20"/>
          <w:szCs w:val="20"/>
        </w:rPr>
        <w:t>………………………………………………………………………………………………………</w:t>
      </w:r>
    </w:p>
    <w:p w14:paraId="2512E171" w14:textId="77777777" w:rsidR="007A2B55" w:rsidRPr="006549F5" w:rsidRDefault="007A2B55" w:rsidP="007A2B55">
      <w:pPr>
        <w:ind w:left="870"/>
        <w:rPr>
          <w:rFonts w:ascii="Arial" w:hAnsi="Arial" w:cs="Arial"/>
          <w:sz w:val="20"/>
          <w:szCs w:val="20"/>
        </w:rPr>
      </w:pPr>
      <w:r w:rsidRPr="006549F5">
        <w:rPr>
          <w:rFonts w:ascii="Arial" w:hAnsi="Arial" w:cs="Arial"/>
          <w:sz w:val="20"/>
          <w:szCs w:val="20"/>
        </w:rPr>
        <w:t>- predmet, količina, vrednost izvedbe del:</w:t>
      </w:r>
    </w:p>
    <w:p w14:paraId="605F78A0" w14:textId="77777777" w:rsidR="007A2B55" w:rsidRPr="006549F5" w:rsidRDefault="007A2B55" w:rsidP="007A2B55">
      <w:pPr>
        <w:ind w:left="870"/>
        <w:rPr>
          <w:rFonts w:ascii="Arial" w:hAnsi="Arial" w:cs="Arial"/>
          <w:sz w:val="20"/>
          <w:szCs w:val="20"/>
        </w:rPr>
      </w:pPr>
      <w:r w:rsidRPr="006549F5">
        <w:rPr>
          <w:rFonts w:ascii="Arial" w:hAnsi="Arial" w:cs="Arial"/>
          <w:sz w:val="20"/>
          <w:szCs w:val="20"/>
        </w:rPr>
        <w:t>………………………………………………………………………………………………………</w:t>
      </w:r>
    </w:p>
    <w:p w14:paraId="49A38464" w14:textId="77777777" w:rsidR="007A2B55" w:rsidRPr="006549F5" w:rsidRDefault="007A2B55" w:rsidP="007A2B55">
      <w:pPr>
        <w:rPr>
          <w:rFonts w:ascii="Arial" w:hAnsi="Arial" w:cs="Arial"/>
          <w:sz w:val="20"/>
          <w:szCs w:val="20"/>
        </w:rPr>
      </w:pPr>
      <w:r w:rsidRPr="006549F5">
        <w:rPr>
          <w:rFonts w:ascii="Arial" w:hAnsi="Arial" w:cs="Arial"/>
          <w:sz w:val="20"/>
          <w:szCs w:val="20"/>
        </w:rPr>
        <w:t>4.2</w:t>
      </w:r>
      <w:r w:rsidRPr="006549F5">
        <w:rPr>
          <w:rFonts w:ascii="Arial" w:hAnsi="Arial" w:cs="Arial"/>
          <w:sz w:val="20"/>
          <w:szCs w:val="20"/>
        </w:rPr>
        <w:tab/>
      </w:r>
      <w:r w:rsidRPr="006549F5">
        <w:rPr>
          <w:rFonts w:ascii="Arial" w:hAnsi="Arial" w:cs="Arial"/>
          <w:sz w:val="20"/>
          <w:szCs w:val="20"/>
        </w:rPr>
        <w:tab/>
        <w:t>2.______________________________________________________________________</w:t>
      </w:r>
    </w:p>
    <w:p w14:paraId="211ACA3F" w14:textId="7E752255" w:rsidR="007A2B55" w:rsidRPr="006549F5" w:rsidRDefault="007A2B55" w:rsidP="007A2B55">
      <w:pPr>
        <w:ind w:left="870"/>
        <w:rPr>
          <w:rFonts w:ascii="Arial" w:hAnsi="Arial" w:cs="Arial"/>
          <w:sz w:val="20"/>
          <w:szCs w:val="20"/>
        </w:rPr>
      </w:pPr>
      <w:r w:rsidRPr="006549F5">
        <w:rPr>
          <w:rFonts w:ascii="Arial" w:hAnsi="Arial" w:cs="Arial"/>
          <w:sz w:val="20"/>
          <w:szCs w:val="20"/>
        </w:rPr>
        <w:t>(naziv, polni naslov, matična številka, davčna številka</w:t>
      </w:r>
      <w:r w:rsidR="00C121A4">
        <w:rPr>
          <w:rFonts w:ascii="Arial" w:hAnsi="Arial" w:cs="Arial"/>
          <w:sz w:val="20"/>
          <w:szCs w:val="20"/>
        </w:rPr>
        <w:t>/ID za DDV</w:t>
      </w:r>
      <w:r w:rsidRPr="006549F5">
        <w:rPr>
          <w:rFonts w:ascii="Arial" w:hAnsi="Arial" w:cs="Arial"/>
          <w:sz w:val="20"/>
          <w:szCs w:val="20"/>
        </w:rPr>
        <w:t xml:space="preserve"> in transakcijski račun)</w:t>
      </w:r>
    </w:p>
    <w:p w14:paraId="1BCD852B" w14:textId="77777777" w:rsidR="007A2B55" w:rsidRPr="006549F5" w:rsidRDefault="007A2B55" w:rsidP="007A2B55">
      <w:pPr>
        <w:ind w:left="870"/>
        <w:rPr>
          <w:rFonts w:ascii="Arial" w:hAnsi="Arial" w:cs="Arial"/>
          <w:sz w:val="20"/>
          <w:szCs w:val="20"/>
        </w:rPr>
      </w:pPr>
      <w:r w:rsidRPr="006549F5">
        <w:rPr>
          <w:rFonts w:ascii="Arial" w:hAnsi="Arial" w:cs="Arial"/>
          <w:sz w:val="20"/>
          <w:szCs w:val="20"/>
        </w:rPr>
        <w:t>- vrsta del, ki jih bo izvedel podizvajalec in vsaka vrsta blaga, ki ga bo dobavil podizvajalec</w:t>
      </w:r>
    </w:p>
    <w:p w14:paraId="367A7187" w14:textId="77777777" w:rsidR="007A2B55" w:rsidRPr="006549F5" w:rsidRDefault="007A2B55" w:rsidP="007A2B55">
      <w:pPr>
        <w:ind w:left="870"/>
        <w:rPr>
          <w:rFonts w:ascii="Arial" w:hAnsi="Arial" w:cs="Arial"/>
          <w:sz w:val="20"/>
          <w:szCs w:val="20"/>
        </w:rPr>
      </w:pPr>
      <w:r w:rsidRPr="006549F5">
        <w:rPr>
          <w:rFonts w:ascii="Arial" w:hAnsi="Arial" w:cs="Arial"/>
          <w:sz w:val="20"/>
          <w:szCs w:val="20"/>
        </w:rPr>
        <w:t>………………………………………………………………………………………………………</w:t>
      </w:r>
    </w:p>
    <w:p w14:paraId="126216A5" w14:textId="77777777" w:rsidR="007A2B55" w:rsidRPr="006549F5" w:rsidRDefault="007A2B55" w:rsidP="007A2B55">
      <w:pPr>
        <w:ind w:left="870"/>
        <w:rPr>
          <w:rFonts w:ascii="Arial" w:hAnsi="Arial" w:cs="Arial"/>
          <w:sz w:val="20"/>
          <w:szCs w:val="20"/>
        </w:rPr>
      </w:pPr>
      <w:r w:rsidRPr="006549F5">
        <w:rPr>
          <w:rFonts w:ascii="Arial" w:hAnsi="Arial" w:cs="Arial"/>
          <w:sz w:val="20"/>
          <w:szCs w:val="20"/>
        </w:rPr>
        <w:t>- predmet, količina, vrednost izvedbe del:</w:t>
      </w:r>
    </w:p>
    <w:p w14:paraId="580B802C" w14:textId="77777777" w:rsidR="007A2B55" w:rsidRPr="006549F5" w:rsidRDefault="007A2B55" w:rsidP="007A2B55">
      <w:pPr>
        <w:ind w:left="870"/>
        <w:rPr>
          <w:rFonts w:ascii="Arial" w:hAnsi="Arial" w:cs="Arial"/>
          <w:sz w:val="20"/>
          <w:szCs w:val="20"/>
        </w:rPr>
      </w:pPr>
      <w:r w:rsidRPr="006549F5">
        <w:rPr>
          <w:rFonts w:ascii="Arial" w:hAnsi="Arial" w:cs="Arial"/>
          <w:sz w:val="20"/>
          <w:szCs w:val="20"/>
        </w:rPr>
        <w:t>………………………………………………………………………………………………………</w:t>
      </w:r>
    </w:p>
    <w:p w14:paraId="4C40F5B8" w14:textId="643D96B1" w:rsidR="007A2B55" w:rsidRPr="006549F5" w:rsidRDefault="007A2B55" w:rsidP="007A2B55">
      <w:pPr>
        <w:ind w:left="720" w:hanging="720"/>
        <w:rPr>
          <w:rFonts w:ascii="Arial" w:hAnsi="Arial" w:cs="Arial"/>
          <w:sz w:val="20"/>
          <w:szCs w:val="20"/>
        </w:rPr>
      </w:pPr>
      <w:r w:rsidRPr="006549F5">
        <w:rPr>
          <w:rFonts w:ascii="Arial" w:hAnsi="Arial" w:cs="Arial"/>
          <w:sz w:val="20"/>
          <w:szCs w:val="20"/>
        </w:rPr>
        <w:t>4.3</w:t>
      </w:r>
      <w:r w:rsidRPr="006549F5">
        <w:rPr>
          <w:rFonts w:ascii="Arial" w:hAnsi="Arial" w:cs="Arial"/>
          <w:sz w:val="20"/>
          <w:szCs w:val="20"/>
        </w:rPr>
        <w:tab/>
        <w:t>Iz</w:t>
      </w:r>
      <w:r w:rsidR="00DA64F3">
        <w:rPr>
          <w:rFonts w:ascii="Arial" w:hAnsi="Arial" w:cs="Arial"/>
          <w:sz w:val="20"/>
          <w:szCs w:val="20"/>
        </w:rPr>
        <w:t>vajalec</w:t>
      </w:r>
      <w:r w:rsidRPr="006549F5">
        <w:rPr>
          <w:rFonts w:ascii="Arial" w:hAnsi="Arial" w:cs="Arial"/>
          <w:sz w:val="20"/>
          <w:szCs w:val="20"/>
        </w:rPr>
        <w:t xml:space="preserve">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w:t>
      </w:r>
      <w:r w:rsidR="00DA64F3">
        <w:rPr>
          <w:rFonts w:ascii="Arial" w:hAnsi="Arial" w:cs="Arial"/>
          <w:sz w:val="20"/>
          <w:szCs w:val="20"/>
        </w:rPr>
        <w:t>vajalca</w:t>
      </w:r>
      <w:r w:rsidRPr="006549F5">
        <w:rPr>
          <w:rFonts w:ascii="Arial" w:hAnsi="Arial" w:cs="Arial"/>
          <w:sz w:val="20"/>
          <w:szCs w:val="20"/>
        </w:rPr>
        <w:t>. Iz</w:t>
      </w:r>
      <w:r w:rsidR="00DA64F3">
        <w:rPr>
          <w:rFonts w:ascii="Arial" w:hAnsi="Arial" w:cs="Arial"/>
          <w:sz w:val="20"/>
          <w:szCs w:val="20"/>
        </w:rPr>
        <w:t>vajalec</w:t>
      </w:r>
      <w:r w:rsidRPr="006549F5">
        <w:rPr>
          <w:rFonts w:ascii="Arial" w:hAnsi="Arial" w:cs="Arial"/>
          <w:sz w:val="20"/>
          <w:szCs w:val="20"/>
        </w:rPr>
        <w:t xml:space="preserve"> mora računu (obračunski situaciji) obvezno priložiti predhodno potrjene račune podizvajalca/ev.</w:t>
      </w:r>
    </w:p>
    <w:p w14:paraId="731F7699" w14:textId="77777777" w:rsidR="007A2B55" w:rsidRPr="006549F5" w:rsidRDefault="007A2B55" w:rsidP="007A2B55">
      <w:pPr>
        <w:ind w:left="720" w:hanging="720"/>
        <w:rPr>
          <w:rFonts w:ascii="Arial" w:hAnsi="Arial" w:cs="Arial"/>
          <w:sz w:val="20"/>
          <w:szCs w:val="20"/>
        </w:rPr>
      </w:pPr>
    </w:p>
    <w:p w14:paraId="1915B4DC" w14:textId="1C27AE62" w:rsidR="007A2B55" w:rsidRPr="006549F5" w:rsidRDefault="007A2B55" w:rsidP="007A2B55">
      <w:pPr>
        <w:ind w:left="720" w:hanging="720"/>
        <w:rPr>
          <w:rFonts w:ascii="Arial" w:hAnsi="Arial" w:cs="Arial"/>
          <w:sz w:val="20"/>
          <w:szCs w:val="20"/>
        </w:rPr>
      </w:pPr>
      <w:r w:rsidRPr="006549F5">
        <w:rPr>
          <w:rFonts w:ascii="Arial" w:hAnsi="Arial" w:cs="Arial"/>
          <w:sz w:val="20"/>
          <w:szCs w:val="20"/>
        </w:rPr>
        <w:t>4.4</w:t>
      </w:r>
      <w:r w:rsidRPr="006549F5">
        <w:rPr>
          <w:rFonts w:ascii="Arial" w:hAnsi="Arial" w:cs="Arial"/>
          <w:sz w:val="20"/>
          <w:szCs w:val="20"/>
        </w:rPr>
        <w:tab/>
        <w:t>Roki plačil podizvajalcem so enaki, kot so določeni za plačilo obveznosti naročnika do  iz</w:t>
      </w:r>
      <w:r w:rsidR="00DA64F3">
        <w:rPr>
          <w:rFonts w:ascii="Arial" w:hAnsi="Arial" w:cs="Arial"/>
          <w:sz w:val="20"/>
          <w:szCs w:val="20"/>
        </w:rPr>
        <w:t>vajalca</w:t>
      </w:r>
      <w:r w:rsidRPr="006549F5">
        <w:rPr>
          <w:rFonts w:ascii="Arial" w:hAnsi="Arial" w:cs="Arial"/>
          <w:color w:val="FF0000"/>
          <w:sz w:val="20"/>
          <w:szCs w:val="20"/>
        </w:rPr>
        <w:t xml:space="preserve"> </w:t>
      </w:r>
      <w:r w:rsidRPr="006549F5">
        <w:rPr>
          <w:rFonts w:ascii="Arial" w:hAnsi="Arial" w:cs="Arial"/>
          <w:sz w:val="20"/>
          <w:szCs w:val="20"/>
        </w:rPr>
        <w:t>v tej pogodbi.</w:t>
      </w:r>
    </w:p>
    <w:p w14:paraId="70C81756" w14:textId="77777777" w:rsidR="007A2B55" w:rsidRPr="006549F5" w:rsidRDefault="007A2B55" w:rsidP="007A2B55">
      <w:pPr>
        <w:ind w:left="720" w:hanging="720"/>
        <w:rPr>
          <w:rFonts w:ascii="Arial" w:hAnsi="Arial" w:cs="Arial"/>
          <w:sz w:val="20"/>
          <w:szCs w:val="20"/>
        </w:rPr>
      </w:pPr>
    </w:p>
    <w:p w14:paraId="47344005" w14:textId="77777777" w:rsidR="007A2B55" w:rsidRPr="006549F5" w:rsidRDefault="007A2B55" w:rsidP="007A2B55">
      <w:pPr>
        <w:ind w:left="720" w:hanging="720"/>
        <w:rPr>
          <w:rFonts w:ascii="Arial" w:hAnsi="Arial" w:cs="Arial"/>
          <w:sz w:val="20"/>
          <w:szCs w:val="20"/>
        </w:rPr>
      </w:pPr>
      <w:r w:rsidRPr="006549F5">
        <w:rPr>
          <w:rFonts w:ascii="Arial" w:hAnsi="Arial" w:cs="Arial"/>
          <w:sz w:val="20"/>
          <w:szCs w:val="20"/>
        </w:rPr>
        <w:t>4.5</w:t>
      </w:r>
      <w:r w:rsidRPr="006549F5">
        <w:rPr>
          <w:rFonts w:ascii="Arial" w:hAnsi="Arial" w:cs="Arial"/>
          <w:sz w:val="20"/>
          <w:szCs w:val="20"/>
        </w:rPr>
        <w:tab/>
        <w:t>Podizvajalec, ki je v ponudbi zahteval neposredno plačilo v skladu z 94. členom ZJN-3, mora naročniku posredovati kopijo pogodbe, ki jo je sklenil z izdelovalcem, v petih (5) dneh od sklenitve te pogodbe.</w:t>
      </w:r>
    </w:p>
    <w:p w14:paraId="3A88CA5F" w14:textId="77777777" w:rsidR="007A2B55" w:rsidRPr="006549F5" w:rsidRDefault="007A2B55" w:rsidP="007A2B55">
      <w:pPr>
        <w:ind w:left="720" w:hanging="720"/>
        <w:rPr>
          <w:rFonts w:ascii="Arial" w:hAnsi="Arial" w:cs="Arial"/>
          <w:sz w:val="20"/>
          <w:szCs w:val="20"/>
        </w:rPr>
      </w:pPr>
    </w:p>
    <w:p w14:paraId="2CC86E16" w14:textId="77777777" w:rsidR="007A2B55" w:rsidRPr="006549F5" w:rsidRDefault="007A2B55" w:rsidP="007A2B55">
      <w:pPr>
        <w:tabs>
          <w:tab w:val="left" w:pos="900"/>
        </w:tabs>
        <w:ind w:left="864" w:hanging="864"/>
        <w:rPr>
          <w:rFonts w:ascii="Arial" w:hAnsi="Arial" w:cs="Arial"/>
          <w:b/>
          <w:sz w:val="20"/>
          <w:szCs w:val="20"/>
        </w:rPr>
      </w:pPr>
      <w:r w:rsidRPr="006549F5">
        <w:rPr>
          <w:rFonts w:ascii="Arial" w:hAnsi="Arial" w:cs="Arial"/>
          <w:b/>
          <w:sz w:val="20"/>
          <w:szCs w:val="20"/>
        </w:rPr>
        <w:t>5.</w:t>
      </w:r>
      <w:r w:rsidRPr="006549F5">
        <w:rPr>
          <w:rFonts w:ascii="Arial" w:hAnsi="Arial" w:cs="Arial"/>
          <w:b/>
          <w:sz w:val="20"/>
          <w:szCs w:val="20"/>
        </w:rPr>
        <w:tab/>
        <w:t>OBVEZNOSTI NAROČNIKA</w:t>
      </w:r>
    </w:p>
    <w:p w14:paraId="20341816" w14:textId="77777777" w:rsidR="007A2B55" w:rsidRPr="006549F5" w:rsidRDefault="007A2B55" w:rsidP="007A2B55">
      <w:pPr>
        <w:tabs>
          <w:tab w:val="left" w:pos="900"/>
        </w:tabs>
        <w:ind w:left="864" w:hanging="864"/>
        <w:rPr>
          <w:rFonts w:ascii="Arial" w:hAnsi="Arial" w:cs="Arial"/>
          <w:b/>
          <w:sz w:val="20"/>
          <w:szCs w:val="20"/>
        </w:rPr>
      </w:pPr>
    </w:p>
    <w:p w14:paraId="098CD285" w14:textId="7A16D6C4" w:rsidR="007A2B55" w:rsidRPr="008D6E6A" w:rsidRDefault="007A2B55" w:rsidP="007861CF">
      <w:pPr>
        <w:pStyle w:val="Telo"/>
        <w:spacing w:before="120" w:after="120"/>
        <w:ind w:left="851" w:hanging="851"/>
        <w:rPr>
          <w:rFonts w:ascii="Arial" w:hAnsi="Arial" w:cs="Arial"/>
          <w:i w:val="0"/>
          <w:sz w:val="20"/>
        </w:rPr>
      </w:pPr>
      <w:r w:rsidRPr="006549F5">
        <w:rPr>
          <w:rFonts w:ascii="Arial" w:hAnsi="Arial" w:cs="Arial"/>
          <w:i w:val="0"/>
          <w:sz w:val="20"/>
        </w:rPr>
        <w:t>5.1</w:t>
      </w:r>
      <w:r w:rsidRPr="006549F5">
        <w:rPr>
          <w:rFonts w:ascii="Arial" w:hAnsi="Arial" w:cs="Arial"/>
          <w:i w:val="0"/>
          <w:sz w:val="20"/>
        </w:rPr>
        <w:tab/>
      </w:r>
      <w:r w:rsidRPr="008D6E6A">
        <w:rPr>
          <w:rFonts w:ascii="Arial" w:hAnsi="Arial" w:cs="Arial"/>
          <w:i w:val="0"/>
          <w:sz w:val="20"/>
        </w:rPr>
        <w:t xml:space="preserve">Pred pričetkom del mora izvesti uvedbo v delo najkasneje v </w:t>
      </w:r>
      <w:r w:rsidR="00CB74A3">
        <w:rPr>
          <w:rFonts w:ascii="Arial" w:hAnsi="Arial" w:cs="Arial"/>
          <w:i w:val="0"/>
          <w:sz w:val="20"/>
        </w:rPr>
        <w:t>10</w:t>
      </w:r>
      <w:r w:rsidRPr="008D6E6A">
        <w:rPr>
          <w:rFonts w:ascii="Arial" w:hAnsi="Arial" w:cs="Arial"/>
          <w:i w:val="0"/>
          <w:sz w:val="20"/>
        </w:rPr>
        <w:t>-ih dni po podpisu pogodbe ter iz</w:t>
      </w:r>
      <w:r w:rsidR="00DA64F3">
        <w:rPr>
          <w:rFonts w:ascii="Arial" w:hAnsi="Arial" w:cs="Arial"/>
          <w:i w:val="0"/>
          <w:sz w:val="20"/>
        </w:rPr>
        <w:t>vajalcu</w:t>
      </w:r>
      <w:r w:rsidRPr="008D6E6A">
        <w:rPr>
          <w:rFonts w:ascii="Arial" w:hAnsi="Arial" w:cs="Arial"/>
          <w:i w:val="0"/>
          <w:sz w:val="20"/>
        </w:rPr>
        <w:t xml:space="preserve"> predložiti vso potrebno dokumentacijo za iz</w:t>
      </w:r>
      <w:r w:rsidR="00CB74A3">
        <w:rPr>
          <w:rFonts w:ascii="Arial" w:hAnsi="Arial" w:cs="Arial"/>
          <w:i w:val="0"/>
          <w:sz w:val="20"/>
        </w:rPr>
        <w:t>vedbo del predmetnega naročila</w:t>
      </w:r>
      <w:r w:rsidRPr="008D6E6A">
        <w:rPr>
          <w:rFonts w:ascii="Arial" w:hAnsi="Arial" w:cs="Arial"/>
          <w:i w:val="0"/>
          <w:sz w:val="20"/>
        </w:rPr>
        <w:t xml:space="preserve">. </w:t>
      </w:r>
    </w:p>
    <w:p w14:paraId="031ADA7C" w14:textId="232DBD47" w:rsidR="00A07326" w:rsidRDefault="00A07326">
      <w:pPr>
        <w:pStyle w:val="Odstavekseznama"/>
        <w:numPr>
          <w:ilvl w:val="1"/>
          <w:numId w:val="23"/>
        </w:numPr>
        <w:spacing w:before="120" w:after="120"/>
        <w:jc w:val="both"/>
        <w:rPr>
          <w:rFonts w:ascii="Arial" w:hAnsi="Arial" w:cs="Arial"/>
          <w:sz w:val="20"/>
        </w:rPr>
      </w:pPr>
      <w:r>
        <w:rPr>
          <w:rFonts w:ascii="Arial" w:hAnsi="Arial" w:cs="Arial"/>
          <w:sz w:val="20"/>
        </w:rPr>
        <w:t xml:space="preserve">Izvajalcu zagotoviti </w:t>
      </w:r>
      <w:r w:rsidR="007861CF">
        <w:rPr>
          <w:rFonts w:ascii="Arial" w:hAnsi="Arial" w:cs="Arial"/>
          <w:sz w:val="20"/>
        </w:rPr>
        <w:t xml:space="preserve">dostop do voznih sredstev </w:t>
      </w:r>
      <w:r>
        <w:rPr>
          <w:rFonts w:ascii="Arial" w:hAnsi="Arial" w:cs="Arial"/>
          <w:sz w:val="20"/>
        </w:rPr>
        <w:t xml:space="preserve">in omogočiti </w:t>
      </w:r>
      <w:r w:rsidR="007861CF">
        <w:rPr>
          <w:rFonts w:ascii="Arial" w:hAnsi="Arial" w:cs="Arial"/>
          <w:sz w:val="20"/>
        </w:rPr>
        <w:t>pogoje za namestitev GPS lokatorjev.</w:t>
      </w:r>
    </w:p>
    <w:p w14:paraId="0D4B0FD4" w14:textId="3806D092" w:rsidR="007861CF" w:rsidRDefault="007861CF">
      <w:pPr>
        <w:pStyle w:val="Odstavekseznama"/>
        <w:numPr>
          <w:ilvl w:val="1"/>
          <w:numId w:val="23"/>
        </w:numPr>
        <w:spacing w:before="120" w:after="120"/>
        <w:jc w:val="both"/>
        <w:rPr>
          <w:rFonts w:ascii="Arial" w:hAnsi="Arial" w:cs="Arial"/>
          <w:sz w:val="20"/>
        </w:rPr>
      </w:pPr>
      <w:r>
        <w:rPr>
          <w:rFonts w:ascii="Arial" w:hAnsi="Arial" w:cs="Arial"/>
          <w:sz w:val="20"/>
        </w:rPr>
        <w:t>Izvajalcu pravočasno zagotoviti vse potrebne podatke in pogoje za integracijo platforme v IT sistem Slovenskih železnic.</w:t>
      </w:r>
    </w:p>
    <w:p w14:paraId="7938A32D" w14:textId="21DBAA24" w:rsidR="00B47523" w:rsidRDefault="007A2B55">
      <w:pPr>
        <w:pStyle w:val="Odstavekseznama"/>
        <w:numPr>
          <w:ilvl w:val="1"/>
          <w:numId w:val="23"/>
        </w:numPr>
        <w:spacing w:before="120" w:after="120"/>
        <w:jc w:val="both"/>
        <w:rPr>
          <w:rFonts w:ascii="Arial" w:hAnsi="Arial" w:cs="Arial"/>
          <w:sz w:val="20"/>
        </w:rPr>
      </w:pPr>
      <w:r w:rsidRPr="00704F51">
        <w:rPr>
          <w:rFonts w:ascii="Arial" w:hAnsi="Arial" w:cs="Arial"/>
          <w:sz w:val="20"/>
        </w:rPr>
        <w:t>Tekoče spremljanje in nadziranje</w:t>
      </w:r>
      <w:r w:rsidR="00D11929" w:rsidRPr="00704F51">
        <w:rPr>
          <w:rFonts w:ascii="Arial" w:hAnsi="Arial" w:cs="Arial"/>
          <w:sz w:val="20"/>
        </w:rPr>
        <w:t>,</w:t>
      </w:r>
      <w:r w:rsidRPr="00704F51">
        <w:rPr>
          <w:rFonts w:ascii="Arial" w:hAnsi="Arial" w:cs="Arial"/>
          <w:sz w:val="20"/>
        </w:rPr>
        <w:t xml:space="preserve"> </w:t>
      </w:r>
      <w:r w:rsidR="00D11929" w:rsidRPr="00704F51">
        <w:rPr>
          <w:rFonts w:ascii="Arial" w:hAnsi="Arial" w:cs="Arial"/>
          <w:sz w:val="20"/>
        </w:rPr>
        <w:t xml:space="preserve">dajanje navodil in po potrebi potrjevanje predlaganih sprememb pri </w:t>
      </w:r>
      <w:r w:rsidR="00B47523" w:rsidRPr="00704F51">
        <w:rPr>
          <w:rFonts w:ascii="Arial" w:hAnsi="Arial" w:cs="Arial"/>
          <w:sz w:val="20"/>
        </w:rPr>
        <w:t>izvajanj</w:t>
      </w:r>
      <w:r w:rsidR="00D11929" w:rsidRPr="00704F51">
        <w:rPr>
          <w:rFonts w:ascii="Arial" w:hAnsi="Arial" w:cs="Arial"/>
          <w:sz w:val="20"/>
        </w:rPr>
        <w:t>u</w:t>
      </w:r>
      <w:r w:rsidR="00B47523" w:rsidRPr="00704F51">
        <w:rPr>
          <w:rFonts w:ascii="Arial" w:hAnsi="Arial" w:cs="Arial"/>
          <w:sz w:val="20"/>
        </w:rPr>
        <w:t xml:space="preserve"> </w:t>
      </w:r>
      <w:r w:rsidR="00CB74A3">
        <w:rPr>
          <w:rFonts w:ascii="Arial" w:hAnsi="Arial" w:cs="Arial"/>
          <w:sz w:val="20"/>
        </w:rPr>
        <w:t>del</w:t>
      </w:r>
      <w:r w:rsidR="00B47523" w:rsidRPr="00704F51">
        <w:rPr>
          <w:rFonts w:ascii="Arial" w:hAnsi="Arial" w:cs="Arial"/>
          <w:sz w:val="20"/>
        </w:rPr>
        <w:t xml:space="preserve"> po lastni presoji, iz</w:t>
      </w:r>
      <w:r w:rsidR="00CB74A3">
        <w:rPr>
          <w:rFonts w:ascii="Arial" w:hAnsi="Arial" w:cs="Arial"/>
          <w:sz w:val="20"/>
        </w:rPr>
        <w:t>vajalcu</w:t>
      </w:r>
      <w:r w:rsidR="00B47523" w:rsidRPr="00704F51">
        <w:rPr>
          <w:rFonts w:ascii="Arial" w:hAnsi="Arial" w:cs="Arial"/>
          <w:sz w:val="20"/>
        </w:rPr>
        <w:t>, s čimer naročnik ne prevzema nobene odgovornosti. Z morebitnimi odstopanji naročnik takoj seznani iz</w:t>
      </w:r>
      <w:r w:rsidR="00CB74A3">
        <w:rPr>
          <w:rFonts w:ascii="Arial" w:hAnsi="Arial" w:cs="Arial"/>
          <w:sz w:val="20"/>
        </w:rPr>
        <w:t>vajalca</w:t>
      </w:r>
      <w:r w:rsidR="00B47523" w:rsidRPr="00704F51">
        <w:rPr>
          <w:rFonts w:ascii="Arial" w:hAnsi="Arial" w:cs="Arial"/>
          <w:sz w:val="20"/>
        </w:rPr>
        <w:t xml:space="preserve">, ki mora </w:t>
      </w:r>
      <w:r w:rsidR="00324DF6" w:rsidRPr="00704F51">
        <w:rPr>
          <w:rFonts w:ascii="Arial" w:hAnsi="Arial" w:cs="Arial"/>
          <w:sz w:val="20"/>
        </w:rPr>
        <w:t>odstopanja</w:t>
      </w:r>
      <w:r w:rsidR="00B47523" w:rsidRPr="00704F51">
        <w:rPr>
          <w:rFonts w:ascii="Arial" w:hAnsi="Arial" w:cs="Arial"/>
          <w:sz w:val="20"/>
        </w:rPr>
        <w:t xml:space="preserve"> odpraviti v roku petnajst (15) dni, brez dodatnega plačila.</w:t>
      </w:r>
    </w:p>
    <w:p w14:paraId="4C7DEB3D" w14:textId="554901AE" w:rsidR="007861CF" w:rsidRDefault="007861CF">
      <w:pPr>
        <w:pStyle w:val="Odstavekseznama"/>
        <w:numPr>
          <w:ilvl w:val="1"/>
          <w:numId w:val="23"/>
        </w:numPr>
        <w:spacing w:before="120" w:after="120"/>
        <w:jc w:val="both"/>
        <w:rPr>
          <w:rFonts w:ascii="Arial" w:hAnsi="Arial" w:cs="Arial"/>
          <w:sz w:val="20"/>
        </w:rPr>
      </w:pPr>
      <w:r>
        <w:rPr>
          <w:rFonts w:ascii="Arial" w:hAnsi="Arial" w:cs="Arial"/>
          <w:sz w:val="20"/>
        </w:rPr>
        <w:t>Prevzemati opravljena dela po naslednjih fazah:</w:t>
      </w:r>
    </w:p>
    <w:p w14:paraId="18CBACC8" w14:textId="77EA121D" w:rsidR="007861CF" w:rsidRPr="007861CF" w:rsidRDefault="007861CF">
      <w:pPr>
        <w:pStyle w:val="Odstavekseznama"/>
        <w:numPr>
          <w:ilvl w:val="0"/>
          <w:numId w:val="45"/>
        </w:numPr>
        <w:rPr>
          <w:rFonts w:ascii="Arial" w:hAnsi="Arial" w:cs="Arial"/>
          <w:sz w:val="20"/>
        </w:rPr>
      </w:pPr>
      <w:r w:rsidRPr="007861CF">
        <w:rPr>
          <w:rFonts w:ascii="Arial" w:hAnsi="Arial" w:cs="Arial"/>
          <w:sz w:val="20"/>
        </w:rPr>
        <w:t>faza: Montaža lokatorjev na vozna sredstva</w:t>
      </w:r>
    </w:p>
    <w:p w14:paraId="58B03DA3" w14:textId="69C5E668" w:rsidR="007861CF" w:rsidRPr="007861CF" w:rsidRDefault="007861CF">
      <w:pPr>
        <w:pStyle w:val="Odstavekseznama"/>
        <w:numPr>
          <w:ilvl w:val="0"/>
          <w:numId w:val="45"/>
        </w:numPr>
        <w:rPr>
          <w:rFonts w:ascii="Arial" w:hAnsi="Arial" w:cs="Arial"/>
          <w:sz w:val="20"/>
        </w:rPr>
      </w:pPr>
      <w:r w:rsidRPr="007861CF">
        <w:rPr>
          <w:rFonts w:ascii="Arial" w:hAnsi="Arial" w:cs="Arial"/>
          <w:sz w:val="20"/>
        </w:rPr>
        <w:t>faza: Osnovna funkcionalnost programske opreme.</w:t>
      </w:r>
    </w:p>
    <w:p w14:paraId="7C396CE7" w14:textId="682517FE" w:rsidR="007861CF" w:rsidRPr="007861CF" w:rsidRDefault="007861CF">
      <w:pPr>
        <w:pStyle w:val="Odstavekseznama"/>
        <w:numPr>
          <w:ilvl w:val="0"/>
          <w:numId w:val="45"/>
        </w:numPr>
        <w:rPr>
          <w:rFonts w:ascii="Arial" w:hAnsi="Arial" w:cs="Arial"/>
          <w:sz w:val="20"/>
        </w:rPr>
      </w:pPr>
      <w:r w:rsidRPr="007861CF">
        <w:rPr>
          <w:rFonts w:ascii="Arial" w:hAnsi="Arial" w:cs="Arial"/>
          <w:sz w:val="20"/>
        </w:rPr>
        <w:t xml:space="preserve">faza: Napredna funkcionalnost programske opreme (Funkcionalnost </w:t>
      </w:r>
      <w:r w:rsidR="009D5C03">
        <w:rPr>
          <w:rFonts w:ascii="Arial" w:hAnsi="Arial" w:cs="Arial"/>
          <w:sz w:val="20"/>
        </w:rPr>
        <w:t>s</w:t>
      </w:r>
      <w:r w:rsidR="009D5C03" w:rsidRPr="007861CF">
        <w:rPr>
          <w:rFonts w:ascii="Arial" w:hAnsi="Arial" w:cs="Arial"/>
          <w:sz w:val="20"/>
        </w:rPr>
        <w:t xml:space="preserve"> </w:t>
      </w:r>
      <w:r w:rsidRPr="007861CF">
        <w:rPr>
          <w:rFonts w:ascii="Arial" w:hAnsi="Arial" w:cs="Arial"/>
          <w:sz w:val="20"/>
        </w:rPr>
        <w:t xml:space="preserve">podatki posredovanimi </w:t>
      </w:r>
      <w:r w:rsidR="00343202">
        <w:rPr>
          <w:rFonts w:ascii="Arial" w:hAnsi="Arial" w:cs="Arial"/>
          <w:sz w:val="20"/>
        </w:rPr>
        <w:t>s</w:t>
      </w:r>
      <w:r w:rsidR="00343202" w:rsidRPr="007861CF">
        <w:rPr>
          <w:rFonts w:ascii="Arial" w:hAnsi="Arial" w:cs="Arial"/>
          <w:sz w:val="20"/>
        </w:rPr>
        <w:t xml:space="preserve"> </w:t>
      </w:r>
      <w:r w:rsidRPr="007861CF">
        <w:rPr>
          <w:rFonts w:ascii="Arial" w:hAnsi="Arial" w:cs="Arial"/>
          <w:sz w:val="20"/>
        </w:rPr>
        <w:t>strani naročnika( API))</w:t>
      </w:r>
    </w:p>
    <w:p w14:paraId="4213E031" w14:textId="721660E8" w:rsidR="007861CF" w:rsidRPr="007861CF" w:rsidRDefault="007861CF">
      <w:pPr>
        <w:pStyle w:val="Odstavekseznama"/>
        <w:numPr>
          <w:ilvl w:val="0"/>
          <w:numId w:val="45"/>
        </w:numPr>
        <w:rPr>
          <w:rFonts w:ascii="Arial" w:hAnsi="Arial" w:cs="Arial"/>
          <w:sz w:val="20"/>
        </w:rPr>
      </w:pPr>
      <w:r w:rsidRPr="007861CF">
        <w:rPr>
          <w:rFonts w:ascii="Arial" w:hAnsi="Arial" w:cs="Arial"/>
          <w:sz w:val="20"/>
        </w:rPr>
        <w:t>faza: Končni prevzem v skladu z razpisno dokumentacijo</w:t>
      </w:r>
    </w:p>
    <w:p w14:paraId="19C29739" w14:textId="4F8FBA5F" w:rsidR="00343202" w:rsidRPr="005D2798" w:rsidRDefault="00343202" w:rsidP="00343202">
      <w:pPr>
        <w:spacing w:before="100" w:beforeAutospacing="1" w:after="100" w:afterAutospacing="1"/>
        <w:ind w:left="870"/>
        <w:rPr>
          <w:rFonts w:ascii="Arial" w:hAnsi="Arial" w:cs="Arial"/>
          <w:sz w:val="20"/>
          <w:szCs w:val="20"/>
        </w:rPr>
      </w:pPr>
      <w:r w:rsidRPr="005D2798">
        <w:rPr>
          <w:rFonts w:ascii="Arial" w:hAnsi="Arial" w:cs="Arial"/>
          <w:sz w:val="20"/>
          <w:szCs w:val="20"/>
        </w:rPr>
        <w:t>Posamezne faze se prevzemajo z obojestranskim podpisom zapisnika.</w:t>
      </w:r>
    </w:p>
    <w:p w14:paraId="73C7AA4A" w14:textId="0DDE6A8E" w:rsidR="007A2B55" w:rsidRPr="00704F51" w:rsidRDefault="007A2B55">
      <w:pPr>
        <w:numPr>
          <w:ilvl w:val="1"/>
          <w:numId w:val="23"/>
        </w:numPr>
        <w:spacing w:after="240"/>
        <w:ind w:left="868" w:hanging="868"/>
        <w:jc w:val="both"/>
        <w:rPr>
          <w:rFonts w:ascii="Arial" w:hAnsi="Arial" w:cs="Arial"/>
          <w:sz w:val="20"/>
          <w:szCs w:val="20"/>
        </w:rPr>
      </w:pPr>
      <w:r w:rsidRPr="00704F51">
        <w:rPr>
          <w:rFonts w:ascii="Arial" w:hAnsi="Arial" w:cs="Arial"/>
          <w:sz w:val="20"/>
          <w:szCs w:val="20"/>
        </w:rPr>
        <w:t xml:space="preserve">Zagotoviti finančna sredstva potrebna za plačilo del, ki so predmet te pogodbe. </w:t>
      </w:r>
    </w:p>
    <w:p w14:paraId="539D442C" w14:textId="33AF0735" w:rsidR="00C36665" w:rsidRPr="00704F51" w:rsidRDefault="00C36665">
      <w:pPr>
        <w:pStyle w:val="Odstavekseznama"/>
        <w:numPr>
          <w:ilvl w:val="1"/>
          <w:numId w:val="23"/>
        </w:numPr>
        <w:rPr>
          <w:rFonts w:ascii="Arial" w:hAnsi="Arial" w:cs="Arial"/>
          <w:sz w:val="20"/>
        </w:rPr>
      </w:pPr>
      <w:r w:rsidRPr="00704F51">
        <w:rPr>
          <w:rFonts w:ascii="Arial" w:hAnsi="Arial" w:cs="Arial"/>
          <w:sz w:val="20"/>
        </w:rPr>
        <w:t>Prevzeti vsakokratna poročila</w:t>
      </w:r>
      <w:r w:rsidR="008B1E28" w:rsidRPr="00704F51">
        <w:rPr>
          <w:rFonts w:ascii="Arial" w:hAnsi="Arial" w:cs="Arial"/>
          <w:sz w:val="20"/>
        </w:rPr>
        <w:t>/primopredajn</w:t>
      </w:r>
      <w:r w:rsidR="00CB74A3">
        <w:rPr>
          <w:rFonts w:ascii="Arial" w:hAnsi="Arial" w:cs="Arial"/>
          <w:sz w:val="20"/>
        </w:rPr>
        <w:t>e</w:t>
      </w:r>
      <w:r w:rsidR="008B1E28" w:rsidRPr="00704F51">
        <w:rPr>
          <w:rFonts w:ascii="Arial" w:hAnsi="Arial" w:cs="Arial"/>
          <w:sz w:val="20"/>
        </w:rPr>
        <w:t xml:space="preserve"> zapisnik</w:t>
      </w:r>
      <w:r w:rsidR="00CB74A3">
        <w:rPr>
          <w:rFonts w:ascii="Arial" w:hAnsi="Arial" w:cs="Arial"/>
          <w:sz w:val="20"/>
        </w:rPr>
        <w:t>e</w:t>
      </w:r>
      <w:r w:rsidRPr="00704F51">
        <w:rPr>
          <w:rFonts w:ascii="Arial" w:hAnsi="Arial" w:cs="Arial"/>
          <w:sz w:val="20"/>
        </w:rPr>
        <w:t xml:space="preserve"> </w:t>
      </w:r>
      <w:r w:rsidR="005328A6" w:rsidRPr="00704F51">
        <w:rPr>
          <w:rFonts w:ascii="Arial" w:hAnsi="Arial" w:cs="Arial"/>
          <w:sz w:val="20"/>
        </w:rPr>
        <w:t xml:space="preserve">o </w:t>
      </w:r>
      <w:r w:rsidR="007861CF">
        <w:rPr>
          <w:rFonts w:ascii="Arial" w:hAnsi="Arial" w:cs="Arial"/>
          <w:sz w:val="20"/>
        </w:rPr>
        <w:t xml:space="preserve">zaključku posamezne faze oziroma </w:t>
      </w:r>
      <w:r w:rsidR="005328A6" w:rsidRPr="00704F51">
        <w:rPr>
          <w:rFonts w:ascii="Arial" w:hAnsi="Arial" w:cs="Arial"/>
          <w:sz w:val="20"/>
        </w:rPr>
        <w:t>zaključku del</w:t>
      </w:r>
      <w:r w:rsidR="00CB74A3">
        <w:rPr>
          <w:rFonts w:ascii="Arial" w:hAnsi="Arial" w:cs="Arial"/>
          <w:sz w:val="20"/>
        </w:rPr>
        <w:t>.</w:t>
      </w:r>
    </w:p>
    <w:p w14:paraId="2C932B1C" w14:textId="77777777" w:rsidR="003A6DBA" w:rsidRPr="006549F5" w:rsidRDefault="003A6DBA" w:rsidP="00C36665">
      <w:pPr>
        <w:spacing w:after="240"/>
        <w:ind w:left="868"/>
        <w:jc w:val="both"/>
        <w:rPr>
          <w:rFonts w:ascii="Arial" w:hAnsi="Arial" w:cs="Arial"/>
          <w:sz w:val="20"/>
          <w:szCs w:val="20"/>
        </w:rPr>
      </w:pPr>
    </w:p>
    <w:p w14:paraId="4DDCD3B1" w14:textId="05BFFD91" w:rsidR="007A2B55" w:rsidRPr="006549F5" w:rsidRDefault="007A2B55" w:rsidP="007A2B55">
      <w:pPr>
        <w:tabs>
          <w:tab w:val="left" w:pos="900"/>
        </w:tabs>
        <w:ind w:left="864" w:hanging="864"/>
        <w:rPr>
          <w:rFonts w:ascii="Arial" w:hAnsi="Arial" w:cs="Arial"/>
          <w:b/>
          <w:sz w:val="20"/>
          <w:szCs w:val="20"/>
        </w:rPr>
      </w:pPr>
      <w:r w:rsidRPr="006549F5">
        <w:rPr>
          <w:rFonts w:ascii="Arial" w:hAnsi="Arial" w:cs="Arial"/>
          <w:b/>
          <w:sz w:val="20"/>
          <w:szCs w:val="20"/>
        </w:rPr>
        <w:lastRenderedPageBreak/>
        <w:t>6.</w:t>
      </w:r>
      <w:r w:rsidRPr="006549F5">
        <w:rPr>
          <w:rFonts w:ascii="Arial" w:hAnsi="Arial" w:cs="Arial"/>
          <w:b/>
          <w:sz w:val="20"/>
          <w:szCs w:val="20"/>
        </w:rPr>
        <w:tab/>
        <w:t>OBVEZNOSTI IZ</w:t>
      </w:r>
      <w:r w:rsidR="00BA69B5">
        <w:rPr>
          <w:rFonts w:ascii="Arial" w:hAnsi="Arial" w:cs="Arial"/>
          <w:b/>
          <w:sz w:val="20"/>
          <w:szCs w:val="20"/>
        </w:rPr>
        <w:t>VAJALCA</w:t>
      </w:r>
    </w:p>
    <w:p w14:paraId="2BB1FC0D" w14:textId="77777777" w:rsidR="007A2B55" w:rsidRPr="006549F5" w:rsidRDefault="007A2B55" w:rsidP="007A2B55">
      <w:pPr>
        <w:tabs>
          <w:tab w:val="left" w:pos="900"/>
        </w:tabs>
        <w:ind w:left="864" w:hanging="864"/>
        <w:rPr>
          <w:rFonts w:ascii="Arial" w:hAnsi="Arial" w:cs="Arial"/>
          <w:b/>
          <w:sz w:val="20"/>
          <w:szCs w:val="20"/>
        </w:rPr>
      </w:pPr>
    </w:p>
    <w:p w14:paraId="661F54E3" w14:textId="4CC9F3F5" w:rsidR="007A2B55" w:rsidRDefault="007A2B55" w:rsidP="007A2B55">
      <w:pPr>
        <w:tabs>
          <w:tab w:val="left" w:pos="864"/>
        </w:tabs>
        <w:ind w:left="864" w:hanging="864"/>
        <w:jc w:val="both"/>
        <w:rPr>
          <w:rFonts w:ascii="Arial" w:hAnsi="Arial" w:cs="Arial"/>
          <w:sz w:val="20"/>
          <w:szCs w:val="20"/>
        </w:rPr>
      </w:pPr>
      <w:r w:rsidRPr="006549F5">
        <w:rPr>
          <w:rFonts w:ascii="Arial" w:hAnsi="Arial" w:cs="Arial"/>
          <w:sz w:val="20"/>
          <w:szCs w:val="20"/>
        </w:rPr>
        <w:t>6.1</w:t>
      </w:r>
      <w:r w:rsidRPr="006549F5">
        <w:rPr>
          <w:rFonts w:ascii="Arial" w:hAnsi="Arial" w:cs="Arial"/>
          <w:sz w:val="20"/>
          <w:szCs w:val="20"/>
        </w:rPr>
        <w:tab/>
      </w:r>
      <w:r w:rsidR="00BA69B5">
        <w:rPr>
          <w:rFonts w:ascii="Arial" w:hAnsi="Arial" w:cs="Arial"/>
          <w:sz w:val="20"/>
          <w:szCs w:val="20"/>
        </w:rPr>
        <w:t>Dela izvesti</w:t>
      </w:r>
      <w:r w:rsidRPr="00704F51">
        <w:rPr>
          <w:rFonts w:ascii="Arial" w:hAnsi="Arial" w:cs="Arial"/>
          <w:sz w:val="20"/>
          <w:szCs w:val="20"/>
        </w:rPr>
        <w:t xml:space="preserve"> strokovno pravilno in kvalitetno v skladu z veljavno zakonodajo in standardi, ki so opredeljeni v razpisni dokumentaciji</w:t>
      </w:r>
      <w:r w:rsidR="002353D0" w:rsidRPr="00704F51">
        <w:rPr>
          <w:rFonts w:ascii="Arial" w:hAnsi="Arial" w:cs="Arial"/>
          <w:sz w:val="20"/>
          <w:szCs w:val="20"/>
        </w:rPr>
        <w:t xml:space="preserve"> in določili te pogodbe</w:t>
      </w:r>
      <w:r w:rsidRPr="00704F51">
        <w:rPr>
          <w:rFonts w:ascii="Arial" w:hAnsi="Arial" w:cs="Arial"/>
          <w:sz w:val="20"/>
          <w:szCs w:val="20"/>
        </w:rPr>
        <w:t>.</w:t>
      </w:r>
    </w:p>
    <w:p w14:paraId="5FD8B3F6" w14:textId="77777777" w:rsidR="007B3C6E" w:rsidRPr="007B3C6E" w:rsidRDefault="007B3C6E" w:rsidP="007A2B55">
      <w:pPr>
        <w:tabs>
          <w:tab w:val="left" w:pos="864"/>
        </w:tabs>
        <w:ind w:left="864" w:hanging="864"/>
        <w:jc w:val="both"/>
        <w:rPr>
          <w:rFonts w:ascii="Arial" w:hAnsi="Arial" w:cs="Arial"/>
          <w:sz w:val="20"/>
          <w:szCs w:val="20"/>
        </w:rPr>
      </w:pPr>
    </w:p>
    <w:p w14:paraId="70C9214B" w14:textId="1760458F" w:rsidR="007A2B55" w:rsidRDefault="007A2B55" w:rsidP="007A2B55">
      <w:pPr>
        <w:tabs>
          <w:tab w:val="left" w:pos="864"/>
        </w:tabs>
        <w:ind w:left="864" w:hanging="864"/>
        <w:jc w:val="both"/>
        <w:rPr>
          <w:rFonts w:ascii="Arial" w:hAnsi="Arial" w:cs="Arial"/>
          <w:sz w:val="20"/>
          <w:szCs w:val="20"/>
        </w:rPr>
      </w:pPr>
      <w:r w:rsidRPr="00704F51">
        <w:rPr>
          <w:rFonts w:ascii="Arial" w:hAnsi="Arial" w:cs="Arial"/>
          <w:sz w:val="20"/>
          <w:szCs w:val="20"/>
        </w:rPr>
        <w:t>6.2</w:t>
      </w:r>
      <w:r w:rsidRPr="00704F51">
        <w:rPr>
          <w:rFonts w:ascii="Arial" w:hAnsi="Arial" w:cs="Arial"/>
          <w:sz w:val="20"/>
          <w:szCs w:val="20"/>
        </w:rPr>
        <w:tab/>
        <w:t>Da bo zastopniku naročnika omogočil vpogled v izvajanje pogodbenih del</w:t>
      </w:r>
      <w:r w:rsidR="002353D0" w:rsidRPr="00704F51">
        <w:rPr>
          <w:rFonts w:ascii="Arial" w:hAnsi="Arial" w:cs="Arial"/>
          <w:sz w:val="20"/>
          <w:szCs w:val="20"/>
        </w:rPr>
        <w:t xml:space="preserve"> </w:t>
      </w:r>
      <w:r w:rsidRPr="00704F51">
        <w:rPr>
          <w:rFonts w:ascii="Arial" w:hAnsi="Arial" w:cs="Arial"/>
          <w:sz w:val="20"/>
          <w:szCs w:val="20"/>
        </w:rPr>
        <w:t xml:space="preserve">ter da bo upošteval njegova morebitna navodila in da bo zastopniku naročnika kot prilogo k računu </w:t>
      </w:r>
      <w:r w:rsidR="005671A1" w:rsidRPr="00704F51">
        <w:rPr>
          <w:rFonts w:ascii="Arial" w:hAnsi="Arial" w:cs="Arial"/>
          <w:sz w:val="20"/>
          <w:szCs w:val="20"/>
        </w:rPr>
        <w:t xml:space="preserve">za izvedbo posamezne faze </w:t>
      </w:r>
      <w:r w:rsidRPr="00704F51">
        <w:rPr>
          <w:rFonts w:ascii="Arial" w:hAnsi="Arial" w:cs="Arial"/>
          <w:sz w:val="20"/>
          <w:szCs w:val="20"/>
        </w:rPr>
        <w:t xml:space="preserve">podal </w:t>
      </w:r>
      <w:r w:rsidR="005671A1" w:rsidRPr="00704F51">
        <w:rPr>
          <w:rFonts w:ascii="Arial" w:hAnsi="Arial" w:cs="Arial"/>
          <w:sz w:val="20"/>
          <w:szCs w:val="20"/>
        </w:rPr>
        <w:t>vmesna poročila in zaključno poročilo ter primopredajni zapisnik o zaključku del.</w:t>
      </w:r>
    </w:p>
    <w:p w14:paraId="2E1C3500" w14:textId="2CFCE0F5" w:rsidR="007B3C6E" w:rsidRDefault="007B3C6E" w:rsidP="00F906DD">
      <w:pPr>
        <w:tabs>
          <w:tab w:val="left" w:pos="864"/>
        </w:tabs>
        <w:spacing w:before="120" w:after="120"/>
        <w:ind w:left="862" w:hanging="862"/>
        <w:jc w:val="both"/>
        <w:rPr>
          <w:rFonts w:ascii="Arial" w:hAnsi="Arial" w:cs="Arial"/>
          <w:sz w:val="20"/>
          <w:szCs w:val="20"/>
        </w:rPr>
      </w:pPr>
      <w:r>
        <w:rPr>
          <w:rFonts w:ascii="Arial" w:hAnsi="Arial" w:cs="Arial"/>
          <w:sz w:val="20"/>
          <w:szCs w:val="20"/>
        </w:rPr>
        <w:t>6.3</w:t>
      </w:r>
      <w:r>
        <w:rPr>
          <w:rFonts w:ascii="Arial" w:hAnsi="Arial" w:cs="Arial"/>
          <w:sz w:val="20"/>
          <w:szCs w:val="20"/>
        </w:rPr>
        <w:tab/>
        <w:t xml:space="preserve">Naročniku omogočiti </w:t>
      </w:r>
      <w:r w:rsidRPr="007B3C6E">
        <w:rPr>
          <w:rFonts w:ascii="Arial" w:hAnsi="Arial" w:cs="Arial"/>
          <w:sz w:val="20"/>
        </w:rPr>
        <w:t>sodelovanje pri razvoju</w:t>
      </w:r>
      <w:r w:rsidR="00343202">
        <w:rPr>
          <w:rFonts w:ascii="Arial" w:hAnsi="Arial" w:cs="Arial"/>
          <w:sz w:val="20"/>
        </w:rPr>
        <w:t>.</w:t>
      </w:r>
    </w:p>
    <w:p w14:paraId="0B01C34B" w14:textId="4252834C" w:rsidR="007861CF" w:rsidRPr="00704F51" w:rsidRDefault="007861CF" w:rsidP="00F906DD">
      <w:pPr>
        <w:tabs>
          <w:tab w:val="left" w:pos="864"/>
        </w:tabs>
        <w:spacing w:before="120" w:after="120"/>
        <w:ind w:left="862" w:hanging="862"/>
        <w:jc w:val="both"/>
        <w:rPr>
          <w:rFonts w:ascii="Arial" w:hAnsi="Arial" w:cs="Arial"/>
          <w:sz w:val="20"/>
          <w:szCs w:val="20"/>
        </w:rPr>
      </w:pPr>
      <w:r>
        <w:rPr>
          <w:rFonts w:ascii="Arial" w:hAnsi="Arial" w:cs="Arial"/>
          <w:sz w:val="20"/>
          <w:szCs w:val="20"/>
        </w:rPr>
        <w:t>6.</w:t>
      </w:r>
      <w:r w:rsidR="007B3C6E">
        <w:rPr>
          <w:rFonts w:ascii="Arial" w:hAnsi="Arial" w:cs="Arial"/>
          <w:sz w:val="20"/>
          <w:szCs w:val="20"/>
        </w:rPr>
        <w:t>4</w:t>
      </w:r>
      <w:r>
        <w:rPr>
          <w:rFonts w:ascii="Arial" w:hAnsi="Arial" w:cs="Arial"/>
          <w:sz w:val="20"/>
          <w:szCs w:val="20"/>
        </w:rPr>
        <w:tab/>
        <w:t>Naročniku omogočiti prevzem del po fazah opredeljenih v točki 5.4.</w:t>
      </w:r>
    </w:p>
    <w:p w14:paraId="6F0F1C79" w14:textId="460156E1" w:rsidR="007A2B55" w:rsidRPr="00704F51" w:rsidRDefault="007A2B55" w:rsidP="00F906DD">
      <w:pPr>
        <w:spacing w:before="120" w:after="120"/>
        <w:ind w:left="851" w:hanging="851"/>
        <w:jc w:val="both"/>
        <w:rPr>
          <w:rFonts w:ascii="Arial" w:hAnsi="Arial" w:cs="Arial"/>
          <w:sz w:val="20"/>
          <w:szCs w:val="20"/>
        </w:rPr>
      </w:pPr>
      <w:r w:rsidRPr="006549F5">
        <w:rPr>
          <w:rFonts w:ascii="Arial" w:hAnsi="Arial" w:cs="Arial"/>
          <w:sz w:val="20"/>
          <w:szCs w:val="20"/>
        </w:rPr>
        <w:t>6.</w:t>
      </w:r>
      <w:r w:rsidR="007B3C6E">
        <w:rPr>
          <w:rFonts w:ascii="Arial" w:hAnsi="Arial" w:cs="Arial"/>
          <w:sz w:val="20"/>
          <w:szCs w:val="20"/>
        </w:rPr>
        <w:t>5</w:t>
      </w:r>
      <w:r w:rsidRPr="006549F5">
        <w:rPr>
          <w:rFonts w:ascii="Arial" w:hAnsi="Arial" w:cs="Arial"/>
          <w:sz w:val="20"/>
          <w:szCs w:val="20"/>
        </w:rPr>
        <w:tab/>
      </w:r>
      <w:r w:rsidRPr="00704F51">
        <w:rPr>
          <w:rFonts w:ascii="Arial" w:hAnsi="Arial" w:cs="Arial"/>
          <w:sz w:val="20"/>
          <w:szCs w:val="20"/>
        </w:rPr>
        <w:t>Da bo naročniku najkasneje 10 (dni) po sklenitvi pogodbe izročil menico z menično izjavo v višini 10 % pogodbene vrednosti v EUR z DDV za dobro izvedbo pogodbenih obveznosti</w:t>
      </w:r>
      <w:r w:rsidR="00027FD3" w:rsidRPr="00704F51">
        <w:rPr>
          <w:rFonts w:ascii="Arial" w:hAnsi="Arial" w:cs="Arial"/>
          <w:sz w:val="20"/>
          <w:szCs w:val="20"/>
        </w:rPr>
        <w:t xml:space="preserve"> v skladu z določili pogodbe</w:t>
      </w:r>
      <w:r w:rsidRPr="00704F51">
        <w:rPr>
          <w:rFonts w:ascii="Arial" w:hAnsi="Arial" w:cs="Arial"/>
          <w:sz w:val="20"/>
          <w:szCs w:val="20"/>
        </w:rPr>
        <w:t xml:space="preserve">. </w:t>
      </w:r>
      <w:r w:rsidR="00941AFC" w:rsidRPr="00704F51">
        <w:rPr>
          <w:rFonts w:ascii="Arial" w:hAnsi="Arial" w:cs="Arial"/>
          <w:sz w:val="20"/>
          <w:szCs w:val="20"/>
        </w:rPr>
        <w:t xml:space="preserve">Finančno zavarovanje </w:t>
      </w:r>
      <w:r w:rsidRPr="00704F51">
        <w:rPr>
          <w:rFonts w:ascii="Arial" w:hAnsi="Arial" w:cs="Arial"/>
          <w:sz w:val="20"/>
          <w:szCs w:val="20"/>
        </w:rPr>
        <w:t>za dobro izvedbo pogodbenih obveznosti z veljavnostjo najmanj 30 dni po skrajnem roku za izpolnitev pogodbenih obveznosti. Predložitev finančnega zavarovanja za dobro izvedbo pogodbenih obveznosti je pogoj za veljavnost pogodbe.</w:t>
      </w:r>
    </w:p>
    <w:p w14:paraId="1C46579B" w14:textId="04FE1155" w:rsidR="005A2730" w:rsidRPr="00704F51" w:rsidRDefault="007A2B55" w:rsidP="005A2730">
      <w:pPr>
        <w:tabs>
          <w:tab w:val="left" w:pos="864"/>
        </w:tabs>
        <w:ind w:left="864" w:hanging="864"/>
        <w:jc w:val="both"/>
        <w:rPr>
          <w:rFonts w:ascii="Arial" w:hAnsi="Arial" w:cs="Arial"/>
          <w:sz w:val="20"/>
          <w:szCs w:val="20"/>
        </w:rPr>
      </w:pPr>
      <w:r w:rsidRPr="006549F5">
        <w:rPr>
          <w:rFonts w:ascii="Arial" w:hAnsi="Arial" w:cs="Arial"/>
          <w:sz w:val="20"/>
          <w:szCs w:val="20"/>
        </w:rPr>
        <w:t>6.</w:t>
      </w:r>
      <w:r w:rsidR="007B3C6E">
        <w:rPr>
          <w:rFonts w:ascii="Arial" w:hAnsi="Arial" w:cs="Arial"/>
          <w:sz w:val="20"/>
          <w:szCs w:val="20"/>
        </w:rPr>
        <w:t>6</w:t>
      </w:r>
      <w:r w:rsidRPr="006549F5">
        <w:rPr>
          <w:rFonts w:ascii="Arial" w:hAnsi="Arial" w:cs="Arial"/>
          <w:sz w:val="20"/>
          <w:szCs w:val="20"/>
        </w:rPr>
        <w:tab/>
      </w:r>
      <w:r w:rsidRPr="00704F51">
        <w:rPr>
          <w:rFonts w:ascii="Arial" w:hAnsi="Arial" w:cs="Arial"/>
          <w:sz w:val="20"/>
          <w:szCs w:val="20"/>
        </w:rPr>
        <w:t>Da bo naročnika sproti obveščal o vsem, kar bi lahko vplivalo na izvršitev prevzetih obveznosti</w:t>
      </w:r>
      <w:r w:rsidR="005A2730" w:rsidRPr="00704F51">
        <w:rPr>
          <w:rFonts w:ascii="Arial" w:hAnsi="Arial" w:cs="Arial"/>
          <w:sz w:val="20"/>
          <w:szCs w:val="20"/>
        </w:rPr>
        <w:t xml:space="preserve"> ter  se obvezuje, da bo zagotovil navedeno možnost nadzora</w:t>
      </w:r>
      <w:r w:rsidR="00663503" w:rsidRPr="00704F51">
        <w:rPr>
          <w:rFonts w:ascii="Arial" w:hAnsi="Arial" w:cs="Arial"/>
          <w:sz w:val="20"/>
          <w:szCs w:val="20"/>
        </w:rPr>
        <w:t xml:space="preserve"> s strani naročnika</w:t>
      </w:r>
      <w:r w:rsidR="005A2730" w:rsidRPr="00704F51">
        <w:rPr>
          <w:rFonts w:ascii="Arial" w:hAnsi="Arial" w:cs="Arial"/>
          <w:sz w:val="20"/>
          <w:szCs w:val="20"/>
        </w:rPr>
        <w:t>.</w:t>
      </w:r>
    </w:p>
    <w:p w14:paraId="52698214" w14:textId="33C78C4C" w:rsidR="007A2B55" w:rsidRPr="005D2798" w:rsidRDefault="007A2B55" w:rsidP="00BA22CF">
      <w:pPr>
        <w:tabs>
          <w:tab w:val="left" w:pos="864"/>
        </w:tabs>
        <w:spacing w:before="120" w:after="120"/>
        <w:ind w:left="864" w:hanging="864"/>
        <w:jc w:val="both"/>
        <w:rPr>
          <w:rFonts w:ascii="Arial" w:hAnsi="Arial" w:cs="Arial"/>
          <w:sz w:val="20"/>
          <w:szCs w:val="20"/>
        </w:rPr>
      </w:pPr>
      <w:r w:rsidRPr="005D2798">
        <w:rPr>
          <w:rFonts w:ascii="Arial" w:hAnsi="Arial" w:cs="Arial"/>
          <w:sz w:val="20"/>
          <w:szCs w:val="20"/>
        </w:rPr>
        <w:t>6.</w:t>
      </w:r>
      <w:r w:rsidR="007B3C6E" w:rsidRPr="005D2798">
        <w:rPr>
          <w:rFonts w:ascii="Arial" w:hAnsi="Arial" w:cs="Arial"/>
          <w:sz w:val="20"/>
          <w:szCs w:val="20"/>
        </w:rPr>
        <w:t>7</w:t>
      </w:r>
      <w:r w:rsidRPr="005D2798">
        <w:rPr>
          <w:rFonts w:ascii="Arial" w:hAnsi="Arial" w:cs="Arial"/>
          <w:sz w:val="20"/>
          <w:szCs w:val="20"/>
        </w:rPr>
        <w:tab/>
        <w:t xml:space="preserve">Da bo dela opravljal v skladu </w:t>
      </w:r>
      <w:r w:rsidR="00995A4F" w:rsidRPr="005D2798">
        <w:rPr>
          <w:rFonts w:ascii="Arial" w:hAnsi="Arial" w:cs="Arial"/>
          <w:sz w:val="20"/>
          <w:szCs w:val="20"/>
        </w:rPr>
        <w:t xml:space="preserve">s </w:t>
      </w:r>
      <w:r w:rsidRPr="005D2798">
        <w:rPr>
          <w:rFonts w:ascii="Arial" w:hAnsi="Arial" w:cs="Arial"/>
          <w:sz w:val="20"/>
          <w:szCs w:val="20"/>
        </w:rPr>
        <w:t xml:space="preserve">terminskim </w:t>
      </w:r>
      <w:r w:rsidR="00940E02" w:rsidRPr="005D2798">
        <w:rPr>
          <w:rFonts w:ascii="Arial" w:hAnsi="Arial" w:cs="Arial"/>
          <w:sz w:val="20"/>
          <w:szCs w:val="20"/>
        </w:rPr>
        <w:t>načrtom</w:t>
      </w:r>
      <w:r w:rsidR="00343202" w:rsidRPr="005D2798">
        <w:rPr>
          <w:rFonts w:ascii="Arial" w:hAnsi="Arial" w:cs="Arial"/>
          <w:sz w:val="20"/>
          <w:szCs w:val="20"/>
        </w:rPr>
        <w:t>, ki ga bo pripravil in naročniku predal na uvedbi v delo.</w:t>
      </w:r>
    </w:p>
    <w:p w14:paraId="5F896578" w14:textId="3194B8C3" w:rsidR="00343202" w:rsidRPr="005D2798" w:rsidRDefault="007B3C6E" w:rsidP="00BA22CF">
      <w:pPr>
        <w:tabs>
          <w:tab w:val="left" w:pos="864"/>
        </w:tabs>
        <w:spacing w:before="120" w:after="120"/>
        <w:ind w:left="864" w:hanging="864"/>
        <w:jc w:val="both"/>
        <w:rPr>
          <w:rFonts w:ascii="Arial" w:hAnsi="Arial" w:cs="Arial"/>
          <w:sz w:val="20"/>
          <w:szCs w:val="20"/>
        </w:rPr>
      </w:pPr>
      <w:r w:rsidRPr="005D2798">
        <w:rPr>
          <w:rFonts w:ascii="Arial" w:hAnsi="Arial" w:cs="Arial"/>
          <w:sz w:val="20"/>
          <w:szCs w:val="20"/>
        </w:rPr>
        <w:t>6.8</w:t>
      </w:r>
      <w:r w:rsidRPr="005D2798">
        <w:rPr>
          <w:rFonts w:ascii="Arial" w:hAnsi="Arial" w:cs="Arial"/>
          <w:sz w:val="20"/>
          <w:szCs w:val="20"/>
        </w:rPr>
        <w:tab/>
        <w:t>Da bo vzdrževal platformo v obdobju 24 mesecev po primopredaji</w:t>
      </w:r>
      <w:r w:rsidR="006518F6" w:rsidRPr="005D2798">
        <w:rPr>
          <w:rFonts w:ascii="Arial" w:hAnsi="Arial" w:cs="Arial"/>
          <w:sz w:val="20"/>
          <w:szCs w:val="20"/>
        </w:rPr>
        <w:t xml:space="preserve"> na podlagi mesečnega pavšala</w:t>
      </w:r>
      <w:r w:rsidRPr="005D2798">
        <w:rPr>
          <w:rFonts w:ascii="Arial" w:hAnsi="Arial" w:cs="Arial"/>
          <w:sz w:val="20"/>
          <w:szCs w:val="20"/>
        </w:rPr>
        <w:t>.</w:t>
      </w:r>
    </w:p>
    <w:p w14:paraId="745F78D1" w14:textId="6226DCC4" w:rsidR="00D97A78" w:rsidRPr="005D2798" w:rsidRDefault="00D97A78" w:rsidP="00BA22CF">
      <w:pPr>
        <w:tabs>
          <w:tab w:val="left" w:pos="864"/>
        </w:tabs>
        <w:spacing w:before="120" w:after="120"/>
        <w:ind w:left="864" w:hanging="864"/>
        <w:jc w:val="both"/>
        <w:rPr>
          <w:rFonts w:ascii="Arial" w:hAnsi="Arial" w:cs="Arial"/>
          <w:sz w:val="20"/>
          <w:szCs w:val="20"/>
        </w:rPr>
      </w:pPr>
      <w:r w:rsidRPr="005D2798">
        <w:rPr>
          <w:rFonts w:ascii="Arial" w:hAnsi="Arial" w:cs="Arial"/>
          <w:sz w:val="20"/>
          <w:szCs w:val="20"/>
        </w:rPr>
        <w:tab/>
      </w:r>
      <w:r w:rsidR="004C455B" w:rsidRPr="005D2798">
        <w:rPr>
          <w:rFonts w:ascii="Arial" w:hAnsi="Arial" w:cs="Arial"/>
          <w:sz w:val="20"/>
          <w:szCs w:val="20"/>
        </w:rPr>
        <w:t>Popravila m</w:t>
      </w:r>
      <w:r w:rsidRPr="005D2798">
        <w:rPr>
          <w:rFonts w:ascii="Arial" w:hAnsi="Arial" w:cs="Arial"/>
          <w:sz w:val="20"/>
          <w:szCs w:val="20"/>
        </w:rPr>
        <w:t>orebitn</w:t>
      </w:r>
      <w:r w:rsidR="004C455B" w:rsidRPr="005D2798">
        <w:rPr>
          <w:rFonts w:ascii="Arial" w:hAnsi="Arial" w:cs="Arial"/>
          <w:sz w:val="20"/>
          <w:szCs w:val="20"/>
        </w:rPr>
        <w:t>ih</w:t>
      </w:r>
      <w:r w:rsidRPr="005D2798">
        <w:rPr>
          <w:rFonts w:ascii="Arial" w:hAnsi="Arial" w:cs="Arial"/>
          <w:sz w:val="20"/>
          <w:szCs w:val="20"/>
        </w:rPr>
        <w:t xml:space="preserve"> poškodb, ki so posledica izrednega dogodka, odtujitve, nasilne poškodbe, ipd se izvedejo na podlagi ponudbe potrjene s strani naročnika. </w:t>
      </w:r>
    </w:p>
    <w:p w14:paraId="60932D06" w14:textId="283344E0" w:rsidR="007B3C6E" w:rsidRPr="005D2798" w:rsidRDefault="00343202" w:rsidP="00BA22CF">
      <w:pPr>
        <w:tabs>
          <w:tab w:val="left" w:pos="864"/>
        </w:tabs>
        <w:spacing w:before="120" w:after="120"/>
        <w:ind w:left="864" w:hanging="864"/>
        <w:jc w:val="both"/>
        <w:rPr>
          <w:rFonts w:ascii="Arial" w:hAnsi="Arial" w:cs="Arial"/>
          <w:sz w:val="20"/>
          <w:szCs w:val="20"/>
        </w:rPr>
      </w:pPr>
      <w:r w:rsidRPr="005D2798">
        <w:rPr>
          <w:rFonts w:ascii="Arial" w:hAnsi="Arial" w:cs="Arial"/>
          <w:sz w:val="20"/>
          <w:szCs w:val="20"/>
        </w:rPr>
        <w:tab/>
        <w:t>Izvzeta so morebitna garancijska popravila in odprava napak</w:t>
      </w:r>
      <w:r w:rsidR="006518F6" w:rsidRPr="005D2798">
        <w:rPr>
          <w:rFonts w:ascii="Arial" w:hAnsi="Arial" w:cs="Arial"/>
          <w:sz w:val="20"/>
          <w:szCs w:val="20"/>
        </w:rPr>
        <w:t>, ki jih pokriva izvajalec iz naslova garancijskega roka</w:t>
      </w:r>
      <w:r w:rsidRPr="005D2798">
        <w:rPr>
          <w:rFonts w:ascii="Arial" w:hAnsi="Arial" w:cs="Arial"/>
          <w:sz w:val="20"/>
          <w:szCs w:val="20"/>
        </w:rPr>
        <w:t xml:space="preserve">.  </w:t>
      </w:r>
    </w:p>
    <w:p w14:paraId="0293482F" w14:textId="0FD3030E" w:rsidR="006518F6" w:rsidRPr="005D2798" w:rsidRDefault="006518F6" w:rsidP="00BA22CF">
      <w:pPr>
        <w:widowControl w:val="0"/>
        <w:spacing w:before="120" w:after="120" w:line="276" w:lineRule="auto"/>
        <w:ind w:left="851" w:hanging="851"/>
        <w:jc w:val="both"/>
        <w:rPr>
          <w:rFonts w:ascii="Arial" w:hAnsi="Arial" w:cs="Arial"/>
          <w:sz w:val="20"/>
          <w:szCs w:val="20"/>
        </w:rPr>
      </w:pPr>
      <w:r w:rsidRPr="005D2798">
        <w:rPr>
          <w:rFonts w:ascii="Arial" w:hAnsi="Arial" w:cs="Arial"/>
          <w:sz w:val="20"/>
          <w:szCs w:val="20"/>
        </w:rPr>
        <w:t>6.9</w:t>
      </w:r>
      <w:r w:rsidRPr="005D2798">
        <w:rPr>
          <w:rFonts w:ascii="Arial" w:hAnsi="Arial" w:cs="Arial"/>
          <w:sz w:val="20"/>
          <w:szCs w:val="20"/>
        </w:rPr>
        <w:tab/>
        <w:t>Da bo naročniku najkasneje  8 (osem) dni po dokončanju pogodbenih del izročil menico z menično izjavo v višini 5 % pogodbene vrednosti v EUR z DDV za odpravo napak v garancijski dobi v skladu z določili pogodbe in z veljavnostjo najmanj 30 dni po koncu 24 mesečnega garancijskega roka.</w:t>
      </w:r>
    </w:p>
    <w:p w14:paraId="5FF1BF4B" w14:textId="58DF2EE5" w:rsidR="007B3C6E" w:rsidRDefault="007B3C6E" w:rsidP="00BA22CF">
      <w:pPr>
        <w:widowControl w:val="0"/>
        <w:spacing w:before="120" w:after="120" w:line="276" w:lineRule="auto"/>
        <w:ind w:left="851" w:hanging="851"/>
        <w:jc w:val="both"/>
        <w:rPr>
          <w:rFonts w:ascii="Arial" w:hAnsi="Arial" w:cs="Arial"/>
          <w:sz w:val="20"/>
        </w:rPr>
      </w:pPr>
      <w:r w:rsidRPr="007B3C6E">
        <w:rPr>
          <w:rFonts w:ascii="Arial" w:hAnsi="Arial" w:cs="Arial"/>
          <w:sz w:val="20"/>
          <w:szCs w:val="20"/>
        </w:rPr>
        <w:t>6.</w:t>
      </w:r>
      <w:r w:rsidR="006518F6">
        <w:rPr>
          <w:rFonts w:ascii="Arial" w:hAnsi="Arial" w:cs="Arial"/>
          <w:sz w:val="20"/>
          <w:szCs w:val="20"/>
        </w:rPr>
        <w:t>10</w:t>
      </w:r>
      <w:r w:rsidRPr="007B3C6E">
        <w:rPr>
          <w:rFonts w:ascii="Arial" w:hAnsi="Arial" w:cs="Arial"/>
          <w:sz w:val="20"/>
          <w:szCs w:val="20"/>
        </w:rPr>
        <w:tab/>
      </w:r>
      <w:r>
        <w:rPr>
          <w:rFonts w:ascii="Arial" w:hAnsi="Arial" w:cs="Arial"/>
          <w:sz w:val="20"/>
          <w:szCs w:val="20"/>
        </w:rPr>
        <w:t xml:space="preserve">Da bo zagotavljal </w:t>
      </w:r>
      <w:r w:rsidRPr="007B3C6E">
        <w:rPr>
          <w:rFonts w:ascii="Arial" w:hAnsi="Arial" w:cs="Arial"/>
          <w:sz w:val="20"/>
        </w:rPr>
        <w:t>podpor</w:t>
      </w:r>
      <w:r>
        <w:rPr>
          <w:rFonts w:ascii="Arial" w:hAnsi="Arial" w:cs="Arial"/>
          <w:sz w:val="20"/>
        </w:rPr>
        <w:t>o</w:t>
      </w:r>
      <w:r w:rsidRPr="007B3C6E">
        <w:rPr>
          <w:rFonts w:ascii="Arial" w:hAnsi="Arial" w:cs="Arial"/>
          <w:sz w:val="20"/>
        </w:rPr>
        <w:t xml:space="preserve"> uporabnikom in odprav</w:t>
      </w:r>
      <w:r>
        <w:rPr>
          <w:rFonts w:ascii="Arial" w:hAnsi="Arial" w:cs="Arial"/>
          <w:sz w:val="20"/>
        </w:rPr>
        <w:t>o</w:t>
      </w:r>
      <w:r w:rsidRPr="007B3C6E">
        <w:rPr>
          <w:rFonts w:ascii="Arial" w:hAnsi="Arial" w:cs="Arial"/>
          <w:sz w:val="20"/>
        </w:rPr>
        <w:t xml:space="preserve"> napak med delovnim časom od 9.00 do 15.00 ure, od ponedeljka do petka, preko telefona </w:t>
      </w:r>
      <w:r>
        <w:rPr>
          <w:rFonts w:ascii="Arial" w:hAnsi="Arial" w:cs="Arial"/>
          <w:sz w:val="20"/>
        </w:rPr>
        <w:t>__________</w:t>
      </w:r>
      <w:r w:rsidRPr="007B3C6E">
        <w:rPr>
          <w:rFonts w:ascii="Arial" w:hAnsi="Arial" w:cs="Arial"/>
          <w:sz w:val="20"/>
        </w:rPr>
        <w:t>in e-pošte</w:t>
      </w:r>
      <w:r>
        <w:rPr>
          <w:rFonts w:ascii="Arial" w:hAnsi="Arial" w:cs="Arial"/>
          <w:sz w:val="20"/>
        </w:rPr>
        <w:t xml:space="preserve"> ____________</w:t>
      </w:r>
    </w:p>
    <w:p w14:paraId="6CC2BDDF" w14:textId="0516F125" w:rsidR="007B3C6E" w:rsidRPr="007B3C6E" w:rsidRDefault="007B3C6E" w:rsidP="00BA22CF">
      <w:pPr>
        <w:widowControl w:val="0"/>
        <w:spacing w:before="120" w:after="120" w:line="276" w:lineRule="auto"/>
        <w:jc w:val="both"/>
        <w:rPr>
          <w:rFonts w:ascii="Arial" w:hAnsi="Arial" w:cs="Arial"/>
          <w:sz w:val="20"/>
        </w:rPr>
      </w:pPr>
      <w:r w:rsidRPr="007B3C6E">
        <w:rPr>
          <w:rFonts w:ascii="Arial" w:hAnsi="Arial" w:cs="Arial"/>
          <w:sz w:val="20"/>
        </w:rPr>
        <w:t>6.</w:t>
      </w:r>
      <w:r w:rsidR="006518F6">
        <w:rPr>
          <w:rFonts w:ascii="Arial" w:hAnsi="Arial" w:cs="Arial"/>
          <w:sz w:val="20"/>
        </w:rPr>
        <w:t>11</w:t>
      </w:r>
      <w:r w:rsidRPr="007B3C6E">
        <w:rPr>
          <w:rFonts w:ascii="Arial" w:hAnsi="Arial" w:cs="Arial"/>
          <w:sz w:val="20"/>
        </w:rPr>
        <w:tab/>
      </w:r>
      <w:r w:rsidR="00F906DD">
        <w:rPr>
          <w:rFonts w:ascii="Arial" w:hAnsi="Arial" w:cs="Arial"/>
          <w:sz w:val="20"/>
        </w:rPr>
        <w:t>Da</w:t>
      </w:r>
      <w:r>
        <w:rPr>
          <w:rFonts w:ascii="Arial" w:hAnsi="Arial" w:cs="Arial"/>
          <w:sz w:val="20"/>
        </w:rPr>
        <w:t xml:space="preserve"> bo zagotavljal o</w:t>
      </w:r>
      <w:r w:rsidRPr="007B3C6E">
        <w:rPr>
          <w:rFonts w:ascii="Arial" w:hAnsi="Arial" w:cs="Arial"/>
          <w:sz w:val="20"/>
        </w:rPr>
        <w:t>dzivni čas na zahteve za podporo naročniku: najkasneje v 24h</w:t>
      </w:r>
      <w:r w:rsidR="00B11DD6">
        <w:rPr>
          <w:rFonts w:ascii="Arial" w:hAnsi="Arial" w:cs="Arial"/>
          <w:sz w:val="20"/>
        </w:rPr>
        <w:t>.</w:t>
      </w:r>
    </w:p>
    <w:p w14:paraId="642709F7" w14:textId="5C2DC5C6" w:rsidR="007A2B55" w:rsidRPr="00704F51" w:rsidRDefault="007A2B55" w:rsidP="00BA22CF">
      <w:pPr>
        <w:tabs>
          <w:tab w:val="left" w:pos="864"/>
        </w:tabs>
        <w:spacing w:before="120" w:after="120"/>
        <w:ind w:left="864" w:hanging="864"/>
        <w:jc w:val="both"/>
        <w:rPr>
          <w:rFonts w:ascii="Arial" w:hAnsi="Arial" w:cs="Arial"/>
          <w:sz w:val="20"/>
          <w:szCs w:val="20"/>
        </w:rPr>
      </w:pPr>
      <w:r w:rsidRPr="00704F51">
        <w:rPr>
          <w:rFonts w:ascii="Arial" w:hAnsi="Arial" w:cs="Arial"/>
          <w:sz w:val="20"/>
          <w:szCs w:val="20"/>
        </w:rPr>
        <w:t>6.</w:t>
      </w:r>
      <w:r w:rsidR="006518F6">
        <w:rPr>
          <w:rFonts w:ascii="Arial" w:hAnsi="Arial" w:cs="Arial"/>
          <w:sz w:val="20"/>
          <w:szCs w:val="20"/>
        </w:rPr>
        <w:t>12</w:t>
      </w:r>
      <w:r w:rsidRPr="00704F51">
        <w:rPr>
          <w:rFonts w:ascii="Arial" w:hAnsi="Arial" w:cs="Arial"/>
          <w:sz w:val="20"/>
          <w:szCs w:val="20"/>
        </w:rPr>
        <w:tab/>
        <w:t>Da mora v primeru, da odda sprejeto delo podizvajalcem v obsegu večjem od 10%  pogodbenih del</w:t>
      </w:r>
      <w:r w:rsidR="00805626" w:rsidRPr="00704F51">
        <w:rPr>
          <w:rFonts w:ascii="Arial" w:hAnsi="Arial" w:cs="Arial"/>
          <w:sz w:val="20"/>
          <w:szCs w:val="20"/>
        </w:rPr>
        <w:t xml:space="preserve"> oz. storitev</w:t>
      </w:r>
      <w:r w:rsidRPr="00704F51">
        <w:rPr>
          <w:rFonts w:ascii="Arial" w:hAnsi="Arial" w:cs="Arial"/>
          <w:sz w:val="20"/>
          <w:szCs w:val="20"/>
        </w:rPr>
        <w:t>, pridobiti pisno soglasje naročnika.</w:t>
      </w:r>
    </w:p>
    <w:p w14:paraId="13E7ECB3" w14:textId="6B5323C7" w:rsidR="007A2B55" w:rsidRPr="00704F51" w:rsidRDefault="007A2B55" w:rsidP="006518F6">
      <w:pPr>
        <w:pStyle w:val="Odstavekseznama"/>
        <w:numPr>
          <w:ilvl w:val="1"/>
          <w:numId w:val="28"/>
        </w:numPr>
        <w:tabs>
          <w:tab w:val="left" w:pos="864"/>
        </w:tabs>
        <w:ind w:left="851" w:hanging="851"/>
        <w:jc w:val="both"/>
        <w:rPr>
          <w:rFonts w:ascii="Arial" w:hAnsi="Arial" w:cs="Arial"/>
          <w:sz w:val="20"/>
        </w:rPr>
      </w:pPr>
      <w:r w:rsidRPr="00704F51">
        <w:rPr>
          <w:rFonts w:ascii="Arial" w:hAnsi="Arial" w:cs="Arial"/>
          <w:sz w:val="20"/>
        </w:rPr>
        <w:t>Da bo za vsako predlagano spremembo pri izvajanju del</w:t>
      </w:r>
      <w:r w:rsidR="007D0F0E" w:rsidRPr="00704F51">
        <w:rPr>
          <w:rFonts w:ascii="Arial" w:hAnsi="Arial" w:cs="Arial"/>
          <w:sz w:val="20"/>
        </w:rPr>
        <w:t xml:space="preserve">, </w:t>
      </w:r>
      <w:r w:rsidRPr="00704F51">
        <w:rPr>
          <w:rFonts w:ascii="Arial" w:hAnsi="Arial" w:cs="Arial"/>
          <w:sz w:val="20"/>
        </w:rPr>
        <w:t xml:space="preserve">za katero meni, da je utemeljena in ni v skladu s </w:t>
      </w:r>
      <w:r w:rsidR="005151E7">
        <w:rPr>
          <w:rFonts w:ascii="Arial" w:hAnsi="Arial" w:cs="Arial"/>
          <w:sz w:val="20"/>
        </w:rPr>
        <w:t>pogodbo</w:t>
      </w:r>
      <w:r w:rsidRPr="00704F51">
        <w:rPr>
          <w:rFonts w:ascii="Arial" w:hAnsi="Arial" w:cs="Arial"/>
          <w:sz w:val="20"/>
        </w:rPr>
        <w:t>, pridobil</w:t>
      </w:r>
      <w:r w:rsidR="00805626" w:rsidRPr="00704F51">
        <w:rPr>
          <w:rFonts w:ascii="Arial" w:hAnsi="Arial" w:cs="Arial"/>
          <w:sz w:val="20"/>
        </w:rPr>
        <w:t xml:space="preserve"> predhodno </w:t>
      </w:r>
      <w:r w:rsidRPr="00704F51">
        <w:rPr>
          <w:rFonts w:ascii="Arial" w:hAnsi="Arial" w:cs="Arial"/>
          <w:sz w:val="20"/>
        </w:rPr>
        <w:t>pisno soglasje naročnika</w:t>
      </w:r>
      <w:r w:rsidR="0029575D" w:rsidRPr="00704F51">
        <w:rPr>
          <w:rFonts w:ascii="Arial" w:hAnsi="Arial" w:cs="Arial"/>
          <w:sz w:val="20"/>
        </w:rPr>
        <w:t xml:space="preserve"> – skrbnika pogodbe</w:t>
      </w:r>
      <w:r w:rsidRPr="00704F51">
        <w:rPr>
          <w:rFonts w:ascii="Arial" w:hAnsi="Arial" w:cs="Arial"/>
          <w:sz w:val="20"/>
        </w:rPr>
        <w:t>. V primeru, da se s tem povečuje pogodbena vrednost, je potrebno skleniti aneks k tej pogodbi</w:t>
      </w:r>
      <w:r w:rsidR="00C01576" w:rsidRPr="00704F51">
        <w:rPr>
          <w:rFonts w:ascii="Arial" w:hAnsi="Arial" w:cs="Arial"/>
          <w:sz w:val="20"/>
        </w:rPr>
        <w:t xml:space="preserve"> upoštevaje pogoje iz 95. člena ZJN-3</w:t>
      </w:r>
      <w:r w:rsidRPr="00704F51">
        <w:rPr>
          <w:rFonts w:ascii="Arial" w:hAnsi="Arial" w:cs="Arial"/>
          <w:sz w:val="20"/>
        </w:rPr>
        <w:t>.</w:t>
      </w:r>
    </w:p>
    <w:p w14:paraId="295878FB" w14:textId="77777777" w:rsidR="008A0381" w:rsidRPr="008A0381" w:rsidRDefault="008A0381" w:rsidP="00CE78B6">
      <w:pPr>
        <w:pStyle w:val="Odstavekseznama"/>
        <w:tabs>
          <w:tab w:val="left" w:pos="864"/>
        </w:tabs>
        <w:ind w:left="1230" w:hanging="851"/>
        <w:jc w:val="both"/>
        <w:rPr>
          <w:rFonts w:ascii="Arial" w:hAnsi="Arial" w:cs="Arial"/>
          <w:sz w:val="20"/>
        </w:rPr>
      </w:pPr>
    </w:p>
    <w:p w14:paraId="2182CBA7" w14:textId="76BD4697" w:rsidR="00872989" w:rsidRPr="00704F51" w:rsidRDefault="00872989">
      <w:pPr>
        <w:pStyle w:val="Odstavekseznama"/>
        <w:numPr>
          <w:ilvl w:val="1"/>
          <w:numId w:val="28"/>
        </w:numPr>
        <w:tabs>
          <w:tab w:val="left" w:pos="864"/>
        </w:tabs>
        <w:ind w:left="851" w:hanging="851"/>
        <w:jc w:val="both"/>
        <w:rPr>
          <w:rFonts w:ascii="Arial" w:hAnsi="Arial" w:cs="Arial"/>
          <w:sz w:val="20"/>
        </w:rPr>
      </w:pPr>
      <w:r w:rsidRPr="00704F51">
        <w:rPr>
          <w:rFonts w:ascii="Arial" w:hAnsi="Arial" w:cs="Arial"/>
          <w:sz w:val="20"/>
        </w:rPr>
        <w:t xml:space="preserve">Ob predaji </w:t>
      </w:r>
      <w:r w:rsidR="005151E7">
        <w:rPr>
          <w:rFonts w:ascii="Arial" w:hAnsi="Arial" w:cs="Arial"/>
          <w:sz w:val="20"/>
        </w:rPr>
        <w:t xml:space="preserve">izvedenih del </w:t>
      </w:r>
      <w:r w:rsidRPr="00704F51">
        <w:rPr>
          <w:rFonts w:ascii="Arial" w:hAnsi="Arial" w:cs="Arial"/>
          <w:sz w:val="20"/>
        </w:rPr>
        <w:t>zagotoviti oz. izročiti naročniku vso dokumentacijo</w:t>
      </w:r>
      <w:r w:rsidR="005151E7">
        <w:rPr>
          <w:rFonts w:ascii="Arial" w:hAnsi="Arial" w:cs="Arial"/>
          <w:sz w:val="20"/>
        </w:rPr>
        <w:t xml:space="preserve"> povezano s </w:t>
      </w:r>
      <w:r w:rsidR="00241D39">
        <w:rPr>
          <w:rFonts w:ascii="Arial" w:hAnsi="Arial" w:cs="Arial"/>
          <w:sz w:val="20"/>
        </w:rPr>
        <w:t>predmetom naročila</w:t>
      </w:r>
      <w:r w:rsidR="00F906DD">
        <w:rPr>
          <w:rFonts w:ascii="Arial" w:hAnsi="Arial" w:cs="Arial"/>
          <w:sz w:val="20"/>
        </w:rPr>
        <w:t xml:space="preserve"> vključno z navodili za uporabo in vzdrževanje.</w:t>
      </w:r>
      <w:r w:rsidRPr="00704F51">
        <w:rPr>
          <w:rFonts w:ascii="Arial" w:hAnsi="Arial" w:cs="Arial"/>
          <w:sz w:val="20"/>
        </w:rPr>
        <w:t>.</w:t>
      </w:r>
    </w:p>
    <w:p w14:paraId="223D011C" w14:textId="77777777" w:rsidR="00805626" w:rsidRPr="00704F51" w:rsidRDefault="00805626" w:rsidP="00CE78B6">
      <w:pPr>
        <w:tabs>
          <w:tab w:val="left" w:pos="864"/>
        </w:tabs>
        <w:ind w:left="360" w:hanging="851"/>
        <w:jc w:val="both"/>
        <w:rPr>
          <w:rFonts w:ascii="Arial" w:hAnsi="Arial" w:cs="Arial"/>
          <w:sz w:val="20"/>
        </w:rPr>
      </w:pPr>
    </w:p>
    <w:p w14:paraId="612FB58B" w14:textId="2F081312" w:rsidR="007A2B55" w:rsidRDefault="007A2B55" w:rsidP="007A2B55">
      <w:pPr>
        <w:tabs>
          <w:tab w:val="left" w:pos="864"/>
        </w:tabs>
        <w:ind w:left="864" w:hanging="864"/>
        <w:rPr>
          <w:rFonts w:ascii="Arial" w:hAnsi="Arial" w:cs="Arial"/>
          <w:b/>
          <w:sz w:val="20"/>
          <w:szCs w:val="20"/>
        </w:rPr>
      </w:pPr>
      <w:r w:rsidRPr="00704F51">
        <w:rPr>
          <w:rFonts w:ascii="Arial" w:hAnsi="Arial" w:cs="Arial"/>
          <w:b/>
          <w:sz w:val="20"/>
          <w:szCs w:val="20"/>
        </w:rPr>
        <w:t>7.</w:t>
      </w:r>
      <w:r w:rsidRPr="00704F51">
        <w:rPr>
          <w:rFonts w:ascii="Arial" w:hAnsi="Arial" w:cs="Arial"/>
          <w:b/>
          <w:sz w:val="20"/>
          <w:szCs w:val="20"/>
        </w:rPr>
        <w:tab/>
        <w:t>ROK IZ</w:t>
      </w:r>
      <w:r w:rsidR="00241D39">
        <w:rPr>
          <w:rFonts w:ascii="Arial" w:hAnsi="Arial" w:cs="Arial"/>
          <w:b/>
          <w:sz w:val="20"/>
          <w:szCs w:val="20"/>
        </w:rPr>
        <w:t>VEDBE</w:t>
      </w:r>
    </w:p>
    <w:p w14:paraId="4EC78355" w14:textId="77777777" w:rsidR="00241D39" w:rsidRPr="00704F51" w:rsidRDefault="00241D39" w:rsidP="007A2B55">
      <w:pPr>
        <w:tabs>
          <w:tab w:val="left" w:pos="864"/>
        </w:tabs>
        <w:ind w:left="864" w:hanging="864"/>
        <w:rPr>
          <w:rFonts w:ascii="Arial" w:hAnsi="Arial" w:cs="Arial"/>
          <w:b/>
          <w:sz w:val="20"/>
          <w:szCs w:val="20"/>
        </w:rPr>
      </w:pPr>
    </w:p>
    <w:p w14:paraId="681E2446" w14:textId="50D9B59D" w:rsidR="00915E5A" w:rsidRPr="00B11DD6" w:rsidRDefault="007A2B55">
      <w:pPr>
        <w:pStyle w:val="Odstavekseznama"/>
        <w:numPr>
          <w:ilvl w:val="1"/>
          <w:numId w:val="29"/>
        </w:numPr>
        <w:tabs>
          <w:tab w:val="left" w:pos="864"/>
        </w:tabs>
        <w:ind w:left="851" w:hanging="851"/>
        <w:jc w:val="both"/>
        <w:rPr>
          <w:rFonts w:ascii="Arial" w:hAnsi="Arial" w:cs="Arial"/>
          <w:sz w:val="20"/>
        </w:rPr>
      </w:pPr>
      <w:r w:rsidRPr="00B11DD6">
        <w:rPr>
          <w:rFonts w:ascii="Arial" w:hAnsi="Arial" w:cs="Arial"/>
          <w:sz w:val="20"/>
        </w:rPr>
        <w:t>Rok za iz</w:t>
      </w:r>
      <w:r w:rsidR="00241D39" w:rsidRPr="00B11DD6">
        <w:rPr>
          <w:rFonts w:ascii="Arial" w:hAnsi="Arial" w:cs="Arial"/>
          <w:sz w:val="20"/>
        </w:rPr>
        <w:t xml:space="preserve">vedbo del, ki so predmet pogodbe </w:t>
      </w:r>
      <w:r w:rsidRPr="00B11DD6">
        <w:rPr>
          <w:rFonts w:ascii="Arial" w:hAnsi="Arial" w:cs="Arial"/>
          <w:sz w:val="20"/>
        </w:rPr>
        <w:t xml:space="preserve">je </w:t>
      </w:r>
      <w:r w:rsidR="007861CF" w:rsidRPr="00B11DD6">
        <w:rPr>
          <w:rFonts w:ascii="Arial" w:hAnsi="Arial" w:cs="Arial"/>
          <w:b/>
          <w:bCs/>
          <w:sz w:val="20"/>
        </w:rPr>
        <w:t>3</w:t>
      </w:r>
      <w:r w:rsidR="00D2083D" w:rsidRPr="00B11DD6">
        <w:rPr>
          <w:rFonts w:ascii="Arial" w:hAnsi="Arial" w:cs="Arial"/>
          <w:b/>
          <w:bCs/>
          <w:sz w:val="20"/>
        </w:rPr>
        <w:t xml:space="preserve"> mesece po uvedbi v delo</w:t>
      </w:r>
      <w:r w:rsidR="00D2083D" w:rsidRPr="00B11DD6">
        <w:rPr>
          <w:rFonts w:ascii="Arial" w:hAnsi="Arial" w:cs="Arial"/>
          <w:sz w:val="20"/>
        </w:rPr>
        <w:t xml:space="preserve">, ki mora biti izvedena </w:t>
      </w:r>
      <w:r w:rsidRPr="00B11DD6">
        <w:rPr>
          <w:rFonts w:ascii="Arial" w:hAnsi="Arial" w:cs="Arial"/>
          <w:sz w:val="20"/>
        </w:rPr>
        <w:t xml:space="preserve">najkasneje v roku </w:t>
      </w:r>
      <w:r w:rsidR="00241D39" w:rsidRPr="00B11DD6">
        <w:rPr>
          <w:rFonts w:ascii="Arial" w:hAnsi="Arial" w:cs="Arial"/>
          <w:sz w:val="20"/>
        </w:rPr>
        <w:t>10 dni</w:t>
      </w:r>
      <w:r w:rsidRPr="00B11DD6">
        <w:rPr>
          <w:rFonts w:ascii="Arial" w:hAnsi="Arial" w:cs="Arial"/>
          <w:sz w:val="20"/>
        </w:rPr>
        <w:t xml:space="preserve"> po podpisu pogodbe</w:t>
      </w:r>
      <w:r w:rsidR="00915E5A" w:rsidRPr="00B11DD6">
        <w:rPr>
          <w:rFonts w:ascii="Arial" w:hAnsi="Arial" w:cs="Arial"/>
          <w:sz w:val="20"/>
        </w:rPr>
        <w:t xml:space="preserve"> in v skladu s terminskim </w:t>
      </w:r>
      <w:r w:rsidR="00CE78B6" w:rsidRPr="00B11DD6">
        <w:rPr>
          <w:rFonts w:ascii="Arial" w:hAnsi="Arial" w:cs="Arial"/>
          <w:sz w:val="20"/>
        </w:rPr>
        <w:t>načrtom</w:t>
      </w:r>
      <w:r w:rsidRPr="00B11DD6">
        <w:rPr>
          <w:rFonts w:ascii="Arial" w:hAnsi="Arial" w:cs="Arial"/>
          <w:sz w:val="20"/>
        </w:rPr>
        <w:t>.</w:t>
      </w:r>
      <w:r w:rsidR="006127C2" w:rsidRPr="00B11DD6">
        <w:rPr>
          <w:rFonts w:ascii="Arial" w:hAnsi="Arial" w:cs="Arial"/>
          <w:sz w:val="20"/>
        </w:rPr>
        <w:t xml:space="preserve"> </w:t>
      </w:r>
    </w:p>
    <w:p w14:paraId="1C316EBB" w14:textId="77777777" w:rsidR="00271F30" w:rsidRPr="00B11DD6" w:rsidRDefault="00271F30" w:rsidP="00271F30">
      <w:pPr>
        <w:tabs>
          <w:tab w:val="left" w:pos="864"/>
        </w:tabs>
        <w:ind w:left="360"/>
        <w:jc w:val="both"/>
        <w:rPr>
          <w:rFonts w:ascii="Arial" w:hAnsi="Arial" w:cs="Arial"/>
          <w:sz w:val="20"/>
        </w:rPr>
      </w:pPr>
    </w:p>
    <w:p w14:paraId="53DB6E51" w14:textId="51A54FB1" w:rsidR="007A2B55" w:rsidRPr="00B11DD6" w:rsidRDefault="007A2B55">
      <w:pPr>
        <w:pStyle w:val="Odstavekseznama"/>
        <w:numPr>
          <w:ilvl w:val="1"/>
          <w:numId w:val="29"/>
        </w:numPr>
        <w:tabs>
          <w:tab w:val="left" w:pos="864"/>
        </w:tabs>
        <w:ind w:left="851" w:hanging="851"/>
        <w:jc w:val="both"/>
        <w:rPr>
          <w:rFonts w:ascii="Arial" w:hAnsi="Arial" w:cs="Arial"/>
          <w:sz w:val="20"/>
        </w:rPr>
      </w:pPr>
      <w:r w:rsidRPr="00B11DD6">
        <w:rPr>
          <w:rFonts w:ascii="Arial" w:hAnsi="Arial" w:cs="Arial"/>
          <w:sz w:val="20"/>
        </w:rPr>
        <w:t>Iz</w:t>
      </w:r>
      <w:r w:rsidR="00241D39" w:rsidRPr="00B11DD6">
        <w:rPr>
          <w:rFonts w:ascii="Arial" w:hAnsi="Arial" w:cs="Arial"/>
          <w:sz w:val="20"/>
        </w:rPr>
        <w:t>vajalec</w:t>
      </w:r>
      <w:r w:rsidRPr="00B11DD6">
        <w:rPr>
          <w:rFonts w:ascii="Arial" w:hAnsi="Arial" w:cs="Arial"/>
          <w:sz w:val="20"/>
        </w:rPr>
        <w:t xml:space="preserve"> je upravičen do podaljšanja roka na podlagi vzrokov, ki nastanejo zaradi višje sile, ravnanja naročnika ali tretjih oseb, ki ga ni mogel predvideti in odkloniti.</w:t>
      </w:r>
      <w:r w:rsidR="00D8614A" w:rsidRPr="00B11DD6">
        <w:t xml:space="preserve"> </w:t>
      </w:r>
      <w:r w:rsidR="00D8614A" w:rsidRPr="00B11DD6">
        <w:rPr>
          <w:rFonts w:ascii="Arial" w:hAnsi="Arial" w:cs="Arial"/>
          <w:sz w:val="20"/>
        </w:rPr>
        <w:t xml:space="preserve">Za podaljšanje roka se sklene aneks k tej pogodbi upoštevajoč </w:t>
      </w:r>
      <w:r w:rsidR="00A41B64" w:rsidRPr="00B11DD6">
        <w:rPr>
          <w:rFonts w:ascii="Arial" w:hAnsi="Arial" w:cs="Arial"/>
          <w:sz w:val="20"/>
        </w:rPr>
        <w:t>1</w:t>
      </w:r>
      <w:r w:rsidR="006C3A60" w:rsidRPr="00B11DD6">
        <w:rPr>
          <w:rFonts w:ascii="Arial" w:hAnsi="Arial" w:cs="Arial"/>
          <w:sz w:val="20"/>
        </w:rPr>
        <w:t>8</w:t>
      </w:r>
      <w:r w:rsidR="00A41B64" w:rsidRPr="00B11DD6">
        <w:rPr>
          <w:rFonts w:ascii="Arial" w:hAnsi="Arial" w:cs="Arial"/>
          <w:sz w:val="20"/>
        </w:rPr>
        <w:t>.1</w:t>
      </w:r>
      <w:r w:rsidR="00D8614A" w:rsidRPr="00B11DD6">
        <w:rPr>
          <w:rFonts w:ascii="Arial" w:hAnsi="Arial" w:cs="Arial"/>
          <w:sz w:val="20"/>
        </w:rPr>
        <w:t xml:space="preserve">. </w:t>
      </w:r>
      <w:r w:rsidR="00A41B64" w:rsidRPr="00B11DD6">
        <w:rPr>
          <w:rFonts w:ascii="Arial" w:hAnsi="Arial" w:cs="Arial"/>
          <w:sz w:val="20"/>
        </w:rPr>
        <w:t>točke</w:t>
      </w:r>
      <w:r w:rsidR="00D8614A" w:rsidRPr="00B11DD6">
        <w:rPr>
          <w:rFonts w:ascii="Arial" w:hAnsi="Arial" w:cs="Arial"/>
          <w:sz w:val="20"/>
        </w:rPr>
        <w:t xml:space="preserve"> te pogodbe. V primeru podaljšanja roka dokončanja del mora izvajalec predložiti naročniku ustrezno podaljšanje veljavnosti </w:t>
      </w:r>
      <w:r w:rsidR="0049397B" w:rsidRPr="00B11DD6">
        <w:rPr>
          <w:rFonts w:ascii="Arial" w:hAnsi="Arial" w:cs="Arial"/>
          <w:sz w:val="20"/>
        </w:rPr>
        <w:t>finančnega zavarovanja</w:t>
      </w:r>
      <w:r w:rsidR="00D8614A" w:rsidRPr="00B11DD6">
        <w:rPr>
          <w:rFonts w:ascii="Arial" w:hAnsi="Arial" w:cs="Arial"/>
          <w:sz w:val="20"/>
        </w:rPr>
        <w:t xml:space="preserve"> za dobro izvedbo pogodbenih obveznosti.</w:t>
      </w:r>
    </w:p>
    <w:p w14:paraId="245F4480" w14:textId="77777777" w:rsidR="00DD4EBB" w:rsidRPr="00704F51" w:rsidRDefault="00DD4EBB" w:rsidP="00DD4EBB">
      <w:pPr>
        <w:pStyle w:val="Odstavekseznama"/>
        <w:tabs>
          <w:tab w:val="left" w:pos="864"/>
        </w:tabs>
        <w:ind w:left="1230"/>
        <w:jc w:val="both"/>
        <w:rPr>
          <w:rFonts w:ascii="Arial" w:hAnsi="Arial" w:cs="Arial"/>
          <w:sz w:val="20"/>
        </w:rPr>
      </w:pPr>
    </w:p>
    <w:p w14:paraId="28D5A272" w14:textId="7604B7A6" w:rsidR="00756C49" w:rsidRPr="00756C49" w:rsidRDefault="00DD4EBB">
      <w:pPr>
        <w:pStyle w:val="Odstavekseznama"/>
        <w:numPr>
          <w:ilvl w:val="1"/>
          <w:numId w:val="29"/>
        </w:numPr>
        <w:tabs>
          <w:tab w:val="left" w:pos="864"/>
        </w:tabs>
        <w:ind w:left="851" w:hanging="851"/>
        <w:jc w:val="both"/>
        <w:rPr>
          <w:rFonts w:ascii="Arial" w:hAnsi="Arial" w:cs="Arial"/>
          <w:sz w:val="20"/>
        </w:rPr>
      </w:pPr>
      <w:r w:rsidRPr="00756C49">
        <w:rPr>
          <w:rFonts w:ascii="Arial" w:hAnsi="Arial" w:cs="Arial"/>
          <w:sz w:val="20"/>
        </w:rPr>
        <w:t>Predmet pogodbe se šteje za pravilno izvršen oziroma prevzem za uspešno opravljen, ko iz</w:t>
      </w:r>
      <w:r w:rsidR="00756C49" w:rsidRPr="00756C49">
        <w:rPr>
          <w:rFonts w:ascii="Arial" w:hAnsi="Arial" w:cs="Arial"/>
          <w:sz w:val="20"/>
        </w:rPr>
        <w:t>vajalec</w:t>
      </w:r>
      <w:r w:rsidRPr="00756C49">
        <w:rPr>
          <w:rFonts w:ascii="Arial" w:hAnsi="Arial" w:cs="Arial"/>
          <w:sz w:val="20"/>
        </w:rPr>
        <w:t xml:space="preserve"> </w:t>
      </w:r>
      <w:r w:rsidR="00756C49" w:rsidRPr="00756C49">
        <w:rPr>
          <w:rFonts w:ascii="Arial" w:hAnsi="Arial" w:cs="Arial"/>
          <w:sz w:val="20"/>
        </w:rPr>
        <w:t xml:space="preserve">izdela in </w:t>
      </w:r>
      <w:r w:rsidRPr="00756C49">
        <w:rPr>
          <w:rFonts w:ascii="Arial" w:hAnsi="Arial" w:cs="Arial"/>
          <w:sz w:val="20"/>
        </w:rPr>
        <w:t xml:space="preserve">naročniku </w:t>
      </w:r>
      <w:r w:rsidR="00756C49" w:rsidRPr="00756C49">
        <w:rPr>
          <w:rFonts w:ascii="Arial" w:hAnsi="Arial" w:cs="Arial"/>
          <w:sz w:val="20"/>
        </w:rPr>
        <w:t xml:space="preserve">preda v uporabo </w:t>
      </w:r>
      <w:r w:rsidR="00756C49">
        <w:rPr>
          <w:rFonts w:ascii="Arial" w:hAnsi="Arial" w:cs="Arial"/>
          <w:sz w:val="20"/>
        </w:rPr>
        <w:t xml:space="preserve">delujočo </w:t>
      </w:r>
      <w:r w:rsidR="00756C49" w:rsidRPr="00756C49">
        <w:rPr>
          <w:rFonts w:ascii="Arial" w:hAnsi="Arial" w:cs="Arial"/>
          <w:sz w:val="20"/>
        </w:rPr>
        <w:t>platformo za GPS sledenje voznega parka, ki je integrirana v sistem Slovenskih železnic,</w:t>
      </w:r>
      <w:r w:rsidR="00756C49">
        <w:rPr>
          <w:rFonts w:ascii="Arial" w:hAnsi="Arial" w:cs="Arial"/>
          <w:sz w:val="20"/>
        </w:rPr>
        <w:t xml:space="preserve"> izdelano mobilno aplikacijo ter vso vgrajeno GPS opremo na vlečna vozila, izšola kadre in preda vso pripadajočo tehnično in ostalo dokumentacijo ter finančno zavarovanje za odpravo napak v garancijskem obdobju </w:t>
      </w:r>
      <w:r w:rsidR="00B11DD6" w:rsidRPr="005D2798">
        <w:rPr>
          <w:rFonts w:ascii="Arial" w:hAnsi="Arial" w:cs="Arial"/>
          <w:sz w:val="20"/>
        </w:rPr>
        <w:t>24 mesecev</w:t>
      </w:r>
      <w:r w:rsidR="00756C49" w:rsidRPr="005D2798">
        <w:rPr>
          <w:rFonts w:ascii="Arial" w:hAnsi="Arial" w:cs="Arial"/>
          <w:sz w:val="20"/>
        </w:rPr>
        <w:t>.</w:t>
      </w:r>
    </w:p>
    <w:p w14:paraId="18995169" w14:textId="77777777" w:rsidR="00D11736" w:rsidRPr="004B5EB9" w:rsidRDefault="00D11736" w:rsidP="00081234">
      <w:pPr>
        <w:pStyle w:val="Odstavekseznama"/>
        <w:ind w:left="851" w:hanging="851"/>
        <w:jc w:val="both"/>
        <w:rPr>
          <w:rFonts w:ascii="Arial" w:hAnsi="Arial" w:cs="Arial"/>
          <w:sz w:val="20"/>
        </w:rPr>
      </w:pPr>
    </w:p>
    <w:p w14:paraId="1D62AE76" w14:textId="4C1D2768" w:rsidR="00D11736" w:rsidRPr="004B5EB9" w:rsidRDefault="00D11736">
      <w:pPr>
        <w:pStyle w:val="Odstavekseznama"/>
        <w:numPr>
          <w:ilvl w:val="1"/>
          <w:numId w:val="31"/>
        </w:numPr>
        <w:ind w:left="851" w:hanging="851"/>
        <w:jc w:val="both"/>
        <w:rPr>
          <w:rFonts w:ascii="Arial" w:hAnsi="Arial" w:cs="Arial"/>
          <w:sz w:val="20"/>
        </w:rPr>
      </w:pPr>
      <w:r w:rsidRPr="004B5EB9">
        <w:rPr>
          <w:rFonts w:ascii="Arial" w:hAnsi="Arial" w:cs="Arial"/>
          <w:sz w:val="20"/>
        </w:rPr>
        <w:t>V primeru, da naročnik po prevzemu ugotovi, da je iz</w:t>
      </w:r>
      <w:r w:rsidR="00756C49">
        <w:rPr>
          <w:rFonts w:ascii="Arial" w:hAnsi="Arial" w:cs="Arial"/>
          <w:sz w:val="20"/>
        </w:rPr>
        <w:t>vajalec</w:t>
      </w:r>
      <w:r w:rsidRPr="004B5EB9">
        <w:rPr>
          <w:rFonts w:ascii="Arial" w:hAnsi="Arial" w:cs="Arial"/>
          <w:sz w:val="20"/>
        </w:rPr>
        <w:t xml:space="preserve"> posredoval naročniku neresnične podatke, ki so v postopku oddaje javnega naročila odločilno vplivali na izbiro izvajalca ali neustrezen predmet pogodbe, lahko naročnik odstopi od te pogodbe brez kakršnihkoli obveznosti do izvajalca ter je upravičen do povračila vseh škod in stroškov, ki so zaradi tega nastali, poleg tega pa je upravičen unovčiti finančno zavarovanje za dobro izvedbo pogodbenih obveznosti.</w:t>
      </w:r>
    </w:p>
    <w:p w14:paraId="2F27067C" w14:textId="77777777" w:rsidR="006926C8" w:rsidRPr="004B5EB9" w:rsidRDefault="006926C8" w:rsidP="00081234">
      <w:pPr>
        <w:pStyle w:val="Odstavekseznama"/>
        <w:ind w:left="851" w:hanging="851"/>
        <w:jc w:val="both"/>
        <w:rPr>
          <w:rFonts w:ascii="Arial" w:hAnsi="Arial" w:cs="Arial"/>
          <w:sz w:val="20"/>
        </w:rPr>
      </w:pPr>
    </w:p>
    <w:p w14:paraId="349C9DCD" w14:textId="77777777" w:rsidR="006926C8" w:rsidRPr="005A5847" w:rsidRDefault="006926C8" w:rsidP="005A5847">
      <w:pPr>
        <w:tabs>
          <w:tab w:val="left" w:pos="864"/>
        </w:tabs>
        <w:ind w:left="864" w:hanging="864"/>
        <w:rPr>
          <w:rFonts w:ascii="Arial" w:hAnsi="Arial" w:cs="Arial"/>
          <w:b/>
          <w:sz w:val="20"/>
          <w:szCs w:val="20"/>
        </w:rPr>
      </w:pPr>
      <w:r w:rsidRPr="005A5847">
        <w:rPr>
          <w:rFonts w:ascii="Arial" w:hAnsi="Arial" w:cs="Arial"/>
          <w:b/>
          <w:sz w:val="20"/>
          <w:szCs w:val="20"/>
        </w:rPr>
        <w:t>8.</w:t>
      </w:r>
      <w:r w:rsidRPr="005A5847">
        <w:rPr>
          <w:rFonts w:ascii="Arial" w:hAnsi="Arial" w:cs="Arial"/>
          <w:b/>
          <w:sz w:val="20"/>
          <w:szCs w:val="20"/>
        </w:rPr>
        <w:tab/>
        <w:t>PRENOS MATERIALNIH AVTORSKIH PRAVIC</w:t>
      </w:r>
    </w:p>
    <w:p w14:paraId="775E910B" w14:textId="77777777" w:rsidR="006926C8" w:rsidRPr="004B5EB9" w:rsidRDefault="006926C8" w:rsidP="006926C8">
      <w:pPr>
        <w:pStyle w:val="Odstavekseznama"/>
        <w:ind w:left="709"/>
        <w:jc w:val="both"/>
        <w:rPr>
          <w:rFonts w:ascii="Arial" w:hAnsi="Arial" w:cs="Arial"/>
          <w:sz w:val="20"/>
        </w:rPr>
      </w:pPr>
    </w:p>
    <w:p w14:paraId="01EF4F75" w14:textId="6609D53A" w:rsidR="006926C8" w:rsidRPr="004B5EB9" w:rsidRDefault="006926C8" w:rsidP="005A5847">
      <w:pPr>
        <w:ind w:left="851" w:hanging="851"/>
        <w:jc w:val="both"/>
        <w:rPr>
          <w:rFonts w:ascii="Arial" w:hAnsi="Arial" w:cs="Arial"/>
          <w:sz w:val="20"/>
        </w:rPr>
      </w:pPr>
      <w:r w:rsidRPr="004B5EB9">
        <w:rPr>
          <w:rFonts w:ascii="Arial" w:hAnsi="Arial" w:cs="Arial"/>
          <w:sz w:val="20"/>
        </w:rPr>
        <w:t>8.1        Iz</w:t>
      </w:r>
      <w:r w:rsidR="00392A09">
        <w:rPr>
          <w:rFonts w:ascii="Arial" w:hAnsi="Arial" w:cs="Arial"/>
          <w:sz w:val="20"/>
        </w:rPr>
        <w:t>vajalec</w:t>
      </w:r>
      <w:r w:rsidRPr="004B5EB9">
        <w:rPr>
          <w:rFonts w:ascii="Arial" w:hAnsi="Arial" w:cs="Arial"/>
          <w:sz w:val="20"/>
        </w:rPr>
        <w:t xml:space="preserve"> </w:t>
      </w:r>
      <w:r w:rsidR="00E45CD5">
        <w:rPr>
          <w:rFonts w:ascii="Arial" w:hAnsi="Arial" w:cs="Arial"/>
          <w:sz w:val="20"/>
        </w:rPr>
        <w:t>platforme</w:t>
      </w:r>
      <w:r w:rsidRPr="004B5EB9">
        <w:rPr>
          <w:rFonts w:ascii="Arial" w:hAnsi="Arial" w:cs="Arial"/>
          <w:sz w:val="20"/>
        </w:rPr>
        <w:t xml:space="preserve"> izdelane po tej pogodbi, s podpisom te pogodbe izjavlja in izrecno potrjuje, da ima naročnik vsa potrebna upravičenja, da lahko na </w:t>
      </w:r>
      <w:r w:rsidR="00E45CD5">
        <w:rPr>
          <w:rFonts w:ascii="Arial" w:hAnsi="Arial" w:cs="Arial"/>
          <w:sz w:val="20"/>
        </w:rPr>
        <w:t>platformi</w:t>
      </w:r>
      <w:r w:rsidRPr="004B5EB9">
        <w:rPr>
          <w:rFonts w:ascii="Arial" w:hAnsi="Arial" w:cs="Arial"/>
          <w:sz w:val="20"/>
        </w:rPr>
        <w:t>, ki je predmet te pogodbe prenaša vse materialne avtorske pravice na druge subjekte in jo bo po končni potrditvi predal v trajno last naročniku.</w:t>
      </w:r>
    </w:p>
    <w:p w14:paraId="54C7E3BD" w14:textId="77777777" w:rsidR="006926C8" w:rsidRPr="004B5EB9" w:rsidRDefault="006926C8" w:rsidP="005A5847">
      <w:pPr>
        <w:pStyle w:val="Odstavekseznama"/>
        <w:ind w:left="709"/>
        <w:jc w:val="both"/>
        <w:rPr>
          <w:rFonts w:ascii="Arial" w:hAnsi="Arial" w:cs="Arial"/>
          <w:sz w:val="20"/>
        </w:rPr>
      </w:pPr>
    </w:p>
    <w:p w14:paraId="1378B842" w14:textId="69426D39" w:rsidR="006926C8" w:rsidRPr="004B5EB9" w:rsidRDefault="006926C8" w:rsidP="005A5847">
      <w:pPr>
        <w:ind w:left="851" w:hanging="851"/>
        <w:jc w:val="both"/>
        <w:rPr>
          <w:rFonts w:ascii="Arial" w:hAnsi="Arial" w:cs="Arial"/>
          <w:sz w:val="20"/>
        </w:rPr>
      </w:pPr>
      <w:r w:rsidRPr="004B5EB9">
        <w:rPr>
          <w:rFonts w:ascii="Arial" w:hAnsi="Arial" w:cs="Arial"/>
          <w:sz w:val="20"/>
        </w:rPr>
        <w:t>8.2        Naročnik in iz</w:t>
      </w:r>
      <w:r w:rsidR="00392A09">
        <w:rPr>
          <w:rFonts w:ascii="Arial" w:hAnsi="Arial" w:cs="Arial"/>
          <w:sz w:val="20"/>
        </w:rPr>
        <w:t>vajalec</w:t>
      </w:r>
      <w:r w:rsidRPr="004B5EB9">
        <w:rPr>
          <w:rFonts w:ascii="Arial" w:hAnsi="Arial" w:cs="Arial"/>
          <w:sz w:val="20"/>
        </w:rPr>
        <w:t xml:space="preserve"> se dogovorita za izključni prenos materialnih pravic</w:t>
      </w:r>
      <w:r w:rsidR="008952EE" w:rsidRPr="008952EE">
        <w:rPr>
          <w:rFonts w:ascii="Arial" w:hAnsi="Arial" w:cs="Arial"/>
          <w:color w:val="EE0000"/>
          <w:sz w:val="20"/>
        </w:rPr>
        <w:t xml:space="preserve"> </w:t>
      </w:r>
      <w:r w:rsidR="008952EE" w:rsidRPr="00392A09">
        <w:rPr>
          <w:rFonts w:ascii="Arial" w:hAnsi="Arial" w:cs="Arial"/>
          <w:sz w:val="20"/>
        </w:rPr>
        <w:t>platforme</w:t>
      </w:r>
      <w:r w:rsidRPr="004B5EB9">
        <w:rPr>
          <w:rFonts w:ascii="Arial" w:hAnsi="Arial" w:cs="Arial"/>
          <w:sz w:val="20"/>
        </w:rPr>
        <w:t>, brez časovne in teritorialne omejitve, in sicer:</w:t>
      </w:r>
    </w:p>
    <w:p w14:paraId="19418A5B" w14:textId="77777777" w:rsidR="006926C8" w:rsidRPr="004B5EB9" w:rsidRDefault="006926C8" w:rsidP="00533FFB">
      <w:pPr>
        <w:ind w:left="1418" w:hanging="567"/>
        <w:jc w:val="both"/>
        <w:rPr>
          <w:rFonts w:ascii="Arial" w:hAnsi="Arial" w:cs="Arial"/>
          <w:sz w:val="20"/>
        </w:rPr>
      </w:pPr>
      <w:r w:rsidRPr="004B5EB9">
        <w:rPr>
          <w:rFonts w:ascii="Arial" w:hAnsi="Arial" w:cs="Arial"/>
          <w:sz w:val="20"/>
        </w:rPr>
        <w:t xml:space="preserve">               - pravica distribuiranja,</w:t>
      </w:r>
    </w:p>
    <w:p w14:paraId="02657863" w14:textId="77777777" w:rsidR="006926C8" w:rsidRPr="004B5EB9" w:rsidRDefault="006926C8" w:rsidP="00533FFB">
      <w:pPr>
        <w:ind w:left="1418" w:hanging="567"/>
        <w:jc w:val="both"/>
        <w:rPr>
          <w:rFonts w:ascii="Arial" w:hAnsi="Arial" w:cs="Arial"/>
          <w:sz w:val="20"/>
        </w:rPr>
      </w:pPr>
      <w:r w:rsidRPr="004B5EB9">
        <w:rPr>
          <w:rFonts w:ascii="Arial" w:hAnsi="Arial" w:cs="Arial"/>
          <w:sz w:val="20"/>
        </w:rPr>
        <w:t xml:space="preserve">               - pravica reproduciranja,</w:t>
      </w:r>
    </w:p>
    <w:p w14:paraId="09C831B4" w14:textId="77777777" w:rsidR="006926C8" w:rsidRPr="004B5EB9" w:rsidRDefault="006926C8" w:rsidP="00533FFB">
      <w:pPr>
        <w:ind w:left="1418" w:hanging="567"/>
        <w:jc w:val="both"/>
        <w:rPr>
          <w:rFonts w:ascii="Arial" w:hAnsi="Arial" w:cs="Arial"/>
          <w:sz w:val="20"/>
        </w:rPr>
      </w:pPr>
      <w:r w:rsidRPr="004B5EB9">
        <w:rPr>
          <w:rFonts w:ascii="Arial" w:hAnsi="Arial" w:cs="Arial"/>
          <w:sz w:val="20"/>
        </w:rPr>
        <w:t xml:space="preserve">               - pravica javnega prikazovanja,</w:t>
      </w:r>
    </w:p>
    <w:p w14:paraId="602781A9" w14:textId="77777777" w:rsidR="006926C8" w:rsidRPr="004B5EB9" w:rsidRDefault="006926C8" w:rsidP="00533FFB">
      <w:pPr>
        <w:ind w:left="1418" w:hanging="567"/>
        <w:jc w:val="both"/>
        <w:rPr>
          <w:rFonts w:ascii="Arial" w:hAnsi="Arial" w:cs="Arial"/>
          <w:sz w:val="20"/>
        </w:rPr>
      </w:pPr>
      <w:r w:rsidRPr="004B5EB9">
        <w:rPr>
          <w:rFonts w:ascii="Arial" w:hAnsi="Arial" w:cs="Arial"/>
          <w:sz w:val="20"/>
        </w:rPr>
        <w:t xml:space="preserve">               - pravica </w:t>
      </w:r>
      <w:r w:rsidRPr="00392A09">
        <w:rPr>
          <w:rFonts w:ascii="Arial" w:hAnsi="Arial" w:cs="Arial"/>
          <w:sz w:val="20"/>
        </w:rPr>
        <w:t>dajanja na voljo javnosti v najširšem možnem obsegu, tudi elektronsko,</w:t>
      </w:r>
    </w:p>
    <w:p w14:paraId="66A614DD" w14:textId="77777777" w:rsidR="006926C8" w:rsidRPr="004B5EB9" w:rsidRDefault="006926C8" w:rsidP="00533FFB">
      <w:pPr>
        <w:ind w:left="1418" w:hanging="567"/>
        <w:jc w:val="both"/>
        <w:rPr>
          <w:rFonts w:ascii="Arial" w:hAnsi="Arial" w:cs="Arial"/>
          <w:sz w:val="20"/>
        </w:rPr>
      </w:pPr>
      <w:r w:rsidRPr="004B5EB9">
        <w:rPr>
          <w:rFonts w:ascii="Arial" w:hAnsi="Arial" w:cs="Arial"/>
          <w:sz w:val="20"/>
        </w:rPr>
        <w:t xml:space="preserve">               - pravica predelave.</w:t>
      </w:r>
    </w:p>
    <w:p w14:paraId="0C7B4319" w14:textId="77777777" w:rsidR="006926C8" w:rsidRPr="004B5EB9" w:rsidRDefault="006926C8" w:rsidP="006926C8">
      <w:pPr>
        <w:pStyle w:val="Odstavekseznama"/>
        <w:ind w:left="709"/>
        <w:jc w:val="both"/>
        <w:rPr>
          <w:rFonts w:ascii="Arial" w:hAnsi="Arial" w:cs="Arial"/>
          <w:sz w:val="20"/>
        </w:rPr>
      </w:pPr>
    </w:p>
    <w:p w14:paraId="6FC9BD44" w14:textId="1C853FBB" w:rsidR="006926C8" w:rsidRPr="00392A09" w:rsidRDefault="006926C8" w:rsidP="00533FFB">
      <w:pPr>
        <w:ind w:left="709" w:hanging="709"/>
        <w:jc w:val="both"/>
        <w:rPr>
          <w:rFonts w:ascii="Arial" w:hAnsi="Arial" w:cs="Arial"/>
          <w:sz w:val="20"/>
        </w:rPr>
      </w:pPr>
      <w:r w:rsidRPr="004B5EB9">
        <w:rPr>
          <w:rFonts w:ascii="Arial" w:hAnsi="Arial" w:cs="Arial"/>
          <w:sz w:val="20"/>
        </w:rPr>
        <w:t xml:space="preserve">8.3         Naročnik ima pravico, da materialne avtorske pravice, ki jih pridobiva po tej pogodbi, prenaša naprej na tretje osebe, ne da bi za to potreboval soglasje avtorja in ne bi za tak prenos moral avtorju </w:t>
      </w:r>
      <w:r w:rsidR="008952EE">
        <w:rPr>
          <w:rFonts w:ascii="Arial" w:hAnsi="Arial" w:cs="Arial"/>
          <w:sz w:val="20"/>
        </w:rPr>
        <w:t>(</w:t>
      </w:r>
      <w:r w:rsidR="008952EE" w:rsidRPr="00392A09">
        <w:rPr>
          <w:rFonts w:ascii="Arial" w:hAnsi="Arial" w:cs="Arial"/>
          <w:sz w:val="20"/>
        </w:rPr>
        <w:t>iz</w:t>
      </w:r>
      <w:r w:rsidR="00392A09" w:rsidRPr="00392A09">
        <w:rPr>
          <w:rFonts w:ascii="Arial" w:hAnsi="Arial" w:cs="Arial"/>
          <w:sz w:val="20"/>
        </w:rPr>
        <w:t>vajalec</w:t>
      </w:r>
      <w:r w:rsidR="008952EE" w:rsidRPr="00392A09">
        <w:rPr>
          <w:rFonts w:ascii="Arial" w:hAnsi="Arial" w:cs="Arial"/>
          <w:sz w:val="20"/>
        </w:rPr>
        <w:t xml:space="preserve"> platforme) </w:t>
      </w:r>
      <w:r w:rsidRPr="00392A09">
        <w:rPr>
          <w:rFonts w:ascii="Arial" w:hAnsi="Arial" w:cs="Arial"/>
          <w:sz w:val="20"/>
        </w:rPr>
        <w:t>izplačati kakršnokoli plačilo/nadomestilo.</w:t>
      </w:r>
    </w:p>
    <w:p w14:paraId="296ED9D5" w14:textId="77777777" w:rsidR="006926C8" w:rsidRPr="00392A09" w:rsidRDefault="006926C8" w:rsidP="00533FFB">
      <w:pPr>
        <w:ind w:left="851" w:hanging="851"/>
        <w:jc w:val="both"/>
        <w:rPr>
          <w:rFonts w:ascii="Arial" w:hAnsi="Arial" w:cs="Arial"/>
          <w:sz w:val="20"/>
        </w:rPr>
      </w:pPr>
    </w:p>
    <w:p w14:paraId="1CA78B3C" w14:textId="6A74B90D" w:rsidR="006926C8" w:rsidRPr="004B5EB9" w:rsidRDefault="006926C8" w:rsidP="00533FFB">
      <w:pPr>
        <w:ind w:left="851" w:hanging="851"/>
        <w:jc w:val="both"/>
        <w:rPr>
          <w:rFonts w:ascii="Arial" w:hAnsi="Arial" w:cs="Arial"/>
          <w:sz w:val="20"/>
        </w:rPr>
      </w:pPr>
      <w:r w:rsidRPr="00392A09">
        <w:rPr>
          <w:rFonts w:ascii="Arial" w:hAnsi="Arial" w:cs="Arial"/>
          <w:sz w:val="20"/>
        </w:rPr>
        <w:t>8.4          Avtor</w:t>
      </w:r>
      <w:r w:rsidR="008952EE" w:rsidRPr="00392A09">
        <w:rPr>
          <w:rFonts w:ascii="Arial" w:hAnsi="Arial" w:cs="Arial"/>
          <w:sz w:val="20"/>
        </w:rPr>
        <w:t xml:space="preserve"> (iz</w:t>
      </w:r>
      <w:r w:rsidR="00392A09" w:rsidRPr="00392A09">
        <w:rPr>
          <w:rFonts w:ascii="Arial" w:hAnsi="Arial" w:cs="Arial"/>
          <w:sz w:val="20"/>
        </w:rPr>
        <w:t>vajalec</w:t>
      </w:r>
      <w:r w:rsidR="008952EE" w:rsidRPr="00392A09">
        <w:rPr>
          <w:rFonts w:ascii="Arial" w:hAnsi="Arial" w:cs="Arial"/>
          <w:sz w:val="20"/>
        </w:rPr>
        <w:t xml:space="preserve"> platforme)</w:t>
      </w:r>
      <w:r w:rsidRPr="00392A09">
        <w:rPr>
          <w:rFonts w:ascii="Arial" w:hAnsi="Arial" w:cs="Arial"/>
          <w:sz w:val="20"/>
        </w:rPr>
        <w:t xml:space="preserve"> prevzema polno odgovornost za primer kakršnekoli škode, odgovornosti, zahtevkov, terjatev, postopkov</w:t>
      </w:r>
      <w:r w:rsidRPr="004B5EB9">
        <w:rPr>
          <w:rFonts w:ascii="Arial" w:hAnsi="Arial" w:cs="Arial"/>
          <w:sz w:val="20"/>
        </w:rPr>
        <w:t>, stroškov in drugih podobnih obremenitev, ki bi naročniku nastale zaradi:</w:t>
      </w:r>
    </w:p>
    <w:p w14:paraId="629541E1" w14:textId="77777777" w:rsidR="006926C8" w:rsidRPr="004B5EB9" w:rsidRDefault="006926C8" w:rsidP="00533FFB">
      <w:pPr>
        <w:ind w:left="1843" w:hanging="992"/>
        <w:jc w:val="both"/>
        <w:rPr>
          <w:rFonts w:ascii="Arial" w:hAnsi="Arial" w:cs="Arial"/>
          <w:sz w:val="20"/>
        </w:rPr>
      </w:pPr>
      <w:r w:rsidRPr="004B5EB9">
        <w:rPr>
          <w:rFonts w:ascii="Arial" w:hAnsi="Arial" w:cs="Arial"/>
          <w:sz w:val="20"/>
        </w:rPr>
        <w:t xml:space="preserve">               - kršitve avtorskih ali sorodnih pravic ali katerihkoli drugih pravic, ki jih imajo tretje osebe na dokumentaciji;</w:t>
      </w:r>
    </w:p>
    <w:p w14:paraId="130D40B7" w14:textId="77777777" w:rsidR="006926C8" w:rsidRPr="004B5EB9" w:rsidRDefault="006926C8" w:rsidP="00533FFB">
      <w:pPr>
        <w:ind w:left="1701" w:hanging="850"/>
        <w:jc w:val="both"/>
        <w:rPr>
          <w:rFonts w:ascii="Arial" w:hAnsi="Arial" w:cs="Arial"/>
          <w:sz w:val="20"/>
        </w:rPr>
      </w:pPr>
      <w:r w:rsidRPr="004B5EB9">
        <w:rPr>
          <w:rFonts w:ascii="Arial" w:hAnsi="Arial" w:cs="Arial"/>
          <w:sz w:val="20"/>
        </w:rPr>
        <w:t xml:space="preserve">                - zahtevkov tretjih oseb, ki so kakorkoli povezane z dokumentacijo.</w:t>
      </w:r>
    </w:p>
    <w:p w14:paraId="7E785623" w14:textId="77777777" w:rsidR="006926C8" w:rsidRPr="004B5EB9" w:rsidRDefault="006926C8" w:rsidP="006926C8">
      <w:pPr>
        <w:pStyle w:val="Odstavekseznama"/>
        <w:ind w:left="709"/>
        <w:jc w:val="both"/>
        <w:rPr>
          <w:rFonts w:ascii="Arial" w:hAnsi="Arial" w:cs="Arial"/>
          <w:sz w:val="20"/>
        </w:rPr>
      </w:pPr>
    </w:p>
    <w:p w14:paraId="155A454C" w14:textId="4631C8F2" w:rsidR="007A2B55" w:rsidRPr="006549F5" w:rsidRDefault="006926C8" w:rsidP="007A2B55">
      <w:pPr>
        <w:tabs>
          <w:tab w:val="left" w:pos="864"/>
        </w:tabs>
        <w:ind w:left="864" w:hanging="864"/>
        <w:rPr>
          <w:rFonts w:ascii="Arial" w:hAnsi="Arial" w:cs="Arial"/>
          <w:b/>
          <w:sz w:val="20"/>
          <w:szCs w:val="20"/>
        </w:rPr>
      </w:pPr>
      <w:r>
        <w:rPr>
          <w:rFonts w:ascii="Arial" w:hAnsi="Arial" w:cs="Arial"/>
          <w:b/>
          <w:sz w:val="20"/>
          <w:szCs w:val="20"/>
        </w:rPr>
        <w:t>9</w:t>
      </w:r>
      <w:r w:rsidR="007A2B55" w:rsidRPr="006549F5">
        <w:rPr>
          <w:rFonts w:ascii="Arial" w:hAnsi="Arial" w:cs="Arial"/>
          <w:b/>
          <w:sz w:val="20"/>
          <w:szCs w:val="20"/>
        </w:rPr>
        <w:t>.</w:t>
      </w:r>
      <w:r w:rsidR="007A2B55" w:rsidRPr="006549F5">
        <w:rPr>
          <w:rFonts w:ascii="Arial" w:hAnsi="Arial" w:cs="Arial"/>
          <w:b/>
          <w:sz w:val="20"/>
          <w:szCs w:val="20"/>
        </w:rPr>
        <w:tab/>
        <w:t>POGODBENE KAZNI</w:t>
      </w:r>
    </w:p>
    <w:p w14:paraId="432128C2" w14:textId="77777777" w:rsidR="007A2B55" w:rsidRPr="006549F5" w:rsidRDefault="007A2B55" w:rsidP="007A2B55">
      <w:pPr>
        <w:tabs>
          <w:tab w:val="left" w:pos="864"/>
        </w:tabs>
        <w:ind w:left="864" w:hanging="864"/>
        <w:rPr>
          <w:rFonts w:ascii="Arial" w:hAnsi="Arial" w:cs="Arial"/>
          <w:sz w:val="20"/>
          <w:szCs w:val="20"/>
        </w:rPr>
      </w:pPr>
    </w:p>
    <w:p w14:paraId="6A25847F" w14:textId="16CD36E6" w:rsidR="007A2B55" w:rsidRPr="006549F5" w:rsidRDefault="006926C8" w:rsidP="007A2B55">
      <w:pPr>
        <w:tabs>
          <w:tab w:val="left" w:pos="864"/>
        </w:tabs>
        <w:ind w:left="864" w:hanging="864"/>
        <w:jc w:val="both"/>
        <w:rPr>
          <w:rFonts w:ascii="Arial" w:hAnsi="Arial" w:cs="Arial"/>
          <w:sz w:val="20"/>
          <w:szCs w:val="20"/>
        </w:rPr>
      </w:pPr>
      <w:r>
        <w:rPr>
          <w:rFonts w:ascii="Arial" w:hAnsi="Arial" w:cs="Arial"/>
          <w:sz w:val="20"/>
          <w:szCs w:val="20"/>
        </w:rPr>
        <w:t>9</w:t>
      </w:r>
      <w:r w:rsidR="007A2B55" w:rsidRPr="006549F5">
        <w:rPr>
          <w:rFonts w:ascii="Arial" w:hAnsi="Arial" w:cs="Arial"/>
          <w:sz w:val="20"/>
          <w:szCs w:val="20"/>
        </w:rPr>
        <w:t>.1</w:t>
      </w:r>
      <w:r w:rsidR="007A2B55" w:rsidRPr="006549F5">
        <w:rPr>
          <w:rFonts w:ascii="Arial" w:hAnsi="Arial" w:cs="Arial"/>
          <w:sz w:val="20"/>
          <w:szCs w:val="20"/>
        </w:rPr>
        <w:tab/>
        <w:t>V primeru zamude ima naročnik pravico do pogodbene kazni in sicer v višini pet promil (</w:t>
      </w:r>
      <w:r w:rsidR="007A2B55" w:rsidRPr="006549F5">
        <w:rPr>
          <w:rFonts w:ascii="Arial" w:hAnsi="Arial" w:cs="Arial"/>
          <w:b/>
          <w:bCs/>
          <w:sz w:val="20"/>
          <w:szCs w:val="20"/>
        </w:rPr>
        <w:t>5‰)</w:t>
      </w:r>
      <w:r w:rsidR="007A2B55" w:rsidRPr="006549F5">
        <w:rPr>
          <w:rFonts w:ascii="Arial" w:hAnsi="Arial" w:cs="Arial"/>
          <w:sz w:val="20"/>
          <w:szCs w:val="20"/>
        </w:rPr>
        <w:t xml:space="preserve"> od celotne pogodbene vrednosti za vsak dan zamude, vendar največ do deset odstotkov </w:t>
      </w:r>
      <w:r w:rsidR="007A2B55" w:rsidRPr="006549F5">
        <w:rPr>
          <w:rFonts w:ascii="Arial" w:hAnsi="Arial" w:cs="Arial"/>
          <w:b/>
          <w:bCs/>
          <w:sz w:val="20"/>
          <w:szCs w:val="20"/>
        </w:rPr>
        <w:t xml:space="preserve">(10%) </w:t>
      </w:r>
      <w:r w:rsidR="007A2B55" w:rsidRPr="006549F5">
        <w:rPr>
          <w:rFonts w:ascii="Arial" w:hAnsi="Arial" w:cs="Arial"/>
          <w:sz w:val="20"/>
          <w:szCs w:val="20"/>
        </w:rPr>
        <w:t xml:space="preserve">skupne pogodbene vrednosti. </w:t>
      </w:r>
    </w:p>
    <w:p w14:paraId="3C58FD2A" w14:textId="77777777" w:rsidR="007A2B55" w:rsidRPr="006549F5" w:rsidRDefault="007A2B55" w:rsidP="007A2B55">
      <w:pPr>
        <w:tabs>
          <w:tab w:val="left" w:pos="864"/>
        </w:tabs>
        <w:ind w:left="864" w:hanging="864"/>
        <w:rPr>
          <w:rFonts w:ascii="Arial" w:hAnsi="Arial" w:cs="Arial"/>
          <w:sz w:val="20"/>
          <w:szCs w:val="20"/>
        </w:rPr>
      </w:pPr>
    </w:p>
    <w:p w14:paraId="3CF505DB" w14:textId="79040991" w:rsidR="007A2B55" w:rsidRPr="006549F5" w:rsidRDefault="006926C8" w:rsidP="007A2B55">
      <w:pPr>
        <w:tabs>
          <w:tab w:val="left" w:pos="864"/>
        </w:tabs>
        <w:ind w:left="864" w:hanging="864"/>
        <w:jc w:val="both"/>
        <w:rPr>
          <w:rFonts w:ascii="Arial" w:hAnsi="Arial" w:cs="Arial"/>
          <w:sz w:val="20"/>
          <w:szCs w:val="20"/>
        </w:rPr>
      </w:pPr>
      <w:r>
        <w:rPr>
          <w:rFonts w:ascii="Arial" w:hAnsi="Arial" w:cs="Arial"/>
          <w:sz w:val="20"/>
          <w:szCs w:val="20"/>
        </w:rPr>
        <w:t>9</w:t>
      </w:r>
      <w:r w:rsidR="007A2B55" w:rsidRPr="006549F5">
        <w:rPr>
          <w:rFonts w:ascii="Arial" w:hAnsi="Arial" w:cs="Arial"/>
          <w:sz w:val="20"/>
          <w:szCs w:val="20"/>
        </w:rPr>
        <w:t>.2</w:t>
      </w:r>
      <w:r w:rsidR="007A2B55" w:rsidRPr="006549F5">
        <w:rPr>
          <w:rFonts w:ascii="Arial" w:hAnsi="Arial" w:cs="Arial"/>
          <w:sz w:val="20"/>
          <w:szCs w:val="20"/>
        </w:rPr>
        <w:tab/>
        <w:t>Pogodbena kazen se ugotovi ob končanju del in se obračuna s posebnim računom.</w:t>
      </w:r>
    </w:p>
    <w:p w14:paraId="1EEE74FB" w14:textId="77777777" w:rsidR="007A2B55" w:rsidRPr="006549F5" w:rsidRDefault="007A2B55" w:rsidP="007A2B55">
      <w:pPr>
        <w:tabs>
          <w:tab w:val="left" w:pos="864"/>
        </w:tabs>
        <w:ind w:left="864" w:hanging="864"/>
        <w:rPr>
          <w:rFonts w:ascii="Arial" w:hAnsi="Arial" w:cs="Arial"/>
          <w:sz w:val="20"/>
          <w:szCs w:val="20"/>
        </w:rPr>
      </w:pPr>
    </w:p>
    <w:p w14:paraId="3D0A9388" w14:textId="3B77F785" w:rsidR="007A2B55" w:rsidRDefault="006926C8" w:rsidP="00081234">
      <w:pPr>
        <w:ind w:left="720" w:hanging="720"/>
        <w:jc w:val="both"/>
        <w:rPr>
          <w:rFonts w:ascii="Arial" w:hAnsi="Arial" w:cs="Arial"/>
          <w:sz w:val="20"/>
          <w:szCs w:val="20"/>
        </w:rPr>
      </w:pPr>
      <w:r>
        <w:rPr>
          <w:rFonts w:ascii="Arial" w:hAnsi="Arial" w:cs="Arial"/>
          <w:sz w:val="20"/>
          <w:szCs w:val="20"/>
        </w:rPr>
        <w:lastRenderedPageBreak/>
        <w:t>9</w:t>
      </w:r>
      <w:r w:rsidR="007A2B55" w:rsidRPr="006549F5">
        <w:rPr>
          <w:rFonts w:ascii="Arial" w:hAnsi="Arial" w:cs="Arial"/>
          <w:sz w:val="20"/>
          <w:szCs w:val="20"/>
        </w:rPr>
        <w:t>.3</w:t>
      </w:r>
      <w:r w:rsidR="007A2B55" w:rsidRPr="006549F5">
        <w:rPr>
          <w:rFonts w:ascii="Arial" w:hAnsi="Arial" w:cs="Arial"/>
          <w:sz w:val="20"/>
          <w:szCs w:val="20"/>
        </w:rPr>
        <w:tab/>
        <w:t>Iz</w:t>
      </w:r>
      <w:r w:rsidR="00392A09">
        <w:rPr>
          <w:rFonts w:ascii="Arial" w:hAnsi="Arial" w:cs="Arial"/>
          <w:sz w:val="20"/>
          <w:szCs w:val="20"/>
        </w:rPr>
        <w:t>vajalec</w:t>
      </w:r>
      <w:r w:rsidR="007A2B55" w:rsidRPr="006549F5">
        <w:rPr>
          <w:rFonts w:ascii="Arial" w:hAnsi="Arial" w:cs="Arial"/>
          <w:sz w:val="20"/>
          <w:szCs w:val="20"/>
        </w:rPr>
        <w:t xml:space="preserve"> soglaša, da pravica zaračunati pogodbeno kazen ni pogojena z nastankom škode naročniku. Povračilo tako nastale škode bo naročnik uveljavljal po splošnih načelih odškodninske odgovornosti, neodvisno od uveljavljanja pogodbene kazni.</w:t>
      </w:r>
    </w:p>
    <w:p w14:paraId="68A9CCAC" w14:textId="77777777" w:rsidR="00081234" w:rsidRPr="006549F5" w:rsidRDefault="00081234" w:rsidP="00081234">
      <w:pPr>
        <w:ind w:left="720" w:hanging="720"/>
        <w:jc w:val="both"/>
        <w:rPr>
          <w:rFonts w:ascii="Arial" w:hAnsi="Arial" w:cs="Arial"/>
          <w:sz w:val="20"/>
          <w:szCs w:val="20"/>
        </w:rPr>
      </w:pPr>
    </w:p>
    <w:p w14:paraId="59CA93C8" w14:textId="65FDFB96" w:rsidR="007A2B55" w:rsidRPr="006549F5" w:rsidRDefault="006926C8" w:rsidP="007A2B55">
      <w:pPr>
        <w:tabs>
          <w:tab w:val="left" w:pos="864"/>
        </w:tabs>
        <w:ind w:left="864" w:hanging="864"/>
        <w:rPr>
          <w:rFonts w:ascii="Arial" w:hAnsi="Arial" w:cs="Arial"/>
          <w:b/>
          <w:sz w:val="20"/>
          <w:szCs w:val="20"/>
        </w:rPr>
      </w:pPr>
      <w:r>
        <w:rPr>
          <w:rFonts w:ascii="Arial" w:hAnsi="Arial" w:cs="Arial"/>
          <w:b/>
          <w:sz w:val="20"/>
          <w:szCs w:val="20"/>
        </w:rPr>
        <w:t>10</w:t>
      </w:r>
      <w:r w:rsidR="007A2B55" w:rsidRPr="006549F5">
        <w:rPr>
          <w:rFonts w:ascii="Arial" w:hAnsi="Arial" w:cs="Arial"/>
          <w:b/>
          <w:sz w:val="20"/>
          <w:szCs w:val="20"/>
        </w:rPr>
        <w:t>.</w:t>
      </w:r>
      <w:r w:rsidR="007A2B55" w:rsidRPr="006549F5">
        <w:rPr>
          <w:rFonts w:ascii="Arial" w:hAnsi="Arial" w:cs="Arial"/>
          <w:b/>
          <w:sz w:val="20"/>
          <w:szCs w:val="20"/>
        </w:rPr>
        <w:tab/>
        <w:t>SPREMEMBE IN DOPOLNITVE PREDMETA POGODBE</w:t>
      </w:r>
    </w:p>
    <w:p w14:paraId="4B945585" w14:textId="77777777" w:rsidR="007A2B55" w:rsidRPr="006549F5" w:rsidRDefault="007A2B55" w:rsidP="007A2B55">
      <w:pPr>
        <w:tabs>
          <w:tab w:val="left" w:pos="864"/>
        </w:tabs>
        <w:ind w:left="864" w:hanging="864"/>
        <w:rPr>
          <w:rFonts w:ascii="Arial" w:hAnsi="Arial" w:cs="Arial"/>
          <w:sz w:val="20"/>
          <w:szCs w:val="20"/>
        </w:rPr>
      </w:pPr>
    </w:p>
    <w:p w14:paraId="14A19E72" w14:textId="61FB6D1C" w:rsidR="007A2B55" w:rsidRPr="00451FC2" w:rsidRDefault="009B3236" w:rsidP="00451FC2">
      <w:pPr>
        <w:ind w:left="851" w:hanging="851"/>
        <w:jc w:val="both"/>
        <w:rPr>
          <w:rFonts w:ascii="Arial" w:hAnsi="Arial" w:cs="Arial"/>
          <w:sz w:val="20"/>
        </w:rPr>
      </w:pPr>
      <w:r>
        <w:rPr>
          <w:rFonts w:ascii="Arial" w:hAnsi="Arial" w:cs="Arial"/>
          <w:sz w:val="20"/>
        </w:rPr>
        <w:t xml:space="preserve">10.1       </w:t>
      </w:r>
      <w:r w:rsidR="007A2B55" w:rsidRPr="00451FC2">
        <w:rPr>
          <w:rFonts w:ascii="Arial" w:hAnsi="Arial" w:cs="Arial"/>
          <w:sz w:val="20"/>
        </w:rPr>
        <w:t>Kakršnekoli spremembe te pogodbe so možne le v enaki, to je v pisni obliki, in le izjemoma, vedno pa ob soglasju obeh pogodbenih strank, vendar le-te ne morejo biti v nasprotju z določili ZJN-3 in OZ.</w:t>
      </w:r>
    </w:p>
    <w:p w14:paraId="121D05A9" w14:textId="77777777" w:rsidR="00277904" w:rsidRPr="00277904" w:rsidRDefault="00277904" w:rsidP="00277904">
      <w:pPr>
        <w:pStyle w:val="Odstavekseznama"/>
        <w:ind w:left="1215"/>
        <w:jc w:val="both"/>
        <w:rPr>
          <w:rFonts w:ascii="Arial" w:hAnsi="Arial" w:cs="Arial"/>
          <w:sz w:val="20"/>
        </w:rPr>
      </w:pPr>
    </w:p>
    <w:p w14:paraId="5F4F8F6A" w14:textId="5D864ACF" w:rsidR="007A2B55" w:rsidRPr="006549F5" w:rsidRDefault="007A2B55" w:rsidP="007A2B55">
      <w:pPr>
        <w:tabs>
          <w:tab w:val="left" w:pos="864"/>
        </w:tabs>
        <w:ind w:left="864" w:hanging="864"/>
        <w:rPr>
          <w:rFonts w:ascii="Arial" w:hAnsi="Arial" w:cs="Arial"/>
          <w:b/>
          <w:sz w:val="20"/>
          <w:szCs w:val="20"/>
        </w:rPr>
      </w:pPr>
      <w:r w:rsidRPr="006549F5">
        <w:rPr>
          <w:rFonts w:ascii="Arial" w:hAnsi="Arial" w:cs="Arial"/>
          <w:b/>
          <w:sz w:val="20"/>
          <w:szCs w:val="20"/>
        </w:rPr>
        <w:t>1</w:t>
      </w:r>
      <w:r w:rsidR="006926C8">
        <w:rPr>
          <w:rFonts w:ascii="Arial" w:hAnsi="Arial" w:cs="Arial"/>
          <w:b/>
          <w:sz w:val="20"/>
          <w:szCs w:val="20"/>
        </w:rPr>
        <w:t>1</w:t>
      </w:r>
      <w:r w:rsidRPr="006549F5">
        <w:rPr>
          <w:rFonts w:ascii="Arial" w:hAnsi="Arial" w:cs="Arial"/>
          <w:b/>
          <w:sz w:val="20"/>
          <w:szCs w:val="20"/>
        </w:rPr>
        <w:t>.</w:t>
      </w:r>
      <w:r w:rsidRPr="006549F5">
        <w:rPr>
          <w:rFonts w:ascii="Arial" w:hAnsi="Arial" w:cs="Arial"/>
          <w:b/>
          <w:sz w:val="20"/>
          <w:szCs w:val="20"/>
        </w:rPr>
        <w:tab/>
        <w:t>ZASTOPNIKI POGODBENIH STRANK/SKRBNIKI POGODBE</w:t>
      </w:r>
    </w:p>
    <w:p w14:paraId="0A3DB711" w14:textId="77777777" w:rsidR="007A2B55" w:rsidRPr="006549F5" w:rsidRDefault="007A2B55" w:rsidP="007A2B55">
      <w:pPr>
        <w:tabs>
          <w:tab w:val="left" w:pos="864"/>
        </w:tabs>
        <w:ind w:left="864" w:hanging="864"/>
        <w:rPr>
          <w:rFonts w:ascii="Arial" w:hAnsi="Arial" w:cs="Arial"/>
          <w:b/>
          <w:sz w:val="20"/>
          <w:szCs w:val="20"/>
        </w:rPr>
      </w:pPr>
    </w:p>
    <w:p w14:paraId="7CA4CDAE" w14:textId="140CCB06" w:rsidR="007A2B55" w:rsidRPr="006549F5" w:rsidRDefault="007A2B55" w:rsidP="007A2B55">
      <w:pPr>
        <w:tabs>
          <w:tab w:val="left" w:pos="864"/>
        </w:tabs>
        <w:ind w:left="864" w:hanging="864"/>
        <w:jc w:val="both"/>
        <w:rPr>
          <w:rFonts w:ascii="Arial" w:hAnsi="Arial" w:cs="Arial"/>
          <w:strike/>
          <w:sz w:val="20"/>
          <w:szCs w:val="20"/>
        </w:rPr>
      </w:pPr>
      <w:r w:rsidRPr="006549F5">
        <w:rPr>
          <w:rFonts w:ascii="Arial" w:hAnsi="Arial" w:cs="Arial"/>
          <w:sz w:val="20"/>
          <w:szCs w:val="20"/>
        </w:rPr>
        <w:t>1</w:t>
      </w:r>
      <w:r w:rsidR="006926C8">
        <w:rPr>
          <w:rFonts w:ascii="Arial" w:hAnsi="Arial" w:cs="Arial"/>
          <w:sz w:val="20"/>
          <w:szCs w:val="20"/>
        </w:rPr>
        <w:t>1</w:t>
      </w:r>
      <w:r w:rsidRPr="006549F5">
        <w:rPr>
          <w:rFonts w:ascii="Arial" w:hAnsi="Arial" w:cs="Arial"/>
          <w:sz w:val="20"/>
          <w:szCs w:val="20"/>
        </w:rPr>
        <w:t>.1</w:t>
      </w:r>
      <w:r w:rsidRPr="006549F5">
        <w:rPr>
          <w:rFonts w:ascii="Arial" w:hAnsi="Arial" w:cs="Arial"/>
          <w:sz w:val="20"/>
          <w:szCs w:val="20"/>
        </w:rPr>
        <w:tab/>
        <w:t>Pooblaščeni predstavnik naročnika/skrbnik pogodbe je</w:t>
      </w:r>
      <w:r w:rsidRPr="006063C7">
        <w:rPr>
          <w:rFonts w:ascii="Arial" w:hAnsi="Arial" w:cs="Arial"/>
          <w:bCs/>
          <w:sz w:val="20"/>
          <w:szCs w:val="20"/>
        </w:rPr>
        <w:t>:</w:t>
      </w:r>
      <w:r w:rsidRPr="006549F5">
        <w:rPr>
          <w:rFonts w:ascii="Arial" w:hAnsi="Arial" w:cs="Arial"/>
          <w:b/>
          <w:sz w:val="20"/>
          <w:szCs w:val="20"/>
        </w:rPr>
        <w:t xml:space="preserve"> </w:t>
      </w:r>
      <w:r w:rsidRPr="006063C7">
        <w:rPr>
          <w:rFonts w:ascii="Arial" w:hAnsi="Arial" w:cs="Arial"/>
          <w:bCs/>
          <w:sz w:val="20"/>
          <w:szCs w:val="20"/>
        </w:rPr>
        <w:t xml:space="preserve">____________. </w:t>
      </w:r>
      <w:r w:rsidRPr="006549F5">
        <w:rPr>
          <w:rFonts w:ascii="Arial" w:hAnsi="Arial" w:cs="Arial"/>
          <w:strike/>
          <w:sz w:val="20"/>
          <w:szCs w:val="20"/>
        </w:rPr>
        <w:t xml:space="preserve"> </w:t>
      </w:r>
    </w:p>
    <w:p w14:paraId="5973897D" w14:textId="77777777" w:rsidR="007A2B55" w:rsidRPr="006549F5" w:rsidRDefault="007A2B55" w:rsidP="007A2B55">
      <w:pPr>
        <w:tabs>
          <w:tab w:val="left" w:pos="864"/>
        </w:tabs>
        <w:ind w:left="864" w:hanging="864"/>
        <w:jc w:val="both"/>
        <w:rPr>
          <w:rFonts w:ascii="Arial" w:hAnsi="Arial" w:cs="Arial"/>
          <w:strike/>
          <w:sz w:val="20"/>
          <w:szCs w:val="20"/>
        </w:rPr>
      </w:pPr>
    </w:p>
    <w:p w14:paraId="406E7539" w14:textId="580D735C" w:rsidR="007A2B55" w:rsidRPr="006549F5" w:rsidRDefault="007A2B55" w:rsidP="007A2B55">
      <w:pPr>
        <w:tabs>
          <w:tab w:val="left" w:pos="864"/>
        </w:tabs>
        <w:ind w:left="864" w:hanging="864"/>
        <w:jc w:val="both"/>
        <w:rPr>
          <w:rFonts w:ascii="Arial" w:hAnsi="Arial" w:cs="Arial"/>
          <w:sz w:val="20"/>
          <w:szCs w:val="20"/>
        </w:rPr>
      </w:pPr>
      <w:r w:rsidRPr="006549F5">
        <w:rPr>
          <w:rFonts w:ascii="Arial" w:hAnsi="Arial" w:cs="Arial"/>
          <w:sz w:val="20"/>
          <w:szCs w:val="20"/>
        </w:rPr>
        <w:t>1</w:t>
      </w:r>
      <w:r w:rsidR="006926C8">
        <w:rPr>
          <w:rFonts w:ascii="Arial" w:hAnsi="Arial" w:cs="Arial"/>
          <w:sz w:val="20"/>
          <w:szCs w:val="20"/>
        </w:rPr>
        <w:t>1</w:t>
      </w:r>
      <w:r w:rsidRPr="006549F5">
        <w:rPr>
          <w:rFonts w:ascii="Arial" w:hAnsi="Arial" w:cs="Arial"/>
          <w:sz w:val="20"/>
          <w:szCs w:val="20"/>
        </w:rPr>
        <w:t>.2</w:t>
      </w:r>
      <w:r w:rsidRPr="006549F5">
        <w:rPr>
          <w:rFonts w:ascii="Arial" w:hAnsi="Arial" w:cs="Arial"/>
          <w:sz w:val="20"/>
          <w:szCs w:val="20"/>
        </w:rPr>
        <w:tab/>
        <w:t>Pooblaščeni predstavnik iz</w:t>
      </w:r>
      <w:r w:rsidR="00392A09">
        <w:rPr>
          <w:rFonts w:ascii="Arial" w:hAnsi="Arial" w:cs="Arial"/>
          <w:sz w:val="20"/>
          <w:szCs w:val="20"/>
        </w:rPr>
        <w:t>vajalca</w:t>
      </w:r>
      <w:r w:rsidRPr="006549F5">
        <w:rPr>
          <w:rFonts w:ascii="Arial" w:hAnsi="Arial" w:cs="Arial"/>
          <w:sz w:val="20"/>
          <w:szCs w:val="20"/>
        </w:rPr>
        <w:t>/ skrbnik pogodbe je: _________________________.</w:t>
      </w:r>
    </w:p>
    <w:p w14:paraId="6893EC5D" w14:textId="77777777" w:rsidR="007A2B55" w:rsidRPr="006549F5" w:rsidRDefault="007A2B55" w:rsidP="007A2B55">
      <w:pPr>
        <w:tabs>
          <w:tab w:val="left" w:pos="864"/>
        </w:tabs>
        <w:ind w:left="864" w:hanging="864"/>
        <w:rPr>
          <w:rFonts w:ascii="Arial" w:hAnsi="Arial" w:cs="Arial"/>
          <w:sz w:val="20"/>
          <w:szCs w:val="20"/>
        </w:rPr>
      </w:pPr>
    </w:p>
    <w:p w14:paraId="0DDF91C4" w14:textId="45875F7D" w:rsidR="007A2B55" w:rsidRPr="006549F5" w:rsidRDefault="007A2B55" w:rsidP="007A2B55">
      <w:pPr>
        <w:tabs>
          <w:tab w:val="left" w:pos="864"/>
        </w:tabs>
        <w:ind w:left="864" w:hanging="864"/>
        <w:jc w:val="both"/>
        <w:rPr>
          <w:rFonts w:ascii="Arial" w:hAnsi="Arial" w:cs="Arial"/>
          <w:sz w:val="20"/>
          <w:szCs w:val="20"/>
        </w:rPr>
      </w:pPr>
      <w:r w:rsidRPr="006549F5">
        <w:rPr>
          <w:rFonts w:ascii="Arial" w:hAnsi="Arial" w:cs="Arial"/>
          <w:sz w:val="20"/>
          <w:szCs w:val="20"/>
        </w:rPr>
        <w:t>1</w:t>
      </w:r>
      <w:r w:rsidR="006926C8">
        <w:rPr>
          <w:rFonts w:ascii="Arial" w:hAnsi="Arial" w:cs="Arial"/>
          <w:sz w:val="20"/>
          <w:szCs w:val="20"/>
        </w:rPr>
        <w:t>1</w:t>
      </w:r>
      <w:r w:rsidRPr="006549F5">
        <w:rPr>
          <w:rFonts w:ascii="Arial" w:hAnsi="Arial" w:cs="Arial"/>
          <w:sz w:val="20"/>
          <w:szCs w:val="20"/>
        </w:rPr>
        <w:t>.3</w:t>
      </w:r>
      <w:r w:rsidRPr="006549F5">
        <w:rPr>
          <w:rFonts w:ascii="Arial" w:hAnsi="Arial" w:cs="Arial"/>
          <w:sz w:val="20"/>
          <w:szCs w:val="20"/>
        </w:rPr>
        <w:tab/>
        <w:t>Pogodbeni stranki imata pravico v primeru objektivnih razlogov zamenjati v tej točki navedene zastopnike. O spremembi se morata pisno obvestiti. Zaradi spremembe skrbnika pogodbe ni potrebno sklepati aneksa k pogodbi.</w:t>
      </w:r>
    </w:p>
    <w:p w14:paraId="54E7C7D8" w14:textId="77777777" w:rsidR="007A2B55" w:rsidRPr="006549F5" w:rsidRDefault="007A2B55" w:rsidP="007A2B55">
      <w:pPr>
        <w:tabs>
          <w:tab w:val="left" w:pos="864"/>
        </w:tabs>
        <w:ind w:left="864" w:hanging="864"/>
        <w:rPr>
          <w:rFonts w:ascii="Arial" w:hAnsi="Arial" w:cs="Arial"/>
          <w:sz w:val="20"/>
          <w:szCs w:val="20"/>
        </w:rPr>
      </w:pPr>
    </w:p>
    <w:p w14:paraId="5AEA99C9" w14:textId="1F11D994" w:rsidR="007A2B55" w:rsidRPr="006549F5" w:rsidRDefault="007A2B55" w:rsidP="007A2B55">
      <w:pPr>
        <w:rPr>
          <w:rFonts w:ascii="Arial" w:hAnsi="Arial" w:cs="Arial"/>
          <w:b/>
          <w:sz w:val="20"/>
          <w:szCs w:val="20"/>
          <w:lang w:eastAsia="en-US"/>
        </w:rPr>
      </w:pPr>
      <w:r w:rsidRPr="006549F5">
        <w:rPr>
          <w:rFonts w:ascii="Arial" w:hAnsi="Arial" w:cs="Arial"/>
          <w:b/>
          <w:sz w:val="20"/>
          <w:szCs w:val="20"/>
        </w:rPr>
        <w:t>1</w:t>
      </w:r>
      <w:r w:rsidR="006926C8">
        <w:rPr>
          <w:rFonts w:ascii="Arial" w:hAnsi="Arial" w:cs="Arial"/>
          <w:b/>
          <w:sz w:val="20"/>
          <w:szCs w:val="20"/>
        </w:rPr>
        <w:t>2</w:t>
      </w:r>
      <w:r w:rsidRPr="006549F5">
        <w:rPr>
          <w:rFonts w:ascii="Arial" w:hAnsi="Arial" w:cs="Arial"/>
          <w:b/>
          <w:sz w:val="20"/>
          <w:szCs w:val="20"/>
        </w:rPr>
        <w:t>.</w:t>
      </w:r>
      <w:r w:rsidRPr="006549F5">
        <w:rPr>
          <w:rFonts w:ascii="Arial" w:hAnsi="Arial" w:cs="Arial"/>
          <w:b/>
          <w:sz w:val="20"/>
          <w:szCs w:val="20"/>
        </w:rPr>
        <w:tab/>
      </w:r>
      <w:r w:rsidRPr="006549F5">
        <w:rPr>
          <w:rFonts w:ascii="Arial" w:hAnsi="Arial" w:cs="Arial"/>
          <w:b/>
          <w:sz w:val="20"/>
          <w:szCs w:val="20"/>
          <w:lang w:eastAsia="en-US"/>
        </w:rPr>
        <w:t xml:space="preserve">PROTIKORUPCIJSKO DOLOČILO </w:t>
      </w:r>
    </w:p>
    <w:p w14:paraId="751A9892" w14:textId="77777777" w:rsidR="007A2B55" w:rsidRPr="006549F5" w:rsidRDefault="007A2B55" w:rsidP="007A2B55">
      <w:pPr>
        <w:tabs>
          <w:tab w:val="left" w:pos="864"/>
        </w:tabs>
        <w:ind w:left="864" w:hanging="864"/>
        <w:rPr>
          <w:rFonts w:ascii="Arial" w:hAnsi="Arial" w:cs="Arial"/>
          <w:b/>
          <w:sz w:val="20"/>
          <w:szCs w:val="20"/>
        </w:rPr>
      </w:pPr>
    </w:p>
    <w:p w14:paraId="185C101A" w14:textId="3C0F0ED0" w:rsidR="007A2B55" w:rsidRPr="006549F5" w:rsidRDefault="007A2B55" w:rsidP="007A2B55">
      <w:pPr>
        <w:tabs>
          <w:tab w:val="left" w:pos="864"/>
        </w:tabs>
        <w:ind w:left="864" w:hanging="864"/>
        <w:jc w:val="both"/>
        <w:rPr>
          <w:rFonts w:ascii="Arial" w:hAnsi="Arial" w:cs="Arial"/>
          <w:sz w:val="20"/>
          <w:szCs w:val="20"/>
        </w:rPr>
      </w:pPr>
      <w:r w:rsidRPr="006549F5">
        <w:rPr>
          <w:rFonts w:ascii="Arial" w:hAnsi="Arial" w:cs="Arial"/>
          <w:sz w:val="20"/>
          <w:szCs w:val="20"/>
        </w:rPr>
        <w:t>1</w:t>
      </w:r>
      <w:r w:rsidR="006926C8">
        <w:rPr>
          <w:rFonts w:ascii="Arial" w:hAnsi="Arial" w:cs="Arial"/>
          <w:sz w:val="20"/>
          <w:szCs w:val="20"/>
        </w:rPr>
        <w:t>2</w:t>
      </w:r>
      <w:r w:rsidRPr="006549F5">
        <w:rPr>
          <w:rFonts w:ascii="Arial" w:hAnsi="Arial" w:cs="Arial"/>
          <w:sz w:val="20"/>
          <w:szCs w:val="20"/>
        </w:rPr>
        <w:t>.1</w:t>
      </w:r>
      <w:r w:rsidRPr="006549F5">
        <w:rPr>
          <w:rFonts w:ascii="Arial" w:hAnsi="Arial" w:cs="Arial"/>
          <w:sz w:val="20"/>
          <w:szCs w:val="20"/>
        </w:rPr>
        <w:tab/>
        <w:t xml:space="preserve">Na podlagi Zakona o integriteti in preprečevanju korupcije (Uradni list RS, št. </w:t>
      </w:r>
      <w:hyperlink r:id="rId18" w:tgtFrame="_blank" w:tooltip="Zakon o integriteti in preprečevanju korupcije (uradno prečiščeno besedilo)" w:history="1">
        <w:r w:rsidRPr="006549F5">
          <w:rPr>
            <w:rFonts w:ascii="Arial" w:hAnsi="Arial" w:cs="Arial"/>
            <w:sz w:val="20"/>
            <w:szCs w:val="20"/>
          </w:rPr>
          <w:t>69/11</w:t>
        </w:r>
      </w:hyperlink>
      <w:r w:rsidRPr="006549F5">
        <w:rPr>
          <w:rFonts w:ascii="Arial" w:hAnsi="Arial" w:cs="Arial"/>
          <w:sz w:val="20"/>
          <w:szCs w:val="20"/>
        </w:rPr>
        <w:t xml:space="preserve"> – uradno prečiščeno besedilo, </w:t>
      </w:r>
      <w:hyperlink r:id="rId19" w:tgtFrame="_blank" w:tooltip="Zakon o spremembah in dopolnitvah Zakona o integriteti in preprečevanju korupcije" w:history="1">
        <w:r w:rsidRPr="006549F5">
          <w:rPr>
            <w:rFonts w:ascii="Arial" w:hAnsi="Arial" w:cs="Arial"/>
            <w:sz w:val="20"/>
            <w:szCs w:val="20"/>
          </w:rPr>
          <w:t>158/20</w:t>
        </w:r>
      </w:hyperlink>
      <w:r w:rsidRPr="006549F5">
        <w:rPr>
          <w:rFonts w:ascii="Arial" w:hAnsi="Arial" w:cs="Arial"/>
          <w:sz w:val="20"/>
          <w:szCs w:val="20"/>
        </w:rPr>
        <w:t xml:space="preserve">, </w:t>
      </w:r>
      <w:hyperlink r:id="rId20" w:tgtFrame="_blank" w:tooltip="Zakon o debirokratizaciji" w:history="1">
        <w:r w:rsidRPr="006549F5">
          <w:rPr>
            <w:rFonts w:ascii="Arial" w:hAnsi="Arial" w:cs="Arial"/>
            <w:sz w:val="20"/>
            <w:szCs w:val="20"/>
          </w:rPr>
          <w:t>3/22</w:t>
        </w:r>
      </w:hyperlink>
      <w:r w:rsidRPr="006549F5">
        <w:rPr>
          <w:rFonts w:ascii="Arial" w:hAnsi="Arial" w:cs="Arial"/>
          <w:sz w:val="20"/>
          <w:szCs w:val="20"/>
        </w:rPr>
        <w:t xml:space="preserve"> – ZDeb in </w:t>
      </w:r>
      <w:hyperlink r:id="rId21" w:tgtFrame="_blank" w:tooltip="Zakon o zaščiti prijaviteljev" w:history="1">
        <w:r w:rsidRPr="006549F5">
          <w:rPr>
            <w:rFonts w:ascii="Arial" w:hAnsi="Arial" w:cs="Arial"/>
            <w:sz w:val="20"/>
            <w:szCs w:val="20"/>
          </w:rPr>
          <w:t>16/23</w:t>
        </w:r>
      </w:hyperlink>
      <w:r w:rsidRPr="006549F5">
        <w:rPr>
          <w:rFonts w:ascii="Arial" w:hAnsi="Arial" w:cs="Arial"/>
          <w:sz w:val="20"/>
          <w:szCs w:val="20"/>
        </w:rPr>
        <w:t xml:space="preserve"> – ZZPri), je nična vsaka pogodba, pri kateri kdo v imenu ali na račun druge pogodbene stranke, predstavniku ali posredniku organa ali organizacije javnega sektorja obljubi, ponudi ali da kakšno nedovoljeno korist za:</w:t>
      </w:r>
    </w:p>
    <w:p w14:paraId="1EE2810D" w14:textId="77777777" w:rsidR="007A2B55" w:rsidRPr="006549F5" w:rsidRDefault="007A2B55" w:rsidP="007A2B55">
      <w:pPr>
        <w:tabs>
          <w:tab w:val="left" w:pos="864"/>
        </w:tabs>
        <w:ind w:left="864" w:hanging="864"/>
        <w:rPr>
          <w:rFonts w:ascii="Arial" w:hAnsi="Arial" w:cs="Arial"/>
          <w:sz w:val="20"/>
          <w:szCs w:val="20"/>
        </w:rPr>
      </w:pPr>
    </w:p>
    <w:p w14:paraId="727D8DC3" w14:textId="77777777" w:rsidR="007A2B55" w:rsidRPr="006549F5" w:rsidRDefault="007A2B55">
      <w:pPr>
        <w:numPr>
          <w:ilvl w:val="0"/>
          <w:numId w:val="21"/>
        </w:numPr>
        <w:tabs>
          <w:tab w:val="left" w:pos="864"/>
        </w:tabs>
        <w:ind w:left="864" w:firstLine="131"/>
        <w:rPr>
          <w:rFonts w:ascii="Arial" w:hAnsi="Arial" w:cs="Arial"/>
          <w:sz w:val="20"/>
          <w:szCs w:val="20"/>
        </w:rPr>
      </w:pPr>
      <w:r w:rsidRPr="006549F5">
        <w:rPr>
          <w:rFonts w:ascii="Arial" w:hAnsi="Arial" w:cs="Arial"/>
          <w:sz w:val="20"/>
          <w:szCs w:val="20"/>
        </w:rPr>
        <w:t>pridobitev posla,</w:t>
      </w:r>
    </w:p>
    <w:p w14:paraId="55B45AF7" w14:textId="77777777" w:rsidR="007A2B55" w:rsidRPr="006549F5" w:rsidRDefault="007A2B55">
      <w:pPr>
        <w:numPr>
          <w:ilvl w:val="0"/>
          <w:numId w:val="21"/>
        </w:numPr>
        <w:tabs>
          <w:tab w:val="left" w:pos="864"/>
        </w:tabs>
        <w:ind w:left="864" w:firstLine="131"/>
        <w:rPr>
          <w:rFonts w:ascii="Arial" w:hAnsi="Arial" w:cs="Arial"/>
          <w:sz w:val="20"/>
          <w:szCs w:val="20"/>
        </w:rPr>
      </w:pPr>
      <w:r w:rsidRPr="006549F5">
        <w:rPr>
          <w:rFonts w:ascii="Arial" w:hAnsi="Arial" w:cs="Arial"/>
          <w:sz w:val="20"/>
          <w:szCs w:val="20"/>
        </w:rPr>
        <w:t>za sklenitev posla pod ugodnejšimi pogoji,</w:t>
      </w:r>
    </w:p>
    <w:p w14:paraId="03128994" w14:textId="77777777" w:rsidR="007A2B55" w:rsidRPr="006549F5" w:rsidRDefault="007A2B55">
      <w:pPr>
        <w:numPr>
          <w:ilvl w:val="0"/>
          <w:numId w:val="21"/>
        </w:numPr>
        <w:tabs>
          <w:tab w:val="left" w:pos="864"/>
        </w:tabs>
        <w:ind w:left="864" w:firstLine="131"/>
        <w:rPr>
          <w:rFonts w:ascii="Arial" w:hAnsi="Arial" w:cs="Arial"/>
          <w:sz w:val="20"/>
          <w:szCs w:val="20"/>
        </w:rPr>
      </w:pPr>
      <w:r w:rsidRPr="006549F5">
        <w:rPr>
          <w:rFonts w:ascii="Arial" w:hAnsi="Arial" w:cs="Arial"/>
          <w:sz w:val="20"/>
          <w:szCs w:val="20"/>
        </w:rPr>
        <w:t xml:space="preserve">za opustitev dolžnega nadzora nad izvajanjem pogodbenih obveznosti, ter </w:t>
      </w:r>
    </w:p>
    <w:p w14:paraId="7934B00E" w14:textId="77777777" w:rsidR="007A2B55" w:rsidRPr="006549F5" w:rsidRDefault="007A2B55">
      <w:pPr>
        <w:numPr>
          <w:ilvl w:val="0"/>
          <w:numId w:val="21"/>
        </w:numPr>
        <w:tabs>
          <w:tab w:val="left" w:pos="864"/>
        </w:tabs>
        <w:ind w:left="864" w:firstLine="131"/>
        <w:rPr>
          <w:rFonts w:ascii="Arial" w:hAnsi="Arial" w:cs="Arial"/>
          <w:sz w:val="20"/>
          <w:szCs w:val="20"/>
        </w:rPr>
      </w:pPr>
      <w:r w:rsidRPr="006549F5">
        <w:rPr>
          <w:rFonts w:ascii="Arial" w:hAnsi="Arial" w:cs="Arial"/>
          <w:sz w:val="20"/>
          <w:szCs w:val="20"/>
        </w:rPr>
        <w:t>za vsako drugo ravnanje ali opustitev, s katerim je organu, ki pogodbo sklepa, povzročena škoda ali je omogočena pridobitev nedovoljene koristi predstavniku organa, drugi pogodbeni stranki ali njenemu predstavniku, zastopniku ali posredniku.</w:t>
      </w:r>
    </w:p>
    <w:p w14:paraId="7552F941" w14:textId="77777777" w:rsidR="007A2B55" w:rsidRPr="006549F5" w:rsidRDefault="007A2B55" w:rsidP="007A2B55">
      <w:pPr>
        <w:tabs>
          <w:tab w:val="num" w:pos="720"/>
          <w:tab w:val="left" w:pos="864"/>
        </w:tabs>
        <w:ind w:left="864" w:firstLine="131"/>
        <w:rPr>
          <w:rFonts w:ascii="Arial" w:hAnsi="Arial" w:cs="Arial"/>
          <w:sz w:val="20"/>
          <w:szCs w:val="20"/>
        </w:rPr>
      </w:pPr>
    </w:p>
    <w:p w14:paraId="0B31203D" w14:textId="3BEEE4F9" w:rsidR="007A2B55" w:rsidRPr="006549F5" w:rsidRDefault="007A2B55" w:rsidP="007A2B55">
      <w:pPr>
        <w:tabs>
          <w:tab w:val="left" w:pos="864"/>
        </w:tabs>
        <w:ind w:left="864" w:hanging="864"/>
        <w:jc w:val="both"/>
        <w:rPr>
          <w:rFonts w:ascii="Arial" w:hAnsi="Arial" w:cs="Arial"/>
          <w:sz w:val="20"/>
          <w:szCs w:val="20"/>
        </w:rPr>
      </w:pPr>
      <w:r w:rsidRPr="006549F5">
        <w:rPr>
          <w:rFonts w:ascii="Arial" w:hAnsi="Arial" w:cs="Arial"/>
          <w:sz w:val="20"/>
          <w:szCs w:val="20"/>
        </w:rPr>
        <w:tab/>
        <w:t>Pogodbeni stranki sta se dolžni vzdržati vsakršnih ravnanj, ki bi na podlagi vsebine iz 1. odstavka tega člena pomenila kršitev zakonskih določil.</w:t>
      </w:r>
    </w:p>
    <w:p w14:paraId="76AE6DBE" w14:textId="77777777" w:rsidR="007A2B55" w:rsidRPr="006549F5" w:rsidRDefault="007A2B55" w:rsidP="007A2B55">
      <w:pPr>
        <w:tabs>
          <w:tab w:val="left" w:pos="864"/>
        </w:tabs>
        <w:ind w:left="864" w:hanging="864"/>
        <w:jc w:val="both"/>
        <w:rPr>
          <w:rFonts w:ascii="Arial" w:hAnsi="Arial" w:cs="Arial"/>
          <w:sz w:val="20"/>
          <w:szCs w:val="20"/>
        </w:rPr>
      </w:pPr>
    </w:p>
    <w:p w14:paraId="1CB50AF6" w14:textId="77777777" w:rsidR="007A2B55" w:rsidRPr="006549F5" w:rsidRDefault="007A2B55" w:rsidP="007A2B55">
      <w:pPr>
        <w:tabs>
          <w:tab w:val="left" w:pos="864"/>
        </w:tabs>
        <w:ind w:left="864" w:hanging="864"/>
        <w:jc w:val="both"/>
        <w:rPr>
          <w:rFonts w:ascii="Arial" w:hAnsi="Arial" w:cs="Arial"/>
          <w:sz w:val="20"/>
          <w:szCs w:val="20"/>
        </w:rPr>
      </w:pPr>
      <w:r w:rsidRPr="006549F5">
        <w:rPr>
          <w:rFonts w:ascii="Arial" w:hAnsi="Arial" w:cs="Arial"/>
          <w:sz w:val="20"/>
          <w:szCs w:val="20"/>
        </w:rPr>
        <w:tab/>
        <w:t>V primeru, da naročnik ugotovi domnevni obstoj dejanskega stanja iz 1 in 2 odstavka tega člena, je dolžan sprožiti postopek ugotavljanja ničnosti pogodbe ter o tem obvestiti pristojne organe pregona.</w:t>
      </w:r>
    </w:p>
    <w:p w14:paraId="6872396F" w14:textId="77777777" w:rsidR="007A2B55" w:rsidRPr="006549F5" w:rsidRDefault="007A2B55" w:rsidP="007A2B55">
      <w:pPr>
        <w:tabs>
          <w:tab w:val="left" w:pos="864"/>
        </w:tabs>
        <w:ind w:left="864" w:hanging="864"/>
        <w:jc w:val="both"/>
        <w:rPr>
          <w:rFonts w:ascii="Arial" w:hAnsi="Arial" w:cs="Arial"/>
          <w:sz w:val="20"/>
          <w:szCs w:val="20"/>
        </w:rPr>
      </w:pPr>
    </w:p>
    <w:tbl>
      <w:tblPr>
        <w:tblW w:w="9531" w:type="dxa"/>
        <w:tblInd w:w="108" w:type="dxa"/>
        <w:tblLayout w:type="fixed"/>
        <w:tblLook w:val="0000" w:firstRow="0" w:lastRow="0" w:firstColumn="0" w:lastColumn="0" w:noHBand="0" w:noVBand="0"/>
      </w:tblPr>
      <w:tblGrid>
        <w:gridCol w:w="743"/>
        <w:gridCol w:w="8221"/>
        <w:gridCol w:w="142"/>
        <w:gridCol w:w="142"/>
        <w:gridCol w:w="283"/>
      </w:tblGrid>
      <w:tr w:rsidR="007A2B55" w:rsidRPr="006549F5" w14:paraId="42648BAA" w14:textId="77777777" w:rsidTr="008104F4">
        <w:tc>
          <w:tcPr>
            <w:tcW w:w="743" w:type="dxa"/>
          </w:tcPr>
          <w:p w14:paraId="01124EC4" w14:textId="70FA3A52" w:rsidR="007A2B55" w:rsidRPr="006549F5" w:rsidRDefault="007A2B55" w:rsidP="008104F4">
            <w:pPr>
              <w:autoSpaceDE w:val="0"/>
              <w:autoSpaceDN w:val="0"/>
              <w:adjustRightInd w:val="0"/>
              <w:ind w:left="720" w:hanging="720"/>
              <w:rPr>
                <w:rFonts w:ascii="Arial" w:hAnsi="Arial" w:cs="Arial"/>
                <w:b/>
                <w:bCs/>
                <w:sz w:val="20"/>
                <w:szCs w:val="20"/>
              </w:rPr>
            </w:pPr>
            <w:r w:rsidRPr="006549F5">
              <w:rPr>
                <w:rFonts w:ascii="Arial" w:hAnsi="Arial" w:cs="Arial"/>
                <w:b/>
                <w:bCs/>
                <w:sz w:val="20"/>
                <w:szCs w:val="20"/>
              </w:rPr>
              <w:t>1</w:t>
            </w:r>
            <w:r w:rsidR="006926C8">
              <w:rPr>
                <w:rFonts w:ascii="Arial" w:hAnsi="Arial" w:cs="Arial"/>
                <w:b/>
                <w:bCs/>
                <w:sz w:val="20"/>
                <w:szCs w:val="20"/>
              </w:rPr>
              <w:t>3</w:t>
            </w:r>
            <w:r w:rsidRPr="006549F5">
              <w:rPr>
                <w:rFonts w:ascii="Arial" w:hAnsi="Arial" w:cs="Arial"/>
                <w:b/>
                <w:bCs/>
                <w:sz w:val="20"/>
                <w:szCs w:val="20"/>
              </w:rPr>
              <w:t>.</w:t>
            </w:r>
          </w:p>
        </w:tc>
        <w:tc>
          <w:tcPr>
            <w:tcW w:w="8788" w:type="dxa"/>
            <w:gridSpan w:val="4"/>
          </w:tcPr>
          <w:p w14:paraId="366456D9" w14:textId="77777777" w:rsidR="007A2B55" w:rsidRPr="006549F5" w:rsidRDefault="007A2B55" w:rsidP="008104F4">
            <w:pPr>
              <w:autoSpaceDE w:val="0"/>
              <w:autoSpaceDN w:val="0"/>
              <w:adjustRightInd w:val="0"/>
              <w:ind w:left="720" w:hanging="720"/>
              <w:rPr>
                <w:rFonts w:ascii="Arial" w:hAnsi="Arial" w:cs="Arial"/>
                <w:b/>
                <w:bCs/>
                <w:sz w:val="20"/>
                <w:szCs w:val="20"/>
              </w:rPr>
            </w:pPr>
            <w:r w:rsidRPr="006549F5">
              <w:rPr>
                <w:rFonts w:ascii="Arial" w:hAnsi="Arial" w:cs="Arial"/>
                <w:b/>
                <w:bCs/>
                <w:noProof/>
                <w:sz w:val="20"/>
                <w:szCs w:val="20"/>
              </w:rPr>
              <w:t>RAZVEZNI POGOJI</w:t>
            </w:r>
          </w:p>
        </w:tc>
      </w:tr>
      <w:tr w:rsidR="007A2B55" w:rsidRPr="006549F5" w14:paraId="69B8D633" w14:textId="77777777" w:rsidTr="008104F4">
        <w:tc>
          <w:tcPr>
            <w:tcW w:w="743" w:type="dxa"/>
          </w:tcPr>
          <w:p w14:paraId="264ECCFB" w14:textId="77777777" w:rsidR="007A2B55" w:rsidRPr="006549F5" w:rsidRDefault="007A2B55" w:rsidP="008104F4">
            <w:pPr>
              <w:autoSpaceDE w:val="0"/>
              <w:autoSpaceDN w:val="0"/>
              <w:adjustRightInd w:val="0"/>
              <w:ind w:left="720" w:hanging="720"/>
              <w:rPr>
                <w:rFonts w:ascii="Arial" w:hAnsi="Arial" w:cs="Arial"/>
                <w:b/>
                <w:bCs/>
                <w:sz w:val="20"/>
                <w:szCs w:val="20"/>
              </w:rPr>
            </w:pPr>
          </w:p>
        </w:tc>
        <w:tc>
          <w:tcPr>
            <w:tcW w:w="8788" w:type="dxa"/>
            <w:gridSpan w:val="4"/>
          </w:tcPr>
          <w:p w14:paraId="381A72F4" w14:textId="77777777" w:rsidR="007A2B55" w:rsidRPr="006549F5" w:rsidRDefault="007A2B55" w:rsidP="008104F4">
            <w:pPr>
              <w:autoSpaceDE w:val="0"/>
              <w:autoSpaceDN w:val="0"/>
              <w:adjustRightInd w:val="0"/>
              <w:ind w:left="720" w:hanging="720"/>
              <w:rPr>
                <w:rFonts w:ascii="Arial" w:hAnsi="Arial" w:cs="Arial"/>
                <w:b/>
                <w:bCs/>
                <w:sz w:val="20"/>
                <w:szCs w:val="20"/>
              </w:rPr>
            </w:pPr>
          </w:p>
        </w:tc>
      </w:tr>
      <w:tr w:rsidR="006E188E" w:rsidRPr="006549F5" w14:paraId="63868BC0" w14:textId="77777777" w:rsidTr="008104F4">
        <w:tc>
          <w:tcPr>
            <w:tcW w:w="743" w:type="dxa"/>
          </w:tcPr>
          <w:p w14:paraId="69495488" w14:textId="508C2FE5" w:rsidR="006E188E" w:rsidRPr="006549F5" w:rsidRDefault="006E188E" w:rsidP="008104F4">
            <w:pPr>
              <w:autoSpaceDE w:val="0"/>
              <w:autoSpaceDN w:val="0"/>
              <w:adjustRightInd w:val="0"/>
              <w:ind w:left="720" w:hanging="720"/>
              <w:rPr>
                <w:rFonts w:ascii="Arial" w:hAnsi="Arial" w:cs="Arial"/>
                <w:b/>
                <w:bCs/>
                <w:sz w:val="20"/>
                <w:szCs w:val="20"/>
              </w:rPr>
            </w:pPr>
            <w:r w:rsidRPr="006549F5">
              <w:rPr>
                <w:rFonts w:ascii="Arial" w:hAnsi="Arial" w:cs="Arial"/>
                <w:sz w:val="20"/>
                <w:szCs w:val="20"/>
              </w:rPr>
              <w:t>1</w:t>
            </w:r>
            <w:r w:rsidR="006926C8">
              <w:rPr>
                <w:rFonts w:ascii="Arial" w:hAnsi="Arial" w:cs="Arial"/>
                <w:sz w:val="20"/>
                <w:szCs w:val="20"/>
              </w:rPr>
              <w:t>3</w:t>
            </w:r>
            <w:r w:rsidRPr="006549F5">
              <w:rPr>
                <w:rFonts w:ascii="Arial" w:hAnsi="Arial" w:cs="Arial"/>
                <w:sz w:val="20"/>
                <w:szCs w:val="20"/>
              </w:rPr>
              <w:t>.1</w:t>
            </w:r>
          </w:p>
        </w:tc>
        <w:tc>
          <w:tcPr>
            <w:tcW w:w="8788" w:type="dxa"/>
            <w:gridSpan w:val="4"/>
          </w:tcPr>
          <w:p w14:paraId="49119EBF" w14:textId="77777777" w:rsidR="006E188E" w:rsidRPr="006549F5" w:rsidRDefault="006E188E" w:rsidP="006E188E">
            <w:pPr>
              <w:jc w:val="both"/>
              <w:rPr>
                <w:rFonts w:ascii="Arial" w:hAnsi="Arial" w:cs="Arial"/>
                <w:sz w:val="20"/>
                <w:szCs w:val="20"/>
              </w:rPr>
            </w:pPr>
            <w:r w:rsidRPr="006549F5">
              <w:rPr>
                <w:rFonts w:ascii="Arial" w:hAnsi="Arial" w:cs="Arial"/>
                <w:sz w:val="20"/>
                <w:szCs w:val="20"/>
              </w:rPr>
              <w:t>Ta pogodba je sklenjena pod razveznim pogojem, ki se uresniči v primeru izpolnitve ene od naslednjih okoliščin:</w:t>
            </w:r>
          </w:p>
          <w:p w14:paraId="4403EF69" w14:textId="305FBA6C" w:rsidR="006E188E" w:rsidRPr="004B5EB9" w:rsidRDefault="006E188E" w:rsidP="006E188E">
            <w:pPr>
              <w:pStyle w:val="Odstavekseznama"/>
              <w:numPr>
                <w:ilvl w:val="0"/>
                <w:numId w:val="14"/>
              </w:numPr>
              <w:ind w:left="851" w:right="311" w:hanging="851"/>
              <w:contextualSpacing/>
              <w:jc w:val="both"/>
              <w:rPr>
                <w:rFonts w:ascii="Arial" w:hAnsi="Arial" w:cs="Arial"/>
                <w:sz w:val="20"/>
              </w:rPr>
            </w:pPr>
            <w:r w:rsidRPr="006549F5">
              <w:rPr>
                <w:rFonts w:ascii="Arial" w:hAnsi="Arial" w:cs="Arial"/>
                <w:sz w:val="20"/>
              </w:rPr>
              <w:t xml:space="preserve">če bo </w:t>
            </w:r>
            <w:r w:rsidRPr="004B5EB9">
              <w:rPr>
                <w:rFonts w:ascii="Arial" w:hAnsi="Arial" w:cs="Arial"/>
                <w:sz w:val="20"/>
              </w:rPr>
              <w:t>naročnik seznanjen, da je sodišče s pravnomočno odločitvijo ugotovilo kršitev obveznosti delovne, okoljske ali socialne zakonodaje s strani iz</w:t>
            </w:r>
            <w:r w:rsidR="00392A09">
              <w:rPr>
                <w:rFonts w:ascii="Arial" w:hAnsi="Arial" w:cs="Arial"/>
                <w:sz w:val="20"/>
              </w:rPr>
              <w:t>vajalca</w:t>
            </w:r>
            <w:r w:rsidRPr="004B5EB9">
              <w:rPr>
                <w:rFonts w:ascii="Arial" w:hAnsi="Arial" w:cs="Arial"/>
                <w:sz w:val="20"/>
              </w:rPr>
              <w:t xml:space="preserve"> ali podizvajalca ali </w:t>
            </w:r>
          </w:p>
          <w:p w14:paraId="660469CE" w14:textId="56F847CC" w:rsidR="006E188E" w:rsidRPr="006549F5" w:rsidRDefault="006E188E" w:rsidP="006E188E">
            <w:pPr>
              <w:pStyle w:val="Odstavekseznama"/>
              <w:numPr>
                <w:ilvl w:val="0"/>
                <w:numId w:val="14"/>
              </w:numPr>
              <w:ind w:left="851" w:right="311" w:hanging="851"/>
              <w:contextualSpacing/>
              <w:jc w:val="both"/>
              <w:rPr>
                <w:rFonts w:ascii="Arial" w:hAnsi="Arial" w:cs="Arial"/>
                <w:sz w:val="20"/>
              </w:rPr>
            </w:pPr>
            <w:r w:rsidRPr="006549F5">
              <w:rPr>
                <w:rFonts w:ascii="Arial" w:hAnsi="Arial" w:cs="Arial"/>
                <w:sz w:val="20"/>
              </w:rPr>
              <w:t xml:space="preserve">če bo </w:t>
            </w:r>
            <w:r w:rsidR="00392A09">
              <w:rPr>
                <w:rFonts w:ascii="Arial" w:hAnsi="Arial" w:cs="Arial"/>
                <w:sz w:val="20"/>
              </w:rPr>
              <w:t>naročnik</w:t>
            </w:r>
            <w:r w:rsidRPr="006549F5">
              <w:rPr>
                <w:rFonts w:ascii="Arial" w:hAnsi="Arial" w:cs="Arial"/>
                <w:sz w:val="20"/>
              </w:rPr>
              <w:t xml:space="preserve"> seznanjen, da je pristojni državni organ pri </w:t>
            </w:r>
            <w:r w:rsidR="00392A09">
              <w:rPr>
                <w:rFonts w:ascii="Arial" w:hAnsi="Arial" w:cs="Arial"/>
                <w:sz w:val="20"/>
              </w:rPr>
              <w:t>izvajalcu</w:t>
            </w:r>
            <w:r w:rsidRPr="006549F5">
              <w:rPr>
                <w:rFonts w:ascii="Arial" w:hAnsi="Arial" w:cs="Arial"/>
                <w:sz w:val="20"/>
              </w:rPr>
              <w:t xml:space="preserve"> ali podizvajalcu v času izvajanja pogodbe ugotovil najmanj dve kršitvi v zvezi s:</w:t>
            </w:r>
          </w:p>
          <w:p w14:paraId="525BFBCC" w14:textId="77777777" w:rsidR="006E188E" w:rsidRPr="006549F5" w:rsidRDefault="006E188E" w:rsidP="006E188E">
            <w:pPr>
              <w:pStyle w:val="Odstavekseznama"/>
              <w:numPr>
                <w:ilvl w:val="2"/>
                <w:numId w:val="14"/>
              </w:numPr>
              <w:ind w:left="1276" w:right="311" w:hanging="425"/>
              <w:contextualSpacing/>
              <w:jc w:val="both"/>
              <w:rPr>
                <w:rFonts w:ascii="Arial" w:hAnsi="Arial" w:cs="Arial"/>
                <w:sz w:val="20"/>
              </w:rPr>
            </w:pPr>
            <w:r w:rsidRPr="006549F5">
              <w:rPr>
                <w:rFonts w:ascii="Arial" w:hAnsi="Arial" w:cs="Arial"/>
                <w:sz w:val="20"/>
              </w:rPr>
              <w:t xml:space="preserve">plačilom za delo, </w:t>
            </w:r>
          </w:p>
          <w:p w14:paraId="2DD79388" w14:textId="77777777" w:rsidR="006E188E" w:rsidRPr="006549F5" w:rsidRDefault="006E188E" w:rsidP="006E188E">
            <w:pPr>
              <w:pStyle w:val="Odstavekseznama"/>
              <w:numPr>
                <w:ilvl w:val="2"/>
                <w:numId w:val="14"/>
              </w:numPr>
              <w:ind w:left="1276" w:right="311" w:hanging="425"/>
              <w:contextualSpacing/>
              <w:jc w:val="both"/>
              <w:rPr>
                <w:rFonts w:ascii="Arial" w:hAnsi="Arial" w:cs="Arial"/>
                <w:sz w:val="20"/>
              </w:rPr>
            </w:pPr>
            <w:r w:rsidRPr="006549F5">
              <w:rPr>
                <w:rFonts w:ascii="Arial" w:hAnsi="Arial" w:cs="Arial"/>
                <w:sz w:val="20"/>
              </w:rPr>
              <w:t xml:space="preserve">delovnim časom, </w:t>
            </w:r>
          </w:p>
          <w:p w14:paraId="42439AC1" w14:textId="77777777" w:rsidR="006E188E" w:rsidRPr="006549F5" w:rsidRDefault="006E188E" w:rsidP="006E188E">
            <w:pPr>
              <w:pStyle w:val="Odstavekseznama"/>
              <w:numPr>
                <w:ilvl w:val="2"/>
                <w:numId w:val="14"/>
              </w:numPr>
              <w:ind w:left="1276" w:right="311" w:hanging="425"/>
              <w:contextualSpacing/>
              <w:jc w:val="both"/>
              <w:rPr>
                <w:rFonts w:ascii="Arial" w:hAnsi="Arial" w:cs="Arial"/>
                <w:sz w:val="20"/>
              </w:rPr>
            </w:pPr>
            <w:r w:rsidRPr="006549F5">
              <w:rPr>
                <w:rFonts w:ascii="Arial" w:hAnsi="Arial" w:cs="Arial"/>
                <w:sz w:val="20"/>
              </w:rPr>
              <w:t xml:space="preserve">počitki, </w:t>
            </w:r>
          </w:p>
          <w:p w14:paraId="3694A97E" w14:textId="77777777" w:rsidR="006E188E" w:rsidRPr="006549F5" w:rsidRDefault="006E188E" w:rsidP="006E188E">
            <w:pPr>
              <w:pStyle w:val="Odstavekseznama"/>
              <w:numPr>
                <w:ilvl w:val="2"/>
                <w:numId w:val="14"/>
              </w:numPr>
              <w:ind w:left="1276" w:right="311" w:hanging="425"/>
              <w:contextualSpacing/>
              <w:jc w:val="both"/>
              <w:rPr>
                <w:rFonts w:ascii="Arial" w:hAnsi="Arial" w:cs="Arial"/>
                <w:sz w:val="20"/>
              </w:rPr>
            </w:pPr>
            <w:r w:rsidRPr="006549F5">
              <w:rPr>
                <w:rFonts w:ascii="Arial" w:hAnsi="Arial" w:cs="Arial"/>
                <w:sz w:val="20"/>
              </w:rPr>
              <w:t xml:space="preserve">opravljanjem dela na podlagi pogodb civilnega prava kljub obstoju elementov delovnega razmerja ali v zvezi z zaposlovanjem na črno </w:t>
            </w:r>
          </w:p>
          <w:p w14:paraId="00371647" w14:textId="77777777" w:rsidR="006E188E" w:rsidRPr="006549F5" w:rsidRDefault="006E188E" w:rsidP="006E188E">
            <w:pPr>
              <w:ind w:left="709" w:right="311"/>
              <w:jc w:val="both"/>
              <w:rPr>
                <w:rFonts w:ascii="Arial" w:hAnsi="Arial" w:cs="Arial"/>
                <w:sz w:val="20"/>
                <w:szCs w:val="20"/>
              </w:rPr>
            </w:pPr>
            <w:r w:rsidRPr="006549F5">
              <w:rPr>
                <w:rFonts w:ascii="Arial" w:hAnsi="Arial" w:cs="Arial"/>
                <w:sz w:val="20"/>
                <w:szCs w:val="20"/>
              </w:rPr>
              <w:lastRenderedPageBreak/>
              <w:t>in za kateri mu je bila s pravnomočno odločitvijo ali več pravnomočnimi odločitvami izrečena globa za prekršek,</w:t>
            </w:r>
          </w:p>
          <w:p w14:paraId="5C5E4A8D" w14:textId="1D543361" w:rsidR="006E188E" w:rsidRPr="006549F5" w:rsidRDefault="006E188E" w:rsidP="006E188E">
            <w:pPr>
              <w:ind w:right="311"/>
              <w:jc w:val="both"/>
              <w:rPr>
                <w:rFonts w:ascii="Arial" w:hAnsi="Arial" w:cs="Arial"/>
                <w:sz w:val="20"/>
                <w:szCs w:val="20"/>
              </w:rPr>
            </w:pPr>
            <w:r w:rsidRPr="006549F5">
              <w:rPr>
                <w:rFonts w:ascii="Arial" w:hAnsi="Arial" w:cs="Arial"/>
                <w:sz w:val="20"/>
                <w:szCs w:val="20"/>
              </w:rPr>
              <w:t xml:space="preserve">in pod pogojem, da je od seznanitve s kršitvijo in do izteka veljavnosti pogodbe še najmanj šest mesecev.  </w:t>
            </w:r>
          </w:p>
          <w:p w14:paraId="285EFC3C" w14:textId="77777777" w:rsidR="006E188E" w:rsidRPr="006549F5" w:rsidRDefault="006E188E" w:rsidP="006E188E">
            <w:pPr>
              <w:ind w:right="311"/>
              <w:jc w:val="both"/>
              <w:rPr>
                <w:rFonts w:ascii="Arial" w:hAnsi="Arial" w:cs="Arial"/>
                <w:sz w:val="20"/>
                <w:szCs w:val="20"/>
              </w:rPr>
            </w:pPr>
          </w:p>
          <w:p w14:paraId="3D3CE0BD" w14:textId="7490FB21" w:rsidR="006E188E" w:rsidRPr="006549F5" w:rsidRDefault="006E188E" w:rsidP="006E188E">
            <w:pPr>
              <w:tabs>
                <w:tab w:val="left" w:pos="864"/>
              </w:tabs>
              <w:spacing w:before="120" w:after="120"/>
              <w:ind w:right="311"/>
              <w:jc w:val="both"/>
              <w:rPr>
                <w:rFonts w:ascii="Arial" w:hAnsi="Arial" w:cs="Arial"/>
                <w:b/>
                <w:bCs/>
                <w:sz w:val="20"/>
                <w:szCs w:val="20"/>
              </w:rPr>
            </w:pPr>
            <w:r w:rsidRPr="006549F5">
              <w:rPr>
                <w:rFonts w:ascii="Arial" w:eastAsia="Batang" w:hAnsi="Arial" w:cs="Arial"/>
                <w:sz w:val="20"/>
                <w:szCs w:val="20"/>
                <w:lang w:eastAsia="ko-KR"/>
              </w:rPr>
              <w:t xml:space="preserve">V primeru </w:t>
            </w:r>
            <w:r w:rsidRPr="004B5EB9">
              <w:rPr>
                <w:rFonts w:ascii="Arial" w:eastAsia="Batang" w:hAnsi="Arial" w:cs="Arial"/>
                <w:sz w:val="20"/>
                <w:szCs w:val="20"/>
                <w:lang w:eastAsia="ko-KR"/>
              </w:rPr>
              <w:t>seznanitve naročnika s kršitvijo, bo naročnika ravnal v skladu s tretjo alinejo 4. odstavka 67. člena ZJN-3.</w:t>
            </w:r>
          </w:p>
        </w:tc>
      </w:tr>
      <w:tr w:rsidR="006E188E" w:rsidRPr="006549F5" w14:paraId="58662D36" w14:textId="77777777" w:rsidTr="008104F4">
        <w:tc>
          <w:tcPr>
            <w:tcW w:w="743" w:type="dxa"/>
          </w:tcPr>
          <w:p w14:paraId="4D7B418D" w14:textId="77777777" w:rsidR="006E188E" w:rsidRPr="006549F5" w:rsidRDefault="006E188E" w:rsidP="008104F4">
            <w:pPr>
              <w:autoSpaceDE w:val="0"/>
              <w:autoSpaceDN w:val="0"/>
              <w:adjustRightInd w:val="0"/>
              <w:ind w:left="720" w:hanging="720"/>
              <w:rPr>
                <w:rFonts w:ascii="Arial" w:hAnsi="Arial" w:cs="Arial"/>
                <w:b/>
                <w:bCs/>
                <w:sz w:val="20"/>
                <w:szCs w:val="20"/>
              </w:rPr>
            </w:pPr>
          </w:p>
        </w:tc>
        <w:tc>
          <w:tcPr>
            <w:tcW w:w="8788" w:type="dxa"/>
            <w:gridSpan w:val="4"/>
          </w:tcPr>
          <w:p w14:paraId="0C8EABEC" w14:textId="77777777" w:rsidR="006E188E" w:rsidRPr="006549F5" w:rsidRDefault="006E188E" w:rsidP="008104F4">
            <w:pPr>
              <w:autoSpaceDE w:val="0"/>
              <w:autoSpaceDN w:val="0"/>
              <w:adjustRightInd w:val="0"/>
              <w:ind w:left="720" w:hanging="720"/>
              <w:rPr>
                <w:rFonts w:ascii="Arial" w:hAnsi="Arial" w:cs="Arial"/>
                <w:b/>
                <w:bCs/>
                <w:sz w:val="20"/>
                <w:szCs w:val="20"/>
              </w:rPr>
            </w:pPr>
          </w:p>
        </w:tc>
      </w:tr>
      <w:tr w:rsidR="006E188E" w:rsidRPr="006549F5" w14:paraId="2B3B932B" w14:textId="77777777" w:rsidTr="008104F4">
        <w:tc>
          <w:tcPr>
            <w:tcW w:w="743" w:type="dxa"/>
          </w:tcPr>
          <w:p w14:paraId="27AC12E9" w14:textId="581F9884" w:rsidR="006E188E" w:rsidRPr="006E188E" w:rsidRDefault="006E188E" w:rsidP="008104F4">
            <w:pPr>
              <w:autoSpaceDE w:val="0"/>
              <w:autoSpaceDN w:val="0"/>
              <w:adjustRightInd w:val="0"/>
              <w:ind w:left="720" w:hanging="720"/>
              <w:rPr>
                <w:rFonts w:ascii="Arial" w:hAnsi="Arial" w:cs="Arial"/>
                <w:sz w:val="20"/>
                <w:szCs w:val="20"/>
              </w:rPr>
            </w:pPr>
            <w:r w:rsidRPr="006E188E">
              <w:rPr>
                <w:rFonts w:ascii="Arial" w:hAnsi="Arial" w:cs="Arial"/>
                <w:sz w:val="20"/>
                <w:szCs w:val="20"/>
              </w:rPr>
              <w:t>1</w:t>
            </w:r>
            <w:r w:rsidR="006926C8">
              <w:rPr>
                <w:rFonts w:ascii="Arial" w:hAnsi="Arial" w:cs="Arial"/>
                <w:sz w:val="20"/>
                <w:szCs w:val="20"/>
              </w:rPr>
              <w:t>3</w:t>
            </w:r>
            <w:r w:rsidRPr="006E188E">
              <w:rPr>
                <w:rFonts w:ascii="Arial" w:hAnsi="Arial" w:cs="Arial"/>
                <w:sz w:val="20"/>
                <w:szCs w:val="20"/>
              </w:rPr>
              <w:t>.2</w:t>
            </w:r>
          </w:p>
        </w:tc>
        <w:tc>
          <w:tcPr>
            <w:tcW w:w="8788" w:type="dxa"/>
            <w:gridSpan w:val="4"/>
          </w:tcPr>
          <w:p w14:paraId="627E9F8C" w14:textId="77777777" w:rsidR="006E188E" w:rsidRPr="006549F5" w:rsidRDefault="006E188E" w:rsidP="006E188E">
            <w:pPr>
              <w:ind w:right="311"/>
              <w:jc w:val="both"/>
              <w:rPr>
                <w:rFonts w:ascii="Arial" w:hAnsi="Arial" w:cs="Arial"/>
                <w:sz w:val="20"/>
                <w:szCs w:val="20"/>
              </w:rPr>
            </w:pPr>
            <w:r w:rsidRPr="006549F5">
              <w:rPr>
                <w:rFonts w:ascii="Arial" w:hAnsi="Arial" w:cs="Arial"/>
                <w:sz w:val="20"/>
                <w:szCs w:val="20"/>
              </w:rPr>
              <w:t xml:space="preserve">V primeru izpolnitve okoliščine in pogojev iz prejšnjega odstavka se šteje, da je pogodba razvezana z dnem sklenitve nove pogodbe o izvedbi javnega naročila, </w:t>
            </w:r>
            <w:r>
              <w:rPr>
                <w:rFonts w:ascii="Arial" w:hAnsi="Arial" w:cs="Arial"/>
                <w:sz w:val="20"/>
                <w:szCs w:val="20"/>
              </w:rPr>
              <w:t xml:space="preserve">naročnik </w:t>
            </w:r>
            <w:r w:rsidRPr="006549F5">
              <w:rPr>
                <w:rFonts w:ascii="Arial" w:hAnsi="Arial" w:cs="Arial"/>
                <w:sz w:val="20"/>
                <w:szCs w:val="20"/>
              </w:rPr>
              <w:t xml:space="preserve">pa mora nov postopek oddaje javnega naročila začeti nemudoma, vendar najkasneje v 60 dneh od seznanitve s kršitvijo. </w:t>
            </w:r>
          </w:p>
          <w:p w14:paraId="0F5E2EF1" w14:textId="77777777" w:rsidR="006E188E" w:rsidRPr="006549F5" w:rsidRDefault="006E188E" w:rsidP="008104F4">
            <w:pPr>
              <w:autoSpaceDE w:val="0"/>
              <w:autoSpaceDN w:val="0"/>
              <w:adjustRightInd w:val="0"/>
              <w:ind w:left="720" w:hanging="720"/>
              <w:rPr>
                <w:rFonts w:ascii="Arial" w:hAnsi="Arial" w:cs="Arial"/>
                <w:b/>
                <w:bCs/>
                <w:sz w:val="20"/>
                <w:szCs w:val="20"/>
              </w:rPr>
            </w:pPr>
          </w:p>
        </w:tc>
      </w:tr>
      <w:tr w:rsidR="006E188E" w:rsidRPr="006549F5" w14:paraId="3B4F1C2D" w14:textId="77777777" w:rsidTr="008104F4">
        <w:tc>
          <w:tcPr>
            <w:tcW w:w="743" w:type="dxa"/>
          </w:tcPr>
          <w:p w14:paraId="3F3D92EE" w14:textId="23057C94" w:rsidR="006E188E" w:rsidRPr="006E188E" w:rsidRDefault="006E188E" w:rsidP="008104F4">
            <w:pPr>
              <w:autoSpaceDE w:val="0"/>
              <w:autoSpaceDN w:val="0"/>
              <w:adjustRightInd w:val="0"/>
              <w:ind w:left="720" w:hanging="720"/>
              <w:rPr>
                <w:rFonts w:ascii="Arial" w:hAnsi="Arial" w:cs="Arial"/>
                <w:sz w:val="20"/>
                <w:szCs w:val="20"/>
              </w:rPr>
            </w:pPr>
            <w:r w:rsidRPr="006E188E">
              <w:rPr>
                <w:rFonts w:ascii="Arial" w:hAnsi="Arial" w:cs="Arial"/>
                <w:sz w:val="20"/>
                <w:szCs w:val="20"/>
              </w:rPr>
              <w:t>1</w:t>
            </w:r>
            <w:r w:rsidR="006926C8">
              <w:rPr>
                <w:rFonts w:ascii="Arial" w:hAnsi="Arial" w:cs="Arial"/>
                <w:sz w:val="20"/>
                <w:szCs w:val="20"/>
              </w:rPr>
              <w:t>3</w:t>
            </w:r>
            <w:r w:rsidRPr="006E188E">
              <w:rPr>
                <w:rFonts w:ascii="Arial" w:hAnsi="Arial" w:cs="Arial"/>
                <w:sz w:val="20"/>
                <w:szCs w:val="20"/>
              </w:rPr>
              <w:t>.3</w:t>
            </w:r>
          </w:p>
        </w:tc>
        <w:tc>
          <w:tcPr>
            <w:tcW w:w="8788" w:type="dxa"/>
            <w:gridSpan w:val="4"/>
          </w:tcPr>
          <w:p w14:paraId="372C9721" w14:textId="40088849" w:rsidR="006E188E" w:rsidRDefault="006E188E" w:rsidP="006E188E">
            <w:pPr>
              <w:autoSpaceDE w:val="0"/>
              <w:autoSpaceDN w:val="0"/>
              <w:adjustRightInd w:val="0"/>
              <w:ind w:left="69" w:right="311" w:hanging="69"/>
              <w:rPr>
                <w:rFonts w:ascii="Arial" w:hAnsi="Arial" w:cs="Arial"/>
                <w:sz w:val="20"/>
                <w:szCs w:val="20"/>
              </w:rPr>
            </w:pPr>
            <w:r w:rsidRPr="002C1143">
              <w:rPr>
                <w:rFonts w:ascii="Arial" w:hAnsi="Arial" w:cs="Arial"/>
                <w:sz w:val="20"/>
                <w:szCs w:val="20"/>
              </w:rPr>
              <w:t xml:space="preserve">Če naročnik v roku šestdeset </w:t>
            </w:r>
            <w:r w:rsidRPr="006549F5">
              <w:rPr>
                <w:rFonts w:ascii="Arial" w:hAnsi="Arial" w:cs="Arial"/>
                <w:sz w:val="20"/>
                <w:szCs w:val="20"/>
              </w:rPr>
              <w:t>(60) dni od seznanitve s kršitvijo ne začne novega postopka javnega naročila, se šteje, da je pogodba razvezana šestdeseti dan od seznanitve s kršitvijo.</w:t>
            </w:r>
          </w:p>
          <w:p w14:paraId="383A9ABD" w14:textId="77777777" w:rsidR="006E188E" w:rsidRPr="006549F5" w:rsidRDefault="006E188E" w:rsidP="008104F4">
            <w:pPr>
              <w:autoSpaceDE w:val="0"/>
              <w:autoSpaceDN w:val="0"/>
              <w:adjustRightInd w:val="0"/>
              <w:ind w:left="720" w:hanging="720"/>
              <w:rPr>
                <w:rFonts w:ascii="Arial" w:hAnsi="Arial" w:cs="Arial"/>
                <w:b/>
                <w:bCs/>
                <w:sz w:val="20"/>
                <w:szCs w:val="20"/>
              </w:rPr>
            </w:pPr>
          </w:p>
        </w:tc>
      </w:tr>
      <w:tr w:rsidR="006E5677" w:rsidRPr="006E5677" w14:paraId="579E89FD" w14:textId="77777777" w:rsidTr="008104F4">
        <w:tc>
          <w:tcPr>
            <w:tcW w:w="743" w:type="dxa"/>
          </w:tcPr>
          <w:p w14:paraId="00DCEF6C" w14:textId="024F84D0" w:rsidR="006E188E" w:rsidRPr="006E5677" w:rsidRDefault="00507C89" w:rsidP="008104F4">
            <w:pPr>
              <w:autoSpaceDE w:val="0"/>
              <w:autoSpaceDN w:val="0"/>
              <w:adjustRightInd w:val="0"/>
              <w:ind w:left="720" w:hanging="720"/>
              <w:rPr>
                <w:rFonts w:ascii="Arial" w:hAnsi="Arial" w:cs="Arial"/>
                <w:b/>
                <w:bCs/>
                <w:sz w:val="20"/>
                <w:szCs w:val="20"/>
              </w:rPr>
            </w:pPr>
            <w:r w:rsidRPr="006E5677">
              <w:rPr>
                <w:rFonts w:ascii="Arial" w:hAnsi="Arial" w:cs="Arial"/>
                <w:b/>
                <w:bCs/>
                <w:sz w:val="20"/>
                <w:szCs w:val="20"/>
              </w:rPr>
              <w:t>1</w:t>
            </w:r>
            <w:r w:rsidR="006926C8" w:rsidRPr="006E5677">
              <w:rPr>
                <w:rFonts w:ascii="Arial" w:hAnsi="Arial" w:cs="Arial"/>
                <w:b/>
                <w:bCs/>
                <w:sz w:val="20"/>
                <w:szCs w:val="20"/>
              </w:rPr>
              <w:t>4</w:t>
            </w:r>
            <w:r w:rsidRPr="006E5677">
              <w:rPr>
                <w:rFonts w:ascii="Arial" w:hAnsi="Arial" w:cs="Arial"/>
                <w:b/>
                <w:bCs/>
                <w:sz w:val="20"/>
                <w:szCs w:val="20"/>
              </w:rPr>
              <w:t>.</w:t>
            </w:r>
          </w:p>
        </w:tc>
        <w:tc>
          <w:tcPr>
            <w:tcW w:w="8788" w:type="dxa"/>
            <w:gridSpan w:val="4"/>
          </w:tcPr>
          <w:p w14:paraId="36D9ABBF" w14:textId="72A2ECC6" w:rsidR="006E188E" w:rsidRPr="006E5677" w:rsidRDefault="00507C89" w:rsidP="00507C89">
            <w:pPr>
              <w:autoSpaceDE w:val="0"/>
              <w:autoSpaceDN w:val="0"/>
              <w:adjustRightInd w:val="0"/>
              <w:ind w:left="69" w:right="311" w:hanging="69"/>
              <w:rPr>
                <w:rFonts w:ascii="Arial" w:hAnsi="Arial" w:cs="Arial"/>
                <w:b/>
                <w:bCs/>
                <w:sz w:val="20"/>
                <w:szCs w:val="20"/>
              </w:rPr>
            </w:pPr>
            <w:r w:rsidRPr="006E5677">
              <w:rPr>
                <w:rFonts w:ascii="Arial" w:hAnsi="Arial" w:cs="Arial"/>
                <w:b/>
                <w:bCs/>
                <w:sz w:val="20"/>
                <w:szCs w:val="20"/>
              </w:rPr>
              <w:t xml:space="preserve">ODPOVED IN ODSTOP OD POGODBE </w:t>
            </w:r>
          </w:p>
        </w:tc>
      </w:tr>
      <w:tr w:rsidR="006E5677" w:rsidRPr="006E5677" w14:paraId="3E369C9B" w14:textId="77777777" w:rsidTr="008104F4">
        <w:tc>
          <w:tcPr>
            <w:tcW w:w="743" w:type="dxa"/>
          </w:tcPr>
          <w:p w14:paraId="039028C2" w14:textId="77777777" w:rsidR="00507C89" w:rsidRPr="006E5677" w:rsidRDefault="00507C89" w:rsidP="008104F4">
            <w:pPr>
              <w:autoSpaceDE w:val="0"/>
              <w:autoSpaceDN w:val="0"/>
              <w:adjustRightInd w:val="0"/>
              <w:ind w:left="720" w:hanging="720"/>
              <w:rPr>
                <w:rFonts w:ascii="Arial" w:hAnsi="Arial" w:cs="Arial"/>
                <w:b/>
                <w:bCs/>
                <w:sz w:val="20"/>
                <w:szCs w:val="20"/>
              </w:rPr>
            </w:pPr>
          </w:p>
        </w:tc>
        <w:tc>
          <w:tcPr>
            <w:tcW w:w="8788" w:type="dxa"/>
            <w:gridSpan w:val="4"/>
          </w:tcPr>
          <w:p w14:paraId="4C784D34" w14:textId="77777777" w:rsidR="00507C89" w:rsidRPr="006E5677" w:rsidRDefault="00507C89" w:rsidP="00CC38D5">
            <w:pPr>
              <w:autoSpaceDE w:val="0"/>
              <w:autoSpaceDN w:val="0"/>
              <w:adjustRightInd w:val="0"/>
              <w:rPr>
                <w:rFonts w:ascii="Arial" w:hAnsi="Arial" w:cs="Arial"/>
                <w:b/>
                <w:bCs/>
                <w:sz w:val="20"/>
                <w:szCs w:val="20"/>
              </w:rPr>
            </w:pPr>
          </w:p>
        </w:tc>
      </w:tr>
      <w:tr w:rsidR="006E5677" w:rsidRPr="006E5677" w14:paraId="6043A1A6" w14:textId="77777777" w:rsidTr="00940E02">
        <w:trPr>
          <w:gridAfter w:val="2"/>
          <w:wAfter w:w="425" w:type="dxa"/>
        </w:trPr>
        <w:tc>
          <w:tcPr>
            <w:tcW w:w="743" w:type="dxa"/>
          </w:tcPr>
          <w:p w14:paraId="63510691" w14:textId="1B79E455" w:rsidR="00507C89" w:rsidRPr="006E5677" w:rsidRDefault="00507C89" w:rsidP="00940E02">
            <w:pPr>
              <w:autoSpaceDE w:val="0"/>
              <w:autoSpaceDN w:val="0"/>
              <w:adjustRightInd w:val="0"/>
              <w:ind w:left="720" w:hanging="720"/>
              <w:jc w:val="both"/>
              <w:rPr>
                <w:rFonts w:ascii="Arial" w:hAnsi="Arial" w:cs="Arial"/>
                <w:sz w:val="20"/>
                <w:szCs w:val="20"/>
              </w:rPr>
            </w:pPr>
            <w:r w:rsidRPr="006E5677">
              <w:rPr>
                <w:rFonts w:ascii="Arial" w:hAnsi="Arial" w:cs="Arial"/>
                <w:sz w:val="20"/>
                <w:szCs w:val="20"/>
              </w:rPr>
              <w:t>1</w:t>
            </w:r>
            <w:r w:rsidR="006926C8" w:rsidRPr="006E5677">
              <w:rPr>
                <w:rFonts w:ascii="Arial" w:hAnsi="Arial" w:cs="Arial"/>
                <w:sz w:val="20"/>
                <w:szCs w:val="20"/>
              </w:rPr>
              <w:t>4</w:t>
            </w:r>
            <w:r w:rsidRPr="006E5677">
              <w:rPr>
                <w:rFonts w:ascii="Arial" w:hAnsi="Arial" w:cs="Arial"/>
                <w:sz w:val="20"/>
                <w:szCs w:val="20"/>
              </w:rPr>
              <w:t>.1</w:t>
            </w:r>
          </w:p>
        </w:tc>
        <w:tc>
          <w:tcPr>
            <w:tcW w:w="8363" w:type="dxa"/>
            <w:gridSpan w:val="2"/>
          </w:tcPr>
          <w:p w14:paraId="3675CCEE" w14:textId="7BFA5DBC" w:rsidR="00507C89" w:rsidRPr="006E5677" w:rsidRDefault="00507C89" w:rsidP="00940E02">
            <w:pPr>
              <w:tabs>
                <w:tab w:val="left" w:pos="8396"/>
              </w:tabs>
              <w:autoSpaceDE w:val="0"/>
              <w:autoSpaceDN w:val="0"/>
              <w:adjustRightInd w:val="0"/>
              <w:jc w:val="both"/>
              <w:rPr>
                <w:rFonts w:ascii="Arial" w:hAnsi="Arial" w:cs="Arial"/>
                <w:b/>
                <w:bCs/>
                <w:sz w:val="20"/>
                <w:szCs w:val="20"/>
              </w:rPr>
            </w:pPr>
            <w:r w:rsidRPr="006E5677">
              <w:rPr>
                <w:rFonts w:ascii="Arial" w:hAnsi="Arial" w:cs="Arial"/>
                <w:sz w:val="20"/>
                <w:szCs w:val="20"/>
              </w:rPr>
              <w:t xml:space="preserve">Naročnik lahko od pogodbe odstopi in unovči finančno zavarovanje za zavarovanje dobre izvedbe pogodbenih obveznosti brez vnaprejšnjega opozorila in brez obveznosti do </w:t>
            </w:r>
            <w:r w:rsidR="00D83478">
              <w:rPr>
                <w:rFonts w:ascii="Arial" w:hAnsi="Arial" w:cs="Arial"/>
                <w:sz w:val="20"/>
                <w:szCs w:val="20"/>
              </w:rPr>
              <w:t>i</w:t>
            </w:r>
            <w:r w:rsidRPr="006E5677">
              <w:rPr>
                <w:rFonts w:ascii="Arial" w:hAnsi="Arial" w:cs="Arial"/>
                <w:sz w:val="20"/>
                <w:szCs w:val="20"/>
              </w:rPr>
              <w:t>z</w:t>
            </w:r>
            <w:r w:rsidR="00392A09">
              <w:rPr>
                <w:rFonts w:ascii="Arial" w:hAnsi="Arial" w:cs="Arial"/>
                <w:sz w:val="20"/>
                <w:szCs w:val="20"/>
              </w:rPr>
              <w:t>vajalca</w:t>
            </w:r>
            <w:r w:rsidRPr="006E5677">
              <w:rPr>
                <w:rFonts w:ascii="Arial" w:hAnsi="Arial" w:cs="Arial"/>
                <w:sz w:val="20"/>
                <w:szCs w:val="20"/>
              </w:rPr>
              <w:t xml:space="preserve"> v primeru, kadar iz</w:t>
            </w:r>
            <w:r w:rsidR="00392A09">
              <w:rPr>
                <w:rFonts w:ascii="Arial" w:hAnsi="Arial" w:cs="Arial"/>
                <w:sz w:val="20"/>
                <w:szCs w:val="20"/>
              </w:rPr>
              <w:t>vajalec</w:t>
            </w:r>
            <w:r w:rsidRPr="006E5677">
              <w:rPr>
                <w:rFonts w:ascii="Arial" w:hAnsi="Arial" w:cs="Arial"/>
                <w:sz w:val="20"/>
                <w:szCs w:val="20"/>
              </w:rPr>
              <w:t xml:space="preserve"> svoje pogodbene obveznosti izvaja v nasprotju z izrecnimi zahtevami/navodili naročnika ali v nasprotju s pravili stroke, tehničnimi predpisi, standardi in veljavno zakonodajo ali v primeru kadar je očitno, da izvajalec ne bo izpolnil svojih pogodbenih obveznosti. </w:t>
            </w:r>
          </w:p>
        </w:tc>
      </w:tr>
      <w:tr w:rsidR="006E5677" w:rsidRPr="006E5677" w14:paraId="7C8E1785" w14:textId="77777777" w:rsidTr="008104F4">
        <w:tc>
          <w:tcPr>
            <w:tcW w:w="743" w:type="dxa"/>
          </w:tcPr>
          <w:p w14:paraId="4CD1ACBB" w14:textId="77777777" w:rsidR="00507C89" w:rsidRPr="006E5677" w:rsidRDefault="00507C89" w:rsidP="008104F4">
            <w:pPr>
              <w:autoSpaceDE w:val="0"/>
              <w:autoSpaceDN w:val="0"/>
              <w:adjustRightInd w:val="0"/>
              <w:ind w:left="720" w:hanging="720"/>
              <w:rPr>
                <w:rFonts w:ascii="Arial" w:hAnsi="Arial" w:cs="Arial"/>
                <w:sz w:val="20"/>
                <w:szCs w:val="20"/>
              </w:rPr>
            </w:pPr>
          </w:p>
        </w:tc>
        <w:tc>
          <w:tcPr>
            <w:tcW w:w="8788" w:type="dxa"/>
            <w:gridSpan w:val="4"/>
          </w:tcPr>
          <w:p w14:paraId="22DC67FD" w14:textId="77777777" w:rsidR="00507C89" w:rsidRPr="006E5677" w:rsidRDefault="00507C89" w:rsidP="00CC38D5">
            <w:pPr>
              <w:autoSpaceDE w:val="0"/>
              <w:autoSpaceDN w:val="0"/>
              <w:adjustRightInd w:val="0"/>
              <w:rPr>
                <w:rFonts w:ascii="Arial" w:hAnsi="Arial" w:cs="Arial"/>
                <w:b/>
                <w:bCs/>
                <w:sz w:val="20"/>
                <w:szCs w:val="20"/>
              </w:rPr>
            </w:pPr>
          </w:p>
        </w:tc>
      </w:tr>
      <w:tr w:rsidR="006E5677" w:rsidRPr="006E5677" w14:paraId="272BF1D8" w14:textId="77777777" w:rsidTr="008104F4">
        <w:tc>
          <w:tcPr>
            <w:tcW w:w="743" w:type="dxa"/>
          </w:tcPr>
          <w:p w14:paraId="5A4CCE00" w14:textId="2705B94C" w:rsidR="00507C89" w:rsidRPr="006E5677" w:rsidRDefault="00507C89" w:rsidP="008104F4">
            <w:pPr>
              <w:autoSpaceDE w:val="0"/>
              <w:autoSpaceDN w:val="0"/>
              <w:adjustRightInd w:val="0"/>
              <w:ind w:left="720" w:hanging="720"/>
              <w:rPr>
                <w:rFonts w:ascii="Arial" w:hAnsi="Arial" w:cs="Arial"/>
                <w:sz w:val="20"/>
                <w:szCs w:val="20"/>
              </w:rPr>
            </w:pPr>
            <w:r w:rsidRPr="006E5677">
              <w:rPr>
                <w:rFonts w:ascii="Arial" w:hAnsi="Arial" w:cs="Arial"/>
                <w:sz w:val="20"/>
                <w:szCs w:val="20"/>
              </w:rPr>
              <w:t>1</w:t>
            </w:r>
            <w:r w:rsidR="006926C8" w:rsidRPr="006E5677">
              <w:rPr>
                <w:rFonts w:ascii="Arial" w:hAnsi="Arial" w:cs="Arial"/>
                <w:sz w:val="20"/>
                <w:szCs w:val="20"/>
              </w:rPr>
              <w:t>4</w:t>
            </w:r>
            <w:r w:rsidRPr="006E5677">
              <w:rPr>
                <w:rFonts w:ascii="Arial" w:hAnsi="Arial" w:cs="Arial"/>
                <w:sz w:val="20"/>
                <w:szCs w:val="20"/>
              </w:rPr>
              <w:t>.2</w:t>
            </w:r>
          </w:p>
        </w:tc>
        <w:tc>
          <w:tcPr>
            <w:tcW w:w="8788" w:type="dxa"/>
            <w:gridSpan w:val="4"/>
          </w:tcPr>
          <w:p w14:paraId="54182D2D" w14:textId="4657B754" w:rsidR="00507C89" w:rsidRPr="006E5677" w:rsidRDefault="00507C89" w:rsidP="00507C89">
            <w:pPr>
              <w:autoSpaceDE w:val="0"/>
              <w:autoSpaceDN w:val="0"/>
              <w:adjustRightInd w:val="0"/>
              <w:ind w:left="69" w:right="311" w:hanging="69"/>
              <w:rPr>
                <w:rFonts w:ascii="Arial" w:hAnsi="Arial" w:cs="Arial"/>
                <w:sz w:val="20"/>
                <w:szCs w:val="20"/>
              </w:rPr>
            </w:pPr>
            <w:r w:rsidRPr="006E5677">
              <w:rPr>
                <w:rFonts w:ascii="Arial" w:hAnsi="Arial" w:cs="Arial"/>
                <w:sz w:val="20"/>
                <w:szCs w:val="20"/>
              </w:rPr>
              <w:t>Naročnik lahko prav tako odstopi od pogodbe, brez obveznosti do iz</w:t>
            </w:r>
            <w:r w:rsidR="00392A09">
              <w:rPr>
                <w:rFonts w:ascii="Arial" w:hAnsi="Arial" w:cs="Arial"/>
                <w:sz w:val="20"/>
                <w:szCs w:val="20"/>
              </w:rPr>
              <w:t>vajalca</w:t>
            </w:r>
            <w:r w:rsidRPr="006E5677">
              <w:rPr>
                <w:rFonts w:ascii="Arial" w:hAnsi="Arial" w:cs="Arial"/>
                <w:sz w:val="20"/>
                <w:szCs w:val="20"/>
              </w:rPr>
              <w:t>, če iz</w:t>
            </w:r>
            <w:r w:rsidR="00392A09">
              <w:rPr>
                <w:rFonts w:ascii="Arial" w:hAnsi="Arial" w:cs="Arial"/>
                <w:sz w:val="20"/>
                <w:szCs w:val="20"/>
              </w:rPr>
              <w:t>vajalec</w:t>
            </w:r>
            <w:r w:rsidRPr="006E5677">
              <w:rPr>
                <w:rFonts w:ascii="Arial" w:hAnsi="Arial" w:cs="Arial"/>
                <w:sz w:val="20"/>
                <w:szCs w:val="20"/>
              </w:rPr>
              <w:t>:</w:t>
            </w:r>
          </w:p>
          <w:p w14:paraId="3E8A020C" w14:textId="77777777" w:rsidR="00507C89" w:rsidRPr="006E5677" w:rsidRDefault="00507C89" w:rsidP="00507C89">
            <w:pPr>
              <w:autoSpaceDE w:val="0"/>
              <w:autoSpaceDN w:val="0"/>
              <w:adjustRightInd w:val="0"/>
              <w:ind w:left="69" w:right="311" w:hanging="69"/>
              <w:rPr>
                <w:rFonts w:ascii="Arial" w:hAnsi="Arial" w:cs="Arial"/>
                <w:sz w:val="20"/>
                <w:szCs w:val="20"/>
              </w:rPr>
            </w:pPr>
            <w:r w:rsidRPr="006E5677">
              <w:rPr>
                <w:rFonts w:ascii="Arial" w:hAnsi="Arial" w:cs="Arial"/>
                <w:sz w:val="20"/>
                <w:szCs w:val="20"/>
              </w:rPr>
              <w:t>-</w:t>
            </w:r>
            <w:r w:rsidRPr="006E5677">
              <w:rPr>
                <w:rFonts w:ascii="Arial" w:hAnsi="Arial" w:cs="Arial"/>
                <w:sz w:val="20"/>
                <w:szCs w:val="20"/>
              </w:rPr>
              <w:tab/>
              <w:t xml:space="preserve"> ne upošteva vseh zahtev naročnika,</w:t>
            </w:r>
          </w:p>
          <w:p w14:paraId="4F7D5303" w14:textId="77777777" w:rsidR="00507C89" w:rsidRPr="006E5677" w:rsidRDefault="00507C89" w:rsidP="00507C89">
            <w:pPr>
              <w:autoSpaceDE w:val="0"/>
              <w:autoSpaceDN w:val="0"/>
              <w:adjustRightInd w:val="0"/>
              <w:ind w:left="69" w:right="311" w:hanging="69"/>
              <w:rPr>
                <w:rFonts w:ascii="Arial" w:hAnsi="Arial" w:cs="Arial"/>
                <w:sz w:val="20"/>
                <w:szCs w:val="20"/>
              </w:rPr>
            </w:pPr>
            <w:r w:rsidRPr="006E5677">
              <w:rPr>
                <w:rFonts w:ascii="Arial" w:hAnsi="Arial" w:cs="Arial"/>
                <w:sz w:val="20"/>
                <w:szCs w:val="20"/>
              </w:rPr>
              <w:t>-</w:t>
            </w:r>
            <w:r w:rsidRPr="006E5677">
              <w:rPr>
                <w:rFonts w:ascii="Arial" w:hAnsi="Arial" w:cs="Arial"/>
                <w:sz w:val="20"/>
                <w:szCs w:val="20"/>
              </w:rPr>
              <w:tab/>
              <w:t xml:space="preserve"> neupravičeno poviša pogodbeno vrednost,</w:t>
            </w:r>
          </w:p>
          <w:p w14:paraId="15E66CF7" w14:textId="77777777" w:rsidR="00507C89" w:rsidRPr="006E5677" w:rsidRDefault="00507C89" w:rsidP="00507C89">
            <w:pPr>
              <w:autoSpaceDE w:val="0"/>
              <w:autoSpaceDN w:val="0"/>
              <w:adjustRightInd w:val="0"/>
              <w:ind w:left="69" w:right="311" w:hanging="69"/>
              <w:rPr>
                <w:rFonts w:ascii="Arial" w:hAnsi="Arial" w:cs="Arial"/>
                <w:sz w:val="20"/>
                <w:szCs w:val="20"/>
              </w:rPr>
            </w:pPr>
            <w:r w:rsidRPr="006E5677">
              <w:rPr>
                <w:rFonts w:ascii="Arial" w:hAnsi="Arial" w:cs="Arial"/>
                <w:sz w:val="20"/>
                <w:szCs w:val="20"/>
              </w:rPr>
              <w:t>-</w:t>
            </w:r>
            <w:r w:rsidRPr="006E5677">
              <w:rPr>
                <w:rFonts w:ascii="Arial" w:hAnsi="Arial" w:cs="Arial"/>
                <w:sz w:val="20"/>
                <w:szCs w:val="20"/>
              </w:rPr>
              <w:tab/>
              <w:t xml:space="preserve"> ne izvaja predmeta pogodbe v dogovorjeni kakovosti ali v dogovorjenih rokih,</w:t>
            </w:r>
          </w:p>
          <w:p w14:paraId="4F87C8B7" w14:textId="535A7589" w:rsidR="00507C89" w:rsidRPr="006E5677" w:rsidRDefault="00507C89" w:rsidP="00507C89">
            <w:pPr>
              <w:autoSpaceDE w:val="0"/>
              <w:autoSpaceDN w:val="0"/>
              <w:adjustRightInd w:val="0"/>
              <w:rPr>
                <w:rFonts w:ascii="Arial" w:hAnsi="Arial" w:cs="Arial"/>
                <w:b/>
                <w:bCs/>
                <w:sz w:val="20"/>
                <w:szCs w:val="20"/>
              </w:rPr>
            </w:pPr>
            <w:r w:rsidRPr="006E5677">
              <w:rPr>
                <w:rFonts w:ascii="Arial" w:hAnsi="Arial" w:cs="Arial"/>
                <w:sz w:val="20"/>
                <w:szCs w:val="20"/>
              </w:rPr>
              <w:t>- ne izpolnjuje vseh svojih pogodbenih obveznosti na način, dogovorjen v pogodbi.</w:t>
            </w:r>
          </w:p>
        </w:tc>
      </w:tr>
      <w:tr w:rsidR="006E5677" w:rsidRPr="006E5677" w14:paraId="7A6219CB" w14:textId="77777777" w:rsidTr="008104F4">
        <w:tc>
          <w:tcPr>
            <w:tcW w:w="743" w:type="dxa"/>
          </w:tcPr>
          <w:p w14:paraId="482BD056" w14:textId="77777777" w:rsidR="00507C89" w:rsidRPr="006E5677" w:rsidRDefault="00507C89" w:rsidP="008104F4">
            <w:pPr>
              <w:autoSpaceDE w:val="0"/>
              <w:autoSpaceDN w:val="0"/>
              <w:adjustRightInd w:val="0"/>
              <w:ind w:left="720" w:hanging="720"/>
              <w:rPr>
                <w:rFonts w:ascii="Arial" w:hAnsi="Arial" w:cs="Arial"/>
                <w:b/>
                <w:bCs/>
                <w:sz w:val="20"/>
                <w:szCs w:val="20"/>
              </w:rPr>
            </w:pPr>
          </w:p>
        </w:tc>
        <w:tc>
          <w:tcPr>
            <w:tcW w:w="8788" w:type="dxa"/>
            <w:gridSpan w:val="4"/>
          </w:tcPr>
          <w:p w14:paraId="53E45A1E" w14:textId="77777777" w:rsidR="00507C89" w:rsidRPr="006E5677" w:rsidRDefault="00507C89" w:rsidP="00CC38D5">
            <w:pPr>
              <w:autoSpaceDE w:val="0"/>
              <w:autoSpaceDN w:val="0"/>
              <w:adjustRightInd w:val="0"/>
              <w:rPr>
                <w:rFonts w:ascii="Arial" w:hAnsi="Arial" w:cs="Arial"/>
                <w:b/>
                <w:bCs/>
                <w:sz w:val="20"/>
                <w:szCs w:val="20"/>
              </w:rPr>
            </w:pPr>
          </w:p>
        </w:tc>
      </w:tr>
      <w:tr w:rsidR="006E5677" w:rsidRPr="006E5677" w14:paraId="5C2F2566" w14:textId="77777777" w:rsidTr="00940E02">
        <w:trPr>
          <w:gridAfter w:val="3"/>
          <w:wAfter w:w="567" w:type="dxa"/>
        </w:trPr>
        <w:tc>
          <w:tcPr>
            <w:tcW w:w="743" w:type="dxa"/>
          </w:tcPr>
          <w:p w14:paraId="624F0B22" w14:textId="0795C048" w:rsidR="00507C89" w:rsidRPr="006E5677" w:rsidRDefault="00507C89" w:rsidP="008104F4">
            <w:pPr>
              <w:autoSpaceDE w:val="0"/>
              <w:autoSpaceDN w:val="0"/>
              <w:adjustRightInd w:val="0"/>
              <w:ind w:left="720" w:hanging="720"/>
              <w:rPr>
                <w:rFonts w:ascii="Arial" w:hAnsi="Arial" w:cs="Arial"/>
                <w:sz w:val="20"/>
                <w:szCs w:val="20"/>
              </w:rPr>
            </w:pPr>
            <w:r w:rsidRPr="006E5677">
              <w:rPr>
                <w:rFonts w:ascii="Arial" w:hAnsi="Arial" w:cs="Arial"/>
                <w:sz w:val="20"/>
                <w:szCs w:val="20"/>
              </w:rPr>
              <w:t>1</w:t>
            </w:r>
            <w:r w:rsidR="006926C8" w:rsidRPr="006E5677">
              <w:rPr>
                <w:rFonts w:ascii="Arial" w:hAnsi="Arial" w:cs="Arial"/>
                <w:sz w:val="20"/>
                <w:szCs w:val="20"/>
              </w:rPr>
              <w:t>4</w:t>
            </w:r>
            <w:r w:rsidRPr="006E5677">
              <w:rPr>
                <w:rFonts w:ascii="Arial" w:hAnsi="Arial" w:cs="Arial"/>
                <w:sz w:val="20"/>
                <w:szCs w:val="20"/>
              </w:rPr>
              <w:t>.3</w:t>
            </w:r>
          </w:p>
        </w:tc>
        <w:tc>
          <w:tcPr>
            <w:tcW w:w="8221" w:type="dxa"/>
          </w:tcPr>
          <w:p w14:paraId="0D6AFB16" w14:textId="2632933D" w:rsidR="00507C89" w:rsidRPr="006E5677" w:rsidRDefault="00507C89" w:rsidP="00940E02">
            <w:pPr>
              <w:autoSpaceDE w:val="0"/>
              <w:autoSpaceDN w:val="0"/>
              <w:adjustRightInd w:val="0"/>
              <w:jc w:val="both"/>
              <w:rPr>
                <w:rFonts w:ascii="Arial" w:hAnsi="Arial" w:cs="Arial"/>
                <w:b/>
                <w:bCs/>
                <w:sz w:val="20"/>
                <w:szCs w:val="20"/>
              </w:rPr>
            </w:pPr>
            <w:r w:rsidRPr="006E5677">
              <w:rPr>
                <w:rFonts w:ascii="Arial" w:hAnsi="Arial" w:cs="Arial"/>
                <w:sz w:val="20"/>
                <w:szCs w:val="20"/>
              </w:rPr>
              <w:t>V primeru, da izvajalec ne izpolnjuje svojih pogodbenih obveznosti na način, dogovorjen v pogodbi, ga bo naročnik v primerih iz drugega odstavka tega člena pisno opozoril in pozval k izpolnitvi njegovih obveznosti ter mu določil rok za izpolnitev. Če izvajalec ne upošteva pisnega opozorila naročnika, bo naročnik unovčil finančno zavarovanje za zavarovanje dobre izvedbe pogodbenih obveznosti in od pogodbe odstopil, brez kakršnekoli obveznosti do izvajalca. O odstopu od pogodbe bo naročnik izvajalca pisno obvestil s priporočeno pošiljko po pošti.</w:t>
            </w:r>
          </w:p>
        </w:tc>
      </w:tr>
      <w:tr w:rsidR="006E188E" w:rsidRPr="006549F5" w14:paraId="55D1F814" w14:textId="77777777" w:rsidTr="008104F4">
        <w:tc>
          <w:tcPr>
            <w:tcW w:w="743" w:type="dxa"/>
          </w:tcPr>
          <w:p w14:paraId="140D4D9C" w14:textId="77777777" w:rsidR="006E188E" w:rsidRPr="006549F5" w:rsidRDefault="006E188E" w:rsidP="008104F4">
            <w:pPr>
              <w:autoSpaceDE w:val="0"/>
              <w:autoSpaceDN w:val="0"/>
              <w:adjustRightInd w:val="0"/>
              <w:ind w:left="720" w:hanging="720"/>
              <w:rPr>
                <w:rFonts w:ascii="Arial" w:hAnsi="Arial" w:cs="Arial"/>
                <w:b/>
                <w:bCs/>
                <w:sz w:val="20"/>
                <w:szCs w:val="20"/>
              </w:rPr>
            </w:pPr>
          </w:p>
        </w:tc>
        <w:tc>
          <w:tcPr>
            <w:tcW w:w="8788" w:type="dxa"/>
            <w:gridSpan w:val="4"/>
          </w:tcPr>
          <w:p w14:paraId="5D670FB2" w14:textId="77777777" w:rsidR="006E188E" w:rsidRPr="006549F5" w:rsidRDefault="006E188E" w:rsidP="00CC38D5">
            <w:pPr>
              <w:autoSpaceDE w:val="0"/>
              <w:autoSpaceDN w:val="0"/>
              <w:adjustRightInd w:val="0"/>
              <w:rPr>
                <w:rFonts w:ascii="Arial" w:hAnsi="Arial" w:cs="Arial"/>
                <w:b/>
                <w:bCs/>
                <w:sz w:val="20"/>
                <w:szCs w:val="20"/>
              </w:rPr>
            </w:pPr>
          </w:p>
        </w:tc>
      </w:tr>
      <w:tr w:rsidR="006E188E" w:rsidRPr="006549F5" w14:paraId="3CF8B322" w14:textId="77777777" w:rsidTr="008104F4">
        <w:tc>
          <w:tcPr>
            <w:tcW w:w="743" w:type="dxa"/>
          </w:tcPr>
          <w:p w14:paraId="1F644BA8" w14:textId="4C28F7A2" w:rsidR="006E188E" w:rsidRPr="00507C89" w:rsidRDefault="00507C89" w:rsidP="008104F4">
            <w:pPr>
              <w:autoSpaceDE w:val="0"/>
              <w:autoSpaceDN w:val="0"/>
              <w:adjustRightInd w:val="0"/>
              <w:ind w:left="720" w:hanging="720"/>
              <w:rPr>
                <w:rFonts w:ascii="Arial" w:hAnsi="Arial" w:cs="Arial"/>
                <w:sz w:val="20"/>
                <w:szCs w:val="20"/>
              </w:rPr>
            </w:pPr>
            <w:r w:rsidRPr="00507C89">
              <w:rPr>
                <w:rFonts w:ascii="Arial" w:hAnsi="Arial" w:cs="Arial"/>
                <w:sz w:val="20"/>
                <w:szCs w:val="20"/>
              </w:rPr>
              <w:t>1</w:t>
            </w:r>
            <w:r w:rsidR="006926C8">
              <w:rPr>
                <w:rFonts w:ascii="Arial" w:hAnsi="Arial" w:cs="Arial"/>
                <w:sz w:val="20"/>
                <w:szCs w:val="20"/>
              </w:rPr>
              <w:t>4</w:t>
            </w:r>
            <w:r w:rsidRPr="00507C89">
              <w:rPr>
                <w:rFonts w:ascii="Arial" w:hAnsi="Arial" w:cs="Arial"/>
                <w:sz w:val="20"/>
                <w:szCs w:val="20"/>
              </w:rPr>
              <w:t>.4</w:t>
            </w:r>
          </w:p>
        </w:tc>
        <w:tc>
          <w:tcPr>
            <w:tcW w:w="8788" w:type="dxa"/>
            <w:gridSpan w:val="4"/>
          </w:tcPr>
          <w:p w14:paraId="65B71DA2" w14:textId="43677D12" w:rsidR="006E188E" w:rsidRPr="006E5677" w:rsidRDefault="00507C89" w:rsidP="00ED2210">
            <w:pPr>
              <w:autoSpaceDE w:val="0"/>
              <w:autoSpaceDN w:val="0"/>
              <w:adjustRightInd w:val="0"/>
              <w:ind w:right="453"/>
              <w:jc w:val="both"/>
              <w:rPr>
                <w:rFonts w:ascii="Arial" w:hAnsi="Arial" w:cs="Arial"/>
                <w:b/>
                <w:bCs/>
                <w:sz w:val="20"/>
                <w:szCs w:val="20"/>
              </w:rPr>
            </w:pPr>
            <w:r w:rsidRPr="006E5677">
              <w:rPr>
                <w:rFonts w:ascii="Arial" w:hAnsi="Arial" w:cs="Arial"/>
                <w:sz w:val="20"/>
                <w:szCs w:val="20"/>
              </w:rPr>
              <w:t xml:space="preserve">Izvajalec ima pravico do odstopa od te pogodbe v primeru kršenja določil te pogodbe s strani naročnika. V tem primeru pogodba preneha veljati, ko naročnik prejme pisno obvestilo o odstopu od pogodbe, z navedbo razloga za odstop, poslano s priporočeno pošiljko po pošti. </w:t>
            </w:r>
          </w:p>
        </w:tc>
      </w:tr>
      <w:tr w:rsidR="006E188E" w:rsidRPr="006549F5" w14:paraId="0686A3A5" w14:textId="77777777" w:rsidTr="008104F4">
        <w:tc>
          <w:tcPr>
            <w:tcW w:w="743" w:type="dxa"/>
          </w:tcPr>
          <w:p w14:paraId="74F53000" w14:textId="77777777" w:rsidR="006E188E" w:rsidRPr="00507C89" w:rsidRDefault="006E188E" w:rsidP="008104F4">
            <w:pPr>
              <w:autoSpaceDE w:val="0"/>
              <w:autoSpaceDN w:val="0"/>
              <w:adjustRightInd w:val="0"/>
              <w:ind w:left="720" w:hanging="720"/>
              <w:rPr>
                <w:rFonts w:ascii="Arial" w:hAnsi="Arial" w:cs="Arial"/>
                <w:sz w:val="20"/>
                <w:szCs w:val="20"/>
              </w:rPr>
            </w:pPr>
          </w:p>
        </w:tc>
        <w:tc>
          <w:tcPr>
            <w:tcW w:w="8788" w:type="dxa"/>
            <w:gridSpan w:val="4"/>
          </w:tcPr>
          <w:p w14:paraId="7D3F755E" w14:textId="77777777" w:rsidR="006E188E" w:rsidRPr="006E5677" w:rsidRDefault="006E188E" w:rsidP="00CC38D5">
            <w:pPr>
              <w:autoSpaceDE w:val="0"/>
              <w:autoSpaceDN w:val="0"/>
              <w:adjustRightInd w:val="0"/>
              <w:rPr>
                <w:rFonts w:ascii="Arial" w:hAnsi="Arial" w:cs="Arial"/>
                <w:b/>
                <w:bCs/>
                <w:sz w:val="20"/>
                <w:szCs w:val="20"/>
              </w:rPr>
            </w:pPr>
          </w:p>
        </w:tc>
      </w:tr>
      <w:tr w:rsidR="006E188E" w:rsidRPr="006549F5" w14:paraId="3B7395C4" w14:textId="77777777" w:rsidTr="008104F4">
        <w:tc>
          <w:tcPr>
            <w:tcW w:w="743" w:type="dxa"/>
          </w:tcPr>
          <w:p w14:paraId="1CCC8589" w14:textId="77777777" w:rsidR="006E188E" w:rsidRPr="00507C89" w:rsidRDefault="006E188E" w:rsidP="008104F4">
            <w:pPr>
              <w:autoSpaceDE w:val="0"/>
              <w:autoSpaceDN w:val="0"/>
              <w:adjustRightInd w:val="0"/>
              <w:ind w:left="720" w:hanging="720"/>
              <w:rPr>
                <w:rFonts w:ascii="Arial" w:hAnsi="Arial" w:cs="Arial"/>
                <w:sz w:val="20"/>
                <w:szCs w:val="20"/>
              </w:rPr>
            </w:pPr>
          </w:p>
        </w:tc>
        <w:tc>
          <w:tcPr>
            <w:tcW w:w="8788" w:type="dxa"/>
            <w:gridSpan w:val="4"/>
          </w:tcPr>
          <w:p w14:paraId="1A3E269C" w14:textId="77777777" w:rsidR="00507C89" w:rsidRPr="006E5677" w:rsidRDefault="00507C89" w:rsidP="00507C89">
            <w:pPr>
              <w:autoSpaceDE w:val="0"/>
              <w:autoSpaceDN w:val="0"/>
              <w:adjustRightInd w:val="0"/>
              <w:ind w:left="33" w:right="311" w:hanging="33"/>
              <w:rPr>
                <w:rFonts w:ascii="Arial" w:hAnsi="Arial" w:cs="Arial"/>
                <w:sz w:val="20"/>
                <w:szCs w:val="20"/>
              </w:rPr>
            </w:pPr>
            <w:r w:rsidRPr="006E5677">
              <w:rPr>
                <w:rFonts w:ascii="Arial" w:hAnsi="Arial" w:cs="Arial"/>
                <w:sz w:val="20"/>
                <w:szCs w:val="20"/>
              </w:rPr>
              <w:t>Med veljavnostjo pogodbe lahko naročnik, ne glede na določbe zakona, ki ureja obligacijska razmerja, odstopi od pogodbe tudi v primerih iz 96. člena ZJN-3.</w:t>
            </w:r>
          </w:p>
          <w:p w14:paraId="6D2B9157" w14:textId="77777777" w:rsidR="006E188E" w:rsidRPr="006E5677" w:rsidRDefault="006E188E" w:rsidP="00CC38D5">
            <w:pPr>
              <w:autoSpaceDE w:val="0"/>
              <w:autoSpaceDN w:val="0"/>
              <w:adjustRightInd w:val="0"/>
              <w:rPr>
                <w:rFonts w:ascii="Arial" w:hAnsi="Arial" w:cs="Arial"/>
                <w:b/>
                <w:bCs/>
                <w:sz w:val="20"/>
                <w:szCs w:val="20"/>
              </w:rPr>
            </w:pPr>
          </w:p>
        </w:tc>
      </w:tr>
      <w:tr w:rsidR="006E188E" w:rsidRPr="006549F5" w14:paraId="41DB0C38" w14:textId="77777777" w:rsidTr="008104F4">
        <w:tc>
          <w:tcPr>
            <w:tcW w:w="743" w:type="dxa"/>
          </w:tcPr>
          <w:p w14:paraId="763DB1C7" w14:textId="77777777" w:rsidR="006E188E" w:rsidRPr="00507C89" w:rsidRDefault="006E188E" w:rsidP="008104F4">
            <w:pPr>
              <w:autoSpaceDE w:val="0"/>
              <w:autoSpaceDN w:val="0"/>
              <w:adjustRightInd w:val="0"/>
              <w:ind w:left="720" w:hanging="720"/>
              <w:rPr>
                <w:rFonts w:ascii="Arial" w:hAnsi="Arial" w:cs="Arial"/>
                <w:sz w:val="20"/>
                <w:szCs w:val="20"/>
              </w:rPr>
            </w:pPr>
          </w:p>
        </w:tc>
        <w:tc>
          <w:tcPr>
            <w:tcW w:w="8788" w:type="dxa"/>
            <w:gridSpan w:val="4"/>
          </w:tcPr>
          <w:p w14:paraId="37DA0413" w14:textId="77777777" w:rsidR="006E188E" w:rsidRPr="006E5677" w:rsidRDefault="006E188E" w:rsidP="00CC38D5">
            <w:pPr>
              <w:autoSpaceDE w:val="0"/>
              <w:autoSpaceDN w:val="0"/>
              <w:adjustRightInd w:val="0"/>
              <w:rPr>
                <w:rFonts w:ascii="Arial" w:hAnsi="Arial" w:cs="Arial"/>
                <w:b/>
                <w:bCs/>
                <w:sz w:val="20"/>
                <w:szCs w:val="20"/>
              </w:rPr>
            </w:pPr>
          </w:p>
        </w:tc>
      </w:tr>
      <w:tr w:rsidR="006E188E" w:rsidRPr="006549F5" w14:paraId="41C4FD6B" w14:textId="77777777" w:rsidTr="008104F4">
        <w:tc>
          <w:tcPr>
            <w:tcW w:w="743" w:type="dxa"/>
          </w:tcPr>
          <w:p w14:paraId="63BC7F35" w14:textId="34F3BD10" w:rsidR="006E188E" w:rsidRPr="00507C89" w:rsidRDefault="00507C89" w:rsidP="008104F4">
            <w:pPr>
              <w:autoSpaceDE w:val="0"/>
              <w:autoSpaceDN w:val="0"/>
              <w:adjustRightInd w:val="0"/>
              <w:ind w:left="720" w:hanging="720"/>
              <w:rPr>
                <w:rFonts w:ascii="Arial" w:hAnsi="Arial" w:cs="Arial"/>
                <w:sz w:val="20"/>
                <w:szCs w:val="20"/>
              </w:rPr>
            </w:pPr>
            <w:r>
              <w:rPr>
                <w:rFonts w:ascii="Arial" w:hAnsi="Arial" w:cs="Arial"/>
                <w:sz w:val="20"/>
                <w:szCs w:val="20"/>
              </w:rPr>
              <w:t>1</w:t>
            </w:r>
            <w:r w:rsidR="006926C8">
              <w:rPr>
                <w:rFonts w:ascii="Arial" w:hAnsi="Arial" w:cs="Arial"/>
                <w:sz w:val="20"/>
                <w:szCs w:val="20"/>
              </w:rPr>
              <w:t>4</w:t>
            </w:r>
            <w:r>
              <w:rPr>
                <w:rFonts w:ascii="Arial" w:hAnsi="Arial" w:cs="Arial"/>
                <w:sz w:val="20"/>
                <w:szCs w:val="20"/>
              </w:rPr>
              <w:t>.5</w:t>
            </w:r>
          </w:p>
        </w:tc>
        <w:tc>
          <w:tcPr>
            <w:tcW w:w="8788" w:type="dxa"/>
            <w:gridSpan w:val="4"/>
          </w:tcPr>
          <w:p w14:paraId="22549628" w14:textId="77777777" w:rsidR="00507C89" w:rsidRPr="006E5677" w:rsidRDefault="00507C89" w:rsidP="00507C89">
            <w:pPr>
              <w:autoSpaceDE w:val="0"/>
              <w:autoSpaceDN w:val="0"/>
              <w:adjustRightInd w:val="0"/>
              <w:ind w:left="69" w:right="311" w:hanging="69"/>
              <w:jc w:val="both"/>
              <w:rPr>
                <w:rFonts w:ascii="Arial" w:hAnsi="Arial" w:cs="Arial"/>
                <w:sz w:val="20"/>
                <w:szCs w:val="20"/>
              </w:rPr>
            </w:pPr>
            <w:r w:rsidRPr="006E5677">
              <w:rPr>
                <w:rFonts w:ascii="Arial" w:hAnsi="Arial" w:cs="Arial"/>
                <w:sz w:val="20"/>
                <w:szCs w:val="20"/>
              </w:rPr>
              <w:t>Pogodbeni stranki lahko pogodbo odpovesta s 30 - dnevnim odpovednim rokom, če se okoliščine po sklenitvi pogodbe spremenijo tako, da sklenjena pogodba ne izraža več prave volje strank in pod pogojem, da so med strankama pogodbe poravnane vse zapadle obveznosti. Odpovedni rok prične teči naslednji dan po prejemu pisnega obvestila o odpovedi pogodbe, ki mora biti drugi stranki pogodbe poslan s priporočeno poštno pošiljko.</w:t>
            </w:r>
          </w:p>
          <w:p w14:paraId="5168EFD1" w14:textId="77777777" w:rsidR="006E188E" w:rsidRPr="006E5677" w:rsidRDefault="006E188E" w:rsidP="00CC38D5">
            <w:pPr>
              <w:autoSpaceDE w:val="0"/>
              <w:autoSpaceDN w:val="0"/>
              <w:adjustRightInd w:val="0"/>
              <w:rPr>
                <w:rFonts w:ascii="Arial" w:hAnsi="Arial" w:cs="Arial"/>
                <w:b/>
                <w:bCs/>
                <w:sz w:val="20"/>
                <w:szCs w:val="20"/>
              </w:rPr>
            </w:pPr>
          </w:p>
        </w:tc>
      </w:tr>
      <w:tr w:rsidR="006E188E" w:rsidRPr="006549F5" w14:paraId="6E5103B6" w14:textId="77777777" w:rsidTr="008104F4">
        <w:tc>
          <w:tcPr>
            <w:tcW w:w="743" w:type="dxa"/>
          </w:tcPr>
          <w:p w14:paraId="529BDF65" w14:textId="19245624" w:rsidR="006E188E" w:rsidRPr="006549F5" w:rsidRDefault="002B4388" w:rsidP="008104F4">
            <w:pPr>
              <w:autoSpaceDE w:val="0"/>
              <w:autoSpaceDN w:val="0"/>
              <w:adjustRightInd w:val="0"/>
              <w:ind w:left="720" w:hanging="720"/>
              <w:rPr>
                <w:rFonts w:ascii="Arial" w:hAnsi="Arial" w:cs="Arial"/>
                <w:b/>
                <w:bCs/>
                <w:sz w:val="20"/>
                <w:szCs w:val="20"/>
              </w:rPr>
            </w:pPr>
            <w:r>
              <w:rPr>
                <w:rFonts w:ascii="Arial" w:hAnsi="Arial" w:cs="Arial"/>
                <w:b/>
                <w:bCs/>
                <w:sz w:val="20"/>
                <w:szCs w:val="20"/>
              </w:rPr>
              <w:t>15.</w:t>
            </w:r>
          </w:p>
        </w:tc>
        <w:tc>
          <w:tcPr>
            <w:tcW w:w="8788" w:type="dxa"/>
            <w:gridSpan w:val="4"/>
          </w:tcPr>
          <w:p w14:paraId="40D60A2C" w14:textId="6039073A" w:rsidR="006E188E" w:rsidRPr="006549F5" w:rsidRDefault="002B4388" w:rsidP="00CC38D5">
            <w:pPr>
              <w:autoSpaceDE w:val="0"/>
              <w:autoSpaceDN w:val="0"/>
              <w:adjustRightInd w:val="0"/>
              <w:rPr>
                <w:rFonts w:ascii="Arial" w:hAnsi="Arial" w:cs="Arial"/>
                <w:b/>
                <w:bCs/>
                <w:sz w:val="20"/>
                <w:szCs w:val="20"/>
              </w:rPr>
            </w:pPr>
            <w:r>
              <w:rPr>
                <w:rFonts w:ascii="Arial" w:hAnsi="Arial" w:cs="Arial"/>
                <w:b/>
                <w:bCs/>
                <w:sz w:val="20"/>
                <w:szCs w:val="20"/>
              </w:rPr>
              <w:t>NERAZKRIVANJE PODATKOV</w:t>
            </w:r>
          </w:p>
        </w:tc>
      </w:tr>
      <w:tr w:rsidR="002B4388" w:rsidRPr="006549F5" w14:paraId="012D63EC" w14:textId="77777777" w:rsidTr="008104F4">
        <w:tc>
          <w:tcPr>
            <w:tcW w:w="743" w:type="dxa"/>
          </w:tcPr>
          <w:p w14:paraId="5A2EE911" w14:textId="77777777" w:rsidR="002B4388" w:rsidRPr="006549F5" w:rsidRDefault="002B4388" w:rsidP="008104F4">
            <w:pPr>
              <w:autoSpaceDE w:val="0"/>
              <w:autoSpaceDN w:val="0"/>
              <w:adjustRightInd w:val="0"/>
              <w:ind w:left="720" w:hanging="720"/>
              <w:rPr>
                <w:rFonts w:ascii="Arial" w:hAnsi="Arial" w:cs="Arial"/>
                <w:b/>
                <w:bCs/>
                <w:sz w:val="20"/>
                <w:szCs w:val="20"/>
              </w:rPr>
            </w:pPr>
          </w:p>
        </w:tc>
        <w:tc>
          <w:tcPr>
            <w:tcW w:w="8788" w:type="dxa"/>
            <w:gridSpan w:val="4"/>
          </w:tcPr>
          <w:p w14:paraId="54B00E9C" w14:textId="77777777" w:rsidR="002B4388" w:rsidRPr="006549F5" w:rsidRDefault="002B4388" w:rsidP="00CC38D5">
            <w:pPr>
              <w:autoSpaceDE w:val="0"/>
              <w:autoSpaceDN w:val="0"/>
              <w:adjustRightInd w:val="0"/>
              <w:rPr>
                <w:rFonts w:ascii="Arial" w:hAnsi="Arial" w:cs="Arial"/>
                <w:b/>
                <w:bCs/>
                <w:sz w:val="20"/>
                <w:szCs w:val="20"/>
              </w:rPr>
            </w:pPr>
          </w:p>
        </w:tc>
      </w:tr>
      <w:tr w:rsidR="002B4388" w:rsidRPr="002B4388" w14:paraId="3625B926" w14:textId="77777777" w:rsidTr="008104F4">
        <w:tc>
          <w:tcPr>
            <w:tcW w:w="743" w:type="dxa"/>
          </w:tcPr>
          <w:p w14:paraId="1B3BA1D8" w14:textId="502BF08E" w:rsidR="002B4388" w:rsidRPr="002B4388" w:rsidRDefault="002B4388" w:rsidP="008104F4">
            <w:pPr>
              <w:autoSpaceDE w:val="0"/>
              <w:autoSpaceDN w:val="0"/>
              <w:adjustRightInd w:val="0"/>
              <w:ind w:left="720" w:hanging="720"/>
              <w:rPr>
                <w:rFonts w:ascii="Arial" w:hAnsi="Arial" w:cs="Arial"/>
                <w:sz w:val="20"/>
                <w:szCs w:val="20"/>
              </w:rPr>
            </w:pPr>
            <w:r w:rsidRPr="002B4388">
              <w:rPr>
                <w:rFonts w:ascii="Arial" w:hAnsi="Arial" w:cs="Arial"/>
                <w:sz w:val="20"/>
                <w:szCs w:val="20"/>
              </w:rPr>
              <w:t>15.1</w:t>
            </w:r>
          </w:p>
        </w:tc>
        <w:tc>
          <w:tcPr>
            <w:tcW w:w="8788" w:type="dxa"/>
            <w:gridSpan w:val="4"/>
          </w:tcPr>
          <w:p w14:paraId="0DA45569" w14:textId="0B557E5C" w:rsidR="002B4388" w:rsidRPr="002B4388" w:rsidRDefault="002B4388" w:rsidP="00CC38D5">
            <w:pPr>
              <w:autoSpaceDE w:val="0"/>
              <w:autoSpaceDN w:val="0"/>
              <w:adjustRightInd w:val="0"/>
              <w:rPr>
                <w:rFonts w:ascii="Arial" w:hAnsi="Arial" w:cs="Arial"/>
                <w:sz w:val="20"/>
                <w:szCs w:val="20"/>
              </w:rPr>
            </w:pPr>
            <w:r w:rsidRPr="002B4388">
              <w:rPr>
                <w:rFonts w:ascii="Arial" w:hAnsi="Arial" w:cs="Arial"/>
                <w:sz w:val="20"/>
                <w:szCs w:val="20"/>
              </w:rPr>
              <w:t xml:space="preserve">Naročnik nastopa kot </w:t>
            </w:r>
            <w:r>
              <w:rPr>
                <w:rFonts w:ascii="Arial" w:hAnsi="Arial" w:cs="Arial"/>
                <w:sz w:val="20"/>
                <w:szCs w:val="20"/>
              </w:rPr>
              <w:t>razkrivajoča stranka</w:t>
            </w:r>
            <w:r w:rsidRPr="002B4388">
              <w:rPr>
                <w:rFonts w:ascii="Arial" w:hAnsi="Arial" w:cs="Arial"/>
                <w:sz w:val="20"/>
                <w:szCs w:val="20"/>
              </w:rPr>
              <w:t xml:space="preserve"> podatkov, izvajalec pa kot prej</w:t>
            </w:r>
            <w:r>
              <w:rPr>
                <w:rFonts w:ascii="Arial" w:hAnsi="Arial" w:cs="Arial"/>
                <w:sz w:val="20"/>
                <w:szCs w:val="20"/>
              </w:rPr>
              <w:t>e</w:t>
            </w:r>
            <w:r w:rsidRPr="002B4388">
              <w:rPr>
                <w:rFonts w:ascii="Arial" w:hAnsi="Arial" w:cs="Arial"/>
                <w:sz w:val="20"/>
                <w:szCs w:val="20"/>
              </w:rPr>
              <w:t>mn</w:t>
            </w:r>
            <w:r>
              <w:rPr>
                <w:rFonts w:ascii="Arial" w:hAnsi="Arial" w:cs="Arial"/>
                <w:sz w:val="20"/>
                <w:szCs w:val="20"/>
              </w:rPr>
              <w:t>a stranka</w:t>
            </w:r>
            <w:r w:rsidRPr="002B4388">
              <w:rPr>
                <w:rFonts w:ascii="Arial" w:hAnsi="Arial" w:cs="Arial"/>
                <w:sz w:val="20"/>
                <w:szCs w:val="20"/>
              </w:rPr>
              <w:t xml:space="preserve">. </w:t>
            </w:r>
          </w:p>
          <w:p w14:paraId="59BCAC2A" w14:textId="0338BD7D" w:rsidR="002B4388" w:rsidRPr="002B4388" w:rsidRDefault="002B4388" w:rsidP="00CC38D5">
            <w:pPr>
              <w:autoSpaceDE w:val="0"/>
              <w:autoSpaceDN w:val="0"/>
              <w:adjustRightInd w:val="0"/>
              <w:rPr>
                <w:rFonts w:ascii="Arial" w:hAnsi="Arial" w:cs="Arial"/>
                <w:sz w:val="20"/>
                <w:szCs w:val="20"/>
              </w:rPr>
            </w:pPr>
          </w:p>
        </w:tc>
      </w:tr>
      <w:tr w:rsidR="002B4388" w:rsidRPr="002B4388" w14:paraId="33942506" w14:textId="77777777" w:rsidTr="008104F4">
        <w:tc>
          <w:tcPr>
            <w:tcW w:w="743" w:type="dxa"/>
          </w:tcPr>
          <w:p w14:paraId="629118C5" w14:textId="7B660544" w:rsidR="002B4388" w:rsidRPr="002B4388" w:rsidRDefault="002B4388" w:rsidP="008104F4">
            <w:pPr>
              <w:autoSpaceDE w:val="0"/>
              <w:autoSpaceDN w:val="0"/>
              <w:adjustRightInd w:val="0"/>
              <w:ind w:left="720" w:hanging="720"/>
              <w:rPr>
                <w:rFonts w:ascii="Arial" w:hAnsi="Arial" w:cs="Arial"/>
                <w:sz w:val="20"/>
                <w:szCs w:val="20"/>
              </w:rPr>
            </w:pPr>
            <w:r w:rsidRPr="002B4388">
              <w:rPr>
                <w:rFonts w:ascii="Arial" w:hAnsi="Arial" w:cs="Arial"/>
                <w:sz w:val="20"/>
                <w:szCs w:val="20"/>
              </w:rPr>
              <w:lastRenderedPageBreak/>
              <w:t>15.</w:t>
            </w:r>
            <w:r>
              <w:rPr>
                <w:rFonts w:ascii="Arial" w:hAnsi="Arial" w:cs="Arial"/>
                <w:sz w:val="20"/>
                <w:szCs w:val="20"/>
              </w:rPr>
              <w:t>2</w:t>
            </w:r>
          </w:p>
        </w:tc>
        <w:tc>
          <w:tcPr>
            <w:tcW w:w="8788" w:type="dxa"/>
            <w:gridSpan w:val="4"/>
          </w:tcPr>
          <w:p w14:paraId="73703AFE" w14:textId="19CA155D" w:rsidR="002B4388" w:rsidRPr="002B4388" w:rsidRDefault="002B4388" w:rsidP="00CC38D5">
            <w:pPr>
              <w:autoSpaceDE w:val="0"/>
              <w:autoSpaceDN w:val="0"/>
              <w:adjustRightInd w:val="0"/>
              <w:rPr>
                <w:rFonts w:ascii="Arial" w:hAnsi="Arial" w:cs="Arial"/>
                <w:sz w:val="20"/>
                <w:szCs w:val="20"/>
              </w:rPr>
            </w:pPr>
            <w:r>
              <w:rPr>
                <w:rFonts w:ascii="Arial" w:hAnsi="Arial" w:cs="Arial"/>
                <w:sz w:val="20"/>
                <w:szCs w:val="20"/>
              </w:rPr>
              <w:t>Pogodbeni stranki</w:t>
            </w:r>
            <w:r w:rsidR="005B1367">
              <w:rPr>
                <w:rFonts w:ascii="Arial" w:hAnsi="Arial" w:cs="Arial"/>
                <w:sz w:val="20"/>
                <w:szCs w:val="20"/>
              </w:rPr>
              <w:t xml:space="preserve"> bosta podpisali </w:t>
            </w:r>
            <w:r>
              <w:rPr>
                <w:rFonts w:ascii="Arial" w:hAnsi="Arial" w:cs="Arial"/>
                <w:sz w:val="20"/>
                <w:szCs w:val="20"/>
              </w:rPr>
              <w:t>sporazum o nerazkrivanju podatkov.</w:t>
            </w:r>
          </w:p>
        </w:tc>
      </w:tr>
      <w:tr w:rsidR="002B4388" w:rsidRPr="006549F5" w14:paraId="73F61201" w14:textId="77777777" w:rsidTr="008104F4">
        <w:tc>
          <w:tcPr>
            <w:tcW w:w="743" w:type="dxa"/>
          </w:tcPr>
          <w:p w14:paraId="13F848C5" w14:textId="77777777" w:rsidR="002B4388" w:rsidRPr="006549F5" w:rsidRDefault="002B4388" w:rsidP="008104F4">
            <w:pPr>
              <w:autoSpaceDE w:val="0"/>
              <w:autoSpaceDN w:val="0"/>
              <w:adjustRightInd w:val="0"/>
              <w:ind w:left="720" w:hanging="720"/>
              <w:rPr>
                <w:rFonts w:ascii="Arial" w:hAnsi="Arial" w:cs="Arial"/>
                <w:b/>
                <w:bCs/>
                <w:sz w:val="20"/>
                <w:szCs w:val="20"/>
              </w:rPr>
            </w:pPr>
          </w:p>
        </w:tc>
        <w:tc>
          <w:tcPr>
            <w:tcW w:w="8788" w:type="dxa"/>
            <w:gridSpan w:val="4"/>
          </w:tcPr>
          <w:p w14:paraId="370C7520" w14:textId="77777777" w:rsidR="002B4388" w:rsidRPr="006549F5" w:rsidRDefault="002B4388" w:rsidP="00CC38D5">
            <w:pPr>
              <w:autoSpaceDE w:val="0"/>
              <w:autoSpaceDN w:val="0"/>
              <w:adjustRightInd w:val="0"/>
              <w:rPr>
                <w:rFonts w:ascii="Arial" w:hAnsi="Arial" w:cs="Arial"/>
                <w:b/>
                <w:bCs/>
                <w:sz w:val="20"/>
                <w:szCs w:val="20"/>
              </w:rPr>
            </w:pPr>
          </w:p>
        </w:tc>
      </w:tr>
      <w:tr w:rsidR="00B8345B" w:rsidRPr="00B8345B" w14:paraId="17EC7DBE" w14:textId="77777777" w:rsidTr="008104F4">
        <w:tc>
          <w:tcPr>
            <w:tcW w:w="743" w:type="dxa"/>
          </w:tcPr>
          <w:p w14:paraId="6B6A4CE9" w14:textId="7787D3C2" w:rsidR="006E188E" w:rsidRPr="00B8345B" w:rsidRDefault="00507C89" w:rsidP="008104F4">
            <w:pPr>
              <w:autoSpaceDE w:val="0"/>
              <w:autoSpaceDN w:val="0"/>
              <w:adjustRightInd w:val="0"/>
              <w:ind w:left="720" w:hanging="720"/>
              <w:rPr>
                <w:rFonts w:ascii="Arial" w:hAnsi="Arial" w:cs="Arial"/>
                <w:b/>
                <w:bCs/>
                <w:sz w:val="20"/>
                <w:szCs w:val="20"/>
              </w:rPr>
            </w:pPr>
            <w:r w:rsidRPr="00B8345B">
              <w:rPr>
                <w:rFonts w:ascii="Arial" w:hAnsi="Arial" w:cs="Arial"/>
                <w:b/>
                <w:bCs/>
                <w:sz w:val="20"/>
                <w:szCs w:val="20"/>
              </w:rPr>
              <w:t>1</w:t>
            </w:r>
            <w:r w:rsidR="009B3236" w:rsidRPr="00B8345B">
              <w:rPr>
                <w:rFonts w:ascii="Arial" w:hAnsi="Arial" w:cs="Arial"/>
                <w:b/>
                <w:bCs/>
                <w:sz w:val="20"/>
                <w:szCs w:val="20"/>
              </w:rPr>
              <w:t>6</w:t>
            </w:r>
            <w:r w:rsidRPr="00B8345B">
              <w:rPr>
                <w:rFonts w:ascii="Arial" w:hAnsi="Arial" w:cs="Arial"/>
                <w:b/>
                <w:bCs/>
                <w:sz w:val="20"/>
                <w:szCs w:val="20"/>
              </w:rPr>
              <w:t>.</w:t>
            </w:r>
          </w:p>
        </w:tc>
        <w:tc>
          <w:tcPr>
            <w:tcW w:w="8788" w:type="dxa"/>
            <w:gridSpan w:val="4"/>
          </w:tcPr>
          <w:p w14:paraId="35ACA551" w14:textId="77777777" w:rsidR="006E188E" w:rsidRPr="00B8345B" w:rsidRDefault="006E188E" w:rsidP="006E188E">
            <w:pPr>
              <w:autoSpaceDE w:val="0"/>
              <w:autoSpaceDN w:val="0"/>
              <w:adjustRightInd w:val="0"/>
              <w:ind w:left="69" w:right="311" w:hanging="69"/>
              <w:rPr>
                <w:rFonts w:ascii="Arial" w:hAnsi="Arial" w:cs="Arial"/>
                <w:b/>
                <w:bCs/>
                <w:sz w:val="20"/>
                <w:szCs w:val="20"/>
              </w:rPr>
            </w:pPr>
            <w:r w:rsidRPr="00B8345B">
              <w:rPr>
                <w:rFonts w:ascii="Arial" w:hAnsi="Arial" w:cs="Arial"/>
                <w:b/>
                <w:bCs/>
                <w:sz w:val="20"/>
                <w:szCs w:val="20"/>
              </w:rPr>
              <w:t>POSLOVNA SKRIVNOST</w:t>
            </w:r>
          </w:p>
          <w:p w14:paraId="681565BA" w14:textId="77777777" w:rsidR="006E188E" w:rsidRPr="00B8345B" w:rsidRDefault="006E188E" w:rsidP="00CC38D5">
            <w:pPr>
              <w:autoSpaceDE w:val="0"/>
              <w:autoSpaceDN w:val="0"/>
              <w:adjustRightInd w:val="0"/>
              <w:rPr>
                <w:rFonts w:ascii="Arial" w:hAnsi="Arial" w:cs="Arial"/>
                <w:b/>
                <w:bCs/>
                <w:sz w:val="20"/>
                <w:szCs w:val="20"/>
              </w:rPr>
            </w:pPr>
          </w:p>
        </w:tc>
      </w:tr>
      <w:tr w:rsidR="00B8345B" w:rsidRPr="00B8345B" w14:paraId="7095B713" w14:textId="77777777" w:rsidTr="008104F4">
        <w:tc>
          <w:tcPr>
            <w:tcW w:w="743" w:type="dxa"/>
          </w:tcPr>
          <w:p w14:paraId="4F0B186D" w14:textId="77777777" w:rsidR="006E188E" w:rsidRPr="00B8345B" w:rsidRDefault="006E188E" w:rsidP="008104F4">
            <w:pPr>
              <w:autoSpaceDE w:val="0"/>
              <w:autoSpaceDN w:val="0"/>
              <w:adjustRightInd w:val="0"/>
              <w:ind w:left="720" w:hanging="720"/>
              <w:rPr>
                <w:rFonts w:ascii="Arial" w:hAnsi="Arial" w:cs="Arial"/>
                <w:b/>
                <w:bCs/>
                <w:sz w:val="20"/>
                <w:szCs w:val="20"/>
              </w:rPr>
            </w:pPr>
          </w:p>
        </w:tc>
        <w:tc>
          <w:tcPr>
            <w:tcW w:w="8788" w:type="dxa"/>
            <w:gridSpan w:val="4"/>
          </w:tcPr>
          <w:p w14:paraId="77B4DD2B" w14:textId="1F1A950F" w:rsidR="006E188E" w:rsidRPr="00B8345B" w:rsidRDefault="006E188E" w:rsidP="006E188E">
            <w:pPr>
              <w:autoSpaceDE w:val="0"/>
              <w:autoSpaceDN w:val="0"/>
              <w:adjustRightInd w:val="0"/>
              <w:ind w:right="594"/>
              <w:jc w:val="both"/>
              <w:rPr>
                <w:rFonts w:ascii="Arial" w:hAnsi="Arial" w:cs="Arial"/>
                <w:b/>
                <w:bCs/>
                <w:sz w:val="20"/>
                <w:szCs w:val="20"/>
              </w:rPr>
            </w:pPr>
            <w:r w:rsidRPr="00B8345B">
              <w:rPr>
                <w:rFonts w:ascii="Arial" w:hAnsi="Arial" w:cs="Arial"/>
                <w:sz w:val="20"/>
                <w:szCs w:val="20"/>
              </w:rPr>
              <w:t>Pogodbeni stranki bosta vse medsebojne dogovore, podatke, informacije in dokumentacijo, ki je predmet pogodbe oz. njenega izvajanja, varovali kot poslovno skrivnost (s skrbnostjo dobrega gospodarstvenika) in jih ne bosta neupravičeno uporabljali v svojo korist oziroma komercialno izkoriščali ali posredovali tretjim osebam izven organizacij, ki niso vključene v izvajanje nalog predmeta tega javnega naročila-študije, razen informacij, ki po veljavnih predpisih štejejo za javne. Obveznost varovanja poslovnih skrivnosti velja tudi po prenehanju te pogodbe.</w:t>
            </w:r>
          </w:p>
        </w:tc>
      </w:tr>
      <w:tr w:rsidR="00B8345B" w:rsidRPr="00B8345B" w14:paraId="08AD2584" w14:textId="77777777" w:rsidTr="008104F4">
        <w:tc>
          <w:tcPr>
            <w:tcW w:w="743" w:type="dxa"/>
          </w:tcPr>
          <w:p w14:paraId="1CEAF443" w14:textId="77777777" w:rsidR="007A2B55" w:rsidRPr="00B8345B" w:rsidRDefault="007A2B55" w:rsidP="008104F4">
            <w:pPr>
              <w:autoSpaceDE w:val="0"/>
              <w:autoSpaceDN w:val="0"/>
              <w:adjustRightInd w:val="0"/>
              <w:ind w:left="720" w:hanging="720"/>
              <w:rPr>
                <w:rFonts w:ascii="Arial" w:hAnsi="Arial" w:cs="Arial"/>
                <w:b/>
                <w:bCs/>
                <w:sz w:val="20"/>
                <w:szCs w:val="20"/>
              </w:rPr>
            </w:pPr>
          </w:p>
        </w:tc>
        <w:tc>
          <w:tcPr>
            <w:tcW w:w="8788" w:type="dxa"/>
            <w:gridSpan w:val="4"/>
          </w:tcPr>
          <w:p w14:paraId="7CA95EF7" w14:textId="77777777" w:rsidR="007A2B55" w:rsidRPr="00B8345B" w:rsidRDefault="007A2B55" w:rsidP="00CC38D5">
            <w:pPr>
              <w:autoSpaceDE w:val="0"/>
              <w:autoSpaceDN w:val="0"/>
              <w:adjustRightInd w:val="0"/>
              <w:rPr>
                <w:rFonts w:ascii="Arial" w:hAnsi="Arial" w:cs="Arial"/>
                <w:b/>
                <w:bCs/>
                <w:sz w:val="20"/>
                <w:szCs w:val="20"/>
              </w:rPr>
            </w:pPr>
          </w:p>
        </w:tc>
      </w:tr>
      <w:tr w:rsidR="00B8345B" w:rsidRPr="00B8345B" w14:paraId="77E6D0C9" w14:textId="77777777" w:rsidTr="00FC4BDA">
        <w:trPr>
          <w:trHeight w:val="614"/>
        </w:trPr>
        <w:tc>
          <w:tcPr>
            <w:tcW w:w="743" w:type="dxa"/>
          </w:tcPr>
          <w:p w14:paraId="7584EF20" w14:textId="4B6B2DB3" w:rsidR="007A2B55" w:rsidRPr="00B8345B" w:rsidRDefault="007A2B55" w:rsidP="008104F4">
            <w:pPr>
              <w:autoSpaceDE w:val="0"/>
              <w:autoSpaceDN w:val="0"/>
              <w:adjustRightInd w:val="0"/>
              <w:ind w:left="720" w:hanging="720"/>
              <w:rPr>
                <w:rFonts w:ascii="Arial" w:hAnsi="Arial" w:cs="Arial"/>
                <w:b/>
                <w:bCs/>
                <w:sz w:val="20"/>
                <w:szCs w:val="20"/>
              </w:rPr>
            </w:pPr>
            <w:r w:rsidRPr="00B8345B">
              <w:rPr>
                <w:rFonts w:ascii="Arial" w:hAnsi="Arial" w:cs="Arial"/>
                <w:b/>
                <w:bCs/>
                <w:sz w:val="20"/>
                <w:szCs w:val="20"/>
              </w:rPr>
              <w:t>1</w:t>
            </w:r>
            <w:r w:rsidR="009B3236" w:rsidRPr="00B8345B">
              <w:rPr>
                <w:rFonts w:ascii="Arial" w:hAnsi="Arial" w:cs="Arial"/>
                <w:b/>
                <w:bCs/>
                <w:sz w:val="20"/>
                <w:szCs w:val="20"/>
              </w:rPr>
              <w:t>7</w:t>
            </w:r>
            <w:r w:rsidRPr="00B8345B">
              <w:rPr>
                <w:rFonts w:ascii="Arial" w:hAnsi="Arial" w:cs="Arial"/>
                <w:b/>
                <w:bCs/>
                <w:sz w:val="20"/>
                <w:szCs w:val="20"/>
              </w:rPr>
              <w:t>.</w:t>
            </w:r>
          </w:p>
        </w:tc>
        <w:tc>
          <w:tcPr>
            <w:tcW w:w="8788" w:type="dxa"/>
            <w:gridSpan w:val="4"/>
          </w:tcPr>
          <w:p w14:paraId="07D684FB" w14:textId="77777777" w:rsidR="007A2B55" w:rsidRPr="00B8345B" w:rsidRDefault="007A2B55" w:rsidP="008104F4">
            <w:pPr>
              <w:autoSpaceDE w:val="0"/>
              <w:autoSpaceDN w:val="0"/>
              <w:adjustRightInd w:val="0"/>
              <w:ind w:left="720" w:hanging="720"/>
              <w:rPr>
                <w:rFonts w:ascii="Arial" w:hAnsi="Arial" w:cs="Arial"/>
                <w:b/>
                <w:bCs/>
                <w:sz w:val="20"/>
                <w:szCs w:val="20"/>
              </w:rPr>
            </w:pPr>
            <w:r w:rsidRPr="00B8345B">
              <w:rPr>
                <w:rFonts w:ascii="Arial" w:hAnsi="Arial" w:cs="Arial"/>
                <w:b/>
                <w:bCs/>
                <w:sz w:val="20"/>
                <w:szCs w:val="20"/>
              </w:rPr>
              <w:t>ODSTOP DENARNE TERJATVE</w:t>
            </w:r>
          </w:p>
          <w:p w14:paraId="4BB84974" w14:textId="77777777" w:rsidR="007A2B55" w:rsidRPr="00B8345B" w:rsidRDefault="007A2B55" w:rsidP="008104F4">
            <w:pPr>
              <w:autoSpaceDE w:val="0"/>
              <w:autoSpaceDN w:val="0"/>
              <w:adjustRightInd w:val="0"/>
              <w:ind w:left="720" w:hanging="720"/>
              <w:rPr>
                <w:rFonts w:ascii="Arial" w:hAnsi="Arial" w:cs="Arial"/>
                <w:b/>
                <w:bCs/>
                <w:sz w:val="20"/>
                <w:szCs w:val="20"/>
              </w:rPr>
            </w:pPr>
          </w:p>
        </w:tc>
      </w:tr>
      <w:tr w:rsidR="00B8345B" w:rsidRPr="00B8345B" w14:paraId="6517A53C" w14:textId="77777777" w:rsidTr="008104F4">
        <w:trPr>
          <w:gridAfter w:val="1"/>
          <w:wAfter w:w="283" w:type="dxa"/>
        </w:trPr>
        <w:tc>
          <w:tcPr>
            <w:tcW w:w="743" w:type="dxa"/>
          </w:tcPr>
          <w:p w14:paraId="6CE4B391" w14:textId="2F244D00" w:rsidR="007A2B55" w:rsidRPr="00B8345B" w:rsidRDefault="00507C89" w:rsidP="008104F4">
            <w:pPr>
              <w:autoSpaceDE w:val="0"/>
              <w:autoSpaceDN w:val="0"/>
              <w:adjustRightInd w:val="0"/>
              <w:ind w:left="720" w:hanging="720"/>
              <w:rPr>
                <w:rFonts w:ascii="Arial" w:hAnsi="Arial" w:cs="Arial"/>
                <w:sz w:val="20"/>
                <w:szCs w:val="20"/>
              </w:rPr>
            </w:pPr>
            <w:r w:rsidRPr="00B8345B">
              <w:rPr>
                <w:rFonts w:ascii="Arial" w:hAnsi="Arial" w:cs="Arial"/>
                <w:sz w:val="20"/>
                <w:szCs w:val="20"/>
              </w:rPr>
              <w:t>1</w:t>
            </w:r>
            <w:r w:rsidR="009B3236" w:rsidRPr="00B8345B">
              <w:rPr>
                <w:rFonts w:ascii="Arial" w:hAnsi="Arial" w:cs="Arial"/>
                <w:sz w:val="20"/>
                <w:szCs w:val="20"/>
              </w:rPr>
              <w:t>7</w:t>
            </w:r>
            <w:r w:rsidR="007A2B55" w:rsidRPr="00B8345B">
              <w:rPr>
                <w:rFonts w:ascii="Arial" w:hAnsi="Arial" w:cs="Arial"/>
                <w:sz w:val="20"/>
                <w:szCs w:val="20"/>
              </w:rPr>
              <w:t>.1</w:t>
            </w:r>
          </w:p>
        </w:tc>
        <w:tc>
          <w:tcPr>
            <w:tcW w:w="8505" w:type="dxa"/>
            <w:gridSpan w:val="3"/>
          </w:tcPr>
          <w:p w14:paraId="1CC9A7F5" w14:textId="11E8559C" w:rsidR="007A2B55" w:rsidRPr="00B8345B" w:rsidRDefault="002C1143" w:rsidP="008104F4">
            <w:pPr>
              <w:autoSpaceDE w:val="0"/>
              <w:autoSpaceDN w:val="0"/>
              <w:adjustRightInd w:val="0"/>
              <w:ind w:left="-108"/>
              <w:jc w:val="both"/>
              <w:rPr>
                <w:rFonts w:ascii="Arial" w:hAnsi="Arial" w:cs="Arial"/>
                <w:sz w:val="20"/>
                <w:szCs w:val="20"/>
              </w:rPr>
            </w:pPr>
            <w:r w:rsidRPr="00B8345B">
              <w:rPr>
                <w:rFonts w:ascii="Arial" w:hAnsi="Arial" w:cs="Arial"/>
                <w:sz w:val="20"/>
                <w:szCs w:val="20"/>
              </w:rPr>
              <w:t>Iz</w:t>
            </w:r>
            <w:r w:rsidR="00392A09">
              <w:rPr>
                <w:rFonts w:ascii="Arial" w:hAnsi="Arial" w:cs="Arial"/>
                <w:sz w:val="20"/>
                <w:szCs w:val="20"/>
              </w:rPr>
              <w:t>vajalec</w:t>
            </w:r>
            <w:r w:rsidR="00251E46" w:rsidRPr="00B8345B">
              <w:rPr>
                <w:rFonts w:ascii="Arial" w:hAnsi="Arial" w:cs="Arial"/>
                <w:sz w:val="20"/>
                <w:szCs w:val="20"/>
              </w:rPr>
              <w:t xml:space="preserve"> </w:t>
            </w:r>
            <w:r w:rsidR="007A2B55" w:rsidRPr="00B8345B">
              <w:rPr>
                <w:rFonts w:ascii="Arial" w:hAnsi="Arial" w:cs="Arial"/>
                <w:sz w:val="20"/>
                <w:szCs w:val="20"/>
              </w:rPr>
              <w:t>ne sme svoje denarne terjatve do</w:t>
            </w:r>
            <w:r w:rsidRPr="00B8345B">
              <w:rPr>
                <w:rFonts w:ascii="Arial" w:hAnsi="Arial" w:cs="Arial"/>
                <w:sz w:val="20"/>
                <w:szCs w:val="20"/>
              </w:rPr>
              <w:t xml:space="preserve"> naročnika </w:t>
            </w:r>
            <w:r w:rsidR="007A2B55" w:rsidRPr="00B8345B">
              <w:rPr>
                <w:rFonts w:ascii="Arial" w:hAnsi="Arial" w:cs="Arial"/>
                <w:sz w:val="20"/>
                <w:szCs w:val="20"/>
              </w:rPr>
              <w:t xml:space="preserve">odstopiti tretji osebi brez predhodnega pisnega soglasja </w:t>
            </w:r>
            <w:r w:rsidRPr="00B8345B">
              <w:rPr>
                <w:rFonts w:ascii="Arial" w:hAnsi="Arial" w:cs="Arial"/>
                <w:sz w:val="20"/>
                <w:szCs w:val="20"/>
              </w:rPr>
              <w:t>naročnika</w:t>
            </w:r>
            <w:r w:rsidR="007A2B55" w:rsidRPr="00B8345B">
              <w:rPr>
                <w:rFonts w:ascii="Arial" w:hAnsi="Arial" w:cs="Arial"/>
                <w:sz w:val="20"/>
                <w:szCs w:val="20"/>
              </w:rPr>
              <w:t xml:space="preserve">. V primeru, da </w:t>
            </w:r>
            <w:r w:rsidRPr="00B8345B">
              <w:rPr>
                <w:rFonts w:ascii="Arial" w:hAnsi="Arial" w:cs="Arial"/>
                <w:sz w:val="20"/>
                <w:szCs w:val="20"/>
              </w:rPr>
              <w:t xml:space="preserve">naročnik </w:t>
            </w:r>
            <w:r w:rsidR="007A2B55" w:rsidRPr="00B8345B">
              <w:rPr>
                <w:rFonts w:ascii="Arial" w:hAnsi="Arial" w:cs="Arial"/>
                <w:sz w:val="20"/>
                <w:szCs w:val="20"/>
              </w:rPr>
              <w:t>s prenosom terjatve soglaša, sme</w:t>
            </w:r>
            <w:r w:rsidR="007A2B55" w:rsidRPr="00B8345B">
              <w:rPr>
                <w:rFonts w:ascii="Arial" w:hAnsi="Arial" w:cs="Arial"/>
                <w:strike/>
                <w:sz w:val="20"/>
                <w:szCs w:val="20"/>
              </w:rPr>
              <w:t xml:space="preserve"> </w:t>
            </w:r>
            <w:r w:rsidRPr="00B8345B">
              <w:rPr>
                <w:rFonts w:ascii="Arial" w:hAnsi="Arial" w:cs="Arial"/>
                <w:sz w:val="20"/>
                <w:szCs w:val="20"/>
              </w:rPr>
              <w:t xml:space="preserve"> iz</w:t>
            </w:r>
            <w:r w:rsidR="00392A09">
              <w:rPr>
                <w:rFonts w:ascii="Arial" w:hAnsi="Arial" w:cs="Arial"/>
                <w:sz w:val="20"/>
                <w:szCs w:val="20"/>
              </w:rPr>
              <w:t>vajalcu</w:t>
            </w:r>
            <w:r w:rsidRPr="00B8345B">
              <w:rPr>
                <w:rFonts w:ascii="Arial" w:hAnsi="Arial" w:cs="Arial"/>
                <w:sz w:val="20"/>
                <w:szCs w:val="20"/>
              </w:rPr>
              <w:t xml:space="preserve"> </w:t>
            </w:r>
            <w:r w:rsidR="007A2B55" w:rsidRPr="00B8345B">
              <w:rPr>
                <w:rFonts w:ascii="Arial" w:hAnsi="Arial" w:cs="Arial"/>
                <w:sz w:val="20"/>
                <w:szCs w:val="20"/>
              </w:rPr>
              <w:t>zaračunati manipulativne stroške takšnega prenosa v višini 3 % vrednosti prenesene terjatve (brez DDV) oziroma ne več kot 100,00 EUR brez DDV.</w:t>
            </w:r>
          </w:p>
          <w:p w14:paraId="7F3D133A" w14:textId="77777777" w:rsidR="007A2B55" w:rsidRPr="00B8345B" w:rsidRDefault="007A2B55" w:rsidP="008104F4">
            <w:pPr>
              <w:autoSpaceDE w:val="0"/>
              <w:autoSpaceDN w:val="0"/>
              <w:adjustRightInd w:val="0"/>
              <w:ind w:left="-108"/>
              <w:rPr>
                <w:rFonts w:ascii="Arial" w:hAnsi="Arial" w:cs="Arial"/>
                <w:sz w:val="20"/>
                <w:szCs w:val="20"/>
              </w:rPr>
            </w:pPr>
          </w:p>
        </w:tc>
      </w:tr>
    </w:tbl>
    <w:p w14:paraId="572AD0BA" w14:textId="3B5989B1" w:rsidR="007A2B55" w:rsidRPr="006549F5" w:rsidRDefault="007A2B55" w:rsidP="007A2B55">
      <w:pPr>
        <w:tabs>
          <w:tab w:val="left" w:pos="864"/>
        </w:tabs>
        <w:ind w:left="864" w:hanging="864"/>
        <w:rPr>
          <w:rFonts w:ascii="Arial" w:hAnsi="Arial" w:cs="Arial"/>
          <w:b/>
          <w:sz w:val="20"/>
          <w:szCs w:val="20"/>
        </w:rPr>
      </w:pPr>
      <w:r w:rsidRPr="006549F5">
        <w:rPr>
          <w:rFonts w:ascii="Arial" w:hAnsi="Arial" w:cs="Arial"/>
          <w:b/>
          <w:sz w:val="20"/>
          <w:szCs w:val="20"/>
        </w:rPr>
        <w:t>1</w:t>
      </w:r>
      <w:r w:rsidR="009B3236">
        <w:rPr>
          <w:rFonts w:ascii="Arial" w:hAnsi="Arial" w:cs="Arial"/>
          <w:b/>
          <w:sz w:val="20"/>
          <w:szCs w:val="20"/>
        </w:rPr>
        <w:t>8</w:t>
      </w:r>
      <w:r w:rsidRPr="006549F5">
        <w:rPr>
          <w:rFonts w:ascii="Arial" w:hAnsi="Arial" w:cs="Arial"/>
          <w:b/>
          <w:sz w:val="20"/>
          <w:szCs w:val="20"/>
        </w:rPr>
        <w:t>.</w:t>
      </w:r>
      <w:r w:rsidRPr="006549F5">
        <w:rPr>
          <w:rFonts w:ascii="Arial" w:hAnsi="Arial" w:cs="Arial"/>
          <w:b/>
          <w:sz w:val="20"/>
          <w:szCs w:val="20"/>
        </w:rPr>
        <w:tab/>
        <w:t>KONČNE DOLOČBE</w:t>
      </w:r>
    </w:p>
    <w:p w14:paraId="209658EC" w14:textId="77777777" w:rsidR="007A2B55" w:rsidRPr="006549F5" w:rsidRDefault="007A2B55" w:rsidP="007A2B55">
      <w:pPr>
        <w:tabs>
          <w:tab w:val="left" w:pos="864"/>
        </w:tabs>
        <w:ind w:left="864" w:hanging="864"/>
        <w:rPr>
          <w:rFonts w:ascii="Arial" w:hAnsi="Arial" w:cs="Arial"/>
          <w:b/>
          <w:sz w:val="20"/>
          <w:szCs w:val="20"/>
        </w:rPr>
      </w:pPr>
    </w:p>
    <w:p w14:paraId="42DE180C" w14:textId="2E4C17D6" w:rsidR="007A2B55" w:rsidRPr="00B8345B" w:rsidRDefault="007A2B55" w:rsidP="00A71217">
      <w:pPr>
        <w:tabs>
          <w:tab w:val="left" w:pos="864"/>
        </w:tabs>
        <w:ind w:left="864" w:hanging="864"/>
        <w:jc w:val="both"/>
        <w:rPr>
          <w:rFonts w:ascii="Arial" w:hAnsi="Arial" w:cs="Arial"/>
          <w:sz w:val="20"/>
          <w:szCs w:val="20"/>
        </w:rPr>
      </w:pPr>
      <w:r w:rsidRPr="006549F5">
        <w:rPr>
          <w:rFonts w:ascii="Arial" w:hAnsi="Arial" w:cs="Arial"/>
          <w:sz w:val="20"/>
          <w:szCs w:val="20"/>
        </w:rPr>
        <w:t>1</w:t>
      </w:r>
      <w:r w:rsidR="009B3236">
        <w:rPr>
          <w:rFonts w:ascii="Arial" w:hAnsi="Arial" w:cs="Arial"/>
          <w:sz w:val="20"/>
          <w:szCs w:val="20"/>
        </w:rPr>
        <w:t>8</w:t>
      </w:r>
      <w:r w:rsidRPr="006549F5">
        <w:rPr>
          <w:rFonts w:ascii="Arial" w:hAnsi="Arial" w:cs="Arial"/>
          <w:sz w:val="20"/>
          <w:szCs w:val="20"/>
        </w:rPr>
        <w:t>.1</w:t>
      </w:r>
      <w:r w:rsidRPr="006549F5">
        <w:rPr>
          <w:rFonts w:ascii="Arial" w:hAnsi="Arial" w:cs="Arial"/>
          <w:sz w:val="20"/>
          <w:szCs w:val="20"/>
        </w:rPr>
        <w:tab/>
        <w:t xml:space="preserve">Vsi dosedanji dogovori v zvezi z deli </w:t>
      </w:r>
      <w:r w:rsidRPr="00B8345B">
        <w:rPr>
          <w:rFonts w:ascii="Arial" w:hAnsi="Arial" w:cs="Arial"/>
          <w:sz w:val="20"/>
          <w:szCs w:val="20"/>
        </w:rPr>
        <w:t xml:space="preserve">pod </w:t>
      </w:r>
      <w:r w:rsidR="00C121A4" w:rsidRPr="00B8345B">
        <w:rPr>
          <w:rFonts w:ascii="Arial" w:hAnsi="Arial" w:cs="Arial"/>
          <w:sz w:val="20"/>
          <w:szCs w:val="20"/>
        </w:rPr>
        <w:t xml:space="preserve">členom </w:t>
      </w:r>
      <w:r w:rsidRPr="00B8345B">
        <w:rPr>
          <w:rFonts w:ascii="Arial" w:hAnsi="Arial" w:cs="Arial"/>
          <w:sz w:val="20"/>
          <w:szCs w:val="20"/>
        </w:rPr>
        <w:t xml:space="preserve">1 te pogodbe, ki niso zajeti v tej pogodbi, so neveljavni. </w:t>
      </w:r>
      <w:r w:rsidR="00A71217" w:rsidRPr="00B8345B">
        <w:rPr>
          <w:rFonts w:ascii="Arial" w:hAnsi="Arial" w:cs="Arial"/>
          <w:sz w:val="20"/>
          <w:szCs w:val="20"/>
        </w:rPr>
        <w:t>Kakršnekoli spremembe te pogodbe so možne le v enaki, to je v pisni obliki</w:t>
      </w:r>
      <w:r w:rsidR="0072153D" w:rsidRPr="00B8345B">
        <w:rPr>
          <w:rFonts w:ascii="Arial" w:hAnsi="Arial" w:cs="Arial"/>
          <w:sz w:val="20"/>
          <w:szCs w:val="20"/>
        </w:rPr>
        <w:t xml:space="preserve"> v obliki an</w:t>
      </w:r>
      <w:r w:rsidR="006F264C" w:rsidRPr="00B8345B">
        <w:rPr>
          <w:rFonts w:ascii="Arial" w:hAnsi="Arial" w:cs="Arial"/>
          <w:sz w:val="20"/>
          <w:szCs w:val="20"/>
        </w:rPr>
        <w:t>eksa</w:t>
      </w:r>
      <w:r w:rsidR="00A71217" w:rsidRPr="00B8345B">
        <w:rPr>
          <w:rFonts w:ascii="Arial" w:hAnsi="Arial" w:cs="Arial"/>
          <w:sz w:val="20"/>
          <w:szCs w:val="20"/>
        </w:rPr>
        <w:t>, in le izjemoma, vedno pa ob soglasju obeh pogodbenih strank, vendar le-te ne morejo biti v nasprotju z določili ZJN-3 in OZ. Če katerakoli od določb pogodbe je ali postane neveljavna, to ne vpliva na ostale določbe pogodbe. Neveljavna določba se nadomesti z veljavno, ki mora čim bolj ustrezati namenu, ki ga je želela doseči neveljavna določba.</w:t>
      </w:r>
    </w:p>
    <w:p w14:paraId="5D4D54AE" w14:textId="77777777" w:rsidR="007A2B55" w:rsidRPr="006549F5" w:rsidRDefault="007A2B55" w:rsidP="007A2B55">
      <w:pPr>
        <w:tabs>
          <w:tab w:val="left" w:pos="864"/>
        </w:tabs>
        <w:ind w:left="864" w:hanging="864"/>
        <w:jc w:val="both"/>
        <w:rPr>
          <w:rFonts w:ascii="Arial" w:hAnsi="Arial" w:cs="Arial"/>
          <w:sz w:val="20"/>
          <w:szCs w:val="20"/>
        </w:rPr>
      </w:pPr>
    </w:p>
    <w:p w14:paraId="7AB68C9F" w14:textId="2940A77A" w:rsidR="007A2B55" w:rsidRPr="006549F5" w:rsidRDefault="00507C89" w:rsidP="007A2B55">
      <w:pPr>
        <w:tabs>
          <w:tab w:val="left" w:pos="864"/>
        </w:tabs>
        <w:ind w:left="864" w:hanging="864"/>
        <w:jc w:val="both"/>
        <w:rPr>
          <w:rFonts w:ascii="Arial" w:hAnsi="Arial" w:cs="Arial"/>
          <w:sz w:val="20"/>
          <w:szCs w:val="20"/>
        </w:rPr>
      </w:pPr>
      <w:r w:rsidRPr="006549F5">
        <w:rPr>
          <w:rFonts w:ascii="Arial" w:hAnsi="Arial" w:cs="Arial"/>
          <w:sz w:val="20"/>
          <w:szCs w:val="20"/>
        </w:rPr>
        <w:t>1</w:t>
      </w:r>
      <w:r w:rsidR="009B3236">
        <w:rPr>
          <w:rFonts w:ascii="Arial" w:hAnsi="Arial" w:cs="Arial"/>
          <w:sz w:val="20"/>
          <w:szCs w:val="20"/>
        </w:rPr>
        <w:t>8</w:t>
      </w:r>
      <w:r w:rsidR="007A2B55" w:rsidRPr="006549F5">
        <w:rPr>
          <w:rFonts w:ascii="Arial" w:hAnsi="Arial" w:cs="Arial"/>
          <w:sz w:val="20"/>
          <w:szCs w:val="20"/>
        </w:rPr>
        <w:t>.2</w:t>
      </w:r>
      <w:r w:rsidR="007A2B55" w:rsidRPr="006549F5">
        <w:rPr>
          <w:rFonts w:ascii="Arial" w:hAnsi="Arial" w:cs="Arial"/>
          <w:sz w:val="20"/>
          <w:szCs w:val="20"/>
        </w:rPr>
        <w:tab/>
        <w:t>Iz</w:t>
      </w:r>
      <w:r w:rsidR="00392A09">
        <w:rPr>
          <w:rFonts w:ascii="Arial" w:hAnsi="Arial" w:cs="Arial"/>
          <w:sz w:val="20"/>
          <w:szCs w:val="20"/>
        </w:rPr>
        <w:t>vajalec</w:t>
      </w:r>
      <w:r w:rsidR="007A2B55" w:rsidRPr="006549F5">
        <w:rPr>
          <w:rFonts w:ascii="Arial" w:hAnsi="Arial" w:cs="Arial"/>
          <w:sz w:val="20"/>
          <w:szCs w:val="20"/>
        </w:rPr>
        <w:t xml:space="preserve"> izjavlja, da je bil seznanjen z ostalimi splošnimi naročnikovimi navodili, po katerih velja, da ne sme pričeti z nikakršnimi deli pred podpisom konkretne pogodbe in mu iz tega naslova ne pripadajo nikakršna finančna nadomestila s strani naročnika.</w:t>
      </w:r>
    </w:p>
    <w:p w14:paraId="483DA1CD" w14:textId="77777777" w:rsidR="007A2B55" w:rsidRPr="006549F5" w:rsidRDefault="007A2B55" w:rsidP="007A2B55">
      <w:pPr>
        <w:tabs>
          <w:tab w:val="left" w:pos="864"/>
        </w:tabs>
        <w:ind w:left="864" w:hanging="864"/>
        <w:jc w:val="both"/>
        <w:rPr>
          <w:rFonts w:ascii="Arial" w:hAnsi="Arial" w:cs="Arial"/>
          <w:sz w:val="20"/>
          <w:szCs w:val="20"/>
        </w:rPr>
      </w:pPr>
    </w:p>
    <w:p w14:paraId="7F7520FE" w14:textId="4A4D3EBA" w:rsidR="007A2B55" w:rsidRPr="006549F5" w:rsidRDefault="00507C89" w:rsidP="007A2B55">
      <w:pPr>
        <w:tabs>
          <w:tab w:val="left" w:pos="864"/>
        </w:tabs>
        <w:ind w:left="864" w:hanging="864"/>
        <w:jc w:val="both"/>
        <w:rPr>
          <w:rFonts w:ascii="Arial" w:hAnsi="Arial" w:cs="Arial"/>
          <w:sz w:val="20"/>
          <w:szCs w:val="20"/>
        </w:rPr>
      </w:pPr>
      <w:r>
        <w:rPr>
          <w:rFonts w:ascii="Arial" w:hAnsi="Arial" w:cs="Arial"/>
          <w:sz w:val="20"/>
          <w:szCs w:val="20"/>
        </w:rPr>
        <w:t>1</w:t>
      </w:r>
      <w:r w:rsidR="009B3236">
        <w:rPr>
          <w:rFonts w:ascii="Arial" w:hAnsi="Arial" w:cs="Arial"/>
          <w:sz w:val="20"/>
          <w:szCs w:val="20"/>
        </w:rPr>
        <w:t>8</w:t>
      </w:r>
      <w:r w:rsidR="007A2B55" w:rsidRPr="006549F5">
        <w:rPr>
          <w:rFonts w:ascii="Arial" w:hAnsi="Arial" w:cs="Arial"/>
          <w:sz w:val="20"/>
          <w:szCs w:val="20"/>
        </w:rPr>
        <w:t>.3</w:t>
      </w:r>
      <w:r w:rsidR="007A2B55" w:rsidRPr="006549F5">
        <w:rPr>
          <w:rFonts w:ascii="Arial" w:hAnsi="Arial" w:cs="Arial"/>
          <w:sz w:val="20"/>
          <w:szCs w:val="20"/>
        </w:rPr>
        <w:tab/>
        <w:t>V primeru, da iz</w:t>
      </w:r>
      <w:r w:rsidR="00392A09">
        <w:rPr>
          <w:rFonts w:ascii="Arial" w:hAnsi="Arial" w:cs="Arial"/>
          <w:sz w:val="20"/>
          <w:szCs w:val="20"/>
        </w:rPr>
        <w:t>vajalec</w:t>
      </w:r>
      <w:r w:rsidR="007A2B55" w:rsidRPr="006549F5">
        <w:rPr>
          <w:rFonts w:ascii="Arial" w:hAnsi="Arial" w:cs="Arial"/>
          <w:sz w:val="20"/>
          <w:szCs w:val="20"/>
        </w:rPr>
        <w:t xml:space="preserve"> ne bo izdelal predmeta pogodbe ali pa ga bo izdelal nepopolno, ga lahko naročnik na izključno izvajalčeve stroške naroči pri drugem podjetju.</w:t>
      </w:r>
    </w:p>
    <w:p w14:paraId="4B7FA337" w14:textId="77777777" w:rsidR="007A2B55" w:rsidRPr="006549F5" w:rsidRDefault="007A2B55" w:rsidP="007A2B55">
      <w:pPr>
        <w:tabs>
          <w:tab w:val="left" w:pos="864"/>
        </w:tabs>
        <w:ind w:left="864" w:hanging="864"/>
        <w:jc w:val="both"/>
        <w:rPr>
          <w:rFonts w:ascii="Arial" w:hAnsi="Arial" w:cs="Arial"/>
          <w:sz w:val="20"/>
          <w:szCs w:val="20"/>
        </w:rPr>
      </w:pPr>
    </w:p>
    <w:p w14:paraId="7AA54108" w14:textId="2F15E385" w:rsidR="007A2B55" w:rsidRPr="006549F5" w:rsidRDefault="00507C89" w:rsidP="007A2B55">
      <w:pPr>
        <w:tabs>
          <w:tab w:val="left" w:pos="864"/>
        </w:tabs>
        <w:ind w:left="864" w:hanging="864"/>
        <w:jc w:val="both"/>
        <w:rPr>
          <w:rFonts w:ascii="Arial" w:hAnsi="Arial" w:cs="Arial"/>
          <w:sz w:val="20"/>
          <w:szCs w:val="20"/>
        </w:rPr>
      </w:pPr>
      <w:r>
        <w:rPr>
          <w:rFonts w:ascii="Arial" w:hAnsi="Arial" w:cs="Arial"/>
          <w:sz w:val="20"/>
          <w:szCs w:val="20"/>
        </w:rPr>
        <w:t>1</w:t>
      </w:r>
      <w:r w:rsidR="009B3236">
        <w:rPr>
          <w:rFonts w:ascii="Arial" w:hAnsi="Arial" w:cs="Arial"/>
          <w:sz w:val="20"/>
          <w:szCs w:val="20"/>
        </w:rPr>
        <w:t>8</w:t>
      </w:r>
      <w:r w:rsidR="007A2B55" w:rsidRPr="006549F5">
        <w:rPr>
          <w:rFonts w:ascii="Arial" w:hAnsi="Arial" w:cs="Arial"/>
          <w:sz w:val="20"/>
          <w:szCs w:val="20"/>
        </w:rPr>
        <w:t>.4</w:t>
      </w:r>
      <w:r w:rsidR="007A2B55" w:rsidRPr="006549F5">
        <w:rPr>
          <w:rFonts w:ascii="Arial" w:hAnsi="Arial" w:cs="Arial"/>
          <w:sz w:val="20"/>
          <w:szCs w:val="20"/>
        </w:rPr>
        <w:tab/>
        <w:t>V primeru prekinitve pogodbe na željo naročnika, je ta dolžan poravnati iz</w:t>
      </w:r>
      <w:r w:rsidR="00392A09">
        <w:rPr>
          <w:rFonts w:ascii="Arial" w:hAnsi="Arial" w:cs="Arial"/>
          <w:sz w:val="20"/>
          <w:szCs w:val="20"/>
        </w:rPr>
        <w:t>vajalcu</w:t>
      </w:r>
      <w:r w:rsidR="007A2B55" w:rsidRPr="006549F5">
        <w:rPr>
          <w:rFonts w:ascii="Arial" w:hAnsi="Arial" w:cs="Arial"/>
          <w:sz w:val="20"/>
          <w:szCs w:val="20"/>
        </w:rPr>
        <w:t xml:space="preserve"> pogodbeno vrednost do tedaj izvršenih del in 10% pogodbene vrednosti neizvršenih del.</w:t>
      </w:r>
    </w:p>
    <w:p w14:paraId="30BCB7C2" w14:textId="77777777" w:rsidR="007A2B55" w:rsidRPr="00B8345B" w:rsidRDefault="007A2B55" w:rsidP="007A2B55">
      <w:pPr>
        <w:tabs>
          <w:tab w:val="left" w:pos="864"/>
        </w:tabs>
        <w:ind w:left="864" w:hanging="864"/>
        <w:jc w:val="both"/>
        <w:rPr>
          <w:rFonts w:ascii="Arial" w:hAnsi="Arial" w:cs="Arial"/>
          <w:sz w:val="20"/>
          <w:szCs w:val="20"/>
        </w:rPr>
      </w:pPr>
    </w:p>
    <w:p w14:paraId="3555383E" w14:textId="02587462" w:rsidR="00316ACB" w:rsidRPr="00B8345B" w:rsidRDefault="00507C89" w:rsidP="007A2B55">
      <w:pPr>
        <w:tabs>
          <w:tab w:val="left" w:pos="851"/>
        </w:tabs>
        <w:ind w:left="851" w:hanging="851"/>
        <w:jc w:val="both"/>
        <w:rPr>
          <w:rFonts w:ascii="Arial" w:hAnsi="Arial" w:cs="Arial"/>
          <w:sz w:val="20"/>
          <w:szCs w:val="20"/>
        </w:rPr>
      </w:pPr>
      <w:r w:rsidRPr="00B8345B">
        <w:rPr>
          <w:rFonts w:ascii="Arial" w:hAnsi="Arial" w:cs="Arial"/>
          <w:sz w:val="20"/>
          <w:szCs w:val="20"/>
        </w:rPr>
        <w:t>1</w:t>
      </w:r>
      <w:r w:rsidR="009B3236" w:rsidRPr="00B8345B">
        <w:rPr>
          <w:rFonts w:ascii="Arial" w:hAnsi="Arial" w:cs="Arial"/>
          <w:sz w:val="20"/>
          <w:szCs w:val="20"/>
        </w:rPr>
        <w:t>8</w:t>
      </w:r>
      <w:r w:rsidR="00316ACB" w:rsidRPr="00B8345B">
        <w:rPr>
          <w:rFonts w:ascii="Arial" w:hAnsi="Arial" w:cs="Arial"/>
          <w:sz w:val="20"/>
          <w:szCs w:val="20"/>
        </w:rPr>
        <w:t>.5</w:t>
      </w:r>
      <w:r w:rsidR="00B16013">
        <w:tab/>
      </w:r>
      <w:r w:rsidR="00316ACB" w:rsidRPr="00B8345B">
        <w:rPr>
          <w:rFonts w:ascii="Arial" w:hAnsi="Arial" w:cs="Arial"/>
          <w:sz w:val="20"/>
          <w:szCs w:val="20"/>
        </w:rPr>
        <w:t>Če iz</w:t>
      </w:r>
      <w:r w:rsidR="00392A09">
        <w:rPr>
          <w:rFonts w:ascii="Arial" w:hAnsi="Arial" w:cs="Arial"/>
          <w:sz w:val="20"/>
          <w:szCs w:val="20"/>
        </w:rPr>
        <w:t>vajalec</w:t>
      </w:r>
      <w:r w:rsidR="00316ACB" w:rsidRPr="00B8345B">
        <w:rPr>
          <w:rFonts w:ascii="Arial" w:hAnsi="Arial" w:cs="Arial"/>
          <w:sz w:val="20"/>
          <w:szCs w:val="20"/>
        </w:rPr>
        <w:t xml:space="preserve"> zamuja z izvedbo posameznih del tako dolgo, da pogodbena kazen preseže maksimalni znesek pogodbene kazni, ima naročnik pravico odstopiti od pogodbe, potem ko iz</w:t>
      </w:r>
      <w:r w:rsidR="00392A09">
        <w:rPr>
          <w:rFonts w:ascii="Arial" w:hAnsi="Arial" w:cs="Arial"/>
          <w:sz w:val="20"/>
          <w:szCs w:val="20"/>
        </w:rPr>
        <w:t>vajalcu</w:t>
      </w:r>
      <w:r w:rsidR="00316ACB" w:rsidRPr="00B8345B">
        <w:rPr>
          <w:rFonts w:ascii="Arial" w:hAnsi="Arial" w:cs="Arial"/>
          <w:sz w:val="20"/>
          <w:szCs w:val="20"/>
        </w:rPr>
        <w:t xml:space="preserve"> določi naknadni rok 30 dni za izvedbo del in je ta tudi v tem naknadnem roku ne izvrši.</w:t>
      </w:r>
    </w:p>
    <w:p w14:paraId="513DF022" w14:textId="77777777" w:rsidR="007A2B55" w:rsidRPr="00B8345B" w:rsidRDefault="007A2B55" w:rsidP="007A2B55">
      <w:pPr>
        <w:tabs>
          <w:tab w:val="left" w:pos="864"/>
        </w:tabs>
        <w:ind w:left="864" w:hanging="864"/>
        <w:jc w:val="both"/>
        <w:rPr>
          <w:rFonts w:ascii="Arial" w:hAnsi="Arial" w:cs="Arial"/>
          <w:sz w:val="20"/>
          <w:szCs w:val="20"/>
        </w:rPr>
      </w:pPr>
    </w:p>
    <w:p w14:paraId="50322E07" w14:textId="14E9C96A" w:rsidR="007A2B55" w:rsidRPr="00B8345B" w:rsidRDefault="00507C89" w:rsidP="007A2B55">
      <w:pPr>
        <w:tabs>
          <w:tab w:val="left" w:pos="864"/>
        </w:tabs>
        <w:ind w:left="864" w:hanging="864"/>
        <w:jc w:val="both"/>
        <w:rPr>
          <w:rFonts w:ascii="Arial" w:hAnsi="Arial" w:cs="Arial"/>
          <w:sz w:val="20"/>
          <w:szCs w:val="20"/>
        </w:rPr>
      </w:pPr>
      <w:r w:rsidRPr="00B8345B">
        <w:rPr>
          <w:rFonts w:ascii="Arial" w:hAnsi="Arial" w:cs="Arial"/>
          <w:sz w:val="20"/>
          <w:szCs w:val="20"/>
        </w:rPr>
        <w:t>1</w:t>
      </w:r>
      <w:r w:rsidR="009B3236" w:rsidRPr="00B8345B">
        <w:rPr>
          <w:rFonts w:ascii="Arial" w:hAnsi="Arial" w:cs="Arial"/>
          <w:sz w:val="20"/>
          <w:szCs w:val="20"/>
        </w:rPr>
        <w:t>8</w:t>
      </w:r>
      <w:r w:rsidRPr="00B8345B">
        <w:rPr>
          <w:rFonts w:ascii="Arial" w:hAnsi="Arial" w:cs="Arial"/>
          <w:sz w:val="20"/>
          <w:szCs w:val="20"/>
        </w:rPr>
        <w:t>.</w:t>
      </w:r>
      <w:r w:rsidR="007A2B55" w:rsidRPr="00B8345B">
        <w:rPr>
          <w:rFonts w:ascii="Arial" w:hAnsi="Arial" w:cs="Arial"/>
          <w:sz w:val="20"/>
          <w:szCs w:val="20"/>
        </w:rPr>
        <w:t>6</w:t>
      </w:r>
      <w:r w:rsidR="007A2B55" w:rsidRPr="00B8345B">
        <w:rPr>
          <w:rFonts w:ascii="Arial" w:hAnsi="Arial" w:cs="Arial"/>
          <w:sz w:val="20"/>
          <w:szCs w:val="20"/>
        </w:rPr>
        <w:tab/>
        <w:t xml:space="preserve">Vse možne spore bodo pogodbene stranke skušale rešiti sporazumno. V nasprotnem primeru bo spor obravnavalo pristojno sodišče v Ljubljani. </w:t>
      </w:r>
    </w:p>
    <w:p w14:paraId="301CAF0A" w14:textId="77777777" w:rsidR="007A2B55" w:rsidRPr="00B8345B" w:rsidRDefault="007A2B55" w:rsidP="007A2B55">
      <w:pPr>
        <w:tabs>
          <w:tab w:val="left" w:pos="864"/>
        </w:tabs>
        <w:ind w:left="864" w:hanging="864"/>
        <w:jc w:val="both"/>
        <w:rPr>
          <w:rFonts w:ascii="Arial" w:hAnsi="Arial" w:cs="Arial"/>
          <w:sz w:val="20"/>
          <w:szCs w:val="20"/>
        </w:rPr>
      </w:pPr>
    </w:p>
    <w:p w14:paraId="5773ED12" w14:textId="6BAFA762" w:rsidR="007A2B55" w:rsidRPr="005E124C" w:rsidRDefault="007A2B55" w:rsidP="007A2B55">
      <w:pPr>
        <w:tabs>
          <w:tab w:val="left" w:pos="864"/>
        </w:tabs>
        <w:ind w:left="864" w:hanging="864"/>
        <w:jc w:val="both"/>
        <w:rPr>
          <w:rFonts w:ascii="Arial" w:hAnsi="Arial" w:cs="Arial"/>
          <w:sz w:val="20"/>
          <w:szCs w:val="20"/>
        </w:rPr>
      </w:pPr>
      <w:r w:rsidRPr="00B8345B">
        <w:rPr>
          <w:rFonts w:ascii="Arial" w:hAnsi="Arial" w:cs="Arial"/>
          <w:sz w:val="20"/>
          <w:szCs w:val="20"/>
        </w:rPr>
        <w:t>1</w:t>
      </w:r>
      <w:r w:rsidR="009B3236" w:rsidRPr="00B8345B">
        <w:rPr>
          <w:rFonts w:ascii="Arial" w:hAnsi="Arial" w:cs="Arial"/>
          <w:sz w:val="20"/>
          <w:szCs w:val="20"/>
        </w:rPr>
        <w:t>8</w:t>
      </w:r>
      <w:r w:rsidRPr="00B8345B">
        <w:rPr>
          <w:rFonts w:ascii="Arial" w:hAnsi="Arial" w:cs="Arial"/>
          <w:sz w:val="20"/>
          <w:szCs w:val="20"/>
        </w:rPr>
        <w:t>.7</w:t>
      </w:r>
      <w:r w:rsidRPr="00B8345B">
        <w:rPr>
          <w:rFonts w:ascii="Arial" w:hAnsi="Arial" w:cs="Arial"/>
          <w:sz w:val="20"/>
          <w:szCs w:val="20"/>
        </w:rPr>
        <w:tab/>
        <w:t>Pogodba stopi v veljavo z dnem, ko jo podpišeta obe pogodbeni stranki in pod pogojem, da iz</w:t>
      </w:r>
      <w:r w:rsidR="00392A09">
        <w:rPr>
          <w:rFonts w:ascii="Arial" w:hAnsi="Arial" w:cs="Arial"/>
          <w:sz w:val="20"/>
          <w:szCs w:val="20"/>
        </w:rPr>
        <w:t>vajalec</w:t>
      </w:r>
      <w:r w:rsidRPr="00B8345B">
        <w:rPr>
          <w:rFonts w:ascii="Arial" w:hAnsi="Arial" w:cs="Arial"/>
          <w:sz w:val="20"/>
          <w:szCs w:val="20"/>
        </w:rPr>
        <w:t xml:space="preserve"> izroči naročniku </w:t>
      </w:r>
      <w:r w:rsidR="00C121A4" w:rsidRPr="00B8345B">
        <w:rPr>
          <w:rFonts w:ascii="Arial" w:hAnsi="Arial" w:cs="Arial"/>
          <w:sz w:val="20"/>
          <w:szCs w:val="20"/>
        </w:rPr>
        <w:t xml:space="preserve">finančno zavarovanje </w:t>
      </w:r>
      <w:r w:rsidRPr="00B8345B">
        <w:rPr>
          <w:rFonts w:ascii="Arial" w:hAnsi="Arial" w:cs="Arial"/>
          <w:sz w:val="20"/>
          <w:szCs w:val="20"/>
        </w:rPr>
        <w:t xml:space="preserve">za dobro izvedbo pogodbenih </w:t>
      </w:r>
      <w:r w:rsidRPr="005E124C">
        <w:rPr>
          <w:rFonts w:ascii="Arial" w:hAnsi="Arial" w:cs="Arial"/>
          <w:sz w:val="20"/>
          <w:szCs w:val="20"/>
        </w:rPr>
        <w:t>obveznosti</w:t>
      </w:r>
      <w:r w:rsidR="006E188E">
        <w:rPr>
          <w:rFonts w:ascii="Arial" w:hAnsi="Arial" w:cs="Arial"/>
          <w:sz w:val="20"/>
          <w:szCs w:val="20"/>
        </w:rPr>
        <w:t>.</w:t>
      </w:r>
    </w:p>
    <w:p w14:paraId="155AAE99" w14:textId="77777777" w:rsidR="007A2B55" w:rsidRPr="005E124C" w:rsidRDefault="007A2B55" w:rsidP="007A2B55">
      <w:pPr>
        <w:tabs>
          <w:tab w:val="left" w:pos="864"/>
        </w:tabs>
        <w:ind w:left="864" w:hanging="864"/>
        <w:jc w:val="both"/>
        <w:rPr>
          <w:rFonts w:ascii="Arial" w:hAnsi="Arial" w:cs="Arial"/>
          <w:sz w:val="20"/>
          <w:szCs w:val="20"/>
        </w:rPr>
      </w:pPr>
    </w:p>
    <w:p w14:paraId="52E8DC01" w14:textId="0AE6A0CA" w:rsidR="007A2B55" w:rsidRPr="006549F5" w:rsidRDefault="00507C89" w:rsidP="007A2B55">
      <w:pPr>
        <w:tabs>
          <w:tab w:val="left" w:pos="900"/>
        </w:tabs>
        <w:ind w:left="900" w:hanging="900"/>
        <w:jc w:val="both"/>
        <w:rPr>
          <w:rFonts w:ascii="Arial" w:hAnsi="Arial" w:cs="Arial"/>
          <w:sz w:val="20"/>
          <w:szCs w:val="20"/>
        </w:rPr>
      </w:pPr>
      <w:r w:rsidRPr="006549F5">
        <w:rPr>
          <w:rFonts w:ascii="Arial" w:hAnsi="Arial" w:cs="Arial"/>
          <w:sz w:val="20"/>
          <w:szCs w:val="20"/>
        </w:rPr>
        <w:t>1</w:t>
      </w:r>
      <w:r w:rsidR="009B3236">
        <w:rPr>
          <w:rFonts w:ascii="Arial" w:hAnsi="Arial" w:cs="Arial"/>
          <w:sz w:val="20"/>
          <w:szCs w:val="20"/>
        </w:rPr>
        <w:t>8</w:t>
      </w:r>
      <w:r w:rsidR="007A2B55" w:rsidRPr="006549F5">
        <w:rPr>
          <w:rFonts w:ascii="Arial" w:hAnsi="Arial" w:cs="Arial"/>
          <w:sz w:val="20"/>
          <w:szCs w:val="20"/>
        </w:rPr>
        <w:t xml:space="preserve">.8   </w:t>
      </w:r>
      <w:r w:rsidR="007A2B55" w:rsidRPr="006549F5">
        <w:rPr>
          <w:rFonts w:ascii="Arial" w:hAnsi="Arial" w:cs="Arial"/>
          <w:sz w:val="20"/>
          <w:szCs w:val="20"/>
        </w:rPr>
        <w:tab/>
        <w:t xml:space="preserve">Pogodba je sestavljena v 4 enakih izvodih od katerih prejme naročnik 3 izvode in izdelovalec 1 izvod. </w:t>
      </w:r>
    </w:p>
    <w:p w14:paraId="4A4CE396" w14:textId="77777777" w:rsidR="007A2B55" w:rsidRPr="006549F5" w:rsidRDefault="007A2B55" w:rsidP="007A2B55">
      <w:pPr>
        <w:tabs>
          <w:tab w:val="left" w:pos="900"/>
        </w:tabs>
        <w:ind w:left="900" w:hanging="900"/>
        <w:rPr>
          <w:rFonts w:ascii="Arial" w:hAnsi="Arial" w:cs="Arial"/>
          <w:sz w:val="20"/>
          <w:szCs w:val="20"/>
        </w:rPr>
      </w:pPr>
    </w:p>
    <w:p w14:paraId="02C3C770" w14:textId="77777777" w:rsidR="007A2B55" w:rsidRPr="00090CAB" w:rsidRDefault="007A2B55" w:rsidP="007A2B55">
      <w:pPr>
        <w:tabs>
          <w:tab w:val="left" w:pos="864"/>
        </w:tabs>
        <w:rPr>
          <w:rFonts w:ascii="Arial" w:hAnsi="Arial" w:cs="Arial"/>
          <w:b/>
          <w:sz w:val="20"/>
          <w:szCs w:val="20"/>
        </w:rPr>
      </w:pPr>
      <w:r w:rsidRPr="00090CAB">
        <w:rPr>
          <w:rFonts w:ascii="Arial" w:hAnsi="Arial" w:cs="Arial"/>
          <w:b/>
          <w:sz w:val="20"/>
          <w:szCs w:val="20"/>
        </w:rPr>
        <w:t>PRILOGE:</w:t>
      </w:r>
    </w:p>
    <w:p w14:paraId="16D8DD9F" w14:textId="77777777" w:rsidR="005D7368" w:rsidRPr="00090CAB" w:rsidRDefault="005D7368">
      <w:pPr>
        <w:numPr>
          <w:ilvl w:val="0"/>
          <w:numId w:val="22"/>
        </w:numPr>
        <w:tabs>
          <w:tab w:val="left" w:pos="864"/>
        </w:tabs>
        <w:jc w:val="both"/>
        <w:rPr>
          <w:rFonts w:ascii="Arial" w:hAnsi="Arial" w:cs="Arial"/>
          <w:sz w:val="20"/>
          <w:szCs w:val="20"/>
        </w:rPr>
      </w:pPr>
      <w:r w:rsidRPr="00090CAB">
        <w:rPr>
          <w:rFonts w:ascii="Arial" w:hAnsi="Arial" w:cs="Arial"/>
          <w:sz w:val="20"/>
          <w:szCs w:val="20"/>
        </w:rPr>
        <w:lastRenderedPageBreak/>
        <w:t>Priloga št. 1: Potrjen razpisni obrazec 2 - Ponudbeni predračun št._______ z dne _________.</w:t>
      </w:r>
    </w:p>
    <w:p w14:paraId="18BAE811" w14:textId="01B371C9" w:rsidR="005D7368" w:rsidRDefault="005D7368">
      <w:pPr>
        <w:numPr>
          <w:ilvl w:val="0"/>
          <w:numId w:val="22"/>
        </w:numPr>
        <w:tabs>
          <w:tab w:val="left" w:pos="864"/>
        </w:tabs>
        <w:jc w:val="both"/>
        <w:rPr>
          <w:rFonts w:ascii="Arial" w:hAnsi="Arial" w:cs="Arial"/>
          <w:sz w:val="20"/>
          <w:szCs w:val="20"/>
        </w:rPr>
      </w:pPr>
      <w:r w:rsidRPr="00090CAB">
        <w:rPr>
          <w:rFonts w:ascii="Arial" w:hAnsi="Arial" w:cs="Arial"/>
          <w:sz w:val="20"/>
          <w:szCs w:val="20"/>
        </w:rPr>
        <w:t xml:space="preserve">Priloga št. 2: Razpisni obrazec </w:t>
      </w:r>
      <w:r w:rsidR="006E188E" w:rsidRPr="00090CAB">
        <w:rPr>
          <w:rFonts w:ascii="Arial" w:hAnsi="Arial" w:cs="Arial"/>
          <w:sz w:val="20"/>
          <w:szCs w:val="20"/>
        </w:rPr>
        <w:t xml:space="preserve">15 </w:t>
      </w:r>
      <w:r w:rsidRPr="00090CAB">
        <w:rPr>
          <w:rFonts w:ascii="Arial" w:hAnsi="Arial" w:cs="Arial"/>
          <w:sz w:val="20"/>
          <w:szCs w:val="20"/>
        </w:rPr>
        <w:t>– Tehnične zahteve.</w:t>
      </w:r>
    </w:p>
    <w:p w14:paraId="4DB57E03" w14:textId="39EB44D1" w:rsidR="002656AD" w:rsidRPr="00090CAB" w:rsidRDefault="002656AD">
      <w:pPr>
        <w:numPr>
          <w:ilvl w:val="0"/>
          <w:numId w:val="22"/>
        </w:numPr>
        <w:tabs>
          <w:tab w:val="left" w:pos="864"/>
        </w:tabs>
        <w:jc w:val="both"/>
        <w:rPr>
          <w:rFonts w:ascii="Arial" w:hAnsi="Arial" w:cs="Arial"/>
          <w:sz w:val="20"/>
          <w:szCs w:val="20"/>
        </w:rPr>
      </w:pPr>
      <w:r>
        <w:rPr>
          <w:rFonts w:ascii="Arial" w:hAnsi="Arial" w:cs="Arial"/>
          <w:sz w:val="20"/>
          <w:szCs w:val="20"/>
        </w:rPr>
        <w:t xml:space="preserve">Priloga št. 3: </w:t>
      </w:r>
      <w:r w:rsidR="002B4388">
        <w:rPr>
          <w:rFonts w:ascii="Arial" w:hAnsi="Arial" w:cs="Arial"/>
          <w:sz w:val="20"/>
          <w:szCs w:val="20"/>
        </w:rPr>
        <w:t>Sporazum o nerazkrivanju podatkov</w:t>
      </w:r>
    </w:p>
    <w:p w14:paraId="05CA714E" w14:textId="77777777" w:rsidR="007A2B55" w:rsidRPr="006549F5" w:rsidRDefault="007A2B55" w:rsidP="007A2B55">
      <w:pPr>
        <w:rPr>
          <w:rFonts w:ascii="Arial" w:hAnsi="Arial" w:cs="Arial"/>
          <w:sz w:val="20"/>
          <w:szCs w:val="20"/>
        </w:rPr>
      </w:pPr>
    </w:p>
    <w:tbl>
      <w:tblPr>
        <w:tblW w:w="9566" w:type="dxa"/>
        <w:tblInd w:w="-176" w:type="dxa"/>
        <w:tblLayout w:type="fixed"/>
        <w:tblLook w:val="0000" w:firstRow="0" w:lastRow="0" w:firstColumn="0" w:lastColumn="0" w:noHBand="0" w:noVBand="0"/>
      </w:tblPr>
      <w:tblGrid>
        <w:gridCol w:w="4418"/>
        <w:gridCol w:w="5148"/>
      </w:tblGrid>
      <w:tr w:rsidR="007A2B55" w:rsidRPr="006549F5" w14:paraId="599D19C3" w14:textId="77777777" w:rsidTr="008104F4">
        <w:tc>
          <w:tcPr>
            <w:tcW w:w="4418" w:type="dxa"/>
          </w:tcPr>
          <w:p w14:paraId="426968B8" w14:textId="6A1FD5C7" w:rsidR="007A2B55" w:rsidRPr="006549F5" w:rsidRDefault="007A2B55" w:rsidP="008104F4">
            <w:pPr>
              <w:jc w:val="center"/>
              <w:rPr>
                <w:rFonts w:ascii="Arial" w:hAnsi="Arial" w:cs="Arial"/>
                <w:b/>
                <w:sz w:val="20"/>
                <w:szCs w:val="20"/>
              </w:rPr>
            </w:pPr>
            <w:r w:rsidRPr="006549F5">
              <w:rPr>
                <w:rFonts w:ascii="Arial" w:hAnsi="Arial" w:cs="Arial"/>
                <w:b/>
                <w:sz w:val="20"/>
                <w:szCs w:val="20"/>
              </w:rPr>
              <w:t>IZ</w:t>
            </w:r>
            <w:r w:rsidR="002B4388">
              <w:rPr>
                <w:rFonts w:ascii="Arial" w:hAnsi="Arial" w:cs="Arial"/>
                <w:b/>
                <w:sz w:val="20"/>
                <w:szCs w:val="20"/>
              </w:rPr>
              <w:t>VAJALEC</w:t>
            </w:r>
          </w:p>
          <w:p w14:paraId="60E33B33" w14:textId="77777777" w:rsidR="007A2B55" w:rsidRPr="006549F5" w:rsidRDefault="007A2B55" w:rsidP="008104F4">
            <w:pPr>
              <w:jc w:val="center"/>
              <w:rPr>
                <w:rFonts w:ascii="Arial" w:hAnsi="Arial" w:cs="Arial"/>
                <w:b/>
                <w:sz w:val="20"/>
                <w:szCs w:val="20"/>
              </w:rPr>
            </w:pPr>
          </w:p>
        </w:tc>
        <w:tc>
          <w:tcPr>
            <w:tcW w:w="5148" w:type="dxa"/>
          </w:tcPr>
          <w:p w14:paraId="08630400" w14:textId="77777777" w:rsidR="007A2B55" w:rsidRPr="006549F5" w:rsidRDefault="007A2B55" w:rsidP="008104F4">
            <w:pPr>
              <w:jc w:val="center"/>
              <w:rPr>
                <w:rFonts w:ascii="Arial" w:hAnsi="Arial" w:cs="Arial"/>
                <w:b/>
                <w:sz w:val="20"/>
                <w:szCs w:val="20"/>
              </w:rPr>
            </w:pPr>
            <w:r w:rsidRPr="006549F5">
              <w:rPr>
                <w:rFonts w:ascii="Arial" w:hAnsi="Arial" w:cs="Arial"/>
                <w:b/>
                <w:sz w:val="20"/>
                <w:szCs w:val="20"/>
              </w:rPr>
              <w:t>NAROČNIK</w:t>
            </w:r>
          </w:p>
        </w:tc>
      </w:tr>
      <w:tr w:rsidR="007A2B55" w:rsidRPr="006549F5" w14:paraId="5F102239" w14:textId="77777777" w:rsidTr="008104F4">
        <w:trPr>
          <w:trHeight w:val="531"/>
        </w:trPr>
        <w:tc>
          <w:tcPr>
            <w:tcW w:w="4418" w:type="dxa"/>
          </w:tcPr>
          <w:p w14:paraId="7AF23CA8" w14:textId="77777777" w:rsidR="007A2B55" w:rsidRPr="006549F5" w:rsidRDefault="007A2B55" w:rsidP="008104F4">
            <w:pPr>
              <w:jc w:val="center"/>
              <w:rPr>
                <w:rFonts w:ascii="Arial" w:hAnsi="Arial" w:cs="Arial"/>
                <w:sz w:val="20"/>
                <w:szCs w:val="20"/>
              </w:rPr>
            </w:pPr>
          </w:p>
        </w:tc>
        <w:tc>
          <w:tcPr>
            <w:tcW w:w="5148" w:type="dxa"/>
          </w:tcPr>
          <w:p w14:paraId="3A0DEBAC" w14:textId="4DB1BABB" w:rsidR="007A2B55" w:rsidRPr="006549F5" w:rsidRDefault="007A2B55" w:rsidP="008104F4">
            <w:pPr>
              <w:jc w:val="center"/>
              <w:rPr>
                <w:rFonts w:ascii="Arial" w:hAnsi="Arial" w:cs="Arial"/>
                <w:sz w:val="20"/>
                <w:szCs w:val="20"/>
              </w:rPr>
            </w:pPr>
            <w:r w:rsidRPr="006549F5">
              <w:rPr>
                <w:rFonts w:ascii="Arial" w:hAnsi="Arial" w:cs="Arial"/>
                <w:b/>
                <w:sz w:val="20"/>
                <w:szCs w:val="20"/>
              </w:rPr>
              <w:t>SŽ-</w:t>
            </w:r>
            <w:r w:rsidR="002B4388">
              <w:rPr>
                <w:rFonts w:ascii="Arial" w:hAnsi="Arial" w:cs="Arial"/>
                <w:b/>
                <w:sz w:val="20"/>
                <w:szCs w:val="20"/>
              </w:rPr>
              <w:t>Potniški promet</w:t>
            </w:r>
            <w:r w:rsidRPr="006549F5">
              <w:rPr>
                <w:rFonts w:ascii="Arial" w:hAnsi="Arial" w:cs="Arial"/>
                <w:b/>
                <w:sz w:val="20"/>
                <w:szCs w:val="20"/>
              </w:rPr>
              <w:t>, d.o.o.</w:t>
            </w:r>
          </w:p>
          <w:p w14:paraId="4316FC07" w14:textId="77777777" w:rsidR="007A2B55" w:rsidRPr="006549F5" w:rsidRDefault="007A2B55" w:rsidP="008104F4">
            <w:pPr>
              <w:jc w:val="center"/>
              <w:rPr>
                <w:rFonts w:ascii="Arial" w:hAnsi="Arial" w:cs="Arial"/>
                <w:sz w:val="20"/>
                <w:szCs w:val="20"/>
              </w:rPr>
            </w:pPr>
          </w:p>
          <w:p w14:paraId="63CF6A83" w14:textId="44D8DAFB" w:rsidR="007A2B55" w:rsidRPr="006549F5" w:rsidRDefault="00D2083D" w:rsidP="008104F4">
            <w:pPr>
              <w:jc w:val="center"/>
              <w:rPr>
                <w:rFonts w:ascii="Arial" w:hAnsi="Arial" w:cs="Arial"/>
                <w:sz w:val="20"/>
                <w:szCs w:val="20"/>
              </w:rPr>
            </w:pPr>
            <w:r>
              <w:rPr>
                <w:rFonts w:ascii="Arial" w:hAnsi="Arial" w:cs="Arial"/>
                <w:sz w:val="20"/>
                <w:szCs w:val="20"/>
              </w:rPr>
              <w:t>M</w:t>
            </w:r>
            <w:r w:rsidR="002B4388">
              <w:rPr>
                <w:rFonts w:ascii="Arial" w:hAnsi="Arial" w:cs="Arial"/>
                <w:sz w:val="20"/>
                <w:szCs w:val="20"/>
              </w:rPr>
              <w:t>iha Butara</w:t>
            </w:r>
          </w:p>
          <w:p w14:paraId="273618DB" w14:textId="77777777" w:rsidR="007A2B55" w:rsidRPr="006549F5" w:rsidRDefault="007A2B55" w:rsidP="008104F4">
            <w:pPr>
              <w:jc w:val="center"/>
              <w:rPr>
                <w:rFonts w:ascii="Arial" w:hAnsi="Arial" w:cs="Arial"/>
                <w:color w:val="000000"/>
                <w:spacing w:val="-8"/>
                <w:sz w:val="20"/>
                <w:szCs w:val="20"/>
              </w:rPr>
            </w:pPr>
            <w:r w:rsidRPr="006549F5">
              <w:rPr>
                <w:rFonts w:ascii="Arial" w:hAnsi="Arial" w:cs="Arial"/>
                <w:color w:val="000000"/>
                <w:spacing w:val="-8"/>
                <w:sz w:val="20"/>
                <w:szCs w:val="20"/>
              </w:rPr>
              <w:t xml:space="preserve"> direktor</w:t>
            </w:r>
          </w:p>
          <w:p w14:paraId="6164474C" w14:textId="77777777" w:rsidR="007A2B55" w:rsidRPr="006549F5" w:rsidRDefault="007A2B55" w:rsidP="008104F4">
            <w:pPr>
              <w:jc w:val="center"/>
              <w:rPr>
                <w:rFonts w:ascii="Arial" w:hAnsi="Arial" w:cs="Arial"/>
                <w:b/>
                <w:color w:val="000000"/>
                <w:spacing w:val="-8"/>
                <w:sz w:val="20"/>
                <w:szCs w:val="20"/>
              </w:rPr>
            </w:pPr>
          </w:p>
        </w:tc>
      </w:tr>
      <w:tr w:rsidR="007A2B55" w:rsidRPr="006549F5" w14:paraId="27D2E085" w14:textId="77777777" w:rsidTr="008104F4">
        <w:trPr>
          <w:trHeight w:val="531"/>
        </w:trPr>
        <w:tc>
          <w:tcPr>
            <w:tcW w:w="4418" w:type="dxa"/>
          </w:tcPr>
          <w:p w14:paraId="08FDC8F7" w14:textId="77777777" w:rsidR="007A2B55" w:rsidRPr="006549F5" w:rsidRDefault="007A2B55" w:rsidP="008104F4">
            <w:pPr>
              <w:jc w:val="center"/>
              <w:rPr>
                <w:rFonts w:ascii="Arial" w:hAnsi="Arial" w:cs="Arial"/>
                <w:sz w:val="20"/>
                <w:szCs w:val="20"/>
              </w:rPr>
            </w:pPr>
          </w:p>
        </w:tc>
        <w:tc>
          <w:tcPr>
            <w:tcW w:w="5148" w:type="dxa"/>
          </w:tcPr>
          <w:p w14:paraId="0B13608F" w14:textId="78692534" w:rsidR="007A2B55" w:rsidRPr="006549F5" w:rsidRDefault="002B4388" w:rsidP="008104F4">
            <w:pPr>
              <w:jc w:val="center"/>
              <w:rPr>
                <w:rFonts w:ascii="Arial" w:hAnsi="Arial" w:cs="Arial"/>
                <w:sz w:val="20"/>
                <w:szCs w:val="20"/>
              </w:rPr>
            </w:pPr>
            <w:r>
              <w:rPr>
                <w:rFonts w:ascii="Arial" w:hAnsi="Arial" w:cs="Arial"/>
                <w:sz w:val="20"/>
                <w:szCs w:val="20"/>
              </w:rPr>
              <w:t>Marta Vencelj</w:t>
            </w:r>
          </w:p>
          <w:p w14:paraId="016C039A" w14:textId="1A0515A6" w:rsidR="007A2B55" w:rsidRPr="006549F5" w:rsidRDefault="007A2B55" w:rsidP="008104F4">
            <w:pPr>
              <w:jc w:val="center"/>
              <w:rPr>
                <w:rFonts w:ascii="Arial" w:hAnsi="Arial" w:cs="Arial"/>
                <w:b/>
                <w:color w:val="000000"/>
                <w:spacing w:val="-8"/>
                <w:sz w:val="20"/>
                <w:szCs w:val="20"/>
              </w:rPr>
            </w:pPr>
            <w:r w:rsidRPr="006549F5">
              <w:rPr>
                <w:rFonts w:ascii="Arial" w:hAnsi="Arial" w:cs="Arial"/>
                <w:color w:val="000000"/>
                <w:spacing w:val="-8"/>
                <w:sz w:val="20"/>
                <w:szCs w:val="20"/>
              </w:rPr>
              <w:t>članica poslovodstva</w:t>
            </w:r>
            <w:r w:rsidR="00D2083D">
              <w:rPr>
                <w:rFonts w:ascii="Arial" w:hAnsi="Arial" w:cs="Arial"/>
                <w:color w:val="000000"/>
                <w:spacing w:val="-8"/>
                <w:sz w:val="20"/>
                <w:szCs w:val="20"/>
              </w:rPr>
              <w:t xml:space="preserve"> - direktorica</w:t>
            </w:r>
          </w:p>
        </w:tc>
      </w:tr>
      <w:tr w:rsidR="007A2B55" w:rsidRPr="006549F5" w14:paraId="1C25F593" w14:textId="77777777" w:rsidTr="008104F4">
        <w:trPr>
          <w:trHeight w:val="531"/>
        </w:trPr>
        <w:tc>
          <w:tcPr>
            <w:tcW w:w="4418" w:type="dxa"/>
          </w:tcPr>
          <w:p w14:paraId="5FFC2349" w14:textId="77777777" w:rsidR="007A2B55" w:rsidRPr="006549F5" w:rsidRDefault="007A2B55" w:rsidP="008104F4">
            <w:pPr>
              <w:jc w:val="center"/>
              <w:rPr>
                <w:rFonts w:ascii="Arial" w:hAnsi="Arial" w:cs="Arial"/>
                <w:sz w:val="20"/>
                <w:szCs w:val="20"/>
              </w:rPr>
            </w:pPr>
          </w:p>
        </w:tc>
        <w:tc>
          <w:tcPr>
            <w:tcW w:w="5148" w:type="dxa"/>
          </w:tcPr>
          <w:p w14:paraId="66E28C1C" w14:textId="77777777" w:rsidR="007A2B55" w:rsidRPr="006549F5" w:rsidRDefault="007A2B55" w:rsidP="008104F4">
            <w:pPr>
              <w:jc w:val="center"/>
              <w:rPr>
                <w:rFonts w:ascii="Arial" w:hAnsi="Arial" w:cs="Arial"/>
                <w:sz w:val="20"/>
                <w:szCs w:val="20"/>
              </w:rPr>
            </w:pPr>
          </w:p>
        </w:tc>
      </w:tr>
      <w:tr w:rsidR="007A2B55" w:rsidRPr="006549F5" w14:paraId="339AD083" w14:textId="77777777" w:rsidTr="008104F4">
        <w:trPr>
          <w:trHeight w:val="531"/>
        </w:trPr>
        <w:tc>
          <w:tcPr>
            <w:tcW w:w="4418" w:type="dxa"/>
          </w:tcPr>
          <w:p w14:paraId="774AD55A" w14:textId="77777777" w:rsidR="007A2B55" w:rsidRPr="006549F5" w:rsidRDefault="007A2B55" w:rsidP="008104F4">
            <w:pPr>
              <w:jc w:val="center"/>
              <w:rPr>
                <w:rFonts w:ascii="Arial" w:hAnsi="Arial" w:cs="Arial"/>
                <w:sz w:val="20"/>
                <w:szCs w:val="20"/>
              </w:rPr>
            </w:pPr>
          </w:p>
        </w:tc>
        <w:tc>
          <w:tcPr>
            <w:tcW w:w="5148" w:type="dxa"/>
          </w:tcPr>
          <w:p w14:paraId="0CE7CC71" w14:textId="77777777" w:rsidR="007A2B55" w:rsidRPr="006549F5" w:rsidRDefault="007A2B55" w:rsidP="008104F4">
            <w:pPr>
              <w:jc w:val="center"/>
              <w:rPr>
                <w:rFonts w:ascii="Arial" w:hAnsi="Arial" w:cs="Arial"/>
                <w:sz w:val="20"/>
                <w:szCs w:val="20"/>
              </w:rPr>
            </w:pPr>
          </w:p>
        </w:tc>
      </w:tr>
      <w:tr w:rsidR="007A2B55" w:rsidRPr="006549F5" w14:paraId="31DC9CE7" w14:textId="77777777" w:rsidTr="008104F4">
        <w:trPr>
          <w:trHeight w:val="531"/>
        </w:trPr>
        <w:tc>
          <w:tcPr>
            <w:tcW w:w="4418" w:type="dxa"/>
          </w:tcPr>
          <w:p w14:paraId="553DF3AD" w14:textId="77777777" w:rsidR="007A2B55" w:rsidRPr="006549F5" w:rsidRDefault="007A2B55" w:rsidP="008104F4">
            <w:pPr>
              <w:rPr>
                <w:rFonts w:ascii="Arial" w:hAnsi="Arial" w:cs="Arial"/>
                <w:sz w:val="20"/>
                <w:szCs w:val="20"/>
              </w:rPr>
            </w:pPr>
            <w:r w:rsidRPr="006549F5">
              <w:rPr>
                <w:rFonts w:ascii="Arial" w:hAnsi="Arial" w:cs="Arial"/>
                <w:sz w:val="20"/>
                <w:szCs w:val="20"/>
              </w:rPr>
              <w:t xml:space="preserve">  Podpisano v ____________ dne:</w:t>
            </w:r>
          </w:p>
        </w:tc>
        <w:tc>
          <w:tcPr>
            <w:tcW w:w="5148" w:type="dxa"/>
          </w:tcPr>
          <w:p w14:paraId="44BA15A1" w14:textId="77777777" w:rsidR="007A2B55" w:rsidRPr="006549F5" w:rsidRDefault="007A2B55" w:rsidP="008104F4">
            <w:pPr>
              <w:rPr>
                <w:rFonts w:ascii="Arial" w:hAnsi="Arial" w:cs="Arial"/>
                <w:sz w:val="20"/>
                <w:szCs w:val="20"/>
              </w:rPr>
            </w:pPr>
            <w:r w:rsidRPr="006549F5">
              <w:rPr>
                <w:rFonts w:ascii="Arial" w:hAnsi="Arial" w:cs="Arial"/>
                <w:sz w:val="20"/>
                <w:szCs w:val="20"/>
              </w:rPr>
              <w:t>Podpisano v Ljubljani, dne:</w:t>
            </w:r>
          </w:p>
        </w:tc>
      </w:tr>
    </w:tbl>
    <w:p w14:paraId="77192936" w14:textId="77777777" w:rsidR="007A2B55" w:rsidRDefault="007A2B55" w:rsidP="00A31E6A">
      <w:pPr>
        <w:ind w:right="-567"/>
        <w:jc w:val="both"/>
        <w:rPr>
          <w:rFonts w:ascii="Arial" w:hAnsi="Arial" w:cs="Arial"/>
          <w:sz w:val="20"/>
          <w:szCs w:val="20"/>
        </w:rPr>
      </w:pPr>
    </w:p>
    <w:p w14:paraId="2E514136" w14:textId="77777777" w:rsidR="007A2B55" w:rsidRDefault="007A2B55" w:rsidP="00A31E6A">
      <w:pPr>
        <w:ind w:right="-567"/>
        <w:jc w:val="both"/>
        <w:rPr>
          <w:rFonts w:ascii="Arial" w:hAnsi="Arial" w:cs="Arial"/>
          <w:sz w:val="20"/>
          <w:szCs w:val="20"/>
        </w:rPr>
      </w:pPr>
    </w:p>
    <w:p w14:paraId="63078130" w14:textId="366168BD" w:rsidR="007A2B55" w:rsidRPr="002656AD" w:rsidRDefault="001B3CD6" w:rsidP="00A31E6A">
      <w:pPr>
        <w:ind w:right="-567"/>
        <w:jc w:val="both"/>
        <w:rPr>
          <w:rFonts w:ascii="Arial" w:hAnsi="Arial" w:cs="Arial"/>
          <w:sz w:val="20"/>
          <w:szCs w:val="20"/>
        </w:rPr>
      </w:pPr>
      <w:r w:rsidRPr="002656AD">
        <w:rPr>
          <w:rFonts w:ascii="Arial" w:hAnsi="Arial" w:cs="Arial"/>
          <w:sz w:val="20"/>
          <w:szCs w:val="20"/>
        </w:rPr>
        <w:t>Opomba: Iz</w:t>
      </w:r>
      <w:r w:rsidR="007870FC">
        <w:rPr>
          <w:rFonts w:ascii="Arial" w:hAnsi="Arial" w:cs="Arial"/>
          <w:sz w:val="20"/>
          <w:szCs w:val="20"/>
        </w:rPr>
        <w:t>vajalec</w:t>
      </w:r>
      <w:r w:rsidRPr="002656AD">
        <w:rPr>
          <w:rFonts w:ascii="Arial" w:hAnsi="Arial" w:cs="Arial"/>
          <w:sz w:val="20"/>
          <w:szCs w:val="20"/>
        </w:rPr>
        <w:t xml:space="preserve"> bo pred pričetkom del z naročnikom podpisal </w:t>
      </w:r>
      <w:r w:rsidR="007870FC">
        <w:rPr>
          <w:rFonts w:ascii="Arial" w:hAnsi="Arial" w:cs="Arial"/>
          <w:sz w:val="20"/>
          <w:szCs w:val="20"/>
        </w:rPr>
        <w:t>sporazum o nerazkrivanju podatkov</w:t>
      </w:r>
      <w:r w:rsidRPr="002656AD">
        <w:rPr>
          <w:rFonts w:ascii="Arial" w:hAnsi="Arial" w:cs="Arial"/>
          <w:sz w:val="20"/>
          <w:szCs w:val="20"/>
        </w:rPr>
        <w:t xml:space="preserve"> (člen 15</w:t>
      </w:r>
      <w:r w:rsidR="00814F88" w:rsidRPr="002656AD">
        <w:t xml:space="preserve"> </w:t>
      </w:r>
      <w:r w:rsidR="00814F88" w:rsidRPr="002656AD">
        <w:rPr>
          <w:rFonts w:ascii="Arial" w:hAnsi="Arial" w:cs="Arial"/>
          <w:sz w:val="20"/>
          <w:szCs w:val="20"/>
        </w:rPr>
        <w:t xml:space="preserve">in Obrazec </w:t>
      </w:r>
      <w:r w:rsidR="00D074D0" w:rsidRPr="002656AD">
        <w:rPr>
          <w:rFonts w:ascii="Arial" w:hAnsi="Arial" w:cs="Arial"/>
          <w:sz w:val="20"/>
          <w:szCs w:val="20"/>
        </w:rPr>
        <w:t>1</w:t>
      </w:r>
      <w:r w:rsidR="00D074D0">
        <w:rPr>
          <w:rFonts w:ascii="Arial" w:hAnsi="Arial" w:cs="Arial"/>
          <w:sz w:val="20"/>
          <w:szCs w:val="20"/>
        </w:rPr>
        <w:t>7</w:t>
      </w:r>
      <w:r w:rsidR="00D074D0" w:rsidRPr="002656AD">
        <w:rPr>
          <w:rFonts w:ascii="Arial" w:hAnsi="Arial" w:cs="Arial"/>
          <w:sz w:val="20"/>
          <w:szCs w:val="20"/>
        </w:rPr>
        <w:t xml:space="preserve"> </w:t>
      </w:r>
      <w:r w:rsidR="00814F88" w:rsidRPr="002656AD">
        <w:rPr>
          <w:rFonts w:ascii="Arial" w:hAnsi="Arial" w:cs="Arial"/>
          <w:sz w:val="20"/>
          <w:szCs w:val="20"/>
        </w:rPr>
        <w:t xml:space="preserve">Vzorec </w:t>
      </w:r>
      <w:r w:rsidR="007870FC">
        <w:rPr>
          <w:rFonts w:ascii="Arial" w:hAnsi="Arial" w:cs="Arial"/>
          <w:sz w:val="20"/>
          <w:szCs w:val="20"/>
        </w:rPr>
        <w:t>sporazuma o nerazkrivanju podatkov</w:t>
      </w:r>
      <w:r w:rsidRPr="002656AD">
        <w:rPr>
          <w:rFonts w:ascii="Arial" w:hAnsi="Arial" w:cs="Arial"/>
          <w:sz w:val="20"/>
          <w:szCs w:val="20"/>
        </w:rPr>
        <w:t>) .</w:t>
      </w:r>
    </w:p>
    <w:p w14:paraId="792D8EE8" w14:textId="32CA8363" w:rsidR="00D2083D" w:rsidRDefault="00D2083D">
      <w:pPr>
        <w:rPr>
          <w:rFonts w:ascii="Arial" w:hAnsi="Arial" w:cs="Arial"/>
          <w:sz w:val="20"/>
          <w:szCs w:val="20"/>
        </w:rPr>
      </w:pPr>
      <w:r>
        <w:rPr>
          <w:rFonts w:ascii="Arial" w:hAnsi="Arial" w:cs="Arial"/>
          <w:sz w:val="20"/>
          <w:szCs w:val="20"/>
        </w:rPr>
        <w:br w:type="page"/>
      </w:r>
    </w:p>
    <w:p w14:paraId="5C4464BF" w14:textId="633FA9E2" w:rsidR="00902FE2" w:rsidRPr="00C63D1B" w:rsidRDefault="00902FE2" w:rsidP="004A22CA">
      <w:pPr>
        <w:pStyle w:val="Naslov2"/>
        <w:numPr>
          <w:ilvl w:val="0"/>
          <w:numId w:val="0"/>
        </w:numPr>
        <w:spacing w:line="23" w:lineRule="atLeast"/>
        <w:jc w:val="right"/>
        <w:rPr>
          <w:rFonts w:ascii="Arial" w:hAnsi="Arial"/>
          <w:sz w:val="20"/>
          <w:szCs w:val="20"/>
        </w:rPr>
      </w:pPr>
      <w:bookmarkStart w:id="455" w:name="_Toc206682924"/>
      <w:bookmarkStart w:id="456" w:name="_Toc206682995"/>
      <w:bookmarkStart w:id="457" w:name="_Toc208322716"/>
      <w:bookmarkStart w:id="458" w:name="_Toc210117765"/>
      <w:bookmarkStart w:id="459" w:name="_Toc214877728"/>
      <w:bookmarkStart w:id="460" w:name="_Toc215058446"/>
      <w:bookmarkStart w:id="461" w:name="_Toc215141553"/>
      <w:bookmarkStart w:id="462" w:name="_Toc229499505"/>
      <w:bookmarkStart w:id="463" w:name="_Toc236650309"/>
      <w:r w:rsidRPr="00C63D1B">
        <w:rPr>
          <w:rFonts w:ascii="Arial" w:hAnsi="Arial"/>
          <w:sz w:val="20"/>
          <w:szCs w:val="20"/>
        </w:rPr>
        <w:lastRenderedPageBreak/>
        <w:t xml:space="preserve">OBRAZEC </w:t>
      </w:r>
      <w:r w:rsidR="005071E3" w:rsidRPr="00C63D1B">
        <w:rPr>
          <w:rFonts w:ascii="Arial" w:hAnsi="Arial"/>
          <w:sz w:val="20"/>
          <w:szCs w:val="20"/>
        </w:rPr>
        <w:t>1</w:t>
      </w:r>
      <w:r w:rsidR="006E188E">
        <w:rPr>
          <w:rFonts w:ascii="Arial" w:hAnsi="Arial"/>
          <w:sz w:val="20"/>
          <w:szCs w:val="20"/>
        </w:rPr>
        <w:t>4</w:t>
      </w:r>
      <w:bookmarkEnd w:id="455"/>
      <w:bookmarkEnd w:id="456"/>
      <w:bookmarkEnd w:id="457"/>
      <w:bookmarkEnd w:id="458"/>
      <w:r w:rsidR="004A22CA">
        <w:rPr>
          <w:rFonts w:ascii="Arial" w:hAnsi="Arial"/>
          <w:sz w:val="20"/>
          <w:szCs w:val="20"/>
        </w:rPr>
        <w:t>:</w:t>
      </w:r>
      <w:bookmarkEnd w:id="459"/>
      <w:bookmarkEnd w:id="460"/>
      <w:bookmarkEnd w:id="461"/>
      <w:bookmarkEnd w:id="462"/>
      <w:bookmarkEnd w:id="463"/>
    </w:p>
    <w:p w14:paraId="55D11520" w14:textId="77777777" w:rsidR="00902FE2" w:rsidRPr="00C344E3" w:rsidRDefault="00902FE2" w:rsidP="00902FE2">
      <w:pPr>
        <w:rPr>
          <w:rFonts w:ascii="Arial" w:hAnsi="Arial" w:cs="Arial"/>
          <w:sz w:val="20"/>
          <w:szCs w:val="20"/>
        </w:rPr>
      </w:pPr>
      <w:r w:rsidRPr="00C344E3">
        <w:rPr>
          <w:rFonts w:ascii="Arial" w:hAnsi="Arial" w:cs="Arial"/>
          <w:sz w:val="20"/>
          <w:szCs w:val="20"/>
        </w:rPr>
        <w:t xml:space="preserve">Izdajatelj menice </w:t>
      </w:r>
    </w:p>
    <w:p w14:paraId="512455E6" w14:textId="30DEC9EC"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7A003A42" w14:textId="77777777" w:rsidR="00902FE2" w:rsidRPr="00C344E3" w:rsidRDefault="00902FE2" w:rsidP="00902FE2">
      <w:pPr>
        <w:rPr>
          <w:rFonts w:ascii="Arial" w:hAnsi="Arial" w:cs="Arial"/>
          <w:sz w:val="20"/>
          <w:szCs w:val="20"/>
        </w:rPr>
      </w:pPr>
    </w:p>
    <w:p w14:paraId="75C7F0C8" w14:textId="77777777"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126D1DC6" w14:textId="77777777" w:rsidR="00902FE2" w:rsidRPr="00C344E3" w:rsidRDefault="00902FE2" w:rsidP="00902FE2">
      <w:pPr>
        <w:rPr>
          <w:rFonts w:ascii="Arial" w:hAnsi="Arial" w:cs="Arial"/>
          <w:sz w:val="20"/>
          <w:szCs w:val="20"/>
        </w:rPr>
      </w:pPr>
    </w:p>
    <w:p w14:paraId="6EB8BBB6" w14:textId="38011583" w:rsidR="00902FE2" w:rsidRPr="00C344E3" w:rsidRDefault="00902FE2" w:rsidP="00902FE2">
      <w:pPr>
        <w:jc w:val="center"/>
        <w:rPr>
          <w:rFonts w:ascii="Arial" w:hAnsi="Arial" w:cs="Arial"/>
          <w:b/>
          <w:sz w:val="20"/>
          <w:szCs w:val="20"/>
        </w:rPr>
      </w:pPr>
      <w:r w:rsidRPr="00C344E3">
        <w:rPr>
          <w:rFonts w:ascii="Arial" w:hAnsi="Arial" w:cs="Arial"/>
          <w:b/>
          <w:sz w:val="20"/>
          <w:szCs w:val="20"/>
        </w:rPr>
        <w:t xml:space="preserve">VZOREC MENIČNE IZJAVE </w:t>
      </w:r>
    </w:p>
    <w:p w14:paraId="4006359F" w14:textId="77777777" w:rsidR="00902FE2" w:rsidRPr="00C344E3" w:rsidRDefault="00902FE2" w:rsidP="00902FE2">
      <w:pPr>
        <w:jc w:val="center"/>
        <w:rPr>
          <w:rFonts w:ascii="Arial" w:hAnsi="Arial" w:cs="Arial"/>
          <w:b/>
          <w:sz w:val="20"/>
          <w:szCs w:val="20"/>
        </w:rPr>
      </w:pPr>
      <w:r w:rsidRPr="00C344E3">
        <w:rPr>
          <w:rFonts w:ascii="Arial" w:hAnsi="Arial" w:cs="Arial"/>
          <w:b/>
          <w:sz w:val="20"/>
          <w:szCs w:val="20"/>
        </w:rPr>
        <w:t>ZA DOBRO IZVEDBO POGODBENIH OBVEZNOSTI</w:t>
      </w:r>
    </w:p>
    <w:p w14:paraId="4943DC05" w14:textId="77777777" w:rsidR="00902FE2" w:rsidRPr="008825CB" w:rsidRDefault="00902FE2" w:rsidP="00B22849">
      <w:pPr>
        <w:rPr>
          <w:rFonts w:ascii="Arial" w:hAnsi="Arial" w:cs="Arial"/>
          <w:b/>
          <w:sz w:val="16"/>
          <w:szCs w:val="16"/>
        </w:rPr>
      </w:pPr>
    </w:p>
    <w:p w14:paraId="4B5C7BB1" w14:textId="328404A6" w:rsidR="00902FE2" w:rsidRPr="00A62DE5" w:rsidRDefault="00902FE2" w:rsidP="00CC356E">
      <w:pPr>
        <w:tabs>
          <w:tab w:val="left" w:pos="864"/>
          <w:tab w:val="left" w:pos="9360"/>
        </w:tabs>
        <w:jc w:val="both"/>
        <w:rPr>
          <w:rStyle w:val="A5"/>
          <w:rFonts w:ascii="Arial" w:hAnsi="Arial" w:cs="Arial"/>
          <w:color w:val="auto"/>
          <w:sz w:val="20"/>
          <w:szCs w:val="20"/>
        </w:rPr>
      </w:pPr>
      <w:r w:rsidRPr="00A62DE5">
        <w:rPr>
          <w:rStyle w:val="A5"/>
          <w:rFonts w:ascii="Arial" w:hAnsi="Arial" w:cs="Arial"/>
          <w:color w:val="auto"/>
          <w:sz w:val="20"/>
          <w:szCs w:val="20"/>
        </w:rPr>
        <w:t xml:space="preserve">V zavarovanje svojih pogodbenih obveznosti do naročnika </w:t>
      </w:r>
      <w:r w:rsidR="006D5997" w:rsidRPr="00A62DE5">
        <w:rPr>
          <w:rFonts w:ascii="Arial" w:hAnsi="Arial" w:cs="Arial"/>
          <w:sz w:val="20"/>
          <w:szCs w:val="20"/>
        </w:rPr>
        <w:t>SŽ-</w:t>
      </w:r>
      <w:r w:rsidR="00743F1C">
        <w:rPr>
          <w:rFonts w:ascii="Arial" w:hAnsi="Arial" w:cs="Arial"/>
          <w:sz w:val="20"/>
          <w:szCs w:val="20"/>
        </w:rPr>
        <w:t>Potniški promet</w:t>
      </w:r>
      <w:r w:rsidR="006D5997" w:rsidRPr="00A62DE5">
        <w:rPr>
          <w:rFonts w:ascii="Arial" w:hAnsi="Arial" w:cs="Arial"/>
          <w:sz w:val="20"/>
          <w:szCs w:val="20"/>
        </w:rPr>
        <w:t xml:space="preserve">, d.o.o. </w:t>
      </w:r>
      <w:r w:rsidR="0086118C" w:rsidRPr="00A62DE5">
        <w:rPr>
          <w:rFonts w:ascii="Arial" w:hAnsi="Arial" w:cs="Arial"/>
          <w:sz w:val="20"/>
          <w:szCs w:val="20"/>
        </w:rPr>
        <w:t>Kolodvorska ulica 11</w:t>
      </w:r>
      <w:r w:rsidR="006D5997" w:rsidRPr="00A62DE5">
        <w:rPr>
          <w:rFonts w:ascii="Arial" w:hAnsi="Arial" w:cs="Arial"/>
          <w:sz w:val="20"/>
          <w:szCs w:val="20"/>
        </w:rPr>
        <w:t>, 1000 Ljubljana</w:t>
      </w:r>
      <w:r w:rsidR="006D5997" w:rsidRPr="00A62DE5">
        <w:rPr>
          <w:rStyle w:val="A5"/>
          <w:rFonts w:ascii="Arial" w:hAnsi="Arial" w:cs="Arial"/>
          <w:color w:val="auto"/>
          <w:sz w:val="20"/>
          <w:szCs w:val="20"/>
        </w:rPr>
        <w:t xml:space="preserve"> </w:t>
      </w:r>
      <w:r w:rsidRPr="00A62DE5">
        <w:rPr>
          <w:rStyle w:val="A5"/>
          <w:rFonts w:ascii="Arial" w:hAnsi="Arial" w:cs="Arial"/>
          <w:color w:val="auto"/>
          <w:sz w:val="20"/>
          <w:szCs w:val="20"/>
        </w:rPr>
        <w:t xml:space="preserve">po pogodbi …………………………… (naziv pogodbe, številka), </w:t>
      </w:r>
      <w:r w:rsidR="00B22849"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00B22849" w:rsidRPr="00704F51">
        <w:rPr>
          <w:rFonts w:ascii="Arial" w:hAnsi="Arial" w:cs="Arial"/>
          <w:sz w:val="20"/>
          <w:szCs w:val="20"/>
        </w:rPr>
        <w:t xml:space="preserve"> </w:t>
      </w:r>
      <w:r w:rsidR="00C21F6F" w:rsidRPr="00A62DE5">
        <w:rPr>
          <w:rStyle w:val="A5"/>
          <w:rFonts w:ascii="Arial" w:hAnsi="Arial" w:cs="Arial"/>
          <w:color w:val="auto"/>
          <w:sz w:val="20"/>
          <w:szCs w:val="20"/>
        </w:rPr>
        <w:t xml:space="preserve"> </w:t>
      </w:r>
      <w:r w:rsidRPr="00A62DE5">
        <w:rPr>
          <w:rStyle w:val="A5"/>
          <w:rFonts w:ascii="Arial" w:hAnsi="Arial" w:cs="Arial"/>
          <w:color w:val="auto"/>
          <w:sz w:val="20"/>
          <w:szCs w:val="20"/>
        </w:rPr>
        <w:t xml:space="preserve">(predmet pogodbe), sklenjene datum :………….., izročamo družbi </w:t>
      </w:r>
      <w:r w:rsidR="006D5997" w:rsidRPr="00A62DE5">
        <w:rPr>
          <w:rFonts w:ascii="Arial" w:hAnsi="Arial" w:cs="Arial"/>
          <w:sz w:val="20"/>
          <w:szCs w:val="20"/>
        </w:rPr>
        <w:t>SŽ-</w:t>
      </w:r>
      <w:r w:rsidR="00743F1C">
        <w:rPr>
          <w:rFonts w:ascii="Arial" w:hAnsi="Arial" w:cs="Arial"/>
          <w:sz w:val="20"/>
          <w:szCs w:val="20"/>
        </w:rPr>
        <w:t>Potniški promet</w:t>
      </w:r>
      <w:r w:rsidR="006D5997" w:rsidRPr="00A62DE5">
        <w:rPr>
          <w:rFonts w:ascii="Arial" w:hAnsi="Arial" w:cs="Arial"/>
          <w:sz w:val="20"/>
          <w:szCs w:val="20"/>
        </w:rPr>
        <w:t>, d.</w:t>
      </w:r>
      <w:r w:rsidR="0086118C" w:rsidRPr="00A62DE5">
        <w:rPr>
          <w:rFonts w:ascii="Arial" w:hAnsi="Arial" w:cs="Arial"/>
          <w:sz w:val="20"/>
          <w:szCs w:val="20"/>
        </w:rPr>
        <w:t xml:space="preserve"> </w:t>
      </w:r>
      <w:r w:rsidR="006D5997" w:rsidRPr="00A62DE5">
        <w:rPr>
          <w:rFonts w:ascii="Arial" w:hAnsi="Arial" w:cs="Arial"/>
          <w:sz w:val="20"/>
          <w:szCs w:val="20"/>
        </w:rPr>
        <w:t>o.</w:t>
      </w:r>
      <w:r w:rsidR="0086118C" w:rsidRPr="00A62DE5">
        <w:rPr>
          <w:rFonts w:ascii="Arial" w:hAnsi="Arial" w:cs="Arial"/>
          <w:sz w:val="20"/>
          <w:szCs w:val="20"/>
        </w:rPr>
        <w:t xml:space="preserve"> </w:t>
      </w:r>
      <w:r w:rsidR="006D5997" w:rsidRPr="00A62DE5">
        <w:rPr>
          <w:rFonts w:ascii="Arial" w:hAnsi="Arial" w:cs="Arial"/>
          <w:sz w:val="20"/>
          <w:szCs w:val="20"/>
        </w:rPr>
        <w:t>o.</w:t>
      </w:r>
      <w:r w:rsidR="00A741B8" w:rsidRPr="00A62DE5">
        <w:rPr>
          <w:rFonts w:ascii="Arial" w:hAnsi="Arial" w:cs="Arial"/>
          <w:sz w:val="20"/>
          <w:szCs w:val="20"/>
        </w:rPr>
        <w:t xml:space="preserve">, Kolodvorska </w:t>
      </w:r>
      <w:r w:rsidR="00F968BD" w:rsidRPr="00A62DE5">
        <w:rPr>
          <w:rFonts w:ascii="Arial" w:hAnsi="Arial" w:cs="Arial"/>
          <w:sz w:val="20"/>
          <w:szCs w:val="20"/>
        </w:rPr>
        <w:t xml:space="preserve">ulica </w:t>
      </w:r>
      <w:r w:rsidR="00A741B8" w:rsidRPr="00A62DE5">
        <w:rPr>
          <w:rFonts w:ascii="Arial" w:hAnsi="Arial" w:cs="Arial"/>
          <w:sz w:val="20"/>
          <w:szCs w:val="20"/>
        </w:rPr>
        <w:t>11</w:t>
      </w:r>
      <w:r w:rsidR="006D5997" w:rsidRPr="00A62DE5">
        <w:rPr>
          <w:rFonts w:ascii="Arial" w:hAnsi="Arial" w:cs="Arial"/>
          <w:sz w:val="20"/>
          <w:szCs w:val="20"/>
        </w:rPr>
        <w:t>, 1000 Ljubljana</w:t>
      </w:r>
      <w:r w:rsidRPr="00A62DE5">
        <w:rPr>
          <w:rStyle w:val="A5"/>
          <w:rFonts w:ascii="Arial" w:hAnsi="Arial" w:cs="Arial"/>
          <w:color w:val="auto"/>
          <w:sz w:val="20"/>
          <w:szCs w:val="20"/>
        </w:rPr>
        <w:t xml:space="preserve"> </w:t>
      </w:r>
      <w:r w:rsidR="00F968BD" w:rsidRPr="00A62DE5">
        <w:rPr>
          <w:rStyle w:val="A5"/>
          <w:rFonts w:ascii="Arial" w:hAnsi="Arial" w:cs="Arial"/>
          <w:color w:val="auto"/>
          <w:sz w:val="20"/>
          <w:szCs w:val="20"/>
        </w:rPr>
        <w:t xml:space="preserve">1 </w:t>
      </w:r>
      <w:r w:rsidRPr="00A62DE5">
        <w:rPr>
          <w:rStyle w:val="A5"/>
          <w:rFonts w:ascii="Arial" w:hAnsi="Arial" w:cs="Arial"/>
          <w:color w:val="auto"/>
          <w:sz w:val="20"/>
          <w:szCs w:val="20"/>
        </w:rPr>
        <w:t>kom podpisanih bianco menic, ki jih je podpisala pooblaščena oseba za podpisovanje pri banki:………………………………………………………………… (ime in priimek, status v podjetju), ki se podpisuje ……………………………………………………………………..</w:t>
      </w:r>
    </w:p>
    <w:p w14:paraId="4D05579E" w14:textId="77777777" w:rsidR="006D5997" w:rsidRPr="00A62DE5" w:rsidRDefault="006D5997" w:rsidP="00902FE2">
      <w:pPr>
        <w:jc w:val="both"/>
        <w:rPr>
          <w:rStyle w:val="A5"/>
          <w:rFonts w:ascii="Arial" w:hAnsi="Arial" w:cs="Arial"/>
          <w:color w:val="auto"/>
          <w:sz w:val="20"/>
          <w:szCs w:val="20"/>
        </w:rPr>
      </w:pPr>
    </w:p>
    <w:p w14:paraId="360200E8" w14:textId="46B06F55" w:rsidR="00902FE2"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S podpisom te menične izjave nepreklicno in brezpogojno pooblaščamo družbo </w:t>
      </w:r>
      <w:r w:rsidR="00A741B8" w:rsidRPr="006D5997">
        <w:rPr>
          <w:rFonts w:ascii="Arial" w:hAnsi="Arial" w:cs="Arial"/>
          <w:sz w:val="20"/>
          <w:szCs w:val="20"/>
        </w:rPr>
        <w:t>SŽ-</w:t>
      </w:r>
      <w:r w:rsidR="00743F1C">
        <w:rPr>
          <w:rFonts w:ascii="Arial" w:hAnsi="Arial" w:cs="Arial"/>
          <w:sz w:val="20"/>
          <w:szCs w:val="20"/>
        </w:rPr>
        <w:t xml:space="preserve"> Potniški promet</w:t>
      </w:r>
      <w:r w:rsidR="00A741B8" w:rsidRPr="006D5997">
        <w:rPr>
          <w:rFonts w:ascii="Arial" w:hAnsi="Arial" w:cs="Arial"/>
          <w:sz w:val="20"/>
          <w:szCs w:val="20"/>
        </w:rPr>
        <w:t>, d.</w:t>
      </w:r>
      <w:r w:rsidR="0086118C">
        <w:rPr>
          <w:rFonts w:ascii="Arial" w:hAnsi="Arial" w:cs="Arial"/>
          <w:sz w:val="20"/>
          <w:szCs w:val="20"/>
        </w:rPr>
        <w:t xml:space="preserve"> </w:t>
      </w:r>
      <w:r w:rsidR="00A741B8" w:rsidRPr="006D5997">
        <w:rPr>
          <w:rFonts w:ascii="Arial" w:hAnsi="Arial" w:cs="Arial"/>
          <w:sz w:val="20"/>
          <w:szCs w:val="20"/>
        </w:rPr>
        <w:t>o.</w:t>
      </w:r>
      <w:r w:rsidR="0086118C">
        <w:rPr>
          <w:rFonts w:ascii="Arial" w:hAnsi="Arial" w:cs="Arial"/>
          <w:sz w:val="20"/>
          <w:szCs w:val="20"/>
        </w:rPr>
        <w:t xml:space="preserve"> </w:t>
      </w:r>
      <w:r w:rsidR="00A741B8" w:rsidRPr="006D5997">
        <w:rPr>
          <w:rFonts w:ascii="Arial" w:hAnsi="Arial" w:cs="Arial"/>
          <w:sz w:val="20"/>
          <w:szCs w:val="20"/>
        </w:rPr>
        <w:t>o.</w:t>
      </w:r>
      <w:r w:rsidR="00A741B8">
        <w:rPr>
          <w:rFonts w:ascii="Arial" w:hAnsi="Arial" w:cs="Arial"/>
          <w:sz w:val="20"/>
          <w:szCs w:val="20"/>
        </w:rPr>
        <w:t xml:space="preserve">, Kolodvorska </w:t>
      </w:r>
      <w:r w:rsidR="003A35F2">
        <w:rPr>
          <w:rFonts w:ascii="Arial" w:hAnsi="Arial" w:cs="Arial"/>
          <w:sz w:val="20"/>
          <w:szCs w:val="20"/>
        </w:rPr>
        <w:t xml:space="preserve">ulica </w:t>
      </w:r>
      <w:r w:rsidR="00A741B8">
        <w:rPr>
          <w:rFonts w:ascii="Arial" w:hAnsi="Arial" w:cs="Arial"/>
          <w:sz w:val="20"/>
          <w:szCs w:val="20"/>
        </w:rPr>
        <w:t>11</w:t>
      </w:r>
      <w:r w:rsidR="00A741B8" w:rsidRPr="006D5997">
        <w:rPr>
          <w:rFonts w:ascii="Arial" w:hAnsi="Arial" w:cs="Arial"/>
          <w:sz w:val="20"/>
          <w:szCs w:val="20"/>
        </w:rPr>
        <w:t>, 1000 Ljubljana</w:t>
      </w:r>
      <w:r w:rsidR="00B848D0">
        <w:rPr>
          <w:rStyle w:val="A5"/>
          <w:rFonts w:ascii="Arial" w:hAnsi="Arial" w:cs="Arial"/>
          <w:sz w:val="20"/>
          <w:szCs w:val="20"/>
        </w:rPr>
        <w:t xml:space="preserve"> </w:t>
      </w:r>
      <w:r w:rsidRPr="006D5997">
        <w:rPr>
          <w:rStyle w:val="A5"/>
          <w:rFonts w:ascii="Arial" w:hAnsi="Arial" w:cs="Arial"/>
          <w:sz w:val="20"/>
          <w:szCs w:val="20"/>
        </w:rPr>
        <w:t>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0C780E71" w14:textId="77777777" w:rsidR="00AE0BCF" w:rsidRPr="00A741B8" w:rsidRDefault="00AE0BCF" w:rsidP="00AE0BCF">
      <w:pPr>
        <w:jc w:val="both"/>
        <w:rPr>
          <w:rStyle w:val="A5"/>
          <w:rFonts w:ascii="Arial" w:hAnsi="Arial" w:cs="Arial"/>
          <w:color w:val="auto"/>
          <w:sz w:val="20"/>
          <w:szCs w:val="20"/>
        </w:rPr>
      </w:pPr>
      <w:r w:rsidRPr="00A741B8">
        <w:rPr>
          <w:rStyle w:val="A5"/>
          <w:rFonts w:ascii="Arial" w:hAnsi="Arial" w:cs="Arial"/>
          <w:color w:val="auto"/>
          <w:sz w:val="20"/>
          <w:szCs w:val="20"/>
        </w:rPr>
        <w:t>•</w:t>
      </w:r>
      <w:r w:rsidRPr="00A741B8">
        <w:rPr>
          <w:rStyle w:val="A5"/>
          <w:rFonts w:ascii="Arial" w:hAnsi="Arial" w:cs="Arial"/>
          <w:color w:val="auto"/>
          <w:sz w:val="20"/>
          <w:szCs w:val="20"/>
        </w:rPr>
        <w:tab/>
        <w:t>če izvajalec ne bo pričel izvajati svojih pogodbenih obveznosti v skladu z določili pogodbe,</w:t>
      </w:r>
    </w:p>
    <w:p w14:paraId="74CEB1DB" w14:textId="77777777" w:rsidR="00AE0BCF" w:rsidRPr="00A741B8" w:rsidRDefault="00AE0BCF" w:rsidP="00AE0BCF">
      <w:pPr>
        <w:jc w:val="both"/>
        <w:rPr>
          <w:rStyle w:val="A5"/>
          <w:rFonts w:ascii="Arial" w:hAnsi="Arial" w:cs="Arial"/>
          <w:color w:val="auto"/>
          <w:sz w:val="20"/>
          <w:szCs w:val="20"/>
        </w:rPr>
      </w:pPr>
      <w:r w:rsidRPr="00A741B8">
        <w:rPr>
          <w:rStyle w:val="A5"/>
          <w:rFonts w:ascii="Arial" w:hAnsi="Arial" w:cs="Arial"/>
          <w:color w:val="auto"/>
          <w:sz w:val="20"/>
          <w:szCs w:val="20"/>
        </w:rPr>
        <w:t>•</w:t>
      </w:r>
      <w:r w:rsidRPr="00A741B8">
        <w:rPr>
          <w:rStyle w:val="A5"/>
          <w:rFonts w:ascii="Arial" w:hAnsi="Arial" w:cs="Arial"/>
          <w:color w:val="auto"/>
          <w:sz w:val="20"/>
          <w:szCs w:val="20"/>
        </w:rPr>
        <w:tab/>
        <w:t>če izvajalec ne bo izpolnil svojih pogodbenih obveznosti v skladu z določili pogodbe,</w:t>
      </w:r>
    </w:p>
    <w:p w14:paraId="388A103A" w14:textId="77777777" w:rsidR="00AE0BCF" w:rsidRPr="00A741B8" w:rsidRDefault="00AE0BCF" w:rsidP="00AE0BCF">
      <w:pPr>
        <w:jc w:val="both"/>
        <w:rPr>
          <w:rStyle w:val="A5"/>
          <w:rFonts w:ascii="Arial" w:hAnsi="Arial" w:cs="Arial"/>
          <w:color w:val="auto"/>
          <w:sz w:val="20"/>
          <w:szCs w:val="20"/>
        </w:rPr>
      </w:pPr>
      <w:r w:rsidRPr="00A741B8">
        <w:rPr>
          <w:rStyle w:val="A5"/>
          <w:rFonts w:ascii="Arial" w:hAnsi="Arial" w:cs="Arial"/>
          <w:color w:val="auto"/>
          <w:sz w:val="20"/>
          <w:szCs w:val="20"/>
        </w:rPr>
        <w:t>•</w:t>
      </w:r>
      <w:r w:rsidRPr="00A741B8">
        <w:rPr>
          <w:rStyle w:val="A5"/>
          <w:rFonts w:ascii="Arial" w:hAnsi="Arial" w:cs="Arial"/>
          <w:color w:val="auto"/>
          <w:sz w:val="20"/>
          <w:szCs w:val="20"/>
        </w:rPr>
        <w:tab/>
        <w:t>če izvajalec ne bo pravočasno izpolnil svojih pogodbenih obveznosti v skladu z določili pogodbe,</w:t>
      </w:r>
    </w:p>
    <w:p w14:paraId="239D49AE" w14:textId="77777777" w:rsidR="00AE0BCF" w:rsidRPr="00A741B8" w:rsidRDefault="00AE0BCF" w:rsidP="00AE0BCF">
      <w:pPr>
        <w:jc w:val="both"/>
        <w:rPr>
          <w:rStyle w:val="A5"/>
          <w:rFonts w:ascii="Arial" w:hAnsi="Arial" w:cs="Arial"/>
          <w:color w:val="auto"/>
          <w:sz w:val="20"/>
          <w:szCs w:val="20"/>
        </w:rPr>
      </w:pPr>
      <w:r w:rsidRPr="00A741B8">
        <w:rPr>
          <w:rStyle w:val="A5"/>
          <w:rFonts w:ascii="Arial" w:hAnsi="Arial" w:cs="Arial"/>
          <w:color w:val="auto"/>
          <w:sz w:val="20"/>
          <w:szCs w:val="20"/>
        </w:rPr>
        <w:t>•</w:t>
      </w:r>
      <w:r w:rsidRPr="00A741B8">
        <w:rPr>
          <w:rStyle w:val="A5"/>
          <w:rFonts w:ascii="Arial" w:hAnsi="Arial" w:cs="Arial"/>
          <w:color w:val="auto"/>
          <w:sz w:val="20"/>
          <w:szCs w:val="20"/>
        </w:rPr>
        <w:tab/>
        <w:t>če izvajalec ne bo pravilno izpolnil svojih pogodbenih obveznosti v skladu z določili pogodbe,</w:t>
      </w:r>
    </w:p>
    <w:p w14:paraId="07BC9232" w14:textId="4612CFF6" w:rsidR="00AE0BCF" w:rsidRPr="00A741B8" w:rsidRDefault="00AE0BCF" w:rsidP="00AE0BCF">
      <w:pPr>
        <w:jc w:val="both"/>
        <w:rPr>
          <w:rStyle w:val="A5"/>
          <w:rFonts w:ascii="Arial" w:hAnsi="Arial" w:cs="Arial"/>
          <w:color w:val="auto"/>
          <w:sz w:val="20"/>
          <w:szCs w:val="20"/>
        </w:rPr>
      </w:pPr>
      <w:r w:rsidRPr="00A741B8">
        <w:rPr>
          <w:rStyle w:val="A5"/>
          <w:rFonts w:ascii="Arial" w:hAnsi="Arial" w:cs="Arial"/>
          <w:color w:val="auto"/>
          <w:sz w:val="20"/>
          <w:szCs w:val="20"/>
        </w:rPr>
        <w:t>•</w:t>
      </w:r>
      <w:r w:rsidRPr="00A741B8">
        <w:rPr>
          <w:rStyle w:val="A5"/>
          <w:rFonts w:ascii="Arial" w:hAnsi="Arial" w:cs="Arial"/>
          <w:color w:val="auto"/>
          <w:sz w:val="20"/>
          <w:szCs w:val="20"/>
        </w:rPr>
        <w:tab/>
        <w:t>če bo izvajalec prenehal izpolnjevati svoje pogodbene obveznosti v skladu z določili pogodbe.</w:t>
      </w:r>
    </w:p>
    <w:p w14:paraId="29AE9702" w14:textId="77777777" w:rsidR="006D5997" w:rsidRPr="008825CB" w:rsidRDefault="006D5997" w:rsidP="00902FE2">
      <w:pPr>
        <w:jc w:val="both"/>
        <w:rPr>
          <w:rStyle w:val="A5"/>
          <w:rFonts w:ascii="Arial" w:hAnsi="Arial" w:cs="Arial"/>
          <w:sz w:val="16"/>
          <w:szCs w:val="16"/>
        </w:rPr>
      </w:pPr>
    </w:p>
    <w:p w14:paraId="6A396CE9" w14:textId="43C7D0A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Odrekamo se vsem ugovorom proti tako izpolnjeni menici, kakor tudi ugovorom v sodnem postopku in se zavezujemo menico ob dospetju plačati.</w:t>
      </w:r>
    </w:p>
    <w:p w14:paraId="381420C7"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Menica naj bo izpolnjena z vpisom poljubnega datuma dospelosti in s klavzulo »brez protesta«.</w:t>
      </w:r>
    </w:p>
    <w:p w14:paraId="1FB9620D" w14:textId="77777777" w:rsidR="006D5997" w:rsidRPr="008825CB" w:rsidRDefault="006D5997" w:rsidP="00902FE2">
      <w:pPr>
        <w:jc w:val="both"/>
        <w:rPr>
          <w:rStyle w:val="A5"/>
          <w:rFonts w:ascii="Arial" w:hAnsi="Arial" w:cs="Arial"/>
          <w:sz w:val="16"/>
          <w:szCs w:val="16"/>
        </w:rPr>
      </w:pPr>
    </w:p>
    <w:p w14:paraId="773A4EFA" w14:textId="51F81CC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Izdajatelj menice pooblaščam naročnika </w:t>
      </w:r>
      <w:r w:rsidR="00A741B8" w:rsidRPr="006D5997">
        <w:rPr>
          <w:rFonts w:ascii="Arial" w:hAnsi="Arial" w:cs="Arial"/>
          <w:sz w:val="20"/>
          <w:szCs w:val="20"/>
        </w:rPr>
        <w:t>SŽ-</w:t>
      </w:r>
      <w:r w:rsidR="00743F1C">
        <w:rPr>
          <w:rFonts w:ascii="Arial" w:hAnsi="Arial" w:cs="Arial"/>
          <w:sz w:val="20"/>
          <w:szCs w:val="20"/>
        </w:rPr>
        <w:t xml:space="preserve"> Potniški promet</w:t>
      </w:r>
      <w:r w:rsidR="00A741B8" w:rsidRPr="006D5997">
        <w:rPr>
          <w:rFonts w:ascii="Arial" w:hAnsi="Arial" w:cs="Arial"/>
          <w:sz w:val="20"/>
          <w:szCs w:val="20"/>
        </w:rPr>
        <w:t>, d.</w:t>
      </w:r>
      <w:r w:rsidR="0086118C">
        <w:rPr>
          <w:rFonts w:ascii="Arial" w:hAnsi="Arial" w:cs="Arial"/>
          <w:sz w:val="20"/>
          <w:szCs w:val="20"/>
        </w:rPr>
        <w:t xml:space="preserve"> </w:t>
      </w:r>
      <w:r w:rsidR="00A741B8" w:rsidRPr="006D5997">
        <w:rPr>
          <w:rFonts w:ascii="Arial" w:hAnsi="Arial" w:cs="Arial"/>
          <w:sz w:val="20"/>
          <w:szCs w:val="20"/>
        </w:rPr>
        <w:t>o.</w:t>
      </w:r>
      <w:r w:rsidR="0086118C">
        <w:rPr>
          <w:rFonts w:ascii="Arial" w:hAnsi="Arial" w:cs="Arial"/>
          <w:sz w:val="20"/>
          <w:szCs w:val="20"/>
        </w:rPr>
        <w:t xml:space="preserve"> </w:t>
      </w:r>
      <w:r w:rsidR="00A741B8" w:rsidRPr="006D5997">
        <w:rPr>
          <w:rFonts w:ascii="Arial" w:hAnsi="Arial" w:cs="Arial"/>
          <w:sz w:val="20"/>
          <w:szCs w:val="20"/>
        </w:rPr>
        <w:t>o.</w:t>
      </w:r>
      <w:r w:rsidR="00A741B8">
        <w:rPr>
          <w:rFonts w:ascii="Arial" w:hAnsi="Arial" w:cs="Arial"/>
          <w:sz w:val="20"/>
          <w:szCs w:val="20"/>
        </w:rPr>
        <w:t>, Kolodvorska</w:t>
      </w:r>
      <w:r w:rsidR="00F968BD">
        <w:rPr>
          <w:rFonts w:ascii="Arial" w:hAnsi="Arial" w:cs="Arial"/>
          <w:sz w:val="20"/>
          <w:szCs w:val="20"/>
        </w:rPr>
        <w:t xml:space="preserve"> ulica</w:t>
      </w:r>
      <w:r w:rsidR="00A741B8">
        <w:rPr>
          <w:rFonts w:ascii="Arial" w:hAnsi="Arial" w:cs="Arial"/>
          <w:sz w:val="20"/>
          <w:szCs w:val="20"/>
        </w:rPr>
        <w:t xml:space="preserve"> 11</w:t>
      </w:r>
      <w:r w:rsidR="00A741B8" w:rsidRPr="006D5997">
        <w:rPr>
          <w:rFonts w:ascii="Arial" w:hAnsi="Arial" w:cs="Arial"/>
          <w:sz w:val="20"/>
          <w:szCs w:val="20"/>
        </w:rPr>
        <w:t>, 1000 Ljubljana</w:t>
      </w:r>
      <w:r w:rsidRPr="006D5997">
        <w:rPr>
          <w:rStyle w:val="A5"/>
          <w:rFonts w:ascii="Arial" w:hAnsi="Arial" w:cs="Arial"/>
          <w:sz w:val="20"/>
          <w:szCs w:val="20"/>
        </w:rPr>
        <w:t>, _____________, _________________, da predloži menico na unovčenje in izrecno dovoljujem banki izplačilo take menice.</w:t>
      </w:r>
    </w:p>
    <w:p w14:paraId="776F236A" w14:textId="77777777" w:rsidR="006D5997" w:rsidRPr="008825CB" w:rsidRDefault="006D5997" w:rsidP="00902FE2">
      <w:pPr>
        <w:jc w:val="both"/>
        <w:rPr>
          <w:rStyle w:val="A5"/>
          <w:rFonts w:ascii="Arial" w:hAnsi="Arial" w:cs="Arial"/>
          <w:sz w:val="16"/>
          <w:szCs w:val="16"/>
        </w:rPr>
      </w:pPr>
    </w:p>
    <w:p w14:paraId="12F4C11D" w14:textId="77684D6C"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Tako dajem nalog za plačilo oziroma pooblastilo vsem spodaj navedenim bankam iz naslednjih mojih računov: </w:t>
      </w:r>
    </w:p>
    <w:p w14:paraId="52A1256A"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…………………………………TRR št.: …………………………………………………….</w:t>
      </w:r>
    </w:p>
    <w:p w14:paraId="35ED2A90" w14:textId="77777777" w:rsidR="003A35F2" w:rsidRDefault="003A35F2" w:rsidP="00902FE2">
      <w:pPr>
        <w:jc w:val="both"/>
        <w:rPr>
          <w:rStyle w:val="A5"/>
          <w:rFonts w:ascii="Arial" w:hAnsi="Arial" w:cs="Arial"/>
          <w:sz w:val="20"/>
          <w:szCs w:val="20"/>
        </w:rPr>
      </w:pPr>
    </w:p>
    <w:p w14:paraId="0B252FF9" w14:textId="7A3199BF"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V primeru odprtja dodatnega računa, ki ni zgoraj naveden, izrecno dovoljujemo izplačilo menice in pooblaščam banko, pri kateri je takšen račun odprt, da izvede plačilo.</w:t>
      </w:r>
    </w:p>
    <w:p w14:paraId="2CAE1C7B" w14:textId="77777777" w:rsidR="00902FE2" w:rsidRPr="008825CB" w:rsidRDefault="00902FE2" w:rsidP="00902FE2">
      <w:pPr>
        <w:jc w:val="both"/>
        <w:rPr>
          <w:rStyle w:val="A5"/>
          <w:rFonts w:ascii="Arial" w:hAnsi="Arial" w:cs="Arial"/>
          <w:sz w:val="16"/>
          <w:szCs w:val="16"/>
        </w:rPr>
      </w:pPr>
    </w:p>
    <w:p w14:paraId="2E8756ED" w14:textId="77777777" w:rsidR="00902FE2" w:rsidRPr="006D5997" w:rsidRDefault="00902FE2" w:rsidP="00902FE2">
      <w:pPr>
        <w:rPr>
          <w:rFonts w:ascii="Arial" w:hAnsi="Arial" w:cs="Arial"/>
          <w:sz w:val="20"/>
          <w:szCs w:val="20"/>
        </w:rPr>
      </w:pPr>
      <w:r w:rsidRPr="006D5997">
        <w:rPr>
          <w:rFonts w:ascii="Arial" w:hAnsi="Arial" w:cs="Arial"/>
          <w:sz w:val="20"/>
          <w:szCs w:val="20"/>
        </w:rPr>
        <w:t xml:space="preserve">Ta menična izjava velja do </w:t>
      </w:r>
      <w:r w:rsidRPr="006D5997">
        <w:rPr>
          <w:rStyle w:val="A5"/>
          <w:rFonts w:ascii="Arial" w:hAnsi="Arial" w:cs="Arial"/>
          <w:sz w:val="20"/>
          <w:szCs w:val="20"/>
        </w:rPr>
        <w:t>…………………………………………………….</w:t>
      </w:r>
    </w:p>
    <w:p w14:paraId="191E9D70" w14:textId="77777777" w:rsidR="00902FE2" w:rsidRPr="008825CB" w:rsidRDefault="00902FE2" w:rsidP="00902FE2">
      <w:pPr>
        <w:jc w:val="both"/>
        <w:rPr>
          <w:rStyle w:val="A5"/>
          <w:rFonts w:ascii="Arial" w:hAnsi="Arial" w:cs="Arial"/>
          <w:sz w:val="16"/>
          <w:szCs w:val="16"/>
        </w:rPr>
      </w:pPr>
    </w:p>
    <w:p w14:paraId="468A9546"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_______________________________</w:t>
      </w:r>
    </w:p>
    <w:p w14:paraId="4D8D7220"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(Kraj in datum)</w:t>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p>
    <w:p w14:paraId="46600B58" w14:textId="77777777" w:rsidR="00902FE2" w:rsidRPr="008825CB" w:rsidRDefault="00902FE2" w:rsidP="00902FE2">
      <w:pPr>
        <w:jc w:val="both"/>
        <w:rPr>
          <w:rStyle w:val="A5"/>
          <w:rFonts w:ascii="Arial" w:hAnsi="Arial" w:cs="Arial"/>
          <w:sz w:val="16"/>
          <w:szCs w:val="16"/>
        </w:rPr>
      </w:pPr>
    </w:p>
    <w:p w14:paraId="6DA00103"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Izdajatelj menice:</w:t>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t>________________________________________</w:t>
      </w:r>
    </w:p>
    <w:p w14:paraId="2E53CC53"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ab/>
      </w:r>
      <w:r w:rsidRPr="006D5997">
        <w:rPr>
          <w:rStyle w:val="A5"/>
          <w:rFonts w:ascii="Arial" w:hAnsi="Arial" w:cs="Arial"/>
          <w:sz w:val="20"/>
          <w:szCs w:val="20"/>
        </w:rPr>
        <w:tab/>
        <w:t xml:space="preserve">                                                (Žig in lastnoročni podpis zakonitega zastopnika)</w:t>
      </w:r>
    </w:p>
    <w:p w14:paraId="5FD245EC" w14:textId="77777777" w:rsidR="00902FE2" w:rsidRPr="008825CB" w:rsidRDefault="00902FE2" w:rsidP="00902FE2">
      <w:pPr>
        <w:jc w:val="both"/>
        <w:rPr>
          <w:rStyle w:val="A5"/>
          <w:rFonts w:ascii="Arial" w:hAnsi="Arial" w:cs="Arial"/>
          <w:b/>
          <w:sz w:val="16"/>
          <w:szCs w:val="16"/>
        </w:rPr>
      </w:pPr>
    </w:p>
    <w:p w14:paraId="20D14A4D"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Priloga: </w:t>
      </w:r>
    </w:p>
    <w:p w14:paraId="181C1E1A" w14:textId="1EFB1AFA" w:rsidR="00902FE2" w:rsidRPr="006D5997" w:rsidRDefault="00F968BD" w:rsidP="00902FE2">
      <w:pPr>
        <w:jc w:val="both"/>
        <w:rPr>
          <w:rStyle w:val="A5"/>
          <w:rFonts w:ascii="Arial" w:hAnsi="Arial" w:cs="Arial"/>
          <w:sz w:val="20"/>
          <w:szCs w:val="20"/>
        </w:rPr>
      </w:pPr>
      <w:r w:rsidRPr="0081750F">
        <w:rPr>
          <w:rStyle w:val="A5"/>
          <w:rFonts w:ascii="Arial" w:hAnsi="Arial" w:cs="Arial"/>
          <w:color w:val="auto"/>
          <w:sz w:val="20"/>
          <w:szCs w:val="20"/>
        </w:rPr>
        <w:t>1</w:t>
      </w:r>
      <w:r w:rsidR="00902FE2" w:rsidRPr="006D5997">
        <w:rPr>
          <w:rStyle w:val="A5"/>
          <w:rFonts w:ascii="Arial" w:hAnsi="Arial" w:cs="Arial"/>
          <w:sz w:val="20"/>
          <w:szCs w:val="20"/>
        </w:rPr>
        <w:t xml:space="preserve"> kom bianco menic</w:t>
      </w:r>
    </w:p>
    <w:p w14:paraId="5D612434" w14:textId="0E25ACCF" w:rsidR="00FC1858" w:rsidRPr="006D5997" w:rsidRDefault="00902FE2" w:rsidP="00FC1858">
      <w:pPr>
        <w:jc w:val="both"/>
        <w:rPr>
          <w:rStyle w:val="A5"/>
          <w:rFonts w:ascii="Arial" w:hAnsi="Arial" w:cs="Arial"/>
          <w:sz w:val="20"/>
          <w:szCs w:val="20"/>
        </w:rPr>
      </w:pPr>
      <w:r w:rsidRPr="006D5997">
        <w:rPr>
          <w:rStyle w:val="A5"/>
          <w:rFonts w:ascii="Arial" w:hAnsi="Arial" w:cs="Arial"/>
          <w:sz w:val="20"/>
          <w:szCs w:val="20"/>
        </w:rPr>
        <w:t>Opomba: Ponudnik ne prilaga menice!</w:t>
      </w:r>
      <w:r w:rsidR="00FC1858" w:rsidRPr="006D5997">
        <w:rPr>
          <w:rStyle w:val="A5"/>
          <w:rFonts w:ascii="Arial" w:hAnsi="Arial" w:cs="Arial"/>
          <w:sz w:val="20"/>
          <w:szCs w:val="20"/>
        </w:rPr>
        <w:br w:type="page"/>
      </w:r>
    </w:p>
    <w:p w14:paraId="636FDAFA" w14:textId="0CE551F9" w:rsidR="00C63D1B" w:rsidRDefault="00C63D1B" w:rsidP="004A22CA">
      <w:pPr>
        <w:pStyle w:val="Naslov2"/>
        <w:numPr>
          <w:ilvl w:val="0"/>
          <w:numId w:val="0"/>
        </w:numPr>
        <w:spacing w:line="23" w:lineRule="atLeast"/>
        <w:jc w:val="right"/>
        <w:rPr>
          <w:rFonts w:ascii="Arial" w:hAnsi="Arial"/>
          <w:sz w:val="20"/>
          <w:szCs w:val="20"/>
        </w:rPr>
      </w:pPr>
      <w:bookmarkStart w:id="464" w:name="_Toc206682925"/>
      <w:bookmarkStart w:id="465" w:name="_Toc206682996"/>
      <w:bookmarkStart w:id="466" w:name="_Toc208322717"/>
      <w:bookmarkStart w:id="467" w:name="_Toc210117766"/>
      <w:bookmarkStart w:id="468" w:name="_Toc214877729"/>
      <w:bookmarkStart w:id="469" w:name="_Toc215058447"/>
      <w:bookmarkStart w:id="470" w:name="_Toc215141554"/>
      <w:bookmarkStart w:id="471" w:name="_Toc229499506"/>
      <w:bookmarkStart w:id="472" w:name="_Toc236650310"/>
      <w:bookmarkStart w:id="473" w:name="_Toc178894918"/>
      <w:r>
        <w:rPr>
          <w:rFonts w:ascii="Arial" w:hAnsi="Arial"/>
          <w:sz w:val="20"/>
          <w:szCs w:val="20"/>
        </w:rPr>
        <w:lastRenderedPageBreak/>
        <w:t xml:space="preserve">OBRAZEC </w:t>
      </w:r>
      <w:bookmarkEnd w:id="464"/>
      <w:bookmarkEnd w:id="465"/>
      <w:bookmarkEnd w:id="466"/>
      <w:bookmarkEnd w:id="467"/>
      <w:r w:rsidR="006E188E">
        <w:rPr>
          <w:rFonts w:ascii="Arial" w:hAnsi="Arial"/>
          <w:sz w:val="20"/>
          <w:szCs w:val="20"/>
        </w:rPr>
        <w:t>15</w:t>
      </w:r>
      <w:r w:rsidR="004A22CA">
        <w:rPr>
          <w:rFonts w:ascii="Arial" w:hAnsi="Arial"/>
          <w:sz w:val="20"/>
          <w:szCs w:val="20"/>
        </w:rPr>
        <w:t>:</w:t>
      </w:r>
      <w:bookmarkEnd w:id="468"/>
      <w:bookmarkEnd w:id="469"/>
      <w:bookmarkEnd w:id="470"/>
      <w:bookmarkEnd w:id="471"/>
      <w:bookmarkEnd w:id="472"/>
    </w:p>
    <w:bookmarkEnd w:id="473"/>
    <w:p w14:paraId="0584BB37" w14:textId="77777777" w:rsidR="003568AD" w:rsidRPr="005D2798" w:rsidRDefault="003568AD" w:rsidP="003568AD">
      <w:pPr>
        <w:rPr>
          <w:rFonts w:ascii="Arial" w:hAnsi="Arial" w:cs="Arial"/>
          <w:sz w:val="20"/>
          <w:szCs w:val="20"/>
        </w:rPr>
      </w:pPr>
      <w:r w:rsidRPr="005D2798">
        <w:rPr>
          <w:rFonts w:ascii="Arial" w:hAnsi="Arial" w:cs="Arial"/>
          <w:sz w:val="20"/>
          <w:szCs w:val="20"/>
        </w:rPr>
        <w:t xml:space="preserve">Izdajatelj menice </w:t>
      </w:r>
    </w:p>
    <w:p w14:paraId="500EEC85" w14:textId="77777777" w:rsidR="003568AD" w:rsidRPr="005D2798" w:rsidRDefault="003568AD" w:rsidP="003568AD">
      <w:pPr>
        <w:rPr>
          <w:rFonts w:ascii="Arial" w:hAnsi="Arial" w:cs="Arial"/>
          <w:sz w:val="20"/>
          <w:szCs w:val="20"/>
        </w:rPr>
      </w:pPr>
      <w:r w:rsidRPr="005D2798">
        <w:rPr>
          <w:rFonts w:ascii="Arial" w:hAnsi="Arial" w:cs="Arial"/>
          <w:sz w:val="20"/>
          <w:szCs w:val="20"/>
        </w:rPr>
        <w:t>____________________________</w:t>
      </w:r>
    </w:p>
    <w:p w14:paraId="6794855A" w14:textId="77777777" w:rsidR="003568AD" w:rsidRPr="005D2798" w:rsidRDefault="003568AD" w:rsidP="003568AD">
      <w:pPr>
        <w:rPr>
          <w:rFonts w:ascii="Arial" w:hAnsi="Arial" w:cs="Arial"/>
          <w:sz w:val="20"/>
          <w:szCs w:val="20"/>
        </w:rPr>
      </w:pPr>
    </w:p>
    <w:p w14:paraId="47CCC222" w14:textId="77777777" w:rsidR="003568AD" w:rsidRPr="005D2798" w:rsidRDefault="003568AD" w:rsidP="003568AD">
      <w:pPr>
        <w:rPr>
          <w:rFonts w:ascii="Arial" w:hAnsi="Arial" w:cs="Arial"/>
          <w:sz w:val="20"/>
          <w:szCs w:val="20"/>
        </w:rPr>
      </w:pPr>
      <w:r w:rsidRPr="005D2798">
        <w:rPr>
          <w:rFonts w:ascii="Arial" w:hAnsi="Arial" w:cs="Arial"/>
          <w:sz w:val="20"/>
          <w:szCs w:val="20"/>
        </w:rPr>
        <w:t>____________________________</w:t>
      </w:r>
    </w:p>
    <w:p w14:paraId="128A37E2" w14:textId="77777777" w:rsidR="00DE2D0A" w:rsidRPr="005D2798" w:rsidRDefault="00DE2D0A" w:rsidP="00F1047C">
      <w:pPr>
        <w:rPr>
          <w:rFonts w:ascii="Arial" w:hAnsi="Arial" w:cs="Arial"/>
          <w:sz w:val="12"/>
          <w:szCs w:val="12"/>
        </w:rPr>
      </w:pPr>
    </w:p>
    <w:p w14:paraId="6D982420" w14:textId="77777777" w:rsidR="00D074D0" w:rsidRPr="005D2798" w:rsidRDefault="00D074D0" w:rsidP="000A65E3">
      <w:pPr>
        <w:jc w:val="center"/>
        <w:rPr>
          <w:rFonts w:ascii="Arial" w:hAnsi="Arial" w:cs="Arial"/>
          <w:b/>
          <w:bCs/>
          <w:sz w:val="20"/>
          <w:szCs w:val="20"/>
        </w:rPr>
      </w:pPr>
    </w:p>
    <w:p w14:paraId="37B207DD" w14:textId="77777777" w:rsidR="00B27110" w:rsidRPr="005D2798" w:rsidRDefault="00B27110" w:rsidP="00B27110">
      <w:pPr>
        <w:jc w:val="center"/>
        <w:rPr>
          <w:rFonts w:ascii="Arial" w:hAnsi="Arial" w:cs="Arial"/>
          <w:b/>
          <w:sz w:val="20"/>
          <w:szCs w:val="20"/>
        </w:rPr>
      </w:pPr>
      <w:r w:rsidRPr="005D2798">
        <w:rPr>
          <w:rFonts w:ascii="Arial" w:hAnsi="Arial" w:cs="Arial"/>
          <w:b/>
          <w:sz w:val="20"/>
          <w:szCs w:val="20"/>
        </w:rPr>
        <w:t>VZOREC MENIČNE IZJAVE ZA ODPRAVO NAPAK V GARANCIJSKEM ROKU</w:t>
      </w:r>
    </w:p>
    <w:p w14:paraId="43E46D3F" w14:textId="77777777" w:rsidR="00B27110" w:rsidRPr="005D2798" w:rsidRDefault="00B27110" w:rsidP="00B27110">
      <w:pPr>
        <w:jc w:val="center"/>
        <w:rPr>
          <w:rFonts w:ascii="Arial" w:hAnsi="Arial" w:cs="Arial"/>
          <w:b/>
          <w:sz w:val="20"/>
          <w:szCs w:val="20"/>
          <w:u w:val="single"/>
        </w:rPr>
      </w:pPr>
    </w:p>
    <w:p w14:paraId="2D3FDA10" w14:textId="77777777" w:rsidR="00B27110" w:rsidRPr="005D2798" w:rsidRDefault="00B27110" w:rsidP="00B27110">
      <w:pPr>
        <w:jc w:val="both"/>
        <w:rPr>
          <w:rFonts w:ascii="Arial" w:hAnsi="Arial" w:cs="Arial"/>
          <w:sz w:val="20"/>
          <w:szCs w:val="20"/>
        </w:rPr>
      </w:pPr>
    </w:p>
    <w:p w14:paraId="059D58EE" w14:textId="605DE974" w:rsidR="00B27110" w:rsidRPr="005D2798" w:rsidRDefault="00B27110" w:rsidP="00B27110">
      <w:pPr>
        <w:jc w:val="both"/>
        <w:rPr>
          <w:rStyle w:val="A5"/>
          <w:rFonts w:ascii="Arial" w:hAnsi="Arial" w:cs="Arial"/>
          <w:color w:val="auto"/>
          <w:sz w:val="20"/>
          <w:szCs w:val="20"/>
        </w:rPr>
      </w:pPr>
      <w:r w:rsidRPr="005D2798">
        <w:rPr>
          <w:rFonts w:ascii="Arial" w:hAnsi="Arial" w:cs="Arial"/>
          <w:sz w:val="20"/>
          <w:szCs w:val="20"/>
        </w:rPr>
        <w:t>V zavarovanje svojih pogodbenih obveznosti do naročnika SŽ – Potniški promet, d.o.o</w:t>
      </w:r>
      <w:r w:rsidRPr="005D2798">
        <w:rPr>
          <w:rFonts w:ascii="Arial" w:hAnsi="Arial" w:cs="Arial"/>
          <w:noProof/>
          <w:sz w:val="20"/>
          <w:szCs w:val="20"/>
        </w:rPr>
        <w:t>.</w:t>
      </w:r>
      <w:r w:rsidRPr="005D2798">
        <w:rPr>
          <w:rFonts w:ascii="Arial" w:hAnsi="Arial" w:cs="Arial"/>
          <w:sz w:val="20"/>
          <w:szCs w:val="20"/>
        </w:rPr>
        <w:t xml:space="preserve"> po pogodbi ………………………………  (številka pogodbe), sklenjene datum: ………….., za predmet naročila »</w:t>
      </w:r>
      <w:r w:rsidR="003568AD" w:rsidRPr="005D2798">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Pr="005D2798">
        <w:rPr>
          <w:rFonts w:ascii="Arial" w:hAnsi="Arial" w:cs="Arial"/>
          <w:sz w:val="20"/>
          <w:szCs w:val="20"/>
        </w:rPr>
        <w:t xml:space="preserve">« izročamo družbi SŽ – </w:t>
      </w:r>
      <w:r w:rsidR="003568AD" w:rsidRPr="005D2798">
        <w:rPr>
          <w:rFonts w:ascii="Arial" w:hAnsi="Arial" w:cs="Arial"/>
          <w:sz w:val="20"/>
          <w:szCs w:val="20"/>
        </w:rPr>
        <w:t>Potniški promet</w:t>
      </w:r>
      <w:r w:rsidRPr="005D2798">
        <w:rPr>
          <w:rFonts w:ascii="Arial" w:hAnsi="Arial" w:cs="Arial"/>
          <w:sz w:val="20"/>
          <w:szCs w:val="20"/>
        </w:rPr>
        <w:t xml:space="preserve"> d.o.o., Kolodvorska ulica 11</w:t>
      </w:r>
      <w:r w:rsidRPr="005D2798">
        <w:rPr>
          <w:rFonts w:ascii="Arial" w:hAnsi="Arial" w:cs="Arial"/>
          <w:noProof/>
          <w:sz w:val="20"/>
          <w:szCs w:val="20"/>
        </w:rPr>
        <w:t>, 1000 Ljubljana,</w:t>
      </w:r>
      <w:r w:rsidRPr="005D2798">
        <w:rPr>
          <w:rFonts w:ascii="Arial" w:hAnsi="Arial" w:cs="Arial"/>
          <w:sz w:val="20"/>
          <w:szCs w:val="20"/>
        </w:rPr>
        <w:t xml:space="preserve"> 1 </w:t>
      </w:r>
      <w:r w:rsidRPr="005D2798">
        <w:rPr>
          <w:rStyle w:val="A5"/>
          <w:rFonts w:ascii="Arial" w:hAnsi="Arial" w:cs="Arial"/>
          <w:color w:val="auto"/>
          <w:sz w:val="20"/>
          <w:szCs w:val="20"/>
        </w:rPr>
        <w:t>kom  podpisane bianco menice, kot garancijo za odpravo napak v garancijskem roku.</w:t>
      </w:r>
    </w:p>
    <w:p w14:paraId="00695006" w14:textId="77777777"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Menico je podpisala pooblaščena oseba za podpisovanje ………………………(ime in priimek, status v podjetju), ki se podpisuje ………………….………… (podpis).</w:t>
      </w:r>
    </w:p>
    <w:p w14:paraId="632F9413" w14:textId="77777777" w:rsidR="00B27110" w:rsidRPr="005D2798" w:rsidRDefault="00B27110" w:rsidP="00B27110">
      <w:pPr>
        <w:jc w:val="both"/>
        <w:rPr>
          <w:rStyle w:val="A5"/>
          <w:rFonts w:ascii="Arial" w:hAnsi="Arial" w:cs="Arial"/>
          <w:color w:val="auto"/>
          <w:sz w:val="20"/>
          <w:szCs w:val="20"/>
        </w:rPr>
      </w:pPr>
    </w:p>
    <w:p w14:paraId="335088F4" w14:textId="32AF9762"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 xml:space="preserve">S podpisom te menične izjave nepreklicno in brezpogojno pooblaščamo družbo </w:t>
      </w:r>
      <w:r w:rsidRPr="005D2798">
        <w:rPr>
          <w:rFonts w:ascii="Arial" w:hAnsi="Arial" w:cs="Arial"/>
          <w:sz w:val="20"/>
          <w:szCs w:val="20"/>
        </w:rPr>
        <w:t xml:space="preserve">SŽ – </w:t>
      </w:r>
      <w:r w:rsidR="003568AD" w:rsidRPr="005D2798">
        <w:rPr>
          <w:rFonts w:ascii="Arial" w:hAnsi="Arial" w:cs="Arial"/>
          <w:sz w:val="20"/>
          <w:szCs w:val="20"/>
        </w:rPr>
        <w:t>Potniški promet</w:t>
      </w:r>
      <w:r w:rsidRPr="005D2798">
        <w:rPr>
          <w:rFonts w:ascii="Arial" w:hAnsi="Arial" w:cs="Arial"/>
          <w:sz w:val="20"/>
          <w:szCs w:val="20"/>
        </w:rPr>
        <w:t>, d.o.o</w:t>
      </w:r>
      <w:r w:rsidRPr="005D2798">
        <w:rPr>
          <w:rFonts w:ascii="Arial" w:hAnsi="Arial" w:cs="Arial"/>
          <w:noProof/>
          <w:sz w:val="20"/>
          <w:szCs w:val="20"/>
        </w:rPr>
        <w:t>.,  Kolovorska ulica 11, 1000 Ljubljana</w:t>
      </w:r>
      <w:r w:rsidRPr="005D2798">
        <w:rPr>
          <w:rStyle w:val="A5"/>
          <w:rFonts w:ascii="Arial" w:hAnsi="Arial" w:cs="Arial"/>
          <w:color w:val="auto"/>
          <w:sz w:val="20"/>
          <w:szCs w:val="20"/>
        </w:rPr>
        <w:t>, da izpolni menico za znesek 5 % pogodbene vrednosti z DDV, kar znaša ……….. EUR ter izpolni vse druge sestavne dele menic, ki niso izpolnjeni in sicer tako z bistvenimi kot opcijskimi meničnimi sestavinami in klavzulami po svoji presoji, brez poprejšnjega obvestila ter uporabi izpolnjeno menico za izterjavo obveznosti v času garancijske dobe v primerih, naslednjih primerih:</w:t>
      </w:r>
    </w:p>
    <w:p w14:paraId="33A2B7A8" w14:textId="77777777" w:rsidR="00B27110" w:rsidRPr="005D2798" w:rsidRDefault="00B27110" w:rsidP="00B27110">
      <w:pPr>
        <w:jc w:val="both"/>
        <w:rPr>
          <w:rStyle w:val="A5"/>
          <w:rFonts w:ascii="Arial" w:hAnsi="Arial" w:cs="Arial"/>
          <w:color w:val="auto"/>
          <w:sz w:val="20"/>
          <w:szCs w:val="20"/>
        </w:rPr>
      </w:pPr>
    </w:p>
    <w:p w14:paraId="046C78A8" w14:textId="77777777" w:rsidR="00B27110" w:rsidRPr="005D2798" w:rsidRDefault="00B27110" w:rsidP="00B27110">
      <w:pPr>
        <w:pStyle w:val="Odstavekseznama"/>
        <w:numPr>
          <w:ilvl w:val="0"/>
          <w:numId w:val="47"/>
        </w:numPr>
        <w:jc w:val="both"/>
        <w:rPr>
          <w:rStyle w:val="A5"/>
          <w:rFonts w:ascii="Arial" w:hAnsi="Arial" w:cs="Arial"/>
          <w:color w:val="auto"/>
          <w:sz w:val="20"/>
        </w:rPr>
      </w:pPr>
      <w:r w:rsidRPr="005D2798">
        <w:rPr>
          <w:rStyle w:val="A5"/>
          <w:rFonts w:ascii="Arial" w:hAnsi="Arial" w:cs="Arial"/>
          <w:color w:val="auto"/>
          <w:sz w:val="20"/>
        </w:rPr>
        <w:t xml:space="preserve">če izvajalec ne izpolni ali zavrne odpravo ugotovljenih  pomanjkljivosti za dela po zgoraj citirani pogodbi, </w:t>
      </w:r>
    </w:p>
    <w:p w14:paraId="505D8997" w14:textId="77777777" w:rsidR="00B27110" w:rsidRPr="005D2798" w:rsidRDefault="00B27110" w:rsidP="00B27110">
      <w:pPr>
        <w:pStyle w:val="Odstavekseznama"/>
        <w:numPr>
          <w:ilvl w:val="0"/>
          <w:numId w:val="47"/>
        </w:numPr>
        <w:jc w:val="both"/>
        <w:rPr>
          <w:rStyle w:val="A5"/>
          <w:rFonts w:ascii="Arial" w:hAnsi="Arial" w:cs="Arial"/>
          <w:color w:val="auto"/>
          <w:sz w:val="20"/>
        </w:rPr>
      </w:pPr>
      <w:r w:rsidRPr="005D2798">
        <w:rPr>
          <w:rStyle w:val="A5"/>
          <w:rFonts w:ascii="Arial" w:hAnsi="Arial" w:cs="Arial"/>
          <w:color w:val="auto"/>
          <w:sz w:val="20"/>
        </w:rPr>
        <w:t>če izvajalec svojih pogodbenih obveznosti iz naslova odprave napak v garancijski dobi ni izpolnil v skladu z določili zgoraj navedene pogodbe.</w:t>
      </w:r>
    </w:p>
    <w:p w14:paraId="2F74476A" w14:textId="77777777" w:rsidR="00B27110" w:rsidRPr="005D2798" w:rsidRDefault="00B27110" w:rsidP="00B27110">
      <w:pPr>
        <w:jc w:val="both"/>
        <w:rPr>
          <w:rStyle w:val="A5"/>
          <w:rFonts w:ascii="Arial" w:hAnsi="Arial" w:cs="Arial"/>
          <w:color w:val="auto"/>
          <w:sz w:val="20"/>
        </w:rPr>
      </w:pPr>
    </w:p>
    <w:p w14:paraId="1AE47405" w14:textId="77777777"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Odrekamo se vsem ugovorom proti tako izpolnjeni menici, kakor tudi ugovorom v sodnem postopku in se zavezujemo menico ob dospetju  plačati.</w:t>
      </w:r>
    </w:p>
    <w:p w14:paraId="4943945F" w14:textId="77777777" w:rsidR="00B27110" w:rsidRPr="005D2798" w:rsidRDefault="00B27110" w:rsidP="00B27110">
      <w:pPr>
        <w:jc w:val="both"/>
        <w:rPr>
          <w:rStyle w:val="A5"/>
          <w:rFonts w:ascii="Arial" w:hAnsi="Arial" w:cs="Arial"/>
          <w:color w:val="auto"/>
          <w:sz w:val="20"/>
          <w:szCs w:val="20"/>
        </w:rPr>
      </w:pPr>
    </w:p>
    <w:p w14:paraId="409FCEF6" w14:textId="77777777"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Menica naj bo izpolnjena z vpisom poljubnega datuma dospelosti in s klavzulo »brez protesta«.</w:t>
      </w:r>
    </w:p>
    <w:p w14:paraId="4DD39406" w14:textId="77777777" w:rsidR="00B27110" w:rsidRPr="005D2798" w:rsidRDefault="00B27110" w:rsidP="00B27110">
      <w:pPr>
        <w:jc w:val="both"/>
        <w:rPr>
          <w:rStyle w:val="A5"/>
          <w:rFonts w:ascii="Arial" w:hAnsi="Arial" w:cs="Arial"/>
          <w:color w:val="auto"/>
          <w:sz w:val="20"/>
          <w:szCs w:val="20"/>
        </w:rPr>
      </w:pPr>
    </w:p>
    <w:p w14:paraId="48E29028" w14:textId="24E6E30B"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 xml:space="preserve">Izdajatelj menice pooblaščam naročnika </w:t>
      </w:r>
      <w:r w:rsidRPr="005D2798">
        <w:rPr>
          <w:rFonts w:ascii="Arial" w:hAnsi="Arial" w:cs="Arial"/>
          <w:sz w:val="20"/>
          <w:szCs w:val="20"/>
        </w:rPr>
        <w:t xml:space="preserve">SŽ – </w:t>
      </w:r>
      <w:r w:rsidR="003568AD" w:rsidRPr="005D2798">
        <w:rPr>
          <w:rFonts w:ascii="Arial" w:hAnsi="Arial" w:cs="Arial"/>
          <w:sz w:val="20"/>
          <w:szCs w:val="20"/>
        </w:rPr>
        <w:t>Potniški promet</w:t>
      </w:r>
      <w:r w:rsidRPr="005D2798">
        <w:rPr>
          <w:rFonts w:ascii="Arial" w:hAnsi="Arial" w:cs="Arial"/>
          <w:sz w:val="20"/>
          <w:szCs w:val="20"/>
        </w:rPr>
        <w:t>, d.o.o</w:t>
      </w:r>
      <w:r w:rsidRPr="005D2798">
        <w:rPr>
          <w:rFonts w:ascii="Arial" w:hAnsi="Arial" w:cs="Arial"/>
          <w:noProof/>
          <w:sz w:val="20"/>
          <w:szCs w:val="20"/>
        </w:rPr>
        <w:t>., Kolodvorska ulica 11, 1000 Ljubljana</w:t>
      </w:r>
      <w:r w:rsidRPr="005D2798">
        <w:rPr>
          <w:rStyle w:val="A5"/>
          <w:rFonts w:ascii="Arial" w:hAnsi="Arial" w:cs="Arial"/>
          <w:color w:val="auto"/>
          <w:sz w:val="20"/>
          <w:szCs w:val="20"/>
        </w:rPr>
        <w:t>, da predloži menico na unovčenje in izrecno dovoljujemo banki izplačilo take menice.</w:t>
      </w:r>
    </w:p>
    <w:p w14:paraId="36C1308A" w14:textId="77777777" w:rsidR="00B27110" w:rsidRPr="005D2798" w:rsidRDefault="00B27110" w:rsidP="00B27110">
      <w:pPr>
        <w:jc w:val="both"/>
        <w:rPr>
          <w:rStyle w:val="A5"/>
          <w:rFonts w:ascii="Arial" w:hAnsi="Arial" w:cs="Arial"/>
          <w:color w:val="auto"/>
          <w:sz w:val="20"/>
          <w:szCs w:val="20"/>
        </w:rPr>
      </w:pPr>
    </w:p>
    <w:p w14:paraId="2C6FE817" w14:textId="77777777"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 xml:space="preserve">Tako dajemo nalog za plačilo oziroma pooblastilo vsem spodaj navedenim bankam iz naslednjih računov: </w:t>
      </w:r>
    </w:p>
    <w:p w14:paraId="5C27788B" w14:textId="77777777" w:rsidR="00B27110" w:rsidRPr="005D2798" w:rsidRDefault="00B27110" w:rsidP="00B27110">
      <w:pPr>
        <w:jc w:val="both"/>
        <w:rPr>
          <w:rStyle w:val="A5"/>
          <w:rFonts w:ascii="Arial" w:hAnsi="Arial" w:cs="Arial"/>
          <w:color w:val="auto"/>
          <w:sz w:val="20"/>
          <w:szCs w:val="20"/>
        </w:rPr>
      </w:pPr>
    </w:p>
    <w:p w14:paraId="7148638E" w14:textId="77777777"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 TRR št.: ………………………………………….</w:t>
      </w:r>
    </w:p>
    <w:p w14:paraId="0120307B" w14:textId="77777777" w:rsidR="00B27110" w:rsidRPr="005D2798" w:rsidRDefault="00B27110" w:rsidP="00B27110">
      <w:pPr>
        <w:jc w:val="both"/>
        <w:rPr>
          <w:rStyle w:val="A5"/>
          <w:rFonts w:ascii="Arial" w:hAnsi="Arial" w:cs="Arial"/>
          <w:color w:val="auto"/>
          <w:sz w:val="20"/>
          <w:szCs w:val="20"/>
        </w:rPr>
      </w:pPr>
    </w:p>
    <w:p w14:paraId="4AF095C1" w14:textId="77777777"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V primeru odprtja dodatnega računa,  ki ni zgoraj naveden,  izrecno dovoljujemo izplačilo menice in pooblaščamo banko,  pri kateri je takšen račun odprt, da izvede plačilo.</w:t>
      </w:r>
    </w:p>
    <w:p w14:paraId="0AADFA5D" w14:textId="46B48D53" w:rsidR="00B27110" w:rsidRPr="005D2798" w:rsidRDefault="00B27110" w:rsidP="00B27110">
      <w:pPr>
        <w:keepNext/>
        <w:spacing w:before="240"/>
        <w:jc w:val="both"/>
        <w:rPr>
          <w:rFonts w:ascii="Arial" w:hAnsi="Arial" w:cs="Arial"/>
          <w:strike/>
          <w:sz w:val="20"/>
          <w:szCs w:val="20"/>
        </w:rPr>
      </w:pPr>
      <w:r w:rsidRPr="005D2798">
        <w:rPr>
          <w:rStyle w:val="A5"/>
          <w:rFonts w:ascii="Arial" w:hAnsi="Arial" w:cs="Arial"/>
          <w:color w:val="auto"/>
          <w:sz w:val="20"/>
          <w:szCs w:val="20"/>
        </w:rPr>
        <w:t xml:space="preserve">Ta menična izjava velja </w:t>
      </w:r>
      <w:r w:rsidR="003568AD" w:rsidRPr="005D2798">
        <w:rPr>
          <w:rStyle w:val="A5"/>
          <w:rFonts w:ascii="Arial" w:hAnsi="Arial" w:cs="Arial"/>
          <w:color w:val="auto"/>
          <w:sz w:val="20"/>
          <w:szCs w:val="20"/>
        </w:rPr>
        <w:t>24 mesecev</w:t>
      </w:r>
      <w:r w:rsidRPr="005D2798">
        <w:rPr>
          <w:rStyle w:val="A5"/>
          <w:rFonts w:ascii="Arial" w:hAnsi="Arial" w:cs="Arial"/>
          <w:color w:val="auto"/>
          <w:sz w:val="20"/>
          <w:szCs w:val="20"/>
        </w:rPr>
        <w:t xml:space="preserve"> in</w:t>
      </w:r>
      <w:r w:rsidRPr="005D2798">
        <w:rPr>
          <w:rFonts w:ascii="Arial" w:hAnsi="Arial" w:cs="Arial"/>
          <w:sz w:val="20"/>
          <w:szCs w:val="20"/>
        </w:rPr>
        <w:t xml:space="preserve"> </w:t>
      </w:r>
      <w:r w:rsidR="003568AD" w:rsidRPr="005D2798">
        <w:rPr>
          <w:rFonts w:ascii="Arial" w:hAnsi="Arial" w:cs="Arial"/>
          <w:sz w:val="20"/>
          <w:szCs w:val="20"/>
        </w:rPr>
        <w:t>3</w:t>
      </w:r>
      <w:r w:rsidRPr="005D2798">
        <w:rPr>
          <w:rFonts w:ascii="Arial" w:hAnsi="Arial" w:cs="Arial"/>
          <w:sz w:val="20"/>
          <w:szCs w:val="20"/>
        </w:rPr>
        <w:t>0 dni od podpisa primopredajnega zapisnika, to je do ……………</w:t>
      </w:r>
    </w:p>
    <w:p w14:paraId="4F6A7A48" w14:textId="77777777"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 xml:space="preserve"> </w:t>
      </w:r>
    </w:p>
    <w:p w14:paraId="42E1F459" w14:textId="77777777" w:rsidR="00B27110" w:rsidRPr="005D2798" w:rsidRDefault="00B27110" w:rsidP="00B27110">
      <w:pPr>
        <w:jc w:val="both"/>
        <w:rPr>
          <w:rStyle w:val="A5"/>
          <w:rFonts w:ascii="Arial" w:hAnsi="Arial" w:cs="Arial"/>
          <w:color w:val="auto"/>
          <w:sz w:val="20"/>
          <w:szCs w:val="20"/>
        </w:rPr>
      </w:pPr>
    </w:p>
    <w:p w14:paraId="7167CC27" w14:textId="5CBA1850"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 xml:space="preserve">    Kraj in datum:</w:t>
      </w:r>
      <w:r w:rsidRPr="005D2798">
        <w:rPr>
          <w:rStyle w:val="A5"/>
          <w:rFonts w:ascii="Arial" w:hAnsi="Arial" w:cs="Arial"/>
          <w:color w:val="auto"/>
          <w:sz w:val="20"/>
          <w:szCs w:val="20"/>
        </w:rPr>
        <w:tab/>
      </w:r>
      <w:r w:rsidRPr="005D2798">
        <w:rPr>
          <w:rStyle w:val="A5"/>
          <w:rFonts w:ascii="Arial" w:hAnsi="Arial" w:cs="Arial"/>
          <w:color w:val="auto"/>
          <w:sz w:val="20"/>
          <w:szCs w:val="20"/>
        </w:rPr>
        <w:tab/>
      </w:r>
      <w:r w:rsidRPr="005D2798">
        <w:rPr>
          <w:rStyle w:val="A5"/>
          <w:rFonts w:ascii="Arial" w:hAnsi="Arial" w:cs="Arial"/>
          <w:color w:val="auto"/>
          <w:sz w:val="20"/>
          <w:szCs w:val="20"/>
        </w:rPr>
        <w:tab/>
      </w:r>
      <w:r w:rsidRPr="005D2798">
        <w:rPr>
          <w:rStyle w:val="A5"/>
          <w:rFonts w:ascii="Arial" w:hAnsi="Arial" w:cs="Arial"/>
          <w:color w:val="auto"/>
          <w:sz w:val="20"/>
          <w:szCs w:val="20"/>
        </w:rPr>
        <w:tab/>
      </w:r>
      <w:r w:rsidRPr="005D2798">
        <w:rPr>
          <w:rStyle w:val="A5"/>
          <w:rFonts w:ascii="Arial" w:hAnsi="Arial" w:cs="Arial"/>
          <w:color w:val="auto"/>
          <w:sz w:val="20"/>
          <w:szCs w:val="20"/>
        </w:rPr>
        <w:tab/>
        <w:t xml:space="preserve">     Izdajatelj menice (naziv in naslov):</w:t>
      </w:r>
    </w:p>
    <w:p w14:paraId="360FDB7F" w14:textId="77777777" w:rsidR="00B27110" w:rsidRPr="005D2798" w:rsidRDefault="00B27110" w:rsidP="00B27110">
      <w:pPr>
        <w:jc w:val="both"/>
        <w:rPr>
          <w:rStyle w:val="A5"/>
          <w:rFonts w:ascii="Arial" w:hAnsi="Arial" w:cs="Arial"/>
          <w:color w:val="auto"/>
          <w:sz w:val="20"/>
          <w:szCs w:val="20"/>
        </w:rPr>
      </w:pPr>
    </w:p>
    <w:p w14:paraId="19645D33" w14:textId="77777777" w:rsidR="00B27110" w:rsidRPr="005D2798" w:rsidRDefault="00B27110" w:rsidP="00B27110">
      <w:pPr>
        <w:jc w:val="both"/>
        <w:rPr>
          <w:rStyle w:val="A5"/>
          <w:rFonts w:ascii="Arial" w:hAnsi="Arial" w:cs="Arial"/>
          <w:color w:val="auto"/>
          <w:sz w:val="20"/>
          <w:szCs w:val="20"/>
        </w:rPr>
      </w:pPr>
      <w:r w:rsidRPr="005D2798">
        <w:rPr>
          <w:rStyle w:val="A5"/>
          <w:rFonts w:ascii="Arial" w:hAnsi="Arial" w:cs="Arial"/>
          <w:color w:val="auto"/>
          <w:sz w:val="20"/>
          <w:szCs w:val="20"/>
        </w:rPr>
        <w:t>__________________________</w:t>
      </w:r>
      <w:r w:rsidRPr="005D2798">
        <w:rPr>
          <w:rStyle w:val="A5"/>
          <w:rFonts w:ascii="Arial" w:hAnsi="Arial" w:cs="Arial"/>
          <w:color w:val="auto"/>
          <w:sz w:val="20"/>
          <w:szCs w:val="20"/>
        </w:rPr>
        <w:tab/>
      </w:r>
      <w:r w:rsidRPr="005D2798">
        <w:rPr>
          <w:rStyle w:val="A5"/>
          <w:rFonts w:ascii="Arial" w:hAnsi="Arial" w:cs="Arial"/>
          <w:color w:val="auto"/>
          <w:sz w:val="20"/>
          <w:szCs w:val="20"/>
        </w:rPr>
        <w:tab/>
      </w:r>
      <w:r w:rsidRPr="005D2798">
        <w:rPr>
          <w:rStyle w:val="A5"/>
          <w:rFonts w:ascii="Arial" w:hAnsi="Arial" w:cs="Arial"/>
          <w:color w:val="auto"/>
          <w:sz w:val="20"/>
          <w:szCs w:val="20"/>
        </w:rPr>
        <w:tab/>
        <w:t xml:space="preserve">    ______________________________</w:t>
      </w:r>
    </w:p>
    <w:p w14:paraId="3A581AA3" w14:textId="77777777" w:rsidR="00B27110" w:rsidRPr="005D2798" w:rsidRDefault="00B27110" w:rsidP="00B27110">
      <w:pPr>
        <w:ind w:left="4395" w:hanging="4395"/>
        <w:jc w:val="both"/>
        <w:rPr>
          <w:rStyle w:val="A5"/>
          <w:rFonts w:ascii="Arial" w:hAnsi="Arial" w:cs="Arial"/>
          <w:color w:val="auto"/>
          <w:sz w:val="20"/>
          <w:szCs w:val="20"/>
        </w:rPr>
      </w:pPr>
      <w:r w:rsidRPr="005D2798">
        <w:rPr>
          <w:rStyle w:val="A5"/>
          <w:rFonts w:ascii="Arial" w:hAnsi="Arial" w:cs="Arial"/>
          <w:color w:val="auto"/>
          <w:sz w:val="20"/>
          <w:szCs w:val="20"/>
        </w:rPr>
        <w:tab/>
      </w:r>
      <w:r w:rsidRPr="005D2798">
        <w:rPr>
          <w:rStyle w:val="A5"/>
          <w:rFonts w:ascii="Arial" w:hAnsi="Arial" w:cs="Arial"/>
          <w:color w:val="auto"/>
          <w:sz w:val="20"/>
          <w:szCs w:val="20"/>
        </w:rPr>
        <w:tab/>
      </w:r>
      <w:r w:rsidRPr="005D2798">
        <w:rPr>
          <w:rStyle w:val="A5"/>
          <w:rFonts w:ascii="Arial" w:hAnsi="Arial" w:cs="Arial"/>
          <w:color w:val="auto"/>
          <w:sz w:val="20"/>
          <w:szCs w:val="20"/>
        </w:rPr>
        <w:tab/>
      </w:r>
      <w:r w:rsidRPr="005D2798">
        <w:rPr>
          <w:rStyle w:val="A5"/>
          <w:rFonts w:ascii="Arial" w:hAnsi="Arial" w:cs="Arial"/>
          <w:color w:val="auto"/>
          <w:sz w:val="20"/>
          <w:szCs w:val="20"/>
        </w:rPr>
        <w:tab/>
      </w:r>
      <w:r w:rsidRPr="005D2798">
        <w:rPr>
          <w:rStyle w:val="A5"/>
          <w:rFonts w:ascii="Arial" w:hAnsi="Arial" w:cs="Arial"/>
          <w:color w:val="auto"/>
          <w:sz w:val="20"/>
          <w:szCs w:val="20"/>
        </w:rPr>
        <w:tab/>
      </w:r>
      <w:r w:rsidRPr="005D2798">
        <w:rPr>
          <w:rStyle w:val="A5"/>
          <w:rFonts w:ascii="Arial" w:hAnsi="Arial" w:cs="Arial"/>
          <w:color w:val="auto"/>
          <w:sz w:val="20"/>
          <w:szCs w:val="20"/>
        </w:rPr>
        <w:tab/>
      </w:r>
      <w:r w:rsidRPr="005D2798">
        <w:rPr>
          <w:rStyle w:val="A5"/>
          <w:rFonts w:ascii="Arial" w:hAnsi="Arial" w:cs="Arial"/>
          <w:color w:val="auto"/>
          <w:sz w:val="20"/>
          <w:szCs w:val="20"/>
        </w:rPr>
        <w:tab/>
        <w:t xml:space="preserve">      (Žig in lastnoročni podpis zakonitega zastopnika)</w:t>
      </w:r>
    </w:p>
    <w:p w14:paraId="6102A007" w14:textId="77777777" w:rsidR="00B27110" w:rsidRPr="005D2798" w:rsidRDefault="00B27110" w:rsidP="00B27110">
      <w:pPr>
        <w:jc w:val="both"/>
        <w:rPr>
          <w:rStyle w:val="A5"/>
          <w:rFonts w:ascii="Arial" w:hAnsi="Arial" w:cs="Arial"/>
          <w:color w:val="auto"/>
          <w:sz w:val="20"/>
          <w:szCs w:val="20"/>
        </w:rPr>
      </w:pPr>
    </w:p>
    <w:p w14:paraId="11401F83" w14:textId="5F5D355E" w:rsidR="00D074D0" w:rsidRPr="005D2798" w:rsidRDefault="00B27110" w:rsidP="003568AD">
      <w:pPr>
        <w:rPr>
          <w:rFonts w:ascii="Arial" w:hAnsi="Arial" w:cs="Arial"/>
          <w:b/>
          <w:bCs/>
          <w:sz w:val="20"/>
          <w:szCs w:val="20"/>
        </w:rPr>
      </w:pPr>
      <w:r w:rsidRPr="005D2798">
        <w:rPr>
          <w:rStyle w:val="A5"/>
          <w:rFonts w:ascii="Arial" w:hAnsi="Arial" w:cs="Arial"/>
          <w:color w:val="auto"/>
          <w:sz w:val="20"/>
          <w:szCs w:val="20"/>
        </w:rPr>
        <w:t>Priloga: 1 kom bianco menice</w:t>
      </w:r>
      <w:r w:rsidR="003568AD" w:rsidRPr="005D2798">
        <w:rPr>
          <w:rStyle w:val="A5"/>
          <w:rFonts w:ascii="Arial" w:hAnsi="Arial" w:cs="Arial"/>
          <w:color w:val="auto"/>
          <w:sz w:val="20"/>
          <w:szCs w:val="20"/>
        </w:rPr>
        <w:t xml:space="preserve"> (ponudniki ne prilagajo menic)</w:t>
      </w:r>
    </w:p>
    <w:p w14:paraId="32A5B489" w14:textId="3E222AEB" w:rsidR="00D074D0" w:rsidRPr="00C63D1B" w:rsidRDefault="00D074D0" w:rsidP="00D074D0">
      <w:pPr>
        <w:pStyle w:val="Naslov2"/>
        <w:numPr>
          <w:ilvl w:val="0"/>
          <w:numId w:val="0"/>
        </w:numPr>
        <w:spacing w:line="23" w:lineRule="atLeast"/>
        <w:jc w:val="right"/>
        <w:rPr>
          <w:rFonts w:ascii="Arial" w:hAnsi="Arial"/>
          <w:sz w:val="20"/>
          <w:szCs w:val="20"/>
        </w:rPr>
      </w:pPr>
      <w:bookmarkStart w:id="474" w:name="_Toc236650311"/>
      <w:r w:rsidRPr="00C63D1B">
        <w:rPr>
          <w:rFonts w:ascii="Arial" w:hAnsi="Arial"/>
          <w:sz w:val="20"/>
          <w:szCs w:val="20"/>
        </w:rPr>
        <w:lastRenderedPageBreak/>
        <w:t>OBRAZEC 1</w:t>
      </w:r>
      <w:r>
        <w:rPr>
          <w:rFonts w:ascii="Arial" w:hAnsi="Arial"/>
          <w:sz w:val="20"/>
          <w:szCs w:val="20"/>
        </w:rPr>
        <w:t>6:</w:t>
      </w:r>
      <w:bookmarkEnd w:id="474"/>
    </w:p>
    <w:p w14:paraId="177EC597" w14:textId="77777777" w:rsidR="00D074D0" w:rsidRDefault="00D074D0" w:rsidP="000A65E3">
      <w:pPr>
        <w:jc w:val="center"/>
        <w:rPr>
          <w:rFonts w:ascii="Arial" w:hAnsi="Arial" w:cs="Arial"/>
          <w:b/>
          <w:bCs/>
          <w:sz w:val="20"/>
          <w:szCs w:val="20"/>
        </w:rPr>
      </w:pPr>
    </w:p>
    <w:p w14:paraId="1EB634CF" w14:textId="0605619F" w:rsidR="00DE2D0A" w:rsidRPr="00633ED7" w:rsidRDefault="00837A9A" w:rsidP="000A65E3">
      <w:pPr>
        <w:jc w:val="center"/>
        <w:rPr>
          <w:rFonts w:ascii="Arial" w:hAnsi="Arial" w:cs="Arial"/>
          <w:sz w:val="20"/>
          <w:szCs w:val="20"/>
        </w:rPr>
      </w:pPr>
      <w:r>
        <w:rPr>
          <w:rFonts w:ascii="Arial" w:hAnsi="Arial" w:cs="Arial"/>
          <w:b/>
          <w:bCs/>
          <w:sz w:val="20"/>
          <w:szCs w:val="20"/>
        </w:rPr>
        <w:t xml:space="preserve">TEHNIČNE </w:t>
      </w:r>
      <w:r w:rsidR="005D06D8">
        <w:rPr>
          <w:rFonts w:ascii="Arial" w:hAnsi="Arial" w:cs="Arial"/>
          <w:b/>
          <w:bCs/>
          <w:sz w:val="20"/>
          <w:szCs w:val="20"/>
        </w:rPr>
        <w:t>ZAHTEVE</w:t>
      </w:r>
      <w:r w:rsidR="00881249" w:rsidRPr="00881249">
        <w:rPr>
          <w:rFonts w:ascii="Arial" w:hAnsi="Arial" w:cs="Arial"/>
          <w:b/>
          <w:sz w:val="20"/>
        </w:rPr>
        <w:t xml:space="preserve"> </w:t>
      </w:r>
      <w:r w:rsidR="00881249" w:rsidRPr="00C741C6">
        <w:rPr>
          <w:rFonts w:ascii="Arial" w:hAnsi="Arial" w:cs="Arial"/>
          <w:b/>
          <w:sz w:val="20"/>
        </w:rPr>
        <w:t>TER OPIS STORITEV</w:t>
      </w:r>
    </w:p>
    <w:p w14:paraId="67FBC5CA" w14:textId="77777777" w:rsidR="00DE2D0A" w:rsidRPr="000A65E3" w:rsidRDefault="00DE2D0A" w:rsidP="00DE2D0A">
      <w:pPr>
        <w:rPr>
          <w:sz w:val="12"/>
          <w:szCs w:val="12"/>
        </w:rPr>
      </w:pPr>
    </w:p>
    <w:p w14:paraId="30203381" w14:textId="77777777" w:rsidR="00743F1C" w:rsidRDefault="00743F1C" w:rsidP="00743F1C">
      <w:pPr>
        <w:tabs>
          <w:tab w:val="left" w:pos="864"/>
          <w:tab w:val="left" w:pos="9360"/>
        </w:tabs>
        <w:jc w:val="both"/>
        <w:rPr>
          <w:rFonts w:ascii="Arial" w:hAnsi="Arial" w:cs="Arial"/>
          <w:sz w:val="20"/>
          <w:szCs w:val="20"/>
        </w:rPr>
      </w:pPr>
      <w:r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Pr="00704F51">
        <w:rPr>
          <w:rFonts w:ascii="Arial" w:hAnsi="Arial" w:cs="Arial"/>
          <w:sz w:val="20"/>
          <w:szCs w:val="20"/>
        </w:rPr>
        <w:t xml:space="preserve"> </w:t>
      </w:r>
    </w:p>
    <w:p w14:paraId="6C34160B" w14:textId="77777777" w:rsidR="000C388B" w:rsidRDefault="000C388B" w:rsidP="00DE2D0A">
      <w:pPr>
        <w:rPr>
          <w:rFonts w:ascii="Arial" w:hAnsi="Arial" w:cs="Arial"/>
          <w:sz w:val="12"/>
          <w:szCs w:val="12"/>
        </w:rPr>
      </w:pPr>
    </w:p>
    <w:p w14:paraId="04C2CE0D" w14:textId="77777777" w:rsidR="000C388B" w:rsidRPr="000A65E3" w:rsidRDefault="000C388B" w:rsidP="00DE2D0A">
      <w:pPr>
        <w:rPr>
          <w:rFonts w:ascii="Arial" w:hAnsi="Arial" w:cs="Arial"/>
          <w:sz w:val="12"/>
          <w:szCs w:val="12"/>
        </w:rPr>
      </w:pPr>
    </w:p>
    <w:p w14:paraId="3685C9B9" w14:textId="77777777" w:rsidR="000A65E3" w:rsidRPr="00EF0D5F" w:rsidRDefault="000A65E3" w:rsidP="000A65E3">
      <w:pPr>
        <w:pStyle w:val="Glava"/>
        <w:rPr>
          <w:rFonts w:ascii="Arial" w:hAnsi="Arial" w:cs="Arial"/>
          <w:szCs w:val="20"/>
        </w:rPr>
      </w:pPr>
      <w:r w:rsidRPr="00EF0D5F">
        <w:rPr>
          <w:rFonts w:ascii="Arial" w:hAnsi="Arial" w:cs="Arial"/>
          <w:szCs w:val="20"/>
        </w:rPr>
        <w:t>Ob oddaji naše ponudbe št.______________ z dne __________________ pod materialno in kazensko odgovornostjo</w:t>
      </w:r>
    </w:p>
    <w:p w14:paraId="4598987F" w14:textId="77777777" w:rsidR="000A65E3" w:rsidRPr="00EF0D5F" w:rsidRDefault="000A65E3" w:rsidP="000A65E3">
      <w:pPr>
        <w:pStyle w:val="Glava"/>
        <w:rPr>
          <w:rFonts w:ascii="Arial" w:hAnsi="Arial" w:cs="Arial"/>
          <w:szCs w:val="20"/>
        </w:rPr>
      </w:pPr>
    </w:p>
    <w:p w14:paraId="5E9F750D" w14:textId="77777777" w:rsidR="000A65E3" w:rsidRPr="00EF0D5F" w:rsidRDefault="000A65E3" w:rsidP="000A65E3">
      <w:pPr>
        <w:pStyle w:val="Glava"/>
        <w:jc w:val="center"/>
        <w:rPr>
          <w:rFonts w:ascii="Arial" w:hAnsi="Arial" w:cs="Arial"/>
          <w:b/>
          <w:szCs w:val="20"/>
        </w:rPr>
      </w:pPr>
      <w:r w:rsidRPr="00EF0D5F">
        <w:rPr>
          <w:rFonts w:ascii="Arial" w:hAnsi="Arial" w:cs="Arial"/>
          <w:b/>
          <w:szCs w:val="20"/>
        </w:rPr>
        <w:t>I Z J A V L J A M O,</w:t>
      </w:r>
    </w:p>
    <w:p w14:paraId="265A50B6" w14:textId="77777777" w:rsidR="000A65E3" w:rsidRPr="00EF0D5F" w:rsidRDefault="000A65E3" w:rsidP="000A65E3">
      <w:pPr>
        <w:rPr>
          <w:rFonts w:ascii="Arial" w:hAnsi="Arial" w:cs="Arial"/>
          <w:sz w:val="20"/>
          <w:szCs w:val="20"/>
        </w:rPr>
      </w:pPr>
    </w:p>
    <w:p w14:paraId="5918F223" w14:textId="28AD2732" w:rsidR="00881249" w:rsidRDefault="000A65E3" w:rsidP="00743F1C">
      <w:pPr>
        <w:tabs>
          <w:tab w:val="left" w:pos="864"/>
          <w:tab w:val="left" w:pos="9360"/>
        </w:tabs>
        <w:jc w:val="both"/>
        <w:rPr>
          <w:rFonts w:ascii="Arial" w:hAnsi="Arial" w:cs="Arial"/>
          <w:b/>
          <w:iCs/>
          <w:sz w:val="20"/>
          <w:szCs w:val="20"/>
        </w:rPr>
      </w:pPr>
      <w:r w:rsidRPr="00EF0D5F">
        <w:rPr>
          <w:rFonts w:ascii="Arial" w:hAnsi="Arial" w:cs="Arial"/>
          <w:sz w:val="20"/>
          <w:szCs w:val="20"/>
        </w:rPr>
        <w:t xml:space="preserve">da smo seznanjeni in popolnoma razumemo </w:t>
      </w:r>
      <w:r w:rsidR="00881249">
        <w:rPr>
          <w:rFonts w:ascii="Arial" w:hAnsi="Arial" w:cs="Arial"/>
          <w:sz w:val="20"/>
          <w:szCs w:val="20"/>
        </w:rPr>
        <w:t xml:space="preserve">naslednje </w:t>
      </w:r>
      <w:r w:rsidRPr="00EF0D5F">
        <w:rPr>
          <w:rFonts w:ascii="Arial" w:hAnsi="Arial" w:cs="Arial"/>
          <w:sz w:val="20"/>
          <w:szCs w:val="20"/>
        </w:rPr>
        <w:t xml:space="preserve">zahteve naročnika za javno naročilo </w:t>
      </w:r>
      <w:r w:rsidR="00743F1C"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00881249">
        <w:rPr>
          <w:rFonts w:ascii="Arial" w:hAnsi="Arial" w:cs="Arial"/>
          <w:b/>
          <w:iCs/>
          <w:sz w:val="20"/>
          <w:szCs w:val="20"/>
        </w:rPr>
        <w:t>:</w:t>
      </w:r>
    </w:p>
    <w:p w14:paraId="0D42B63C" w14:textId="77777777" w:rsidR="00881249" w:rsidRDefault="00881249" w:rsidP="00743F1C">
      <w:pPr>
        <w:tabs>
          <w:tab w:val="left" w:pos="864"/>
          <w:tab w:val="left" w:pos="9360"/>
        </w:tabs>
        <w:jc w:val="both"/>
        <w:rPr>
          <w:rFonts w:ascii="Arial" w:hAnsi="Arial" w:cs="Arial"/>
          <w:b/>
          <w:iCs/>
          <w:sz w:val="20"/>
          <w:szCs w:val="20"/>
        </w:rPr>
      </w:pPr>
    </w:p>
    <w:p w14:paraId="601C0AB2" w14:textId="77777777" w:rsidR="00881249" w:rsidRPr="00881249" w:rsidRDefault="00881249" w:rsidP="00881249">
      <w:pPr>
        <w:widowControl w:val="0"/>
        <w:ind w:left="425"/>
        <w:jc w:val="both"/>
        <w:rPr>
          <w:rFonts w:ascii="Arial" w:hAnsi="Arial" w:cs="Arial"/>
          <w:sz w:val="20"/>
          <w:u w:val="single"/>
        </w:rPr>
      </w:pPr>
      <w:r w:rsidRPr="00881249">
        <w:rPr>
          <w:rFonts w:ascii="Arial" w:hAnsi="Arial" w:cs="Arial"/>
          <w:sz w:val="20"/>
          <w:u w:val="single"/>
        </w:rPr>
        <w:t xml:space="preserve">GPS lokator oz. sledilnik mora zagotavljati: </w:t>
      </w:r>
    </w:p>
    <w:p w14:paraId="2ED326B5" w14:textId="77777777" w:rsidR="00881249" w:rsidRDefault="00881249" w:rsidP="00881249">
      <w:pPr>
        <w:widowControl w:val="0"/>
        <w:ind w:left="425"/>
        <w:jc w:val="both"/>
        <w:rPr>
          <w:rFonts w:ascii="Arial" w:hAnsi="Arial" w:cs="Arial"/>
          <w:sz w:val="20"/>
        </w:rPr>
      </w:pPr>
    </w:p>
    <w:p w14:paraId="7580B1A3" w14:textId="77777777" w:rsidR="00881249" w:rsidRDefault="00881249" w:rsidP="00881249">
      <w:pPr>
        <w:widowControl w:val="0"/>
        <w:ind w:left="425"/>
        <w:jc w:val="both"/>
        <w:rPr>
          <w:rFonts w:ascii="Arial" w:hAnsi="Arial" w:cs="Arial"/>
          <w:sz w:val="20"/>
        </w:rPr>
      </w:pPr>
      <w:r>
        <w:rPr>
          <w:rFonts w:ascii="Arial" w:hAnsi="Arial" w:cs="Arial"/>
          <w:sz w:val="20"/>
        </w:rPr>
        <w:t xml:space="preserve">STROJNA OPREMA (GPS lokator oz. sledilnik) mora zagotavljati oz. imeti naslednje funkcionalnosti: </w:t>
      </w:r>
    </w:p>
    <w:p w14:paraId="652BA9C8" w14:textId="77777777" w:rsidR="00881249" w:rsidRDefault="00881249">
      <w:pPr>
        <w:pStyle w:val="Odstavekseznama"/>
        <w:widowControl w:val="0"/>
        <w:numPr>
          <w:ilvl w:val="0"/>
          <w:numId w:val="39"/>
        </w:numPr>
        <w:spacing w:after="200" w:line="276" w:lineRule="auto"/>
        <w:contextualSpacing/>
        <w:jc w:val="both"/>
        <w:rPr>
          <w:rFonts w:ascii="Arial" w:hAnsi="Arial" w:cs="Arial"/>
          <w:sz w:val="20"/>
        </w:rPr>
      </w:pPr>
      <w:r w:rsidRPr="00881249">
        <w:rPr>
          <w:rFonts w:ascii="Arial" w:hAnsi="Arial" w:cs="Arial"/>
          <w:sz w:val="20"/>
        </w:rPr>
        <w:t>Sistem mora zagotavljati vsaj položajno natančnost &lt;3m ali boljšo</w:t>
      </w:r>
    </w:p>
    <w:p w14:paraId="4E45E96F" w14:textId="77777777" w:rsidR="007A7EBF" w:rsidRPr="005D2798" w:rsidRDefault="007A7EBF" w:rsidP="007A7EBF">
      <w:pPr>
        <w:pStyle w:val="Odstavekseznama"/>
        <w:widowControl w:val="0"/>
        <w:numPr>
          <w:ilvl w:val="0"/>
          <w:numId w:val="39"/>
        </w:numPr>
        <w:spacing w:after="200" w:line="276" w:lineRule="auto"/>
        <w:contextualSpacing/>
        <w:jc w:val="both"/>
        <w:rPr>
          <w:rFonts w:ascii="Arial" w:hAnsi="Arial" w:cs="Arial"/>
          <w:sz w:val="20"/>
        </w:rPr>
      </w:pPr>
      <w:r w:rsidRPr="005D2798">
        <w:rPr>
          <w:rFonts w:ascii="Arial" w:hAnsi="Arial" w:cs="Arial"/>
          <w:sz w:val="20"/>
        </w:rPr>
        <w:t>GPS lokator in pripadajoča vgrajena oprema morata biti primerna za vgradnjo na tirna vozila ter skladna z naslednjimi standardi:</w:t>
      </w:r>
    </w:p>
    <w:p w14:paraId="6B1937DD" w14:textId="77777777" w:rsidR="007A7EBF" w:rsidRPr="005D2798" w:rsidRDefault="007A7EBF" w:rsidP="007A7EBF">
      <w:pPr>
        <w:pStyle w:val="Odstavekseznama"/>
        <w:widowControl w:val="0"/>
        <w:numPr>
          <w:ilvl w:val="1"/>
          <w:numId w:val="39"/>
        </w:numPr>
        <w:spacing w:after="200" w:line="276" w:lineRule="auto"/>
        <w:contextualSpacing/>
        <w:jc w:val="both"/>
        <w:rPr>
          <w:rFonts w:ascii="Arial" w:hAnsi="Arial" w:cs="Arial"/>
          <w:sz w:val="20"/>
        </w:rPr>
      </w:pPr>
      <w:r w:rsidRPr="005D2798">
        <w:rPr>
          <w:rFonts w:ascii="Arial" w:hAnsi="Arial" w:cs="Arial"/>
          <w:sz w:val="20"/>
        </w:rPr>
        <w:t>EN 50155 — elektronska oprema na tirnih vozilih (vključno z zahtevami glede napajanja, temperaturnega območja in prekinitev napajanja),</w:t>
      </w:r>
    </w:p>
    <w:p w14:paraId="418112BF" w14:textId="77777777" w:rsidR="007A7EBF" w:rsidRPr="005D2798" w:rsidRDefault="007A7EBF" w:rsidP="007A7EBF">
      <w:pPr>
        <w:pStyle w:val="Odstavekseznama"/>
        <w:widowControl w:val="0"/>
        <w:numPr>
          <w:ilvl w:val="1"/>
          <w:numId w:val="39"/>
        </w:numPr>
        <w:spacing w:after="200" w:line="276" w:lineRule="auto"/>
        <w:contextualSpacing/>
        <w:jc w:val="both"/>
        <w:rPr>
          <w:rFonts w:ascii="Arial" w:hAnsi="Arial" w:cs="Arial"/>
          <w:sz w:val="20"/>
          <w:lang w:val="sv-SE"/>
        </w:rPr>
      </w:pPr>
      <w:r w:rsidRPr="005D2798">
        <w:rPr>
          <w:rFonts w:ascii="Arial" w:hAnsi="Arial" w:cs="Arial"/>
          <w:sz w:val="20"/>
          <w:lang w:val="sv-SE"/>
        </w:rPr>
        <w:t>EN 61373 — odpornost na udarce in vibracije (kategorija ustrezna mestu vgradnje),</w:t>
      </w:r>
    </w:p>
    <w:p w14:paraId="0FB8EDCD" w14:textId="77777777" w:rsidR="007A7EBF" w:rsidRPr="005D2798" w:rsidRDefault="007A7EBF" w:rsidP="007A7EBF">
      <w:pPr>
        <w:pStyle w:val="Odstavekseznama"/>
        <w:widowControl w:val="0"/>
        <w:numPr>
          <w:ilvl w:val="1"/>
          <w:numId w:val="39"/>
        </w:numPr>
        <w:spacing w:after="200" w:line="276" w:lineRule="auto"/>
        <w:contextualSpacing/>
        <w:jc w:val="both"/>
        <w:rPr>
          <w:rFonts w:ascii="Arial" w:hAnsi="Arial" w:cs="Arial"/>
          <w:sz w:val="20"/>
          <w:lang w:val="sv-SE"/>
        </w:rPr>
      </w:pPr>
      <w:r w:rsidRPr="005D2798">
        <w:rPr>
          <w:rFonts w:ascii="Arial" w:hAnsi="Arial" w:cs="Arial"/>
          <w:sz w:val="20"/>
          <w:lang w:val="sv-SE"/>
        </w:rPr>
        <w:t>EN 50121-3-2 — elektromagnetna združljivost naprav na tirnih vozilih,</w:t>
      </w:r>
    </w:p>
    <w:p w14:paraId="44877EBB" w14:textId="77777777" w:rsidR="007A7EBF" w:rsidRPr="005D2798" w:rsidRDefault="007A7EBF" w:rsidP="007A7EBF">
      <w:pPr>
        <w:pStyle w:val="Odstavekseznama"/>
        <w:widowControl w:val="0"/>
        <w:numPr>
          <w:ilvl w:val="1"/>
          <w:numId w:val="39"/>
        </w:numPr>
        <w:spacing w:after="200" w:line="276" w:lineRule="auto"/>
        <w:contextualSpacing/>
        <w:jc w:val="both"/>
        <w:rPr>
          <w:rFonts w:ascii="Arial" w:hAnsi="Arial" w:cs="Arial"/>
          <w:sz w:val="20"/>
          <w:lang w:val="sv-SE"/>
        </w:rPr>
      </w:pPr>
      <w:r w:rsidRPr="005D2798">
        <w:rPr>
          <w:rFonts w:ascii="Arial" w:hAnsi="Arial" w:cs="Arial"/>
          <w:sz w:val="20"/>
          <w:lang w:val="sv-SE"/>
        </w:rPr>
        <w:t>EN 45545-2 — požarne lastnosti materialov</w:t>
      </w:r>
    </w:p>
    <w:p w14:paraId="1992F608" w14:textId="32584178" w:rsidR="00881249" w:rsidRPr="005D2798" w:rsidRDefault="00881249">
      <w:pPr>
        <w:pStyle w:val="Odstavekseznama"/>
        <w:widowControl w:val="0"/>
        <w:numPr>
          <w:ilvl w:val="0"/>
          <w:numId w:val="39"/>
        </w:numPr>
        <w:spacing w:after="200" w:line="276" w:lineRule="auto"/>
        <w:contextualSpacing/>
        <w:jc w:val="both"/>
        <w:rPr>
          <w:rFonts w:ascii="Arial" w:hAnsi="Arial" w:cs="Arial"/>
          <w:sz w:val="20"/>
          <w:lang w:val="sv-SE"/>
        </w:rPr>
      </w:pPr>
      <w:r w:rsidRPr="005D2798">
        <w:rPr>
          <w:rFonts w:ascii="Arial" w:hAnsi="Arial" w:cs="Arial"/>
          <w:sz w:val="20"/>
          <w:lang w:val="sv-SE"/>
        </w:rPr>
        <w:t>Lokator mora poleg zunanjega napajanja</w:t>
      </w:r>
      <w:r w:rsidR="00EB406C" w:rsidRPr="005D2798">
        <w:rPr>
          <w:rFonts w:ascii="Arial" w:hAnsi="Arial" w:cs="Arial"/>
          <w:sz w:val="20"/>
          <w:lang w:val="sv-SE"/>
        </w:rPr>
        <w:t xml:space="preserve"> (12 – 72V DC, 230V AC)</w:t>
      </w:r>
      <w:r w:rsidRPr="005D2798">
        <w:rPr>
          <w:rFonts w:ascii="Arial" w:hAnsi="Arial" w:cs="Arial"/>
          <w:sz w:val="20"/>
          <w:lang w:val="sv-SE"/>
        </w:rPr>
        <w:t xml:space="preserve"> imeti možnost tudi avtonomnega obratovanja s  pomočjo vgrajene baterije najmanj 48</w:t>
      </w:r>
      <w:r w:rsidR="008D09C5" w:rsidRPr="005D2798">
        <w:rPr>
          <w:rFonts w:ascii="Arial" w:hAnsi="Arial" w:cs="Arial"/>
          <w:sz w:val="20"/>
          <w:lang w:val="sv-SE"/>
        </w:rPr>
        <w:t xml:space="preserve"> </w:t>
      </w:r>
      <w:r w:rsidRPr="005D2798">
        <w:rPr>
          <w:rFonts w:ascii="Arial" w:hAnsi="Arial" w:cs="Arial"/>
          <w:sz w:val="20"/>
          <w:lang w:val="sv-SE"/>
        </w:rPr>
        <w:t>ur</w:t>
      </w:r>
      <w:r w:rsidR="00EB406C" w:rsidRPr="005D2798">
        <w:rPr>
          <w:rFonts w:ascii="Arial" w:hAnsi="Arial" w:cs="Arial"/>
          <w:sz w:val="20"/>
          <w:lang w:val="sv-SE"/>
        </w:rPr>
        <w:t xml:space="preserve"> za čas trajanja te pogodbe</w:t>
      </w:r>
    </w:p>
    <w:p w14:paraId="35F55491" w14:textId="77777777" w:rsidR="00881249" w:rsidRPr="005D2798" w:rsidRDefault="00881249">
      <w:pPr>
        <w:pStyle w:val="Odstavekseznama"/>
        <w:widowControl w:val="0"/>
        <w:numPr>
          <w:ilvl w:val="0"/>
          <w:numId w:val="39"/>
        </w:numPr>
        <w:spacing w:after="200" w:line="276" w:lineRule="auto"/>
        <w:contextualSpacing/>
        <w:jc w:val="both"/>
        <w:rPr>
          <w:rFonts w:ascii="Arial" w:hAnsi="Arial" w:cs="Arial"/>
          <w:sz w:val="20"/>
          <w:lang w:val="sv-SE"/>
        </w:rPr>
      </w:pPr>
      <w:r w:rsidRPr="005D2798">
        <w:rPr>
          <w:rFonts w:ascii="Arial" w:hAnsi="Arial" w:cs="Arial"/>
          <w:sz w:val="20"/>
          <w:lang w:val="sv-SE"/>
        </w:rPr>
        <w:t>Lokator mora imeti interno anteno tako za GNSS kot tudi LTE/5G (roaming)</w:t>
      </w:r>
    </w:p>
    <w:p w14:paraId="1FBA1957" w14:textId="2EDBB09D" w:rsidR="00881249" w:rsidRPr="005D2798" w:rsidRDefault="00881249">
      <w:pPr>
        <w:pStyle w:val="Odstavekseznama"/>
        <w:widowControl w:val="0"/>
        <w:numPr>
          <w:ilvl w:val="0"/>
          <w:numId w:val="39"/>
        </w:numPr>
        <w:spacing w:after="200" w:line="276" w:lineRule="auto"/>
        <w:contextualSpacing/>
        <w:jc w:val="both"/>
        <w:rPr>
          <w:rFonts w:ascii="Arial" w:hAnsi="Arial" w:cs="Arial"/>
          <w:sz w:val="20"/>
          <w:lang w:val="sv-SE"/>
        </w:rPr>
      </w:pPr>
      <w:r w:rsidRPr="005D2798">
        <w:rPr>
          <w:rFonts w:ascii="Arial" w:hAnsi="Arial" w:cs="Arial"/>
          <w:sz w:val="20"/>
          <w:lang w:val="sv-SE"/>
        </w:rPr>
        <w:t xml:space="preserve">Lokator mora </w:t>
      </w:r>
      <w:r w:rsidR="00EB406C" w:rsidRPr="005D2798">
        <w:rPr>
          <w:rFonts w:ascii="Arial" w:hAnsi="Arial" w:cs="Arial"/>
          <w:sz w:val="20"/>
          <w:lang w:val="sv-SE"/>
        </w:rPr>
        <w:t>omogočati</w:t>
      </w:r>
      <w:r w:rsidRPr="005D2798">
        <w:rPr>
          <w:rFonts w:ascii="Arial" w:hAnsi="Arial" w:cs="Arial"/>
          <w:sz w:val="20"/>
          <w:lang w:val="sv-SE"/>
        </w:rPr>
        <w:t xml:space="preserve"> povezave vsaj </w:t>
      </w:r>
      <w:r w:rsidR="00AB0670" w:rsidRPr="005D2798">
        <w:rPr>
          <w:rFonts w:ascii="Arial" w:hAnsi="Arial" w:cs="Arial"/>
          <w:sz w:val="20"/>
          <w:lang w:val="sv-SE"/>
        </w:rPr>
        <w:t>s</w:t>
      </w:r>
      <w:r w:rsidRPr="005D2798">
        <w:rPr>
          <w:rFonts w:ascii="Arial" w:hAnsi="Arial" w:cs="Arial"/>
          <w:sz w:val="20"/>
          <w:lang w:val="sv-SE"/>
        </w:rPr>
        <w:t xml:space="preserve"> sistemi GNSS: GPS, GLONASS, GALILEO</w:t>
      </w:r>
    </w:p>
    <w:p w14:paraId="09E244EB" w14:textId="77777777" w:rsidR="008D09C5" w:rsidRPr="005D2798" w:rsidRDefault="00881249" w:rsidP="00EB406C">
      <w:pPr>
        <w:pStyle w:val="Odstavekseznama"/>
        <w:widowControl w:val="0"/>
        <w:numPr>
          <w:ilvl w:val="0"/>
          <w:numId w:val="39"/>
        </w:numPr>
        <w:spacing w:after="200" w:line="276" w:lineRule="auto"/>
        <w:contextualSpacing/>
        <w:jc w:val="both"/>
        <w:rPr>
          <w:rFonts w:ascii="Arial" w:hAnsi="Arial" w:cs="Arial"/>
          <w:sz w:val="20"/>
          <w:lang w:val="sv-SE"/>
        </w:rPr>
      </w:pPr>
      <w:r w:rsidRPr="005D2798">
        <w:rPr>
          <w:rFonts w:ascii="Arial" w:hAnsi="Arial" w:cs="Arial"/>
          <w:sz w:val="20"/>
          <w:lang w:val="sv-SE"/>
        </w:rPr>
        <w:t xml:space="preserve">Zagotovljen mora biti varen </w:t>
      </w:r>
      <w:r w:rsidR="00EB406C" w:rsidRPr="005D2798">
        <w:rPr>
          <w:rFonts w:ascii="Arial" w:hAnsi="Arial" w:cs="Arial"/>
          <w:sz w:val="20"/>
          <w:lang w:val="sv-SE"/>
        </w:rPr>
        <w:t xml:space="preserve">mobilni </w:t>
      </w:r>
      <w:r w:rsidRPr="005D2798">
        <w:rPr>
          <w:rFonts w:ascii="Arial" w:hAnsi="Arial" w:cs="Arial"/>
          <w:sz w:val="20"/>
          <w:lang w:val="sv-SE"/>
        </w:rPr>
        <w:t xml:space="preserve">prenos podatkov </w:t>
      </w:r>
      <w:r w:rsidR="00EB406C" w:rsidRPr="005D2798">
        <w:rPr>
          <w:rFonts w:ascii="Arial" w:hAnsi="Arial" w:cs="Arial"/>
          <w:sz w:val="20"/>
          <w:lang w:val="sv-SE"/>
        </w:rPr>
        <w:t>v napravo vgrajene SIM oz. E-SIM kartice iz GPS lokatorja na strežniško infrastrukturo</w:t>
      </w:r>
      <w:r w:rsidR="008D09C5" w:rsidRPr="005D2798">
        <w:rPr>
          <w:rFonts w:ascii="Arial" w:hAnsi="Arial" w:cs="Arial"/>
          <w:sz w:val="20"/>
          <w:lang w:val="sv-SE"/>
        </w:rPr>
        <w:t xml:space="preserve"> </w:t>
      </w:r>
    </w:p>
    <w:p w14:paraId="798E7337" w14:textId="592C0C57" w:rsidR="00EB406C" w:rsidRPr="005D2798" w:rsidRDefault="00EB406C" w:rsidP="00EB406C">
      <w:pPr>
        <w:pStyle w:val="Odstavekseznama"/>
        <w:widowControl w:val="0"/>
        <w:numPr>
          <w:ilvl w:val="0"/>
          <w:numId w:val="39"/>
        </w:numPr>
        <w:spacing w:after="200" w:line="276" w:lineRule="auto"/>
        <w:contextualSpacing/>
        <w:jc w:val="both"/>
        <w:rPr>
          <w:rFonts w:ascii="Arial" w:hAnsi="Arial" w:cs="Arial"/>
          <w:sz w:val="20"/>
          <w:lang w:val="sv-SE"/>
        </w:rPr>
      </w:pPr>
      <w:r w:rsidRPr="005D2798">
        <w:rPr>
          <w:rFonts w:ascii="Arial" w:hAnsi="Arial" w:cs="Arial"/>
          <w:sz w:val="20"/>
          <w:lang w:val="sv-SE"/>
        </w:rPr>
        <w:t xml:space="preserve">Strošek in zadostna količina prenosa podatkov iz GPS lokatorja na stržniško infrastrukturo je v domeni dobavitelja za čas trajanja garancije </w:t>
      </w:r>
    </w:p>
    <w:p w14:paraId="279AC0FD" w14:textId="6039EBED" w:rsidR="00EB406C" w:rsidRPr="005D2798" w:rsidRDefault="00EB406C" w:rsidP="00EB406C">
      <w:pPr>
        <w:pStyle w:val="Odstavekseznama"/>
        <w:widowControl w:val="0"/>
        <w:numPr>
          <w:ilvl w:val="0"/>
          <w:numId w:val="39"/>
        </w:numPr>
        <w:spacing w:after="200" w:line="276" w:lineRule="auto"/>
        <w:contextualSpacing/>
        <w:jc w:val="both"/>
        <w:rPr>
          <w:rFonts w:ascii="Arial" w:hAnsi="Arial" w:cs="Arial"/>
          <w:sz w:val="20"/>
          <w:lang w:val="sv-SE"/>
        </w:rPr>
      </w:pPr>
      <w:r w:rsidRPr="005D2798">
        <w:rPr>
          <w:rFonts w:ascii="Arial" w:hAnsi="Arial" w:cs="Arial"/>
          <w:sz w:val="20"/>
          <w:lang w:val="sv-SE"/>
        </w:rPr>
        <w:t xml:space="preserve">Vgrajena SIM kartica ali ESIM kartico mora omogočati prednostno delovanje na območjih kjer bo vozilo obratovalo (Slovenja, Avstrija, Nemčija, Madžarska, Češka, Hrvaška, Srbija  ter Italija) </w:t>
      </w:r>
    </w:p>
    <w:p w14:paraId="3E8DCD50" w14:textId="77777777" w:rsidR="00881249" w:rsidRPr="00380007" w:rsidRDefault="00881249" w:rsidP="0073565E">
      <w:pPr>
        <w:pStyle w:val="Odstavekseznama"/>
        <w:widowControl w:val="0"/>
        <w:numPr>
          <w:ilvl w:val="0"/>
          <w:numId w:val="39"/>
        </w:numPr>
        <w:spacing w:after="200" w:line="276" w:lineRule="auto"/>
        <w:contextualSpacing/>
        <w:jc w:val="both"/>
        <w:rPr>
          <w:rFonts w:ascii="Arial" w:hAnsi="Arial" w:cs="Arial"/>
          <w:sz w:val="20"/>
        </w:rPr>
      </w:pPr>
      <w:r w:rsidRPr="00380007">
        <w:rPr>
          <w:rFonts w:ascii="Arial" w:hAnsi="Arial" w:cs="Arial"/>
          <w:sz w:val="20"/>
        </w:rPr>
        <w:t>Vsaka serija vozila individualni priklop z možnostjo priklopa/odklopa lokatorja. Lokacija namestitve mora biti v strojevodski kabini.</w:t>
      </w:r>
    </w:p>
    <w:p w14:paraId="610A4868" w14:textId="77777777" w:rsidR="00881249" w:rsidRPr="00881249" w:rsidRDefault="00881249">
      <w:pPr>
        <w:pStyle w:val="Odstavekseznama"/>
        <w:widowControl w:val="0"/>
        <w:numPr>
          <w:ilvl w:val="0"/>
          <w:numId w:val="39"/>
        </w:numPr>
        <w:spacing w:after="200" w:line="276" w:lineRule="auto"/>
        <w:contextualSpacing/>
        <w:jc w:val="both"/>
        <w:rPr>
          <w:rFonts w:ascii="Arial" w:hAnsi="Arial" w:cs="Arial"/>
          <w:sz w:val="20"/>
          <w:lang w:val="sv-SE"/>
        </w:rPr>
      </w:pPr>
      <w:r w:rsidRPr="00881249">
        <w:rPr>
          <w:rFonts w:ascii="Arial" w:hAnsi="Arial" w:cs="Arial"/>
          <w:sz w:val="20"/>
          <w:lang w:val="sv-SE"/>
        </w:rPr>
        <w:t>Osveževanje podatkov mora biti največ na 5 sekund</w:t>
      </w:r>
    </w:p>
    <w:p w14:paraId="30C2772E" w14:textId="77777777" w:rsidR="00881249" w:rsidRPr="00881249" w:rsidRDefault="00881249" w:rsidP="00881249">
      <w:pPr>
        <w:widowControl w:val="0"/>
        <w:jc w:val="both"/>
        <w:rPr>
          <w:rFonts w:ascii="Arial" w:hAnsi="Arial" w:cs="Arial"/>
          <w:sz w:val="20"/>
          <w:u w:val="single"/>
        </w:rPr>
      </w:pPr>
      <w:r>
        <w:rPr>
          <w:rFonts w:ascii="Arial" w:hAnsi="Arial" w:cs="Arial"/>
          <w:sz w:val="20"/>
        </w:rPr>
        <w:t xml:space="preserve">        </w:t>
      </w:r>
      <w:r w:rsidRPr="00881249">
        <w:rPr>
          <w:rFonts w:ascii="Arial" w:hAnsi="Arial" w:cs="Arial"/>
          <w:sz w:val="20"/>
          <w:u w:val="single"/>
        </w:rPr>
        <w:t xml:space="preserve">PROGRAMSKA OPREMA mora zagotavljati oz. imeti vsaj naslednje funkcionalnosti: </w:t>
      </w:r>
    </w:p>
    <w:p w14:paraId="2F62EED6" w14:textId="77777777" w:rsidR="00881249" w:rsidRDefault="00881249" w:rsidP="00881249">
      <w:pPr>
        <w:widowControl w:val="0"/>
        <w:jc w:val="both"/>
        <w:rPr>
          <w:rFonts w:ascii="Arial" w:hAnsi="Arial" w:cs="Arial"/>
          <w:sz w:val="20"/>
        </w:rPr>
      </w:pPr>
    </w:p>
    <w:p w14:paraId="01715A64" w14:textId="77777777" w:rsidR="00881249" w:rsidRPr="00B33B67" w:rsidRDefault="00881249">
      <w:pPr>
        <w:pStyle w:val="Odstavekseznama"/>
        <w:widowControl w:val="0"/>
        <w:numPr>
          <w:ilvl w:val="0"/>
          <w:numId w:val="40"/>
        </w:numPr>
        <w:spacing w:after="200" w:line="276" w:lineRule="auto"/>
        <w:contextualSpacing/>
        <w:jc w:val="both"/>
        <w:rPr>
          <w:rFonts w:ascii="Arial" w:hAnsi="Arial" w:cs="Arial"/>
          <w:sz w:val="20"/>
          <w:lang w:val="sv-SE"/>
        </w:rPr>
      </w:pPr>
      <w:r w:rsidRPr="00B33B67">
        <w:rPr>
          <w:rFonts w:ascii="Arial" w:hAnsi="Arial" w:cs="Arial"/>
          <w:sz w:val="20"/>
          <w:lang w:val="sv-SE"/>
        </w:rPr>
        <w:t>Sistem mora omogočati filtriranje prikaza po vozilih,vlakih ter osebju.</w:t>
      </w:r>
    </w:p>
    <w:p w14:paraId="74A56F37" w14:textId="77777777" w:rsidR="00881249" w:rsidRPr="00B33B67" w:rsidRDefault="00881249">
      <w:pPr>
        <w:pStyle w:val="Odstavekseznama"/>
        <w:widowControl w:val="0"/>
        <w:numPr>
          <w:ilvl w:val="0"/>
          <w:numId w:val="40"/>
        </w:numPr>
        <w:spacing w:after="200" w:line="276" w:lineRule="auto"/>
        <w:contextualSpacing/>
        <w:jc w:val="both"/>
        <w:rPr>
          <w:rFonts w:ascii="Arial" w:hAnsi="Arial" w:cs="Arial"/>
          <w:sz w:val="20"/>
          <w:lang w:val="sv-SE"/>
        </w:rPr>
      </w:pPr>
      <w:r w:rsidRPr="00B33B67">
        <w:rPr>
          <w:rFonts w:ascii="Arial" w:hAnsi="Arial" w:cs="Arial"/>
          <w:sz w:val="20"/>
          <w:lang w:val="sv-SE"/>
        </w:rPr>
        <w:t>Vsak sledilnik mora omogočati unikatno poimenovanje (Identifikacija vozila)</w:t>
      </w:r>
    </w:p>
    <w:p w14:paraId="09A8765D" w14:textId="77777777" w:rsidR="00881249" w:rsidRPr="00881249" w:rsidRDefault="00881249">
      <w:pPr>
        <w:pStyle w:val="Odstavekseznama"/>
        <w:widowControl w:val="0"/>
        <w:numPr>
          <w:ilvl w:val="0"/>
          <w:numId w:val="40"/>
        </w:numPr>
        <w:spacing w:after="200" w:line="276" w:lineRule="auto"/>
        <w:contextualSpacing/>
        <w:jc w:val="both"/>
        <w:rPr>
          <w:rFonts w:ascii="Arial" w:hAnsi="Arial" w:cs="Arial"/>
          <w:sz w:val="20"/>
          <w:lang w:val="sv-SE"/>
        </w:rPr>
      </w:pPr>
      <w:r w:rsidRPr="00881249">
        <w:rPr>
          <w:rFonts w:ascii="Arial" w:hAnsi="Arial" w:cs="Arial"/>
          <w:sz w:val="20"/>
          <w:lang w:val="sv-SE"/>
        </w:rPr>
        <w:t xml:space="preserve">Ustrezna vektorska kartografija s postajami in službenimi mesti v slednjih državah: Slovenja, Avstrija, Nemčija, Madžarska, Češka, Hrvaška, Srbija ter Italija. Pomembno je , da sistem deluje na železniški in ne cestni kartografiji (postaje, postajališča in železniške </w:t>
      </w:r>
      <w:r w:rsidRPr="00881249">
        <w:rPr>
          <w:rFonts w:ascii="Arial" w:hAnsi="Arial" w:cs="Arial"/>
          <w:sz w:val="20"/>
          <w:lang w:val="sv-SE"/>
        </w:rPr>
        <w:lastRenderedPageBreak/>
        <w:t>proge) katero pridobi dobavitelj.</w:t>
      </w:r>
    </w:p>
    <w:p w14:paraId="1ED183A9" w14:textId="77777777" w:rsidR="00881249" w:rsidRPr="00881249" w:rsidRDefault="00881249">
      <w:pPr>
        <w:pStyle w:val="Odstavekseznama"/>
        <w:widowControl w:val="0"/>
        <w:numPr>
          <w:ilvl w:val="0"/>
          <w:numId w:val="40"/>
        </w:numPr>
        <w:spacing w:after="200" w:line="276" w:lineRule="auto"/>
        <w:contextualSpacing/>
        <w:jc w:val="both"/>
        <w:rPr>
          <w:rFonts w:ascii="Arial" w:hAnsi="Arial" w:cs="Arial"/>
          <w:sz w:val="20"/>
          <w:lang w:val="sv-SE"/>
        </w:rPr>
      </w:pPr>
      <w:r w:rsidRPr="00881249">
        <w:rPr>
          <w:rFonts w:ascii="Arial" w:hAnsi="Arial" w:cs="Arial"/>
          <w:sz w:val="20"/>
          <w:lang w:val="sv-SE"/>
        </w:rPr>
        <w:t xml:space="preserve">Sistem mora omogočati povezavo s sistemom planiranja in dispečiranja vlečnih vozil naročnika in sistemom spremljanja vlakovnega prometa naročnika </w:t>
      </w:r>
    </w:p>
    <w:p w14:paraId="66B4B4DF" w14:textId="77777777" w:rsidR="00881249" w:rsidRPr="00F55011" w:rsidRDefault="00881249" w:rsidP="00881249">
      <w:pPr>
        <w:pStyle w:val="Odstavekseznama"/>
        <w:widowControl w:val="0"/>
        <w:ind w:left="785"/>
        <w:jc w:val="both"/>
        <w:rPr>
          <w:rFonts w:ascii="Arial" w:hAnsi="Arial" w:cs="Arial"/>
          <w:sz w:val="20"/>
        </w:rPr>
      </w:pPr>
    </w:p>
    <w:p w14:paraId="3D8BBDFB" w14:textId="77777777" w:rsidR="00881249" w:rsidRPr="00881249" w:rsidRDefault="00881249">
      <w:pPr>
        <w:pStyle w:val="Odstavekseznama"/>
        <w:widowControl w:val="0"/>
        <w:numPr>
          <w:ilvl w:val="0"/>
          <w:numId w:val="40"/>
        </w:numPr>
        <w:spacing w:after="200" w:line="276" w:lineRule="auto"/>
        <w:contextualSpacing/>
        <w:jc w:val="both"/>
        <w:rPr>
          <w:rFonts w:ascii="Arial" w:hAnsi="Arial" w:cs="Arial"/>
          <w:sz w:val="20"/>
          <w:lang w:val="sv-SE"/>
        </w:rPr>
      </w:pPr>
      <w:r w:rsidRPr="00881249">
        <w:rPr>
          <w:rFonts w:ascii="Arial" w:hAnsi="Arial" w:cs="Arial"/>
          <w:sz w:val="20"/>
          <w:lang w:val="sv-SE"/>
        </w:rPr>
        <w:t xml:space="preserve">Izdelana mora biti tako spletna kot tudi mobilna platforma (Android/IOS) z enakimi funkcionalnostmi </w:t>
      </w:r>
    </w:p>
    <w:p w14:paraId="35042066" w14:textId="60198C4B" w:rsidR="00881249" w:rsidRPr="00DA64F3" w:rsidRDefault="00881249">
      <w:pPr>
        <w:pStyle w:val="Odstavekseznama"/>
        <w:widowControl w:val="0"/>
        <w:numPr>
          <w:ilvl w:val="0"/>
          <w:numId w:val="40"/>
        </w:numPr>
        <w:spacing w:after="200" w:line="276" w:lineRule="auto"/>
        <w:contextualSpacing/>
        <w:jc w:val="both"/>
        <w:rPr>
          <w:rFonts w:ascii="Arial" w:hAnsi="Arial" w:cs="Arial"/>
          <w:sz w:val="20"/>
          <w:lang w:val="sv-SE"/>
        </w:rPr>
      </w:pPr>
      <w:r w:rsidRPr="00881249">
        <w:rPr>
          <w:rFonts w:ascii="Arial" w:hAnsi="Arial" w:cs="Arial"/>
          <w:sz w:val="20"/>
          <w:lang w:val="sv-SE"/>
        </w:rPr>
        <w:t>Platforma mora biti nameščena na strežniško infrastrukturo SŽ</w:t>
      </w:r>
      <w:r w:rsidR="00EB406C">
        <w:rPr>
          <w:rFonts w:ascii="Arial" w:hAnsi="Arial" w:cs="Arial"/>
          <w:sz w:val="20"/>
          <w:lang w:val="sv-SE"/>
        </w:rPr>
        <w:t xml:space="preserve"> </w:t>
      </w:r>
      <w:r w:rsidR="00EB406C" w:rsidRPr="00DA64F3">
        <w:rPr>
          <w:rFonts w:ascii="Arial" w:hAnsi="Arial" w:cs="Arial"/>
          <w:sz w:val="20"/>
          <w:lang w:val="sv-SE"/>
        </w:rPr>
        <w:t>kot tudi celotno administrativno okolje</w:t>
      </w:r>
      <w:r w:rsidR="00AB0670" w:rsidRPr="00DA64F3">
        <w:rPr>
          <w:rFonts w:ascii="Arial" w:hAnsi="Arial" w:cs="Arial"/>
          <w:sz w:val="20"/>
          <w:lang w:val="sv-SE"/>
        </w:rPr>
        <w:t>,</w:t>
      </w:r>
    </w:p>
    <w:p w14:paraId="7A5BB734" w14:textId="77777777" w:rsidR="00881249" w:rsidRPr="00881249" w:rsidRDefault="00881249">
      <w:pPr>
        <w:pStyle w:val="Odstavekseznama"/>
        <w:widowControl w:val="0"/>
        <w:numPr>
          <w:ilvl w:val="0"/>
          <w:numId w:val="40"/>
        </w:numPr>
        <w:spacing w:after="200" w:line="276" w:lineRule="auto"/>
        <w:contextualSpacing/>
        <w:jc w:val="both"/>
        <w:rPr>
          <w:rFonts w:ascii="Arial" w:hAnsi="Arial" w:cs="Arial"/>
          <w:sz w:val="20"/>
          <w:lang w:val="sv-SE"/>
        </w:rPr>
      </w:pPr>
      <w:r w:rsidRPr="00881249">
        <w:rPr>
          <w:rFonts w:ascii="Arial" w:hAnsi="Arial" w:cs="Arial"/>
          <w:sz w:val="20"/>
          <w:lang w:val="sv-SE"/>
        </w:rPr>
        <w:t>sistem mora omogočati prikaz vozil oziroma vlakov za različne ciljne skupine uporabnikov katere morajo biti medsebojno ločene.</w:t>
      </w:r>
    </w:p>
    <w:p w14:paraId="2B90310A" w14:textId="77777777" w:rsidR="00881249" w:rsidRPr="00881249" w:rsidRDefault="00881249">
      <w:pPr>
        <w:pStyle w:val="Odstavekseznama"/>
        <w:widowControl w:val="0"/>
        <w:numPr>
          <w:ilvl w:val="1"/>
          <w:numId w:val="40"/>
        </w:numPr>
        <w:spacing w:after="200" w:line="276" w:lineRule="auto"/>
        <w:contextualSpacing/>
        <w:jc w:val="both"/>
        <w:rPr>
          <w:rFonts w:ascii="Arial" w:hAnsi="Arial" w:cs="Arial"/>
          <w:sz w:val="20"/>
          <w:lang w:val="sv-SE"/>
        </w:rPr>
      </w:pPr>
      <w:r w:rsidRPr="00881249">
        <w:rPr>
          <w:rFonts w:ascii="Arial" w:hAnsi="Arial" w:cs="Arial"/>
          <w:sz w:val="20"/>
          <w:lang w:val="sv-SE"/>
        </w:rPr>
        <w:t>javni prikaz namenjen potnikom (lokacije vlakov z osnovnimi atributi vlaka)</w:t>
      </w:r>
    </w:p>
    <w:p w14:paraId="55B61CE1" w14:textId="77777777" w:rsidR="00881249" w:rsidRPr="00881249" w:rsidRDefault="00881249">
      <w:pPr>
        <w:pStyle w:val="Odstavekseznama"/>
        <w:widowControl w:val="0"/>
        <w:numPr>
          <w:ilvl w:val="1"/>
          <w:numId w:val="40"/>
        </w:numPr>
        <w:spacing w:after="200" w:line="276" w:lineRule="auto"/>
        <w:contextualSpacing/>
        <w:jc w:val="both"/>
        <w:rPr>
          <w:rFonts w:ascii="Arial" w:hAnsi="Arial" w:cs="Arial"/>
          <w:sz w:val="20"/>
          <w:lang w:val="sv-SE"/>
        </w:rPr>
      </w:pPr>
      <w:r w:rsidRPr="00881249">
        <w:rPr>
          <w:rFonts w:ascii="Arial" w:hAnsi="Arial" w:cs="Arial"/>
          <w:sz w:val="20"/>
          <w:lang w:val="sv-SE"/>
        </w:rPr>
        <w:t>prikaz za dispečerje PP (osebje, …)</w:t>
      </w:r>
    </w:p>
    <w:p w14:paraId="467ED22F" w14:textId="77777777" w:rsidR="00881249" w:rsidRPr="00B33B67" w:rsidRDefault="00881249">
      <w:pPr>
        <w:pStyle w:val="Odstavekseznama"/>
        <w:widowControl w:val="0"/>
        <w:numPr>
          <w:ilvl w:val="1"/>
          <w:numId w:val="39"/>
        </w:numPr>
        <w:spacing w:after="200" w:line="276" w:lineRule="auto"/>
        <w:contextualSpacing/>
        <w:jc w:val="both"/>
        <w:rPr>
          <w:rFonts w:ascii="Arial" w:hAnsi="Arial" w:cs="Arial"/>
          <w:sz w:val="20"/>
          <w:lang w:val="sv-SE"/>
        </w:rPr>
      </w:pPr>
      <w:r w:rsidRPr="00B33B67">
        <w:rPr>
          <w:rFonts w:ascii="Arial" w:hAnsi="Arial" w:cs="Arial"/>
          <w:sz w:val="20"/>
          <w:lang w:val="sv-SE"/>
        </w:rPr>
        <w:t xml:space="preserve">prikaz za dispečerje Vit (osebje, ..) </w:t>
      </w:r>
    </w:p>
    <w:p w14:paraId="0A5224E0" w14:textId="77777777" w:rsidR="00881249" w:rsidRPr="00881249" w:rsidRDefault="00881249">
      <w:pPr>
        <w:pStyle w:val="Odstavekseznama"/>
        <w:numPr>
          <w:ilvl w:val="0"/>
          <w:numId w:val="39"/>
        </w:numPr>
        <w:spacing w:after="200" w:line="276" w:lineRule="auto"/>
        <w:contextualSpacing/>
        <w:rPr>
          <w:rFonts w:ascii="Arial" w:hAnsi="Arial" w:cs="Arial"/>
          <w:sz w:val="20"/>
          <w:lang w:val="sv-SE"/>
        </w:rPr>
      </w:pPr>
      <w:r w:rsidRPr="00B33B67">
        <w:rPr>
          <w:rFonts w:ascii="Arial" w:hAnsi="Arial" w:cs="Arial"/>
          <w:sz w:val="20"/>
          <w:lang w:val="sv-SE"/>
        </w:rPr>
        <w:t xml:space="preserve">Omogočena mora biti administracija skupin uporabnikov z različnimi pravicami uporabe aplikacije (Eden izmed primerov: Gl. dispečer lahko vidi podatke gibanja vlaka in podatke o osebju na vlaku. </w:t>
      </w:r>
      <w:r w:rsidRPr="00881249">
        <w:rPr>
          <w:rFonts w:ascii="Arial" w:hAnsi="Arial" w:cs="Arial"/>
          <w:sz w:val="20"/>
          <w:lang w:val="sv-SE"/>
        </w:rPr>
        <w:t xml:space="preserve">Potniki ne smejo videti podatkov o osebju.) Administracija skupin mora biti v pristojnosti naročnika </w:t>
      </w:r>
    </w:p>
    <w:p w14:paraId="0C5D6A03" w14:textId="77777777" w:rsidR="00881249" w:rsidRPr="00F55011" w:rsidRDefault="00881249" w:rsidP="00881249">
      <w:pPr>
        <w:pStyle w:val="Odstavekseznama"/>
        <w:widowControl w:val="0"/>
        <w:ind w:left="785"/>
        <w:jc w:val="both"/>
        <w:rPr>
          <w:rFonts w:ascii="Arial" w:hAnsi="Arial" w:cs="Arial"/>
          <w:sz w:val="20"/>
        </w:rPr>
      </w:pPr>
    </w:p>
    <w:p w14:paraId="76B8B740" w14:textId="77777777" w:rsidR="00881249" w:rsidRDefault="00881249" w:rsidP="00881249">
      <w:pPr>
        <w:pStyle w:val="Odstavekseznama"/>
        <w:widowControl w:val="0"/>
        <w:ind w:left="785"/>
        <w:jc w:val="both"/>
        <w:rPr>
          <w:rFonts w:ascii="Arial" w:hAnsi="Arial" w:cs="Arial"/>
          <w:sz w:val="20"/>
        </w:rPr>
      </w:pPr>
    </w:p>
    <w:p w14:paraId="275AFB00" w14:textId="77777777" w:rsidR="00881249" w:rsidRPr="0089552C" w:rsidRDefault="00881249">
      <w:pPr>
        <w:pStyle w:val="Odstavekseznama"/>
        <w:widowControl w:val="0"/>
        <w:numPr>
          <w:ilvl w:val="0"/>
          <w:numId w:val="40"/>
        </w:numPr>
        <w:spacing w:after="200" w:line="276" w:lineRule="auto"/>
        <w:contextualSpacing/>
        <w:jc w:val="both"/>
        <w:rPr>
          <w:rFonts w:ascii="Arial" w:hAnsi="Arial" w:cs="Arial"/>
          <w:sz w:val="20"/>
        </w:rPr>
      </w:pPr>
      <w:r w:rsidRPr="0089552C">
        <w:rPr>
          <w:rFonts w:ascii="Arial" w:hAnsi="Arial" w:cs="Arial"/>
          <w:sz w:val="20"/>
        </w:rPr>
        <w:t>Sledenje tirnim vozilom</w:t>
      </w:r>
    </w:p>
    <w:p w14:paraId="685C0670" w14:textId="77777777" w:rsidR="00881249" w:rsidRPr="0089552C" w:rsidRDefault="00881249">
      <w:pPr>
        <w:pStyle w:val="Odstavekseznama"/>
        <w:widowControl w:val="0"/>
        <w:numPr>
          <w:ilvl w:val="1"/>
          <w:numId w:val="40"/>
        </w:numPr>
        <w:spacing w:after="200" w:line="276" w:lineRule="auto"/>
        <w:contextualSpacing/>
        <w:jc w:val="both"/>
        <w:rPr>
          <w:rFonts w:ascii="Arial" w:hAnsi="Arial" w:cs="Arial"/>
          <w:sz w:val="20"/>
        </w:rPr>
      </w:pPr>
      <w:r w:rsidRPr="0089552C">
        <w:rPr>
          <w:rFonts w:ascii="Arial" w:hAnsi="Arial" w:cs="Arial"/>
          <w:sz w:val="20"/>
        </w:rPr>
        <w:t>Omogočeno mora biti prikaz sledenja tirnega vozila v realnem času (prikaz trenutne lokacije vozila, zgodovine poti, hitrosti, osebja na vlaku,)</w:t>
      </w:r>
    </w:p>
    <w:p w14:paraId="2D6FF5EB" w14:textId="77777777" w:rsidR="00881249" w:rsidRPr="0089552C" w:rsidRDefault="00881249">
      <w:pPr>
        <w:pStyle w:val="Odstavekseznama"/>
        <w:widowControl w:val="0"/>
        <w:numPr>
          <w:ilvl w:val="1"/>
          <w:numId w:val="40"/>
        </w:numPr>
        <w:spacing w:after="200" w:line="276" w:lineRule="auto"/>
        <w:contextualSpacing/>
        <w:jc w:val="both"/>
        <w:rPr>
          <w:rFonts w:ascii="Arial" w:hAnsi="Arial" w:cs="Arial"/>
          <w:sz w:val="20"/>
        </w:rPr>
      </w:pPr>
      <w:r w:rsidRPr="0089552C">
        <w:rPr>
          <w:rFonts w:ascii="Arial" w:hAnsi="Arial" w:cs="Arial"/>
          <w:sz w:val="20"/>
        </w:rPr>
        <w:t>Vsak sledilnik mora omogočati unikatno poimenovanje (Identifikacija vozila)</w:t>
      </w:r>
    </w:p>
    <w:p w14:paraId="4243CA9D" w14:textId="77777777" w:rsidR="00AB0670" w:rsidRPr="0089552C" w:rsidRDefault="00EB406C">
      <w:pPr>
        <w:pStyle w:val="Odstavekseznama"/>
        <w:numPr>
          <w:ilvl w:val="1"/>
          <w:numId w:val="40"/>
        </w:numPr>
        <w:spacing w:after="200" w:line="276" w:lineRule="auto"/>
        <w:contextualSpacing/>
        <w:rPr>
          <w:rFonts w:ascii="Arial" w:hAnsi="Arial" w:cs="Arial"/>
          <w:sz w:val="20"/>
        </w:rPr>
      </w:pPr>
      <w:r w:rsidRPr="0089552C">
        <w:rPr>
          <w:rFonts w:ascii="Arial" w:hAnsi="Arial" w:cs="Arial"/>
          <w:sz w:val="20"/>
        </w:rPr>
        <w:t>Ustrezna vektorska kartografija s postajami in službenimi mesti v slednjih državah: Slovenja, Avstrija, Nemčija, Madžarska, Češka, Hrvaška, Srbija ter Italija</w:t>
      </w:r>
      <w:r w:rsidR="00AB0670" w:rsidRPr="0089552C">
        <w:rPr>
          <w:rFonts w:ascii="Arial" w:hAnsi="Arial" w:cs="Arial"/>
          <w:sz w:val="20"/>
        </w:rPr>
        <w:t xml:space="preserve"> </w:t>
      </w:r>
    </w:p>
    <w:p w14:paraId="3A8C5950" w14:textId="4290A62C" w:rsidR="00881249" w:rsidRPr="005D2798" w:rsidRDefault="00881249">
      <w:pPr>
        <w:pStyle w:val="Odstavekseznama"/>
        <w:numPr>
          <w:ilvl w:val="1"/>
          <w:numId w:val="40"/>
        </w:numPr>
        <w:spacing w:after="200" w:line="276" w:lineRule="auto"/>
        <w:contextualSpacing/>
        <w:rPr>
          <w:rFonts w:ascii="Arial" w:hAnsi="Arial" w:cs="Arial"/>
          <w:sz w:val="20"/>
          <w:lang w:val="sv-SE"/>
        </w:rPr>
      </w:pPr>
      <w:r w:rsidRPr="005D2798">
        <w:rPr>
          <w:rFonts w:ascii="Arial" w:hAnsi="Arial" w:cs="Arial"/>
          <w:sz w:val="20"/>
          <w:lang w:val="sv-SE"/>
        </w:rPr>
        <w:t>Sistem mora omogočati filtriranje prikaza po vozilih, vlakih ter osebju</w:t>
      </w:r>
    </w:p>
    <w:p w14:paraId="354B1B6B" w14:textId="77777777" w:rsidR="00881249" w:rsidRPr="00881249" w:rsidRDefault="00881249">
      <w:pPr>
        <w:pStyle w:val="Odstavekseznama"/>
        <w:widowControl w:val="0"/>
        <w:numPr>
          <w:ilvl w:val="1"/>
          <w:numId w:val="40"/>
        </w:numPr>
        <w:spacing w:after="200" w:line="276" w:lineRule="auto"/>
        <w:contextualSpacing/>
        <w:jc w:val="both"/>
        <w:rPr>
          <w:rFonts w:ascii="Arial" w:hAnsi="Arial" w:cs="Arial"/>
          <w:sz w:val="20"/>
          <w:lang w:val="sv-SE"/>
        </w:rPr>
      </w:pPr>
      <w:r w:rsidRPr="00881249">
        <w:rPr>
          <w:rFonts w:ascii="Arial" w:hAnsi="Arial" w:cs="Arial"/>
          <w:sz w:val="20"/>
          <w:lang w:val="sv-SE"/>
        </w:rPr>
        <w:t>Prvi nivo prikaza mora omogočati enostavno razlikovanje statusov vozil (uporabnik mora imeti na voljo možnost konfiguriranja prikaza (barve ikon, izbira simbola ali skic)</w:t>
      </w:r>
    </w:p>
    <w:p w14:paraId="1D67AB0B" w14:textId="77777777" w:rsidR="00881249" w:rsidRPr="00881249" w:rsidRDefault="00881249">
      <w:pPr>
        <w:pStyle w:val="Odstavekseznama"/>
        <w:widowControl w:val="0"/>
        <w:numPr>
          <w:ilvl w:val="1"/>
          <w:numId w:val="40"/>
        </w:numPr>
        <w:spacing w:after="200" w:line="276" w:lineRule="auto"/>
        <w:contextualSpacing/>
        <w:jc w:val="both"/>
        <w:rPr>
          <w:rFonts w:ascii="Arial" w:hAnsi="Arial" w:cs="Arial"/>
          <w:sz w:val="20"/>
          <w:lang w:val="sv-SE"/>
        </w:rPr>
      </w:pPr>
      <w:r w:rsidRPr="00881249">
        <w:rPr>
          <w:rFonts w:ascii="Arial" w:hAnsi="Arial" w:cs="Arial"/>
          <w:sz w:val="20"/>
          <w:lang w:val="sv-SE"/>
        </w:rPr>
        <w:t>Prikaz mora omogočati združevanje objektov po lokacijah v primeru velikega števila objektov/vozil na posamezni lokaciji (ko jena lokaciji eno vozilo je zapisano z oznako, v primeru več vozil je prikazana ustrezna tipografija skupine, ki ob povečevanju pogleda ustrezno prikaže vsebino)</w:t>
      </w:r>
    </w:p>
    <w:p w14:paraId="2D19904D" w14:textId="77777777" w:rsidR="00881249" w:rsidRPr="00881249" w:rsidRDefault="00881249">
      <w:pPr>
        <w:pStyle w:val="Odstavekseznama"/>
        <w:numPr>
          <w:ilvl w:val="1"/>
          <w:numId w:val="40"/>
        </w:numPr>
        <w:spacing w:after="200" w:line="276" w:lineRule="auto"/>
        <w:contextualSpacing/>
        <w:rPr>
          <w:rFonts w:ascii="Arial" w:hAnsi="Arial" w:cs="Arial"/>
          <w:sz w:val="20"/>
          <w:lang w:val="sv-SE"/>
        </w:rPr>
      </w:pPr>
      <w:r w:rsidRPr="00881249">
        <w:rPr>
          <w:rFonts w:ascii="Arial" w:hAnsi="Arial" w:cs="Arial"/>
          <w:sz w:val="20"/>
          <w:lang w:val="sv-SE"/>
        </w:rPr>
        <w:t>prikaza za nazaj nora biti omogočena za vsaj 24 ur v realnem času (izvedba z drsnikom in uro). Zgodovina gibanj vlakov, vozil ter osebja pa mora biti arhivirana in dostopna v ločeni bazi z možnostjo vpogleda v enaki obliki kot z online podatki.</w:t>
      </w:r>
    </w:p>
    <w:p w14:paraId="48C1A281" w14:textId="77777777" w:rsidR="00881249" w:rsidRDefault="00881249" w:rsidP="00881249">
      <w:pPr>
        <w:widowControl w:val="0"/>
        <w:ind w:left="425"/>
        <w:jc w:val="both"/>
        <w:rPr>
          <w:rFonts w:ascii="Arial" w:hAnsi="Arial" w:cs="Arial"/>
          <w:sz w:val="20"/>
        </w:rPr>
      </w:pPr>
    </w:p>
    <w:p w14:paraId="4784021C" w14:textId="77777777" w:rsidR="00881249" w:rsidRPr="0089552C" w:rsidRDefault="00881249">
      <w:pPr>
        <w:pStyle w:val="Odstavekseznama"/>
        <w:widowControl w:val="0"/>
        <w:numPr>
          <w:ilvl w:val="0"/>
          <w:numId w:val="40"/>
        </w:numPr>
        <w:spacing w:after="200" w:line="276" w:lineRule="auto"/>
        <w:contextualSpacing/>
        <w:jc w:val="both"/>
        <w:rPr>
          <w:rFonts w:ascii="Arial" w:hAnsi="Arial" w:cs="Arial"/>
          <w:sz w:val="20"/>
        </w:rPr>
      </w:pPr>
      <w:r w:rsidRPr="0089552C">
        <w:rPr>
          <w:rFonts w:ascii="Arial" w:hAnsi="Arial" w:cs="Arial"/>
          <w:sz w:val="20"/>
        </w:rPr>
        <w:t xml:space="preserve">Prikaz vlakov/vožnje vlaka </w:t>
      </w:r>
    </w:p>
    <w:p w14:paraId="2E51BE72" w14:textId="77777777" w:rsidR="00881249" w:rsidRPr="0089552C" w:rsidRDefault="00881249">
      <w:pPr>
        <w:pStyle w:val="Odstavekseznama"/>
        <w:widowControl w:val="0"/>
        <w:numPr>
          <w:ilvl w:val="1"/>
          <w:numId w:val="39"/>
        </w:numPr>
        <w:spacing w:after="200" w:line="276" w:lineRule="auto"/>
        <w:contextualSpacing/>
        <w:jc w:val="both"/>
        <w:rPr>
          <w:rFonts w:ascii="Arial" w:hAnsi="Arial" w:cs="Arial"/>
          <w:sz w:val="20"/>
        </w:rPr>
      </w:pPr>
      <w:r w:rsidRPr="0089552C">
        <w:rPr>
          <w:rFonts w:ascii="Arial" w:hAnsi="Arial" w:cs="Arial"/>
          <w:sz w:val="20"/>
        </w:rPr>
        <w:t xml:space="preserve">Ko je vozilo vključeno v vlak mora sistem prikazovati lokacijo vlaka z pripisano številko vlaka, unikatno identifikacijo posameznega voznega sredstva ter odstopanje od voznega reda. </w:t>
      </w:r>
    </w:p>
    <w:p w14:paraId="1103DFD4" w14:textId="120B80F7" w:rsidR="00881249" w:rsidRPr="00881249" w:rsidRDefault="00881249">
      <w:pPr>
        <w:pStyle w:val="Odstavekseznama"/>
        <w:widowControl w:val="0"/>
        <w:numPr>
          <w:ilvl w:val="1"/>
          <w:numId w:val="39"/>
        </w:numPr>
        <w:spacing w:after="200" w:line="276" w:lineRule="auto"/>
        <w:contextualSpacing/>
        <w:jc w:val="both"/>
        <w:rPr>
          <w:rFonts w:ascii="Arial" w:hAnsi="Arial" w:cs="Arial"/>
          <w:sz w:val="20"/>
          <w:lang w:val="sv-SE"/>
        </w:rPr>
      </w:pPr>
      <w:r w:rsidRPr="00881249">
        <w:rPr>
          <w:rFonts w:ascii="Arial" w:hAnsi="Arial" w:cs="Arial"/>
          <w:sz w:val="20"/>
          <w:lang w:val="sv-SE"/>
        </w:rPr>
        <w:t>V osnovnem pregledu mora biti navedena števil</w:t>
      </w:r>
      <w:r w:rsidR="00EB406C" w:rsidRPr="00AB0670">
        <w:rPr>
          <w:rFonts w:ascii="Arial" w:hAnsi="Arial" w:cs="Arial"/>
          <w:color w:val="004F88"/>
          <w:sz w:val="20"/>
          <w:lang w:val="sv-SE"/>
        </w:rPr>
        <w:t>ka</w:t>
      </w:r>
      <w:r w:rsidRPr="00881249">
        <w:rPr>
          <w:rFonts w:ascii="Arial" w:hAnsi="Arial" w:cs="Arial"/>
          <w:sz w:val="20"/>
          <w:lang w:val="sv-SE"/>
        </w:rPr>
        <w:t xml:space="preserve"> vlaka (identifikacija) in primarni status (reden ali zamujen v minutah)</w:t>
      </w:r>
    </w:p>
    <w:p w14:paraId="5CAE7545" w14:textId="77777777" w:rsidR="00881249" w:rsidRPr="00881249" w:rsidRDefault="00881249">
      <w:pPr>
        <w:pStyle w:val="Odstavekseznama"/>
        <w:widowControl w:val="0"/>
        <w:numPr>
          <w:ilvl w:val="1"/>
          <w:numId w:val="39"/>
        </w:numPr>
        <w:spacing w:after="200" w:line="276" w:lineRule="auto"/>
        <w:contextualSpacing/>
        <w:jc w:val="both"/>
        <w:rPr>
          <w:rFonts w:ascii="Arial" w:hAnsi="Arial" w:cs="Arial"/>
          <w:sz w:val="20"/>
          <w:lang w:val="sv-SE"/>
        </w:rPr>
      </w:pPr>
      <w:r w:rsidRPr="00881249">
        <w:rPr>
          <w:rFonts w:ascii="Arial" w:hAnsi="Arial" w:cs="Arial"/>
          <w:sz w:val="20"/>
          <w:lang w:val="sv-SE"/>
        </w:rPr>
        <w:t xml:space="preserve">Pri vsakem vlaku mora biti omogočeno tudi pregled osnovnih atributov vlaka v obliki pojavnega okna ob izbiri posameznega vlaka </w:t>
      </w:r>
    </w:p>
    <w:p w14:paraId="2BD5CD2E" w14:textId="77777777" w:rsidR="00881249" w:rsidRDefault="00881249">
      <w:pPr>
        <w:pStyle w:val="Odstavekseznama"/>
        <w:widowControl w:val="0"/>
        <w:numPr>
          <w:ilvl w:val="2"/>
          <w:numId w:val="39"/>
        </w:numPr>
        <w:spacing w:after="200" w:line="276" w:lineRule="auto"/>
        <w:contextualSpacing/>
        <w:jc w:val="both"/>
        <w:rPr>
          <w:rFonts w:ascii="Arial" w:hAnsi="Arial" w:cs="Arial"/>
          <w:sz w:val="20"/>
          <w:lang w:val="en-US"/>
        </w:rPr>
      </w:pPr>
      <w:r w:rsidRPr="5698A6E4">
        <w:rPr>
          <w:rFonts w:ascii="Arial" w:hAnsi="Arial" w:cs="Arial"/>
          <w:sz w:val="20"/>
          <w:lang w:val="en-US"/>
        </w:rPr>
        <w:t>Osnovni atributi:</w:t>
      </w:r>
    </w:p>
    <w:p w14:paraId="442D33E1" w14:textId="782A41CB" w:rsidR="00881249" w:rsidRPr="00DA64F3" w:rsidRDefault="00881249">
      <w:pPr>
        <w:pStyle w:val="Odstavekseznama"/>
        <w:widowControl w:val="0"/>
        <w:numPr>
          <w:ilvl w:val="3"/>
          <w:numId w:val="39"/>
        </w:numPr>
        <w:spacing w:after="200" w:line="276" w:lineRule="auto"/>
        <w:contextualSpacing/>
        <w:jc w:val="both"/>
        <w:rPr>
          <w:rFonts w:ascii="Arial" w:hAnsi="Arial" w:cs="Arial"/>
          <w:sz w:val="20"/>
          <w:lang w:val="sv-SE"/>
        </w:rPr>
      </w:pPr>
      <w:r w:rsidRPr="00703414">
        <w:rPr>
          <w:rFonts w:ascii="Arial" w:hAnsi="Arial" w:cs="Arial"/>
          <w:sz w:val="20"/>
          <w:lang w:val="sv-SE"/>
        </w:rPr>
        <w:t>Šestmestna številka vozila (510-001)</w:t>
      </w:r>
      <w:r w:rsidR="006C3CC4" w:rsidRPr="00703414">
        <w:rPr>
          <w:rFonts w:ascii="Arial" w:hAnsi="Arial" w:cs="Arial"/>
          <w:sz w:val="20"/>
          <w:lang w:val="sv-SE"/>
        </w:rPr>
        <w:t xml:space="preserve"> in UIC</w:t>
      </w:r>
      <w:r w:rsidR="00AB4938" w:rsidRPr="00703414">
        <w:rPr>
          <w:rFonts w:ascii="Arial" w:hAnsi="Arial" w:cs="Arial"/>
          <w:sz w:val="20"/>
          <w:lang w:val="sv-SE"/>
        </w:rPr>
        <w:t>/EVN</w:t>
      </w:r>
      <w:r w:rsidR="006C3CC4" w:rsidRPr="00703414">
        <w:rPr>
          <w:rFonts w:ascii="Arial" w:hAnsi="Arial" w:cs="Arial"/>
          <w:sz w:val="20"/>
          <w:lang w:val="sv-SE"/>
        </w:rPr>
        <w:t xml:space="preserve"> 12-mestna </w:t>
      </w:r>
      <w:r w:rsidR="006C3CC4" w:rsidRPr="00DA64F3">
        <w:rPr>
          <w:rFonts w:ascii="Arial" w:hAnsi="Arial" w:cs="Arial"/>
          <w:sz w:val="20"/>
          <w:lang w:val="sv-SE"/>
        </w:rPr>
        <w:t>številka</w:t>
      </w:r>
      <w:r w:rsidR="00EB406C" w:rsidRPr="00DA64F3">
        <w:rPr>
          <w:rFonts w:ascii="Arial" w:hAnsi="Arial" w:cs="Arial"/>
          <w:sz w:val="20"/>
          <w:lang w:val="sv-SE"/>
        </w:rPr>
        <w:t xml:space="preserve"> (947965100052)</w:t>
      </w:r>
    </w:p>
    <w:p w14:paraId="152C143C" w14:textId="77777777" w:rsidR="00881249" w:rsidRPr="000B2FBC" w:rsidRDefault="00881249">
      <w:pPr>
        <w:pStyle w:val="Odstavekseznama"/>
        <w:widowControl w:val="0"/>
        <w:numPr>
          <w:ilvl w:val="3"/>
          <w:numId w:val="39"/>
        </w:numPr>
        <w:spacing w:after="200" w:line="276" w:lineRule="auto"/>
        <w:contextualSpacing/>
        <w:jc w:val="both"/>
        <w:rPr>
          <w:rFonts w:ascii="Arial" w:hAnsi="Arial" w:cs="Arial"/>
          <w:sz w:val="20"/>
          <w:lang w:val="en-US"/>
        </w:rPr>
      </w:pPr>
      <w:r w:rsidRPr="5698A6E4">
        <w:rPr>
          <w:rFonts w:ascii="Arial" w:hAnsi="Arial" w:cs="Arial"/>
          <w:sz w:val="20"/>
          <w:lang w:val="en-US"/>
        </w:rPr>
        <w:t>Številka vlaka</w:t>
      </w:r>
    </w:p>
    <w:p w14:paraId="5710FEF0" w14:textId="77777777" w:rsidR="00881249" w:rsidRPr="00881249" w:rsidRDefault="00881249">
      <w:pPr>
        <w:pStyle w:val="Odstavekseznama"/>
        <w:widowControl w:val="0"/>
        <w:numPr>
          <w:ilvl w:val="3"/>
          <w:numId w:val="39"/>
        </w:numPr>
        <w:spacing w:after="200" w:line="276" w:lineRule="auto"/>
        <w:contextualSpacing/>
        <w:jc w:val="both"/>
        <w:rPr>
          <w:rFonts w:ascii="Arial" w:hAnsi="Arial" w:cs="Arial"/>
          <w:sz w:val="20"/>
          <w:lang w:val="sv-SE"/>
        </w:rPr>
      </w:pPr>
      <w:r w:rsidRPr="00881249">
        <w:rPr>
          <w:rFonts w:ascii="Arial" w:hAnsi="Arial" w:cs="Arial"/>
          <w:sz w:val="20"/>
          <w:lang w:val="sv-SE"/>
        </w:rPr>
        <w:t>Odstopanje od VR v minutah (+12)</w:t>
      </w:r>
    </w:p>
    <w:p w14:paraId="42111F6B" w14:textId="122328ED" w:rsidR="00881249" w:rsidRPr="00881249" w:rsidRDefault="00881249">
      <w:pPr>
        <w:pStyle w:val="Odstavekseznama"/>
        <w:widowControl w:val="0"/>
        <w:numPr>
          <w:ilvl w:val="3"/>
          <w:numId w:val="39"/>
        </w:numPr>
        <w:spacing w:after="200" w:line="276" w:lineRule="auto"/>
        <w:contextualSpacing/>
        <w:jc w:val="both"/>
        <w:rPr>
          <w:rFonts w:ascii="Arial" w:hAnsi="Arial" w:cs="Arial"/>
          <w:sz w:val="20"/>
          <w:lang w:val="sv-SE"/>
        </w:rPr>
      </w:pPr>
      <w:r w:rsidRPr="00881249">
        <w:rPr>
          <w:rFonts w:ascii="Arial" w:hAnsi="Arial" w:cs="Arial"/>
          <w:sz w:val="20"/>
          <w:lang w:val="sv-SE"/>
        </w:rPr>
        <w:lastRenderedPageBreak/>
        <w:t>Število vagonov z UIC</w:t>
      </w:r>
      <w:r w:rsidR="00AB4938">
        <w:rPr>
          <w:rFonts w:ascii="Arial" w:hAnsi="Arial" w:cs="Arial"/>
          <w:sz w:val="20"/>
          <w:lang w:val="sv-SE"/>
        </w:rPr>
        <w:t>/EVN</w:t>
      </w:r>
      <w:r w:rsidRPr="00881249">
        <w:rPr>
          <w:rFonts w:ascii="Arial" w:hAnsi="Arial" w:cs="Arial"/>
          <w:sz w:val="20"/>
          <w:lang w:val="sv-SE"/>
        </w:rPr>
        <w:t xml:space="preserve"> številko če je klasična garnitura</w:t>
      </w:r>
    </w:p>
    <w:p w14:paraId="25EF2ABB" w14:textId="77777777" w:rsidR="00881249" w:rsidRPr="00881249" w:rsidRDefault="00881249">
      <w:pPr>
        <w:pStyle w:val="Odstavekseznama"/>
        <w:widowControl w:val="0"/>
        <w:numPr>
          <w:ilvl w:val="3"/>
          <w:numId w:val="39"/>
        </w:numPr>
        <w:spacing w:after="200" w:line="276" w:lineRule="auto"/>
        <w:contextualSpacing/>
        <w:jc w:val="both"/>
        <w:rPr>
          <w:rFonts w:ascii="Arial" w:hAnsi="Arial" w:cs="Arial"/>
          <w:sz w:val="20"/>
          <w:lang w:val="sv-SE"/>
        </w:rPr>
      </w:pPr>
      <w:r w:rsidRPr="00881249">
        <w:rPr>
          <w:rFonts w:ascii="Arial" w:hAnsi="Arial" w:cs="Arial"/>
          <w:sz w:val="20"/>
          <w:lang w:val="sv-SE"/>
        </w:rPr>
        <w:t>Stanje v vlaku (Vl, Pp, Dp)</w:t>
      </w:r>
    </w:p>
    <w:p w14:paraId="6347201F" w14:textId="77777777" w:rsidR="00881249" w:rsidRPr="00881249" w:rsidRDefault="00881249">
      <w:pPr>
        <w:pStyle w:val="Odstavekseznama"/>
        <w:widowControl w:val="0"/>
        <w:numPr>
          <w:ilvl w:val="3"/>
          <w:numId w:val="39"/>
        </w:numPr>
        <w:spacing w:after="200" w:line="276" w:lineRule="auto"/>
        <w:contextualSpacing/>
        <w:jc w:val="both"/>
        <w:rPr>
          <w:rFonts w:ascii="Arial" w:hAnsi="Arial" w:cs="Arial"/>
          <w:sz w:val="20"/>
          <w:lang w:val="sv-SE"/>
        </w:rPr>
      </w:pPr>
      <w:r w:rsidRPr="00881249">
        <w:rPr>
          <w:rFonts w:ascii="Arial" w:hAnsi="Arial" w:cs="Arial"/>
          <w:sz w:val="20"/>
          <w:lang w:val="sv-SE"/>
        </w:rPr>
        <w:t>Strojevodja - ime in priimek ter enota (Janez Novak MB)</w:t>
      </w:r>
    </w:p>
    <w:p w14:paraId="3AA83D73" w14:textId="77777777" w:rsidR="00881249" w:rsidRPr="000B2FBC" w:rsidRDefault="00881249">
      <w:pPr>
        <w:pStyle w:val="Odstavekseznama"/>
        <w:widowControl w:val="0"/>
        <w:numPr>
          <w:ilvl w:val="3"/>
          <w:numId w:val="39"/>
        </w:numPr>
        <w:spacing w:after="200" w:line="276" w:lineRule="auto"/>
        <w:contextualSpacing/>
        <w:jc w:val="both"/>
        <w:rPr>
          <w:rFonts w:ascii="Arial" w:hAnsi="Arial" w:cs="Arial"/>
          <w:sz w:val="20"/>
        </w:rPr>
      </w:pPr>
      <w:r w:rsidRPr="000B2FBC">
        <w:rPr>
          <w:rFonts w:ascii="Arial" w:hAnsi="Arial" w:cs="Arial"/>
          <w:sz w:val="20"/>
        </w:rPr>
        <w:t>Služba od - do</w:t>
      </w:r>
    </w:p>
    <w:p w14:paraId="634A25BD" w14:textId="77777777" w:rsidR="00881249" w:rsidRPr="00B33B67" w:rsidRDefault="00881249">
      <w:pPr>
        <w:pStyle w:val="Odstavekseznama"/>
        <w:widowControl w:val="0"/>
        <w:numPr>
          <w:ilvl w:val="3"/>
          <w:numId w:val="39"/>
        </w:numPr>
        <w:spacing w:after="200" w:line="276" w:lineRule="auto"/>
        <w:contextualSpacing/>
        <w:jc w:val="both"/>
        <w:rPr>
          <w:rFonts w:ascii="Arial" w:hAnsi="Arial" w:cs="Arial"/>
          <w:sz w:val="20"/>
          <w:lang w:val="sv-SE"/>
        </w:rPr>
      </w:pPr>
      <w:r w:rsidRPr="00B33B67">
        <w:rPr>
          <w:rFonts w:ascii="Arial" w:hAnsi="Arial" w:cs="Arial"/>
          <w:sz w:val="20"/>
          <w:lang w:val="sv-SE"/>
        </w:rPr>
        <w:t>Sprevodnik - - ime in priimek, enota ter službeni GSM(Janez Novak LB)</w:t>
      </w:r>
    </w:p>
    <w:p w14:paraId="2E96B002" w14:textId="77777777" w:rsidR="00881249" w:rsidRPr="000B2FBC" w:rsidRDefault="00881249">
      <w:pPr>
        <w:pStyle w:val="Odstavekseznama"/>
        <w:widowControl w:val="0"/>
        <w:numPr>
          <w:ilvl w:val="3"/>
          <w:numId w:val="39"/>
        </w:numPr>
        <w:spacing w:after="200" w:line="276" w:lineRule="auto"/>
        <w:contextualSpacing/>
        <w:jc w:val="both"/>
        <w:rPr>
          <w:rFonts w:ascii="Arial" w:hAnsi="Arial" w:cs="Arial"/>
          <w:sz w:val="20"/>
        </w:rPr>
      </w:pPr>
      <w:r w:rsidRPr="000B2FBC">
        <w:rPr>
          <w:rFonts w:ascii="Arial" w:hAnsi="Arial" w:cs="Arial"/>
          <w:sz w:val="20"/>
        </w:rPr>
        <w:t>Služba od - do</w:t>
      </w:r>
    </w:p>
    <w:p w14:paraId="65EB093A" w14:textId="77777777" w:rsidR="00881249" w:rsidRPr="000B2FBC" w:rsidRDefault="00881249">
      <w:pPr>
        <w:pStyle w:val="Odstavekseznama"/>
        <w:widowControl w:val="0"/>
        <w:numPr>
          <w:ilvl w:val="3"/>
          <w:numId w:val="39"/>
        </w:numPr>
        <w:spacing w:after="200" w:line="276" w:lineRule="auto"/>
        <w:contextualSpacing/>
        <w:jc w:val="both"/>
        <w:rPr>
          <w:rFonts w:ascii="Arial" w:hAnsi="Arial" w:cs="Arial"/>
          <w:sz w:val="20"/>
          <w:lang w:val="en-US"/>
        </w:rPr>
      </w:pPr>
      <w:r w:rsidRPr="5698A6E4">
        <w:rPr>
          <w:rFonts w:ascii="Arial" w:hAnsi="Arial" w:cs="Arial"/>
          <w:sz w:val="20"/>
          <w:lang w:val="en-US"/>
        </w:rPr>
        <w:t>GSM-R vozila</w:t>
      </w:r>
    </w:p>
    <w:p w14:paraId="04CDE15F" w14:textId="77777777" w:rsidR="00881249" w:rsidRPr="000B2FBC" w:rsidRDefault="00881249">
      <w:pPr>
        <w:pStyle w:val="Odstavekseznama"/>
        <w:widowControl w:val="0"/>
        <w:numPr>
          <w:ilvl w:val="3"/>
          <w:numId w:val="39"/>
        </w:numPr>
        <w:spacing w:after="200" w:line="276" w:lineRule="auto"/>
        <w:contextualSpacing/>
        <w:jc w:val="both"/>
        <w:rPr>
          <w:rFonts w:ascii="Arial" w:hAnsi="Arial" w:cs="Arial"/>
          <w:sz w:val="20"/>
          <w:lang w:val="en-US"/>
        </w:rPr>
      </w:pPr>
      <w:r w:rsidRPr="5698A6E4">
        <w:rPr>
          <w:rFonts w:ascii="Arial" w:hAnsi="Arial" w:cs="Arial"/>
          <w:sz w:val="20"/>
          <w:lang w:val="en-US"/>
        </w:rPr>
        <w:t>Link na Maximo vozila (assets)</w:t>
      </w:r>
    </w:p>
    <w:p w14:paraId="694BB12E" w14:textId="77777777" w:rsidR="00881249" w:rsidRPr="000B2FBC" w:rsidRDefault="00881249">
      <w:pPr>
        <w:pStyle w:val="Odstavekseznama"/>
        <w:widowControl w:val="0"/>
        <w:numPr>
          <w:ilvl w:val="3"/>
          <w:numId w:val="39"/>
        </w:numPr>
        <w:spacing w:after="200" w:line="276" w:lineRule="auto"/>
        <w:contextualSpacing/>
        <w:jc w:val="both"/>
        <w:rPr>
          <w:rFonts w:ascii="Arial" w:hAnsi="Arial" w:cs="Arial"/>
          <w:sz w:val="20"/>
          <w:lang w:val="en-US"/>
        </w:rPr>
      </w:pPr>
      <w:r w:rsidRPr="5698A6E4">
        <w:rPr>
          <w:rFonts w:ascii="Arial" w:hAnsi="Arial" w:cs="Arial"/>
          <w:sz w:val="20"/>
          <w:lang w:val="en-US"/>
        </w:rPr>
        <w:t xml:space="preserve">ZP velja do _____ </w:t>
      </w:r>
    </w:p>
    <w:p w14:paraId="17D93058" w14:textId="53BDD1B5" w:rsidR="00881249" w:rsidRPr="0089552C" w:rsidRDefault="00881249">
      <w:pPr>
        <w:pStyle w:val="Odstavekseznama"/>
        <w:widowControl w:val="0"/>
        <w:numPr>
          <w:ilvl w:val="3"/>
          <w:numId w:val="39"/>
        </w:numPr>
        <w:spacing w:after="200" w:line="276" w:lineRule="auto"/>
        <w:contextualSpacing/>
        <w:jc w:val="both"/>
        <w:rPr>
          <w:rFonts w:ascii="Arial" w:hAnsi="Arial" w:cs="Arial"/>
          <w:sz w:val="20"/>
        </w:rPr>
      </w:pPr>
      <w:r w:rsidRPr="0089552C">
        <w:rPr>
          <w:rFonts w:ascii="Arial" w:hAnsi="Arial" w:cs="Arial"/>
          <w:sz w:val="20"/>
        </w:rPr>
        <w:t xml:space="preserve">Stanje če ni v vlaku (TP, IP, garaža, </w:t>
      </w:r>
      <w:r w:rsidR="0089552C" w:rsidRPr="0089552C">
        <w:rPr>
          <w:rFonts w:ascii="Arial" w:hAnsi="Arial" w:cs="Arial"/>
          <w:sz w:val="20"/>
        </w:rPr>
        <w:t>č</w:t>
      </w:r>
      <w:r w:rsidRPr="0089552C">
        <w:rPr>
          <w:rFonts w:ascii="Arial" w:hAnsi="Arial" w:cs="Arial"/>
          <w:sz w:val="20"/>
        </w:rPr>
        <w:t>aka…)</w:t>
      </w:r>
    </w:p>
    <w:p w14:paraId="02205266" w14:textId="77777777" w:rsidR="00881249" w:rsidRPr="00881249" w:rsidRDefault="00881249">
      <w:pPr>
        <w:pStyle w:val="Odstavekseznama"/>
        <w:widowControl w:val="0"/>
        <w:numPr>
          <w:ilvl w:val="3"/>
          <w:numId w:val="39"/>
        </w:numPr>
        <w:spacing w:after="200" w:line="276" w:lineRule="auto"/>
        <w:contextualSpacing/>
        <w:jc w:val="both"/>
        <w:rPr>
          <w:rFonts w:ascii="Arial" w:hAnsi="Arial" w:cs="Arial"/>
          <w:sz w:val="20"/>
          <w:lang w:val="sv-SE"/>
        </w:rPr>
      </w:pPr>
      <w:r w:rsidRPr="00881249">
        <w:rPr>
          <w:rFonts w:ascii="Arial" w:hAnsi="Arial" w:cs="Arial"/>
          <w:sz w:val="20"/>
          <w:lang w:val="sv-SE"/>
        </w:rPr>
        <w:t>Vozilo - Zadnji kontrolni pregled/revizija (datum in rang)</w:t>
      </w:r>
    </w:p>
    <w:p w14:paraId="2D05CFE6" w14:textId="77777777" w:rsidR="00881249" w:rsidRPr="00881249" w:rsidRDefault="00881249">
      <w:pPr>
        <w:pStyle w:val="Odstavekseznama"/>
        <w:widowControl w:val="0"/>
        <w:numPr>
          <w:ilvl w:val="3"/>
          <w:numId w:val="39"/>
        </w:numPr>
        <w:spacing w:after="200" w:line="276" w:lineRule="auto"/>
        <w:contextualSpacing/>
        <w:jc w:val="both"/>
        <w:rPr>
          <w:rFonts w:ascii="Arial" w:hAnsi="Arial" w:cs="Arial"/>
          <w:sz w:val="20"/>
          <w:lang w:val="sv-SE"/>
        </w:rPr>
      </w:pPr>
      <w:r w:rsidRPr="00881249">
        <w:rPr>
          <w:rFonts w:ascii="Arial" w:hAnsi="Arial" w:cs="Arial"/>
          <w:sz w:val="20"/>
          <w:lang w:val="sv-SE"/>
        </w:rPr>
        <w:t>Analitika opravljenih vlakovnih/mazalnih kilometrov, stanja delavnih ur na dizel motorjih v dodatnem zavihku.</w:t>
      </w:r>
    </w:p>
    <w:p w14:paraId="530570EA" w14:textId="77777777" w:rsidR="00881249" w:rsidRPr="00F55011" w:rsidRDefault="00881249" w:rsidP="00881249">
      <w:pPr>
        <w:widowControl w:val="0"/>
        <w:ind w:left="2585"/>
        <w:jc w:val="both"/>
        <w:rPr>
          <w:rFonts w:ascii="Arial" w:hAnsi="Arial" w:cs="Arial"/>
          <w:sz w:val="20"/>
        </w:rPr>
      </w:pPr>
    </w:p>
    <w:p w14:paraId="12C9A0FE" w14:textId="77777777" w:rsidR="00881249" w:rsidRDefault="00881249">
      <w:pPr>
        <w:pStyle w:val="Odstavekseznama"/>
        <w:widowControl w:val="0"/>
        <w:numPr>
          <w:ilvl w:val="1"/>
          <w:numId w:val="39"/>
        </w:numPr>
        <w:spacing w:after="200" w:line="276" w:lineRule="auto"/>
        <w:contextualSpacing/>
        <w:jc w:val="both"/>
        <w:rPr>
          <w:rFonts w:ascii="Arial" w:hAnsi="Arial" w:cs="Arial"/>
          <w:sz w:val="20"/>
          <w:lang w:val="en-US"/>
        </w:rPr>
      </w:pPr>
      <w:r w:rsidRPr="00881249">
        <w:rPr>
          <w:rFonts w:ascii="Arial" w:hAnsi="Arial" w:cs="Arial"/>
          <w:sz w:val="20"/>
          <w:lang w:val="sv-SE"/>
        </w:rPr>
        <w:t xml:space="preserve">Sistem mora prikazovati oziroma pošiljati opozorila glede neskladja vožnje vlaka na predviden vozni red. </w:t>
      </w:r>
      <w:r w:rsidRPr="5698A6E4">
        <w:rPr>
          <w:rFonts w:ascii="Arial" w:hAnsi="Arial" w:cs="Arial"/>
          <w:sz w:val="20"/>
          <w:lang w:val="en-US"/>
        </w:rPr>
        <w:t xml:space="preserve">(zmanjšana hitrost, nepredviden postanek, …) </w:t>
      </w:r>
    </w:p>
    <w:p w14:paraId="5C31FDE6" w14:textId="77777777" w:rsidR="00881249" w:rsidRPr="00881249" w:rsidRDefault="00881249">
      <w:pPr>
        <w:pStyle w:val="Odstavekseznama"/>
        <w:widowControl w:val="0"/>
        <w:numPr>
          <w:ilvl w:val="1"/>
          <w:numId w:val="39"/>
        </w:numPr>
        <w:spacing w:after="200" w:line="276" w:lineRule="auto"/>
        <w:contextualSpacing/>
        <w:jc w:val="both"/>
        <w:rPr>
          <w:rFonts w:ascii="Arial" w:hAnsi="Arial" w:cs="Arial"/>
          <w:sz w:val="20"/>
          <w:lang w:val="sv-SE"/>
        </w:rPr>
      </w:pPr>
      <w:r w:rsidRPr="00881249">
        <w:rPr>
          <w:rFonts w:ascii="Arial" w:hAnsi="Arial" w:cs="Arial"/>
          <w:sz w:val="20"/>
          <w:lang w:val="sv-SE"/>
        </w:rPr>
        <w:t>Sistem mora omogočati prikaz SOS sporočil</w:t>
      </w:r>
    </w:p>
    <w:p w14:paraId="04E6414B" w14:textId="77777777" w:rsidR="00881249" w:rsidRPr="00881249" w:rsidRDefault="00881249">
      <w:pPr>
        <w:pStyle w:val="Odstavekseznama"/>
        <w:widowControl w:val="0"/>
        <w:numPr>
          <w:ilvl w:val="1"/>
          <w:numId w:val="39"/>
        </w:numPr>
        <w:spacing w:after="200" w:line="276" w:lineRule="auto"/>
        <w:contextualSpacing/>
        <w:rPr>
          <w:rFonts w:ascii="Arial" w:hAnsi="Arial" w:cs="Arial"/>
          <w:sz w:val="20"/>
          <w:lang w:val="sv-SE"/>
        </w:rPr>
      </w:pPr>
      <w:r w:rsidRPr="00881249">
        <w:rPr>
          <w:rFonts w:ascii="Arial" w:hAnsi="Arial" w:cs="Arial"/>
          <w:sz w:val="20"/>
          <w:lang w:val="sv-SE"/>
        </w:rPr>
        <w:t>Sistem mora omogočati dostop do podatkov o lokaciji, gibanja vlakov ter osnovnih podatkov o vlaku (identifikacijska oznaka, številka vlaka) preko API povezave</w:t>
      </w:r>
    </w:p>
    <w:p w14:paraId="10637A78" w14:textId="77777777" w:rsidR="00881249" w:rsidRPr="00881249" w:rsidRDefault="00881249">
      <w:pPr>
        <w:pStyle w:val="Odstavekseznama"/>
        <w:widowControl w:val="0"/>
        <w:numPr>
          <w:ilvl w:val="1"/>
          <w:numId w:val="39"/>
        </w:numPr>
        <w:spacing w:after="200" w:line="276" w:lineRule="auto"/>
        <w:contextualSpacing/>
        <w:rPr>
          <w:rFonts w:ascii="Arial" w:hAnsi="Arial" w:cs="Arial"/>
          <w:sz w:val="20"/>
          <w:lang w:val="sv-SE"/>
        </w:rPr>
      </w:pPr>
      <w:r w:rsidRPr="00881249">
        <w:rPr>
          <w:rFonts w:ascii="Arial" w:hAnsi="Arial" w:cs="Arial"/>
          <w:sz w:val="20"/>
          <w:lang w:val="sv-SE"/>
        </w:rPr>
        <w:t>Sistem mora znati predvideti gibanje vlaka znotraj predorov</w:t>
      </w:r>
      <w:r>
        <w:br/>
      </w:r>
    </w:p>
    <w:p w14:paraId="1AB6041B" w14:textId="77777777" w:rsidR="00881249" w:rsidRDefault="00881249" w:rsidP="00881249">
      <w:pPr>
        <w:jc w:val="both"/>
        <w:rPr>
          <w:rFonts w:ascii="Arial" w:hAnsi="Arial" w:cs="Arial"/>
          <w:b/>
          <w:bCs/>
          <w:iCs/>
          <w:noProof/>
          <w:sz w:val="20"/>
        </w:rPr>
      </w:pPr>
      <w:r w:rsidRPr="00C741C6">
        <w:rPr>
          <w:rFonts w:ascii="Arial" w:hAnsi="Arial" w:cs="Arial"/>
          <w:b/>
          <w:bCs/>
          <w:iCs/>
          <w:noProof/>
          <w:sz w:val="20"/>
        </w:rPr>
        <w:t xml:space="preserve">1.4. Obveznost </w:t>
      </w:r>
      <w:r>
        <w:rPr>
          <w:rFonts w:ascii="Arial" w:hAnsi="Arial" w:cs="Arial"/>
          <w:b/>
          <w:bCs/>
          <w:iCs/>
          <w:noProof/>
          <w:sz w:val="20"/>
        </w:rPr>
        <w:t>ponudnika</w:t>
      </w:r>
    </w:p>
    <w:p w14:paraId="53C83BE6" w14:textId="77777777" w:rsidR="00881249" w:rsidRPr="00C741C6" w:rsidRDefault="00881249" w:rsidP="00881249">
      <w:pPr>
        <w:jc w:val="both"/>
        <w:rPr>
          <w:rFonts w:ascii="Arial" w:hAnsi="Arial" w:cs="Arial"/>
          <w:b/>
          <w:bCs/>
          <w:iCs/>
          <w:noProof/>
          <w:sz w:val="20"/>
        </w:rPr>
      </w:pPr>
    </w:p>
    <w:p w14:paraId="43AEDA52" w14:textId="77777777" w:rsidR="00881249" w:rsidRDefault="00881249" w:rsidP="00881249">
      <w:pPr>
        <w:widowControl w:val="0"/>
        <w:ind w:left="425"/>
        <w:jc w:val="both"/>
        <w:rPr>
          <w:rFonts w:ascii="Arial" w:hAnsi="Arial" w:cs="Arial"/>
          <w:sz w:val="20"/>
        </w:rPr>
      </w:pPr>
      <w:r>
        <w:rPr>
          <w:rFonts w:ascii="Arial" w:hAnsi="Arial" w:cs="Arial"/>
          <w:sz w:val="20"/>
        </w:rPr>
        <w:t>Ponudnik mora biti sposoben izvesti montažo na tirnih vozilih vključno z vso potrebno opremo oz. materialom (morebitno dodatno kablovje, konektorji, adapterji, baterija, itd.). omogočen bo ogled posameznih serij tirnih vozil na lokaciji Ljubljana ter Maribor</w:t>
      </w:r>
    </w:p>
    <w:p w14:paraId="25FA479E" w14:textId="77777777" w:rsidR="00881249" w:rsidRDefault="00881249" w:rsidP="00881249">
      <w:pPr>
        <w:widowControl w:val="0"/>
        <w:ind w:left="425"/>
        <w:jc w:val="both"/>
        <w:rPr>
          <w:rFonts w:ascii="Arial" w:hAnsi="Arial" w:cs="Arial"/>
          <w:sz w:val="20"/>
        </w:rPr>
      </w:pPr>
    </w:p>
    <w:p w14:paraId="0D9A4B59" w14:textId="77777777" w:rsidR="00881249" w:rsidRDefault="00881249" w:rsidP="00881249">
      <w:pPr>
        <w:widowControl w:val="0"/>
        <w:ind w:left="425"/>
        <w:jc w:val="both"/>
        <w:rPr>
          <w:rFonts w:ascii="Arial" w:hAnsi="Arial" w:cs="Arial"/>
          <w:sz w:val="20"/>
        </w:rPr>
      </w:pPr>
      <w:r w:rsidRPr="5698A6E4">
        <w:rPr>
          <w:rFonts w:ascii="Arial" w:hAnsi="Arial" w:cs="Arial"/>
          <w:sz w:val="20"/>
        </w:rPr>
        <w:t>Ponudnik mora biti sposoben (tehnično in kadrovsko) zagotoviti tudi naslednje storitve:</w:t>
      </w:r>
    </w:p>
    <w:p w14:paraId="73494BBA" w14:textId="77777777" w:rsidR="00881249" w:rsidRDefault="00881249">
      <w:pPr>
        <w:pStyle w:val="Odstavekseznama"/>
        <w:widowControl w:val="0"/>
        <w:numPr>
          <w:ilvl w:val="0"/>
          <w:numId w:val="39"/>
        </w:numPr>
        <w:spacing w:after="200" w:line="276" w:lineRule="auto"/>
        <w:contextualSpacing/>
        <w:jc w:val="both"/>
        <w:rPr>
          <w:rFonts w:ascii="Arial" w:hAnsi="Arial" w:cs="Arial"/>
          <w:sz w:val="20"/>
          <w:lang w:val="en-US"/>
        </w:rPr>
      </w:pPr>
      <w:r w:rsidRPr="5698A6E4">
        <w:rPr>
          <w:rFonts w:ascii="Arial" w:hAnsi="Arial" w:cs="Arial"/>
          <w:sz w:val="20"/>
          <w:lang w:val="en-US"/>
        </w:rPr>
        <w:t>Montažo komponent na tirno vozilo</w:t>
      </w:r>
    </w:p>
    <w:p w14:paraId="54C274ED" w14:textId="77777777" w:rsidR="001529E2" w:rsidRPr="00DC2703" w:rsidRDefault="001529E2" w:rsidP="001529E2">
      <w:pPr>
        <w:pStyle w:val="Odstavekseznama"/>
        <w:widowControl w:val="0"/>
        <w:numPr>
          <w:ilvl w:val="0"/>
          <w:numId w:val="39"/>
        </w:numPr>
        <w:spacing w:after="200" w:line="276" w:lineRule="auto"/>
        <w:contextualSpacing/>
        <w:jc w:val="both"/>
        <w:rPr>
          <w:rFonts w:ascii="Arial" w:hAnsi="Arial" w:cs="Arial"/>
          <w:sz w:val="20"/>
          <w:lang w:val="sv-SE"/>
        </w:rPr>
      </w:pPr>
      <w:r w:rsidRPr="00DC2703">
        <w:rPr>
          <w:rFonts w:ascii="Arial" w:hAnsi="Arial" w:cs="Arial"/>
          <w:sz w:val="20"/>
          <w:lang w:val="sv-SE"/>
        </w:rPr>
        <w:t>Informacijski sistem bo nameščen na obstoječi strežniški infrastrukturi Naročnika:</w:t>
      </w:r>
    </w:p>
    <w:p w14:paraId="2E0506CC" w14:textId="77777777" w:rsidR="001529E2" w:rsidRPr="00DC2703" w:rsidRDefault="001529E2" w:rsidP="00DC2703">
      <w:pPr>
        <w:pStyle w:val="Odstavekseznama"/>
        <w:widowControl w:val="0"/>
        <w:numPr>
          <w:ilvl w:val="1"/>
          <w:numId w:val="39"/>
        </w:numPr>
        <w:spacing w:after="200" w:line="276" w:lineRule="auto"/>
        <w:contextualSpacing/>
        <w:jc w:val="both"/>
        <w:rPr>
          <w:rFonts w:ascii="Arial" w:hAnsi="Arial" w:cs="Arial"/>
          <w:sz w:val="20"/>
          <w:lang w:val="sv-SE"/>
        </w:rPr>
      </w:pPr>
      <w:r w:rsidRPr="00DC2703">
        <w:rPr>
          <w:rFonts w:ascii="Arial" w:hAnsi="Arial" w:cs="Arial"/>
          <w:sz w:val="20"/>
          <w:lang w:val="sv-SE"/>
        </w:rPr>
        <w:t>Osnova strežniške infrastrukture je virtualizacijska platfoma VMware vSphere 8 s po eno neodvisno HA gručo VMware ESXi na primarni in DR lokaciji;</w:t>
      </w:r>
    </w:p>
    <w:p w14:paraId="446BC828" w14:textId="063B65DC" w:rsidR="001529E2" w:rsidRPr="001529E2" w:rsidRDefault="001529E2" w:rsidP="00DC2703">
      <w:pPr>
        <w:pStyle w:val="Odstavekseznama"/>
        <w:widowControl w:val="0"/>
        <w:numPr>
          <w:ilvl w:val="1"/>
          <w:numId w:val="39"/>
        </w:numPr>
        <w:spacing w:after="200" w:line="276" w:lineRule="auto"/>
        <w:contextualSpacing/>
        <w:jc w:val="both"/>
        <w:rPr>
          <w:rFonts w:ascii="Arial" w:hAnsi="Arial" w:cs="Arial"/>
          <w:sz w:val="20"/>
          <w:lang w:val="en-US"/>
        </w:rPr>
      </w:pPr>
      <w:r w:rsidRPr="00DC2703">
        <w:rPr>
          <w:rFonts w:ascii="Arial" w:hAnsi="Arial" w:cs="Arial"/>
          <w:sz w:val="20"/>
          <w:lang w:val="sv-SE"/>
        </w:rPr>
        <w:t xml:space="preserve">Vsi načini replikacije imajo možnost delovanja v obeh smereh. Za replikacijo večine virtualnih strežnikov pa je vzpostavljen mehanizem »VMware vSphere replication«. </w:t>
      </w:r>
      <w:r w:rsidRPr="001529E2">
        <w:rPr>
          <w:rFonts w:ascii="Arial" w:hAnsi="Arial" w:cs="Arial"/>
          <w:sz w:val="20"/>
          <w:lang w:val="en-US"/>
        </w:rPr>
        <w:t>Replikacija je možna tudi s programsko opremo Veeam Backup &amp; Replication V12 in sicer »Periodically« (na 1 minuto in več) ali »Continuously«;</w:t>
      </w:r>
    </w:p>
    <w:p w14:paraId="1E4B3751" w14:textId="77777777" w:rsidR="001529E2" w:rsidRPr="00DC2703" w:rsidRDefault="001529E2" w:rsidP="001529E2">
      <w:pPr>
        <w:pStyle w:val="Odstavekseznama"/>
        <w:widowControl w:val="0"/>
        <w:numPr>
          <w:ilvl w:val="1"/>
          <w:numId w:val="39"/>
        </w:numPr>
        <w:spacing w:after="200" w:line="276" w:lineRule="auto"/>
        <w:contextualSpacing/>
        <w:jc w:val="both"/>
        <w:rPr>
          <w:rFonts w:ascii="Arial" w:hAnsi="Arial" w:cs="Arial"/>
          <w:sz w:val="20"/>
          <w:lang w:val="sv-SE"/>
        </w:rPr>
      </w:pPr>
      <w:r w:rsidRPr="00DC2703">
        <w:rPr>
          <w:rFonts w:ascii="Arial" w:hAnsi="Arial" w:cs="Arial"/>
          <w:sz w:val="20"/>
          <w:lang w:val="sv-SE"/>
        </w:rPr>
        <w:t>Implementiran je po en namenski diskovni sistem Exagrid za shranjevanje varnostnih kopij na primarni in DR lokaciji. Med diskovnima sistemoma je vzpostavljena sinhronizacija zavarovanj v obe smeri. Za zavarovanja se uporablja programska oprema Veeam Backup &amp; replication V12;</w:t>
      </w:r>
    </w:p>
    <w:p w14:paraId="46CFB9CB" w14:textId="77777777" w:rsidR="001529E2" w:rsidRPr="00DC2703" w:rsidRDefault="001529E2" w:rsidP="001529E2">
      <w:pPr>
        <w:pStyle w:val="Odstavekseznama"/>
        <w:widowControl w:val="0"/>
        <w:numPr>
          <w:ilvl w:val="1"/>
          <w:numId w:val="39"/>
        </w:numPr>
        <w:spacing w:after="200" w:line="276" w:lineRule="auto"/>
        <w:contextualSpacing/>
        <w:jc w:val="both"/>
        <w:rPr>
          <w:rFonts w:ascii="Arial" w:hAnsi="Arial" w:cs="Arial"/>
          <w:sz w:val="20"/>
          <w:lang w:val="sv-SE"/>
        </w:rPr>
      </w:pPr>
      <w:r w:rsidRPr="00DC2703">
        <w:rPr>
          <w:rFonts w:ascii="Arial" w:hAnsi="Arial" w:cs="Arial"/>
          <w:sz w:val="20"/>
          <w:lang w:val="sv-SE"/>
        </w:rPr>
        <w:t>Za nadzor delovanja strežniške infrastrukture se uporablja sistem CheckMk;</w:t>
      </w:r>
    </w:p>
    <w:p w14:paraId="7F0CFA1E" w14:textId="77777777" w:rsidR="001529E2" w:rsidRPr="00DC2703" w:rsidRDefault="001529E2" w:rsidP="001529E2">
      <w:pPr>
        <w:pStyle w:val="Odstavekseznama"/>
        <w:widowControl w:val="0"/>
        <w:numPr>
          <w:ilvl w:val="1"/>
          <w:numId w:val="39"/>
        </w:numPr>
        <w:spacing w:after="200" w:line="276" w:lineRule="auto"/>
        <w:contextualSpacing/>
        <w:jc w:val="both"/>
        <w:rPr>
          <w:rFonts w:ascii="Arial" w:hAnsi="Arial" w:cs="Arial"/>
          <w:sz w:val="20"/>
          <w:lang w:val="sv-SE"/>
        </w:rPr>
      </w:pPr>
      <w:r w:rsidRPr="00DC2703">
        <w:rPr>
          <w:rFonts w:ascii="Arial" w:hAnsi="Arial" w:cs="Arial"/>
          <w:sz w:val="20"/>
          <w:lang w:val="sv-SE"/>
        </w:rPr>
        <w:t>V okviru implementacije je potrebno zagotoviti, dokumentirati in ustrezno testirati postopke za preklop na DR lokacijo in nazaj;</w:t>
      </w:r>
    </w:p>
    <w:p w14:paraId="184FF4F1" w14:textId="46BA95AD" w:rsidR="001529E2" w:rsidRPr="00DC2703" w:rsidRDefault="001529E2" w:rsidP="001529E2">
      <w:pPr>
        <w:pStyle w:val="Odstavekseznama"/>
        <w:widowControl w:val="0"/>
        <w:numPr>
          <w:ilvl w:val="0"/>
          <w:numId w:val="39"/>
        </w:numPr>
        <w:spacing w:after="200" w:line="276" w:lineRule="auto"/>
        <w:contextualSpacing/>
        <w:jc w:val="both"/>
        <w:rPr>
          <w:rFonts w:ascii="Arial" w:hAnsi="Arial" w:cs="Arial"/>
          <w:sz w:val="20"/>
          <w:lang w:val="sv-SE"/>
        </w:rPr>
      </w:pPr>
      <w:r w:rsidRPr="00DC2703">
        <w:rPr>
          <w:rFonts w:ascii="Arial" w:hAnsi="Arial" w:cs="Arial"/>
          <w:sz w:val="20"/>
          <w:lang w:val="sv-SE"/>
        </w:rPr>
        <w:t>Sistem mora delovati na Windows Server 2022 ali novejšem. Za podatkovni nivo mora biti uporabljena relacijska podatkovna baza Microsoft SQL 2019 Enterprise – tole bomo v naslednjih mesecih nadgradili na 2022 ali Oracle najmanj verzije 19c (SE ali EE) ali novejše;</w:t>
      </w:r>
    </w:p>
    <w:p w14:paraId="4E74868F" w14:textId="4E516E9D" w:rsidR="001529E2" w:rsidRPr="00DC2703" w:rsidRDefault="001529E2" w:rsidP="001529E2">
      <w:pPr>
        <w:pStyle w:val="Odstavekseznama"/>
        <w:widowControl w:val="0"/>
        <w:numPr>
          <w:ilvl w:val="0"/>
          <w:numId w:val="39"/>
        </w:numPr>
        <w:spacing w:after="200" w:line="276" w:lineRule="auto"/>
        <w:contextualSpacing/>
        <w:jc w:val="both"/>
        <w:rPr>
          <w:rFonts w:ascii="Arial" w:hAnsi="Arial" w:cs="Arial"/>
          <w:sz w:val="20"/>
          <w:lang w:val="sv-SE"/>
        </w:rPr>
      </w:pPr>
      <w:r w:rsidRPr="00DC2703">
        <w:rPr>
          <w:rFonts w:ascii="Arial" w:hAnsi="Arial" w:cs="Arial"/>
          <w:sz w:val="20"/>
          <w:lang w:val="sv-SE"/>
        </w:rPr>
        <w:t>Če je predvidena uporaba dodatne (druge) strežniške licenčne programske opreme, mora biti le-ta vključena v ceno ponudbe;</w:t>
      </w:r>
    </w:p>
    <w:p w14:paraId="675B00F3" w14:textId="04F3635D" w:rsidR="001529E2" w:rsidRPr="00DC2703" w:rsidRDefault="001529E2" w:rsidP="001529E2">
      <w:pPr>
        <w:pStyle w:val="Odstavekseznama"/>
        <w:widowControl w:val="0"/>
        <w:numPr>
          <w:ilvl w:val="0"/>
          <w:numId w:val="39"/>
        </w:numPr>
        <w:spacing w:after="200" w:line="276" w:lineRule="auto"/>
        <w:contextualSpacing/>
        <w:jc w:val="both"/>
        <w:rPr>
          <w:rFonts w:ascii="Arial" w:hAnsi="Arial" w:cs="Arial"/>
          <w:sz w:val="20"/>
          <w:lang w:val="sv-SE"/>
        </w:rPr>
      </w:pPr>
      <w:r w:rsidRPr="00DC2703">
        <w:rPr>
          <w:rFonts w:ascii="Arial" w:hAnsi="Arial" w:cs="Arial"/>
          <w:sz w:val="20"/>
          <w:lang w:val="sv-SE"/>
        </w:rPr>
        <w:lastRenderedPageBreak/>
        <w:t>Avtentikacija uporabnikov mora biti izvedena preko enotnega imenika na »MS Active Directory« platformi naročnika;</w:t>
      </w:r>
    </w:p>
    <w:p w14:paraId="294064C9" w14:textId="52A8A9E1" w:rsidR="001529E2" w:rsidRPr="00DC2703" w:rsidRDefault="001529E2" w:rsidP="001529E2">
      <w:pPr>
        <w:pStyle w:val="Odstavekseznama"/>
        <w:widowControl w:val="0"/>
        <w:numPr>
          <w:ilvl w:val="0"/>
          <w:numId w:val="39"/>
        </w:numPr>
        <w:spacing w:after="200" w:line="276" w:lineRule="auto"/>
        <w:contextualSpacing/>
        <w:jc w:val="both"/>
        <w:rPr>
          <w:rFonts w:ascii="Arial" w:hAnsi="Arial" w:cs="Arial"/>
          <w:sz w:val="20"/>
          <w:lang w:val="sv-SE"/>
        </w:rPr>
      </w:pPr>
      <w:r w:rsidRPr="00DC2703">
        <w:rPr>
          <w:rFonts w:ascii="Arial" w:hAnsi="Arial" w:cs="Arial"/>
          <w:sz w:val="20"/>
          <w:lang w:val="sv-SE"/>
        </w:rPr>
        <w:t>Ponujena programska platforma mora omogočati sistem enkratne prijave (SSO - Single Sign On);</w:t>
      </w:r>
    </w:p>
    <w:p w14:paraId="4396BC9E" w14:textId="3EC2125A" w:rsidR="001529E2" w:rsidRPr="00DC2703" w:rsidRDefault="001529E2" w:rsidP="001529E2">
      <w:pPr>
        <w:pStyle w:val="Odstavekseznama"/>
        <w:widowControl w:val="0"/>
        <w:numPr>
          <w:ilvl w:val="0"/>
          <w:numId w:val="39"/>
        </w:numPr>
        <w:spacing w:after="200" w:line="276" w:lineRule="auto"/>
        <w:contextualSpacing/>
        <w:jc w:val="both"/>
        <w:rPr>
          <w:rFonts w:ascii="Arial" w:hAnsi="Arial" w:cs="Arial"/>
          <w:sz w:val="20"/>
          <w:lang w:val="sv-SE"/>
        </w:rPr>
      </w:pPr>
      <w:r w:rsidRPr="00DC2703">
        <w:rPr>
          <w:rFonts w:ascii="Arial" w:hAnsi="Arial" w:cs="Arial"/>
          <w:sz w:val="20"/>
          <w:lang w:val="sv-SE"/>
        </w:rPr>
        <w:t>Sistem mora omogočati možnost izvoza vseh podatkov v podatkovne baze oziroma podatkovna skladišča na lokaciji podatkovnega centra naročnika, iz različnih razlogov (npr. poslovna analitika, hramba dnevniških zapisov, izdelava varnostnih kopij podatkovne baze);</w:t>
      </w:r>
    </w:p>
    <w:p w14:paraId="1F4AAC37" w14:textId="6F4FAAAF" w:rsidR="00881249" w:rsidRPr="0089552C" w:rsidRDefault="001529E2">
      <w:pPr>
        <w:pStyle w:val="Odstavekseznama"/>
        <w:widowControl w:val="0"/>
        <w:numPr>
          <w:ilvl w:val="0"/>
          <w:numId w:val="39"/>
        </w:numPr>
        <w:spacing w:after="200" w:line="276" w:lineRule="auto"/>
        <w:contextualSpacing/>
        <w:jc w:val="both"/>
        <w:rPr>
          <w:rFonts w:ascii="Arial" w:hAnsi="Arial" w:cs="Arial"/>
          <w:sz w:val="20"/>
          <w:lang w:val="sv-SE"/>
        </w:rPr>
      </w:pPr>
      <w:r w:rsidRPr="0089552C">
        <w:rPr>
          <w:rFonts w:ascii="Arial" w:hAnsi="Arial" w:cs="Arial"/>
          <w:sz w:val="20"/>
          <w:lang w:val="sv-SE"/>
        </w:rPr>
        <w:t>Podporo n</w:t>
      </w:r>
      <w:r w:rsidR="00881249" w:rsidRPr="0089552C">
        <w:rPr>
          <w:rFonts w:ascii="Arial" w:hAnsi="Arial" w:cs="Arial"/>
          <w:sz w:val="20"/>
          <w:lang w:val="sv-SE"/>
        </w:rPr>
        <w:t>ameščanj</w:t>
      </w:r>
      <w:r w:rsidRPr="0089552C">
        <w:rPr>
          <w:rFonts w:ascii="Arial" w:hAnsi="Arial" w:cs="Arial"/>
          <w:sz w:val="20"/>
          <w:lang w:val="sv-SE"/>
        </w:rPr>
        <w:t>a</w:t>
      </w:r>
      <w:r w:rsidR="00881249" w:rsidRPr="0089552C">
        <w:rPr>
          <w:rFonts w:ascii="Arial" w:hAnsi="Arial" w:cs="Arial"/>
          <w:sz w:val="20"/>
          <w:lang w:val="sv-SE"/>
        </w:rPr>
        <w:t xml:space="preserve"> mobilne aplikacije na distribucijski server</w:t>
      </w:r>
    </w:p>
    <w:p w14:paraId="0EBD776D" w14:textId="77777777" w:rsidR="00881249" w:rsidRPr="0089552C" w:rsidRDefault="00881249">
      <w:pPr>
        <w:pStyle w:val="Odstavekseznama"/>
        <w:widowControl w:val="0"/>
        <w:numPr>
          <w:ilvl w:val="0"/>
          <w:numId w:val="39"/>
        </w:numPr>
        <w:spacing w:after="200" w:line="276" w:lineRule="auto"/>
        <w:contextualSpacing/>
        <w:jc w:val="both"/>
        <w:rPr>
          <w:rFonts w:ascii="Arial" w:hAnsi="Arial" w:cs="Arial"/>
          <w:sz w:val="20"/>
          <w:lang w:val="sv-SE"/>
        </w:rPr>
      </w:pPr>
      <w:r w:rsidRPr="0089552C">
        <w:rPr>
          <w:rFonts w:ascii="Arial" w:hAnsi="Arial" w:cs="Arial"/>
          <w:sz w:val="20"/>
          <w:lang w:val="sv-SE"/>
        </w:rPr>
        <w:t xml:space="preserve">Razvoj ter integracijo aplikacije v zaledne sisteme SŽ </w:t>
      </w:r>
    </w:p>
    <w:p w14:paraId="159B41FA" w14:textId="77777777" w:rsidR="00881249" w:rsidRPr="0089552C" w:rsidRDefault="00881249">
      <w:pPr>
        <w:pStyle w:val="Odstavekseznama"/>
        <w:widowControl w:val="0"/>
        <w:numPr>
          <w:ilvl w:val="0"/>
          <w:numId w:val="39"/>
        </w:numPr>
        <w:spacing w:after="200" w:line="276" w:lineRule="auto"/>
        <w:contextualSpacing/>
        <w:jc w:val="both"/>
        <w:rPr>
          <w:rFonts w:ascii="Arial" w:hAnsi="Arial" w:cs="Arial"/>
          <w:sz w:val="20"/>
          <w:lang w:val="sv-SE"/>
        </w:rPr>
      </w:pPr>
      <w:r w:rsidRPr="0089552C">
        <w:rPr>
          <w:rFonts w:ascii="Arial" w:hAnsi="Arial" w:cs="Arial"/>
          <w:sz w:val="20"/>
          <w:lang w:val="sv-SE"/>
        </w:rPr>
        <w:t xml:space="preserve">Izobraževanje osebja naročnika in Informatike SŽ v živo </w:t>
      </w:r>
      <w:r w:rsidRPr="0089552C">
        <w:rPr>
          <w:rFonts w:ascii="Arial" w:hAnsi="Arial" w:cs="Arial"/>
          <w:lang w:val="sv-SE"/>
        </w:rPr>
        <w:t xml:space="preserve"> </w:t>
      </w:r>
      <w:r w:rsidRPr="0089552C">
        <w:rPr>
          <w:rFonts w:ascii="Arial" w:hAnsi="Arial" w:cs="Arial"/>
          <w:sz w:val="20"/>
          <w:lang w:val="sv-SE"/>
        </w:rPr>
        <w:t>ter izdelava navodil za uporabo</w:t>
      </w:r>
    </w:p>
    <w:p w14:paraId="003EE233" w14:textId="77777777" w:rsidR="00881249" w:rsidRPr="0089552C" w:rsidRDefault="00881249">
      <w:pPr>
        <w:pStyle w:val="Odstavekseznama"/>
        <w:widowControl w:val="0"/>
        <w:numPr>
          <w:ilvl w:val="0"/>
          <w:numId w:val="39"/>
        </w:numPr>
        <w:spacing w:after="200" w:line="276" w:lineRule="auto"/>
        <w:contextualSpacing/>
        <w:jc w:val="both"/>
        <w:rPr>
          <w:rFonts w:ascii="Arial" w:hAnsi="Arial" w:cs="Arial"/>
          <w:sz w:val="20"/>
          <w:lang w:val="sv-SE"/>
        </w:rPr>
      </w:pPr>
      <w:r w:rsidRPr="0089552C">
        <w:rPr>
          <w:rFonts w:ascii="Arial" w:hAnsi="Arial" w:cs="Arial"/>
          <w:sz w:val="20"/>
          <w:lang w:val="sv-SE"/>
        </w:rPr>
        <w:t>Prilagoditev funkcionalnosti in prikaza na zahtevo naročnika v okviru tehničnih zahtev</w:t>
      </w:r>
    </w:p>
    <w:p w14:paraId="077871DB" w14:textId="77777777" w:rsidR="00881249" w:rsidRPr="0089552C" w:rsidRDefault="00881249">
      <w:pPr>
        <w:pStyle w:val="Odstavekseznama"/>
        <w:widowControl w:val="0"/>
        <w:numPr>
          <w:ilvl w:val="0"/>
          <w:numId w:val="39"/>
        </w:numPr>
        <w:spacing w:after="200" w:line="276" w:lineRule="auto"/>
        <w:contextualSpacing/>
        <w:jc w:val="both"/>
        <w:rPr>
          <w:rFonts w:ascii="Arial" w:hAnsi="Arial" w:cs="Arial"/>
          <w:sz w:val="20"/>
          <w:lang w:val="sv-SE"/>
        </w:rPr>
      </w:pPr>
      <w:r w:rsidRPr="0089552C">
        <w:rPr>
          <w:rFonts w:ascii="Arial" w:hAnsi="Arial" w:cs="Arial"/>
          <w:sz w:val="20"/>
          <w:lang w:val="sv-SE"/>
        </w:rPr>
        <w:t>Sistem mora biti v slovenskem jeziku</w:t>
      </w:r>
    </w:p>
    <w:p w14:paraId="32B4A24C" w14:textId="16911394" w:rsidR="00881249" w:rsidRPr="0089552C" w:rsidRDefault="00881249">
      <w:pPr>
        <w:pStyle w:val="Odstavekseznama"/>
        <w:widowControl w:val="0"/>
        <w:numPr>
          <w:ilvl w:val="0"/>
          <w:numId w:val="39"/>
        </w:numPr>
        <w:spacing w:after="200" w:line="276" w:lineRule="auto"/>
        <w:contextualSpacing/>
        <w:jc w:val="both"/>
        <w:rPr>
          <w:rFonts w:ascii="Arial" w:hAnsi="Arial" w:cs="Arial"/>
          <w:sz w:val="20"/>
          <w:lang w:val="sv-SE"/>
        </w:rPr>
      </w:pPr>
      <w:r w:rsidRPr="0089552C">
        <w:rPr>
          <w:rFonts w:ascii="Arial" w:hAnsi="Arial" w:cs="Arial"/>
          <w:sz w:val="20"/>
          <w:lang w:val="sv-SE"/>
        </w:rPr>
        <w:t>Vzdrževanje</w:t>
      </w:r>
      <w:r w:rsidR="00D074D0" w:rsidRPr="0089552C">
        <w:rPr>
          <w:rFonts w:ascii="Arial" w:hAnsi="Arial" w:cs="Arial"/>
          <w:sz w:val="20"/>
          <w:lang w:val="sv-SE"/>
        </w:rPr>
        <w:t xml:space="preserve"> za obdobje 24 mesecev po primopredaji</w:t>
      </w:r>
    </w:p>
    <w:p w14:paraId="56C30741" w14:textId="77777777" w:rsidR="00881249" w:rsidRPr="00DC2703" w:rsidRDefault="00881249">
      <w:pPr>
        <w:pStyle w:val="Odstavekseznama"/>
        <w:widowControl w:val="0"/>
        <w:numPr>
          <w:ilvl w:val="0"/>
          <w:numId w:val="39"/>
        </w:numPr>
        <w:spacing w:after="200" w:line="276" w:lineRule="auto"/>
        <w:contextualSpacing/>
        <w:jc w:val="both"/>
        <w:rPr>
          <w:rFonts w:ascii="Arial" w:hAnsi="Arial" w:cs="Arial"/>
          <w:sz w:val="20"/>
        </w:rPr>
      </w:pPr>
      <w:r w:rsidRPr="00DC2703">
        <w:rPr>
          <w:rFonts w:ascii="Arial" w:hAnsi="Arial" w:cs="Arial"/>
          <w:sz w:val="20"/>
        </w:rPr>
        <w:t>Naročniku omogočiti sodelovanje pri razvoju</w:t>
      </w:r>
    </w:p>
    <w:p w14:paraId="12FA286A" w14:textId="77777777" w:rsidR="00881249" w:rsidRPr="00DC2703" w:rsidRDefault="00881249">
      <w:pPr>
        <w:pStyle w:val="Odstavekseznama"/>
        <w:widowControl w:val="0"/>
        <w:numPr>
          <w:ilvl w:val="0"/>
          <w:numId w:val="39"/>
        </w:numPr>
        <w:spacing w:after="200" w:line="276" w:lineRule="auto"/>
        <w:contextualSpacing/>
        <w:jc w:val="both"/>
        <w:rPr>
          <w:rFonts w:ascii="Arial" w:hAnsi="Arial" w:cs="Arial"/>
          <w:sz w:val="20"/>
        </w:rPr>
      </w:pPr>
      <w:r w:rsidRPr="00DC2703">
        <w:rPr>
          <w:rFonts w:ascii="Arial" w:hAnsi="Arial" w:cs="Arial"/>
          <w:sz w:val="20"/>
        </w:rPr>
        <w:t>Zagotavljanje podpore uporabnikom in odprava napak med delovnim časom od 9.00 do 15.00 ure, od ponedeljka do petka, preko telefona in e-pošte</w:t>
      </w:r>
    </w:p>
    <w:p w14:paraId="21ED1392" w14:textId="77777777" w:rsidR="00881249" w:rsidRPr="0089552C" w:rsidRDefault="00881249">
      <w:pPr>
        <w:pStyle w:val="Odstavekseznama"/>
        <w:widowControl w:val="0"/>
        <w:numPr>
          <w:ilvl w:val="0"/>
          <w:numId w:val="39"/>
        </w:numPr>
        <w:spacing w:after="200" w:line="276" w:lineRule="auto"/>
        <w:contextualSpacing/>
        <w:jc w:val="both"/>
        <w:rPr>
          <w:rFonts w:ascii="Arial" w:hAnsi="Arial" w:cs="Arial"/>
          <w:sz w:val="20"/>
        </w:rPr>
      </w:pPr>
      <w:r w:rsidRPr="00DC2703">
        <w:rPr>
          <w:rFonts w:ascii="Arial" w:hAnsi="Arial" w:cs="Arial"/>
          <w:sz w:val="20"/>
        </w:rPr>
        <w:t>Odzivni čas na zahteve za podporo naročniku: najkasneje</w:t>
      </w:r>
      <w:r w:rsidRPr="0089552C">
        <w:rPr>
          <w:rFonts w:ascii="Arial" w:hAnsi="Arial" w:cs="Arial"/>
          <w:sz w:val="20"/>
        </w:rPr>
        <w:t xml:space="preserve"> v 24h</w:t>
      </w:r>
    </w:p>
    <w:p w14:paraId="1F149033" w14:textId="77777777" w:rsidR="00881249" w:rsidRDefault="00881249" w:rsidP="00881249">
      <w:pPr>
        <w:widowControl w:val="0"/>
        <w:jc w:val="both"/>
        <w:rPr>
          <w:rFonts w:ascii="Arial" w:hAnsi="Arial" w:cs="Arial"/>
          <w:sz w:val="20"/>
        </w:rPr>
      </w:pPr>
      <w:r w:rsidRPr="5698A6E4">
        <w:rPr>
          <w:rFonts w:ascii="Arial" w:hAnsi="Arial" w:cs="Arial"/>
          <w:sz w:val="20"/>
        </w:rPr>
        <w:t xml:space="preserve">        Z GPS sledilnikom bo prvotno opremljenih 130 tirnih vozil z možnostjo dodajanja/odvzemanja voznih sredstev.</w:t>
      </w:r>
    </w:p>
    <w:p w14:paraId="72ECA4EE" w14:textId="77777777" w:rsidR="00881249" w:rsidRDefault="00881249" w:rsidP="00881249">
      <w:pPr>
        <w:widowControl w:val="0"/>
        <w:jc w:val="both"/>
        <w:rPr>
          <w:rFonts w:ascii="Arial" w:hAnsi="Arial" w:cs="Arial"/>
          <w:sz w:val="20"/>
        </w:rPr>
      </w:pPr>
    </w:p>
    <w:p w14:paraId="4A8BDA5B" w14:textId="58AF3861" w:rsidR="007A7EBF" w:rsidRPr="0089552C" w:rsidRDefault="001529E2" w:rsidP="007A7EBF">
      <w:pPr>
        <w:widowControl w:val="0"/>
        <w:jc w:val="both"/>
        <w:rPr>
          <w:rFonts w:ascii="Arial" w:hAnsi="Arial" w:cs="Arial"/>
          <w:sz w:val="20"/>
        </w:rPr>
      </w:pPr>
      <w:r w:rsidRPr="0089552C">
        <w:rPr>
          <w:rFonts w:ascii="Arial" w:hAnsi="Arial" w:cs="Arial"/>
          <w:sz w:val="20"/>
        </w:rPr>
        <w:t>Zahteve glede informacijske varnosti</w:t>
      </w:r>
    </w:p>
    <w:p w14:paraId="72449F76" w14:textId="77777777" w:rsidR="007A7EBF" w:rsidRPr="0089552C" w:rsidRDefault="007A7EBF" w:rsidP="007A7EBF">
      <w:pPr>
        <w:widowControl w:val="0"/>
        <w:jc w:val="both"/>
        <w:rPr>
          <w:rFonts w:ascii="Arial" w:hAnsi="Arial" w:cs="Arial"/>
          <w:sz w:val="20"/>
        </w:rPr>
      </w:pPr>
    </w:p>
    <w:p w14:paraId="4DA659DE" w14:textId="77777777" w:rsidR="007A7EBF" w:rsidRPr="0089552C" w:rsidRDefault="007A7EBF" w:rsidP="007A7EBF">
      <w:pPr>
        <w:widowControl w:val="0"/>
        <w:jc w:val="both"/>
        <w:rPr>
          <w:rFonts w:ascii="Arial" w:hAnsi="Arial" w:cs="Arial"/>
          <w:sz w:val="20"/>
        </w:rPr>
      </w:pPr>
      <w:r w:rsidRPr="0089552C">
        <w:rPr>
          <w:rFonts w:ascii="Arial" w:hAnsi="Arial" w:cs="Arial"/>
          <w:sz w:val="20"/>
        </w:rPr>
        <w:t>Ponudnik mora zagotoviti:</w:t>
      </w:r>
    </w:p>
    <w:p w14:paraId="46564DD9" w14:textId="77777777" w:rsidR="001529E2" w:rsidRPr="0089552C" w:rsidRDefault="001529E2">
      <w:pPr>
        <w:pStyle w:val="Odstavekseznama"/>
        <w:widowControl w:val="0"/>
        <w:numPr>
          <w:ilvl w:val="0"/>
          <w:numId w:val="6"/>
        </w:numPr>
        <w:spacing w:after="120"/>
        <w:jc w:val="both"/>
        <w:rPr>
          <w:rFonts w:ascii="Arial" w:hAnsi="Arial" w:cs="Arial"/>
          <w:sz w:val="20"/>
        </w:rPr>
        <w:pPrChange w:id="475"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14:paraId="4D18616C" w14:textId="77777777" w:rsidR="001529E2" w:rsidRPr="0089552C" w:rsidRDefault="001529E2">
      <w:pPr>
        <w:pStyle w:val="Odstavekseznama"/>
        <w:widowControl w:val="0"/>
        <w:numPr>
          <w:ilvl w:val="0"/>
          <w:numId w:val="6"/>
        </w:numPr>
        <w:spacing w:after="120"/>
        <w:jc w:val="both"/>
        <w:rPr>
          <w:rFonts w:ascii="Arial" w:hAnsi="Arial" w:cs="Arial"/>
          <w:sz w:val="20"/>
        </w:rPr>
        <w:pPrChange w:id="476"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Razvita informacijska rešitev mora biti skladna z zahtevami ZInfV-1;</w:t>
      </w:r>
    </w:p>
    <w:p w14:paraId="78EA3BF3" w14:textId="77777777" w:rsidR="001529E2" w:rsidRPr="0089552C" w:rsidRDefault="001529E2">
      <w:pPr>
        <w:pStyle w:val="Odstavekseznama"/>
        <w:widowControl w:val="0"/>
        <w:numPr>
          <w:ilvl w:val="0"/>
          <w:numId w:val="6"/>
        </w:numPr>
        <w:spacing w:after="120"/>
        <w:jc w:val="both"/>
        <w:rPr>
          <w:rFonts w:ascii="Arial" w:hAnsi="Arial" w:cs="Arial"/>
          <w:sz w:val="20"/>
        </w:rPr>
        <w:pPrChange w:id="477"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Informacijska rešitev mora zabeležiti dogodke (eng. Log files), revizijske dogodke in dostop do objektov (eng. Auditing events), stanje komunikacij z drugimi informacijskimi sistemi in stanje povezanih servisov zahtevanih za pravilno delovanje sistema;</w:t>
      </w:r>
    </w:p>
    <w:p w14:paraId="6022A0A4" w14:textId="77777777" w:rsidR="001529E2" w:rsidRPr="0089552C" w:rsidRDefault="001529E2">
      <w:pPr>
        <w:pStyle w:val="Odstavekseznama"/>
        <w:widowControl w:val="0"/>
        <w:numPr>
          <w:ilvl w:val="0"/>
          <w:numId w:val="6"/>
        </w:numPr>
        <w:spacing w:after="120"/>
        <w:jc w:val="both"/>
        <w:rPr>
          <w:rFonts w:ascii="Arial" w:hAnsi="Arial" w:cs="Arial"/>
          <w:sz w:val="20"/>
        </w:rPr>
        <w:pPrChange w:id="478"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Izvedena mora biti hramba dnevniških zapisov o delovanju informacijskega sistema za obdobje šestih (6) mesecev. Hramba dnevniških zapisov mora biti zagotovljena na ozemlju RS;</w:t>
      </w:r>
    </w:p>
    <w:p w14:paraId="1F5BE675" w14:textId="77777777" w:rsidR="001529E2" w:rsidRPr="0089552C" w:rsidRDefault="001529E2">
      <w:pPr>
        <w:pStyle w:val="Odstavekseznama"/>
        <w:widowControl w:val="0"/>
        <w:numPr>
          <w:ilvl w:val="0"/>
          <w:numId w:val="6"/>
        </w:numPr>
        <w:spacing w:after="120"/>
        <w:jc w:val="both"/>
        <w:rPr>
          <w:rFonts w:ascii="Arial" w:hAnsi="Arial" w:cs="Arial"/>
          <w:sz w:val="20"/>
        </w:rPr>
        <w:pPrChange w:id="479"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Izvedeno mora biti beleženje vseh aktivnosti administratorjev sistema (dostopi, izvedene aktivnosti, …);</w:t>
      </w:r>
    </w:p>
    <w:p w14:paraId="40A96683" w14:textId="77777777" w:rsidR="001529E2" w:rsidRPr="0089552C" w:rsidRDefault="001529E2">
      <w:pPr>
        <w:pStyle w:val="Odstavekseznama"/>
        <w:widowControl w:val="0"/>
        <w:numPr>
          <w:ilvl w:val="0"/>
          <w:numId w:val="6"/>
        </w:numPr>
        <w:spacing w:after="120"/>
        <w:jc w:val="both"/>
        <w:rPr>
          <w:rFonts w:ascii="Arial" w:hAnsi="Arial" w:cs="Arial"/>
          <w:sz w:val="20"/>
        </w:rPr>
        <w:pPrChange w:id="480"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Informacijska rešitev mora biti varnostno preverjena in ne sme imeti ranljivosti po seznamu OWASP Top Ten;</w:t>
      </w:r>
    </w:p>
    <w:p w14:paraId="65BB4348" w14:textId="77777777" w:rsidR="001529E2" w:rsidRPr="0089552C" w:rsidRDefault="001529E2">
      <w:pPr>
        <w:pStyle w:val="Odstavekseznama"/>
        <w:widowControl w:val="0"/>
        <w:numPr>
          <w:ilvl w:val="0"/>
          <w:numId w:val="6"/>
        </w:numPr>
        <w:spacing w:after="120"/>
        <w:jc w:val="both"/>
        <w:rPr>
          <w:rFonts w:ascii="Arial" w:hAnsi="Arial" w:cs="Arial"/>
          <w:sz w:val="20"/>
        </w:rPr>
        <w:pPrChange w:id="481"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Če informacijska rešitev zajema spletno aplikacijo, mora ta slediti priporočenim praksam za zaščito uporabniške seje (OWASP Secure Headers Project) in ostalim smernicam OWASP Top 10 Proactive Controls;</w:t>
      </w:r>
    </w:p>
    <w:p w14:paraId="30585EC7" w14:textId="77777777" w:rsidR="001529E2" w:rsidRPr="0089552C" w:rsidRDefault="001529E2">
      <w:pPr>
        <w:pStyle w:val="Odstavekseznama"/>
        <w:widowControl w:val="0"/>
        <w:numPr>
          <w:ilvl w:val="0"/>
          <w:numId w:val="6"/>
        </w:numPr>
        <w:spacing w:after="120"/>
        <w:jc w:val="both"/>
        <w:rPr>
          <w:rFonts w:ascii="Arial" w:hAnsi="Arial" w:cs="Arial"/>
          <w:sz w:val="20"/>
        </w:rPr>
        <w:pPrChange w:id="482"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Če Sistem za delovanje uporablja neodvisne zunanje knjižnice (npr. jQuery), morajo tudi te biti posodobljene;</w:t>
      </w:r>
    </w:p>
    <w:p w14:paraId="6BD678E2" w14:textId="77777777" w:rsidR="001529E2" w:rsidRPr="0089552C" w:rsidRDefault="001529E2">
      <w:pPr>
        <w:pStyle w:val="Odstavekseznama"/>
        <w:widowControl w:val="0"/>
        <w:numPr>
          <w:ilvl w:val="0"/>
          <w:numId w:val="6"/>
        </w:numPr>
        <w:spacing w:after="120"/>
        <w:jc w:val="both"/>
        <w:rPr>
          <w:rFonts w:ascii="Arial" w:hAnsi="Arial" w:cs="Arial"/>
          <w:sz w:val="20"/>
        </w:rPr>
        <w:pPrChange w:id="483"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Razvoj informacijske rešitve mora biti izvajan ob upoštevanju metodologij varnega razvoja aplikacij (npr. OWASP) z izvajanimi dokumentiranimi testi odpornosti na znane varnostne ranljivosti;</w:t>
      </w:r>
    </w:p>
    <w:p w14:paraId="5C7AC7CB" w14:textId="77777777" w:rsidR="001529E2" w:rsidRPr="0089552C" w:rsidRDefault="001529E2">
      <w:pPr>
        <w:pStyle w:val="Odstavekseznama"/>
        <w:widowControl w:val="0"/>
        <w:numPr>
          <w:ilvl w:val="0"/>
          <w:numId w:val="6"/>
        </w:numPr>
        <w:spacing w:after="120"/>
        <w:jc w:val="both"/>
        <w:rPr>
          <w:rFonts w:ascii="Arial" w:hAnsi="Arial" w:cs="Arial"/>
          <w:sz w:val="20"/>
        </w:rPr>
        <w:pPrChange w:id="484"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 xml:space="preserve">Rešitev mora slediti principu dostopa z najmanj potrebnimi privilegiji in dostopu po principu belega seznama. </w:t>
      </w:r>
    </w:p>
    <w:p w14:paraId="7B7475F0" w14:textId="77777777" w:rsidR="001529E2" w:rsidRPr="0089552C" w:rsidRDefault="001529E2">
      <w:pPr>
        <w:pStyle w:val="Odstavekseznama"/>
        <w:widowControl w:val="0"/>
        <w:numPr>
          <w:ilvl w:val="0"/>
          <w:numId w:val="6"/>
        </w:numPr>
        <w:spacing w:after="120"/>
        <w:jc w:val="both"/>
        <w:rPr>
          <w:rFonts w:ascii="Arial" w:hAnsi="Arial" w:cs="Arial"/>
          <w:sz w:val="20"/>
        </w:rPr>
        <w:pPrChange w:id="485"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lastRenderedPageBreak/>
        <w:t>Rešitev mora omogočiti ločevanje uporabniških in upravljavskih pravic.</w:t>
      </w:r>
    </w:p>
    <w:p w14:paraId="642BC125" w14:textId="77777777" w:rsidR="001529E2" w:rsidRPr="0089552C" w:rsidRDefault="001529E2">
      <w:pPr>
        <w:pStyle w:val="Odstavekseznama"/>
        <w:widowControl w:val="0"/>
        <w:numPr>
          <w:ilvl w:val="0"/>
          <w:numId w:val="6"/>
        </w:numPr>
        <w:spacing w:after="120"/>
        <w:jc w:val="both"/>
        <w:rPr>
          <w:rFonts w:ascii="Arial" w:hAnsi="Arial" w:cs="Arial"/>
          <w:sz w:val="20"/>
        </w:rPr>
        <w:pPrChange w:id="486"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14:paraId="45BF0D07" w14:textId="77777777" w:rsidR="001529E2" w:rsidRPr="0089552C" w:rsidRDefault="001529E2">
      <w:pPr>
        <w:pStyle w:val="Odstavekseznama"/>
        <w:widowControl w:val="0"/>
        <w:numPr>
          <w:ilvl w:val="0"/>
          <w:numId w:val="6"/>
        </w:numPr>
        <w:spacing w:after="120"/>
        <w:jc w:val="both"/>
        <w:rPr>
          <w:rFonts w:ascii="Arial" w:hAnsi="Arial" w:cs="Arial"/>
          <w:sz w:val="20"/>
        </w:rPr>
        <w:pPrChange w:id="487"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Sistem mora biti zasnovan tako, da se nepooblaščenim osebam ne razkrijejo informacije, kar je treba doseči s tehnologijami, kot sta SSL (Secure Socket Layer) ali enakovreden protokol ter HTTPS ali enakovreden protokol;</w:t>
      </w:r>
    </w:p>
    <w:p w14:paraId="507D7772" w14:textId="77777777" w:rsidR="001529E2" w:rsidRPr="0089552C" w:rsidRDefault="001529E2">
      <w:pPr>
        <w:pStyle w:val="Odstavekseznama"/>
        <w:widowControl w:val="0"/>
        <w:numPr>
          <w:ilvl w:val="0"/>
          <w:numId w:val="6"/>
        </w:numPr>
        <w:spacing w:after="120"/>
        <w:jc w:val="both"/>
        <w:rPr>
          <w:rFonts w:ascii="Arial" w:hAnsi="Arial" w:cs="Arial"/>
          <w:sz w:val="20"/>
        </w:rPr>
        <w:pPrChange w:id="488"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Izvajalec mora dokumentirati politiko neprekinjenega delovanja in povratka storitve v primeru katastrofe (DRP) ter pripraviti okvirni plan rednega testiranje DRP postopkov;</w:t>
      </w:r>
    </w:p>
    <w:p w14:paraId="24258435" w14:textId="77777777" w:rsidR="001529E2" w:rsidRPr="0089552C" w:rsidRDefault="001529E2">
      <w:pPr>
        <w:pStyle w:val="Odstavekseznama"/>
        <w:widowControl w:val="0"/>
        <w:numPr>
          <w:ilvl w:val="0"/>
          <w:numId w:val="6"/>
        </w:numPr>
        <w:spacing w:after="120"/>
        <w:jc w:val="both"/>
        <w:rPr>
          <w:rFonts w:ascii="Arial" w:hAnsi="Arial" w:cs="Arial"/>
          <w:sz w:val="20"/>
        </w:rPr>
        <w:pPrChange w:id="489"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Redno se morajo nameščati varnostni popravki in nadgradnje, ki zmanjšujejo varnostna tveganja;</w:t>
      </w:r>
    </w:p>
    <w:p w14:paraId="3D006FC3" w14:textId="77777777" w:rsidR="001529E2" w:rsidRPr="0089552C" w:rsidRDefault="001529E2">
      <w:pPr>
        <w:pStyle w:val="Odstavekseznama"/>
        <w:widowControl w:val="0"/>
        <w:numPr>
          <w:ilvl w:val="0"/>
          <w:numId w:val="6"/>
        </w:numPr>
        <w:spacing w:after="120"/>
        <w:jc w:val="both"/>
        <w:rPr>
          <w:rFonts w:ascii="Arial" w:hAnsi="Arial" w:cs="Arial"/>
          <w:sz w:val="20"/>
        </w:rPr>
        <w:pPrChange w:id="490"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Naročnik si pridržuje pravico, po predhodni najavi, izvesti test ranljivosti informacijske rešitve (ne-invazivni testi kibernetskih ranljivosti);</w:t>
      </w:r>
    </w:p>
    <w:p w14:paraId="734F6EA5" w14:textId="77777777" w:rsidR="001529E2" w:rsidRPr="0089552C" w:rsidRDefault="001529E2">
      <w:pPr>
        <w:pStyle w:val="Odstavekseznama"/>
        <w:widowControl w:val="0"/>
        <w:numPr>
          <w:ilvl w:val="0"/>
          <w:numId w:val="6"/>
        </w:numPr>
        <w:spacing w:after="120"/>
        <w:jc w:val="both"/>
        <w:rPr>
          <w:rFonts w:ascii="Arial" w:hAnsi="Arial" w:cs="Arial"/>
          <w:sz w:val="20"/>
        </w:rPr>
        <w:pPrChange w:id="491"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Hramba revizijskih sledi na ozemlju Republike Slovenije za obdobje najmanj 6 mesecev;</w:t>
      </w:r>
    </w:p>
    <w:p w14:paraId="70D00761" w14:textId="207751E5" w:rsidR="001529E2" w:rsidRPr="0089552C" w:rsidRDefault="001529E2">
      <w:pPr>
        <w:pStyle w:val="Odstavekseznama"/>
        <w:widowControl w:val="0"/>
        <w:numPr>
          <w:ilvl w:val="0"/>
          <w:numId w:val="6"/>
        </w:numPr>
        <w:spacing w:after="120"/>
        <w:jc w:val="both"/>
        <w:rPr>
          <w:rFonts w:ascii="Arial" w:hAnsi="Arial" w:cs="Arial"/>
          <w:sz w:val="20"/>
        </w:rPr>
        <w:pPrChange w:id="492"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Ustrezno upravljanje informacijske varnosti pri dostopu zunanjih izvajalcev/podizvajalcev/dobaviteljev (pogodbene zahteve).</w:t>
      </w:r>
    </w:p>
    <w:p w14:paraId="01D277FD" w14:textId="67BFD29E" w:rsidR="007A7EBF" w:rsidRPr="0089552C" w:rsidRDefault="007A7EBF">
      <w:pPr>
        <w:pStyle w:val="Odstavekseznama"/>
        <w:widowControl w:val="0"/>
        <w:numPr>
          <w:ilvl w:val="0"/>
          <w:numId w:val="6"/>
        </w:numPr>
        <w:spacing w:after="120"/>
        <w:jc w:val="both"/>
        <w:rPr>
          <w:rFonts w:ascii="Arial" w:hAnsi="Arial" w:cs="Arial"/>
          <w:sz w:val="20"/>
        </w:rPr>
        <w:pPrChange w:id="493"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skladnost platforme z Uredbo (EU) 2016/679 (GDPR) in ZVOP-2;</w:t>
      </w:r>
    </w:p>
    <w:p w14:paraId="0251CC54" w14:textId="59811A01" w:rsidR="007A7EBF" w:rsidRPr="0089552C" w:rsidRDefault="007A7EBF">
      <w:pPr>
        <w:pStyle w:val="Odstavekseznama"/>
        <w:widowControl w:val="0"/>
        <w:numPr>
          <w:ilvl w:val="0"/>
          <w:numId w:val="6"/>
        </w:numPr>
        <w:spacing w:after="120"/>
        <w:jc w:val="both"/>
        <w:rPr>
          <w:rFonts w:ascii="Arial" w:hAnsi="Arial" w:cs="Arial"/>
          <w:sz w:val="20"/>
        </w:rPr>
        <w:pPrChange w:id="494"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avtentikacijo vseh uporabnikov internih prikazov in beleženje dostopov (revizijska sled) do osebnih in lokacijskih podatkov;</w:t>
      </w:r>
    </w:p>
    <w:p w14:paraId="17185477" w14:textId="3060705A" w:rsidR="007A7EBF" w:rsidRPr="0089552C" w:rsidRDefault="00DC2703">
      <w:pPr>
        <w:pStyle w:val="Odstavekseznama"/>
        <w:widowControl w:val="0"/>
        <w:numPr>
          <w:ilvl w:val="0"/>
          <w:numId w:val="6"/>
        </w:numPr>
        <w:spacing w:after="120"/>
        <w:jc w:val="both"/>
        <w:rPr>
          <w:rFonts w:ascii="Arial" w:hAnsi="Arial" w:cs="Arial"/>
          <w:sz w:val="20"/>
        </w:rPr>
        <w:pPrChange w:id="495" w:author="Tomšič Mojca" w:date="2026-07-29T16:07:00Z" w16du:dateUtc="2026-07-29T14:07:00Z">
          <w:pPr>
            <w:pStyle w:val="Odstavekseznama"/>
            <w:widowControl w:val="0"/>
            <w:numPr>
              <w:numId w:val="6"/>
            </w:numPr>
            <w:ind w:left="360" w:hanging="360"/>
            <w:jc w:val="both"/>
          </w:pPr>
        </w:pPrChange>
      </w:pPr>
      <w:r w:rsidRPr="0089552C">
        <w:rPr>
          <w:rFonts w:ascii="Arial" w:hAnsi="Arial" w:cs="Arial"/>
          <w:sz w:val="20"/>
        </w:rPr>
        <w:t xml:space="preserve"> </w:t>
      </w:r>
      <w:r w:rsidR="007A7EBF" w:rsidRPr="0089552C">
        <w:rPr>
          <w:rFonts w:ascii="Arial" w:hAnsi="Arial" w:cs="Arial"/>
          <w:sz w:val="20"/>
        </w:rPr>
        <w:t>šifriran prenos podatkov na vseh povezavah (naprava–strežnik ter strežnik–spletna/mobilna aplikacija, najmanj TLS 1.2);</w:t>
      </w:r>
    </w:p>
    <w:p w14:paraId="1B6D0835" w14:textId="7C4CE555" w:rsidR="007A7EBF" w:rsidRPr="0089552C" w:rsidRDefault="007A7EBF" w:rsidP="0007289C">
      <w:pPr>
        <w:pStyle w:val="Odstavekseznama"/>
        <w:widowControl w:val="0"/>
        <w:numPr>
          <w:ilvl w:val="0"/>
          <w:numId w:val="6"/>
        </w:numPr>
        <w:spacing w:after="120"/>
        <w:jc w:val="both"/>
        <w:rPr>
          <w:rFonts w:ascii="Arial" w:hAnsi="Arial" w:cs="Arial"/>
          <w:sz w:val="20"/>
        </w:rPr>
      </w:pPr>
      <w:r w:rsidRPr="0089552C">
        <w:rPr>
          <w:rFonts w:ascii="Arial" w:hAnsi="Arial" w:cs="Arial"/>
          <w:sz w:val="20"/>
        </w:rPr>
        <w:t>nastavljiv rok hrambe arhiva zgodovine gibanj ter izbris oz. anonimizacijo po izteku roka, ki ga določi naročnik;</w:t>
      </w:r>
    </w:p>
    <w:p w14:paraId="67A66610" w14:textId="77777777" w:rsidR="007A7EBF" w:rsidRPr="007A7EBF" w:rsidRDefault="007A7EBF" w:rsidP="00DC2703">
      <w:pPr>
        <w:widowControl w:val="0"/>
        <w:spacing w:after="120"/>
        <w:jc w:val="both"/>
        <w:rPr>
          <w:rFonts w:ascii="Arial" w:hAnsi="Arial" w:cs="Arial"/>
          <w:color w:val="005E00"/>
          <w:sz w:val="20"/>
        </w:rPr>
      </w:pPr>
    </w:p>
    <w:p w14:paraId="7B802556" w14:textId="77777777" w:rsidR="00881249" w:rsidRPr="00E45CD5" w:rsidRDefault="00881249" w:rsidP="00881249">
      <w:pPr>
        <w:widowControl w:val="0"/>
        <w:jc w:val="both"/>
        <w:rPr>
          <w:rFonts w:ascii="Arial" w:hAnsi="Arial" w:cs="Arial"/>
          <w:b/>
          <w:bCs/>
          <w:sz w:val="20"/>
        </w:rPr>
      </w:pPr>
      <w:r w:rsidRPr="00E45CD5">
        <w:rPr>
          <w:rFonts w:ascii="Arial" w:hAnsi="Arial" w:cs="Arial"/>
          <w:b/>
          <w:bCs/>
          <w:sz w:val="20"/>
        </w:rPr>
        <w:t>1.5. Garancija za programsko opremo</w:t>
      </w:r>
    </w:p>
    <w:p w14:paraId="7E253D37" w14:textId="77777777" w:rsidR="00881249" w:rsidRDefault="00881249" w:rsidP="00881249">
      <w:pPr>
        <w:widowControl w:val="0"/>
        <w:jc w:val="both"/>
        <w:rPr>
          <w:rFonts w:ascii="Arial" w:hAnsi="Arial" w:cs="Arial"/>
          <w:sz w:val="20"/>
        </w:rPr>
      </w:pPr>
    </w:p>
    <w:p w14:paraId="75AA5340" w14:textId="77777777" w:rsidR="00881249" w:rsidRDefault="00881249" w:rsidP="00881249">
      <w:pPr>
        <w:widowControl w:val="0"/>
        <w:jc w:val="both"/>
        <w:rPr>
          <w:rFonts w:ascii="Arial" w:hAnsi="Arial" w:cs="Arial"/>
          <w:sz w:val="20"/>
        </w:rPr>
      </w:pPr>
      <w:r>
        <w:rPr>
          <w:rFonts w:ascii="Arial" w:hAnsi="Arial" w:cs="Arial"/>
          <w:sz w:val="20"/>
        </w:rPr>
        <w:tab/>
        <w:t>Garancija za programsko opremo je 24 mesecev od dneva namestitve in podpisa primopredajnega zapisnika in vključuje:</w:t>
      </w:r>
    </w:p>
    <w:p w14:paraId="2248AA39" w14:textId="77777777" w:rsidR="00881249" w:rsidRDefault="00881249">
      <w:pPr>
        <w:pStyle w:val="Odstavekseznama"/>
        <w:widowControl w:val="0"/>
        <w:numPr>
          <w:ilvl w:val="0"/>
          <w:numId w:val="39"/>
        </w:numPr>
        <w:spacing w:after="200" w:line="276" w:lineRule="auto"/>
        <w:contextualSpacing/>
        <w:jc w:val="both"/>
        <w:rPr>
          <w:rFonts w:ascii="Arial" w:hAnsi="Arial" w:cs="Arial"/>
          <w:sz w:val="20"/>
        </w:rPr>
      </w:pPr>
      <w:r>
        <w:rPr>
          <w:rFonts w:ascii="Arial" w:hAnsi="Arial" w:cs="Arial"/>
          <w:sz w:val="20"/>
        </w:rPr>
        <w:t>Zagotovilo za pravilnost delovanja programa v skladu z navodili in funkcionalnostmi, ki so predmet teh tehničnih zahtev.</w:t>
      </w:r>
    </w:p>
    <w:p w14:paraId="58B71CCE" w14:textId="77777777" w:rsidR="00881249" w:rsidRDefault="00881249">
      <w:pPr>
        <w:pStyle w:val="Odstavekseznama"/>
        <w:widowControl w:val="0"/>
        <w:numPr>
          <w:ilvl w:val="0"/>
          <w:numId w:val="39"/>
        </w:numPr>
        <w:spacing w:after="200" w:line="276" w:lineRule="auto"/>
        <w:contextualSpacing/>
        <w:jc w:val="both"/>
        <w:rPr>
          <w:rFonts w:ascii="Arial" w:hAnsi="Arial" w:cs="Arial"/>
          <w:sz w:val="20"/>
        </w:rPr>
      </w:pPr>
      <w:r>
        <w:rPr>
          <w:rFonts w:ascii="Arial" w:hAnsi="Arial" w:cs="Arial"/>
          <w:sz w:val="20"/>
        </w:rPr>
        <w:t>Spremembe programske opreme zaradi morebitnih skritih napak v programu. Ponudnik se obvezuje, da bo v primeru ugotovljenih napak le te odpravil v roku 5 delovnih dni.</w:t>
      </w:r>
    </w:p>
    <w:p w14:paraId="03D8EB59" w14:textId="77777777" w:rsidR="00881249" w:rsidRDefault="00881249" w:rsidP="00881249">
      <w:pPr>
        <w:widowControl w:val="0"/>
        <w:ind w:left="425"/>
        <w:jc w:val="both"/>
        <w:rPr>
          <w:rFonts w:ascii="Arial" w:hAnsi="Arial" w:cs="Arial"/>
          <w:sz w:val="20"/>
        </w:rPr>
      </w:pPr>
      <w:r>
        <w:rPr>
          <w:rFonts w:ascii="Arial" w:hAnsi="Arial" w:cs="Arial"/>
          <w:sz w:val="20"/>
        </w:rPr>
        <w:t>Naročnik zagotovi infrastrukturo za namestitev programske opreme , zato naročnik ne odgovarja za morebitno izgubo podatkov, ki je nastala pri uporabi programske opreme iz kateregakoli razloga.</w:t>
      </w:r>
    </w:p>
    <w:p w14:paraId="33C96703" w14:textId="77777777" w:rsidR="00881249" w:rsidRDefault="00881249" w:rsidP="00881249">
      <w:pPr>
        <w:widowControl w:val="0"/>
        <w:ind w:left="425"/>
        <w:jc w:val="both"/>
        <w:rPr>
          <w:rFonts w:ascii="Arial" w:hAnsi="Arial" w:cs="Arial"/>
          <w:sz w:val="20"/>
        </w:rPr>
      </w:pPr>
    </w:p>
    <w:p w14:paraId="5081A1F9" w14:textId="77777777" w:rsidR="00881249" w:rsidRPr="00330DE0" w:rsidRDefault="00881249" w:rsidP="00881249">
      <w:pPr>
        <w:widowControl w:val="0"/>
        <w:ind w:left="425"/>
        <w:jc w:val="both"/>
        <w:rPr>
          <w:rFonts w:ascii="Arial" w:hAnsi="Arial" w:cs="Arial"/>
          <w:sz w:val="20"/>
        </w:rPr>
      </w:pPr>
      <w:r>
        <w:rPr>
          <w:rFonts w:ascii="Arial" w:hAnsi="Arial" w:cs="Arial"/>
          <w:sz w:val="20"/>
        </w:rPr>
        <w:t>Po preteku garancije lahko naročnik sklene pogodbo o vzdrževanju programske opreme.</w:t>
      </w:r>
    </w:p>
    <w:p w14:paraId="182FBD07" w14:textId="77777777" w:rsidR="00881249" w:rsidRDefault="00881249" w:rsidP="00881249">
      <w:pPr>
        <w:widowControl w:val="0"/>
        <w:jc w:val="both"/>
        <w:rPr>
          <w:rFonts w:ascii="Arial" w:hAnsi="Arial" w:cs="Arial"/>
          <w:sz w:val="20"/>
        </w:rPr>
      </w:pPr>
    </w:p>
    <w:p w14:paraId="1748C03E" w14:textId="77777777" w:rsidR="00881249" w:rsidRDefault="00881249" w:rsidP="00743F1C">
      <w:pPr>
        <w:tabs>
          <w:tab w:val="left" w:pos="864"/>
          <w:tab w:val="left" w:pos="9360"/>
        </w:tabs>
        <w:jc w:val="both"/>
        <w:rPr>
          <w:rFonts w:ascii="Arial" w:hAnsi="Arial" w:cs="Arial"/>
          <w:b/>
          <w:iCs/>
          <w:sz w:val="20"/>
          <w:szCs w:val="20"/>
        </w:rPr>
      </w:pPr>
    </w:p>
    <w:p w14:paraId="63FC2258" w14:textId="51980903" w:rsidR="000A65E3" w:rsidRDefault="000A65E3" w:rsidP="00743F1C">
      <w:pPr>
        <w:tabs>
          <w:tab w:val="left" w:pos="864"/>
          <w:tab w:val="left" w:pos="9360"/>
        </w:tabs>
        <w:jc w:val="both"/>
        <w:rPr>
          <w:rFonts w:ascii="Arial" w:hAnsi="Arial" w:cs="Arial"/>
          <w:sz w:val="20"/>
          <w:szCs w:val="20"/>
        </w:rPr>
      </w:pPr>
      <w:r w:rsidRPr="00EF0D5F">
        <w:rPr>
          <w:rFonts w:ascii="Arial" w:hAnsi="Arial" w:cs="Arial"/>
          <w:sz w:val="20"/>
          <w:szCs w:val="20"/>
        </w:rPr>
        <w:t xml:space="preserve">kar potrjujemo z žigom in podpisom. </w:t>
      </w:r>
    </w:p>
    <w:p w14:paraId="596275C0" w14:textId="77777777" w:rsidR="000C388B" w:rsidRDefault="000C388B" w:rsidP="000A65E3">
      <w:pPr>
        <w:autoSpaceDE w:val="0"/>
        <w:autoSpaceDN w:val="0"/>
        <w:adjustRightInd w:val="0"/>
        <w:jc w:val="both"/>
        <w:rPr>
          <w:rFonts w:ascii="Arial" w:hAnsi="Arial" w:cs="Arial"/>
          <w:sz w:val="20"/>
          <w:szCs w:val="20"/>
        </w:rPr>
      </w:pPr>
    </w:p>
    <w:p w14:paraId="69B9E542" w14:textId="77777777" w:rsidR="000A65E3" w:rsidRPr="00EF0D5F" w:rsidRDefault="000A65E3" w:rsidP="000A65E3">
      <w:pPr>
        <w:autoSpaceDE w:val="0"/>
        <w:autoSpaceDN w:val="0"/>
        <w:adjustRightInd w:val="0"/>
        <w:jc w:val="both"/>
        <w:rPr>
          <w:rFonts w:ascii="Arial" w:hAnsi="Arial" w:cs="Arial"/>
          <w:sz w:val="20"/>
          <w:szCs w:val="20"/>
        </w:rPr>
      </w:pPr>
    </w:p>
    <w:p w14:paraId="100F0AAB" w14:textId="08FCDB42" w:rsidR="004C482E" w:rsidRDefault="000A65E3" w:rsidP="00881249">
      <w:pPr>
        <w:pStyle w:val="Telobesedila2"/>
        <w:rPr>
          <w:rFonts w:cs="Arial"/>
          <w:b/>
        </w:rPr>
      </w:pPr>
      <w:r w:rsidRPr="0081750F">
        <w:rPr>
          <w:rFonts w:ascii="Arial" w:hAnsi="Arial" w:cs="Arial"/>
        </w:rPr>
        <w:t xml:space="preserve">  </w:t>
      </w:r>
      <w:r w:rsidRPr="0081750F">
        <w:rPr>
          <w:rFonts w:ascii="Arial" w:hAnsi="Arial" w:cs="Arial"/>
          <w:lang w:eastAsia="en-US"/>
        </w:rPr>
        <w:t>Datum:</w:t>
      </w:r>
      <w:r w:rsidRPr="0081750F">
        <w:rPr>
          <w:rFonts w:ascii="Arial" w:hAnsi="Arial" w:cs="Arial"/>
          <w:lang w:eastAsia="en-US"/>
        </w:rPr>
        <w:tab/>
      </w:r>
      <w:r w:rsidRPr="0081750F">
        <w:rPr>
          <w:rFonts w:ascii="Arial" w:hAnsi="Arial" w:cs="Arial"/>
          <w:lang w:eastAsia="en-US"/>
        </w:rPr>
        <w:tab/>
      </w:r>
      <w:r w:rsidRPr="0081750F">
        <w:rPr>
          <w:rFonts w:ascii="Arial" w:hAnsi="Arial" w:cs="Arial"/>
          <w:lang w:eastAsia="en-US"/>
        </w:rPr>
        <w:tab/>
      </w:r>
      <w:r w:rsidRPr="0081750F">
        <w:rPr>
          <w:rFonts w:ascii="Arial" w:hAnsi="Arial" w:cs="Arial"/>
          <w:lang w:eastAsia="en-US"/>
        </w:rPr>
        <w:tab/>
        <w:t xml:space="preserve">    </w:t>
      </w:r>
      <w:r w:rsidRPr="0081750F">
        <w:rPr>
          <w:rFonts w:ascii="Arial" w:hAnsi="Arial" w:cs="Arial"/>
        </w:rPr>
        <w:t>Žig:</w:t>
      </w:r>
      <w:r w:rsidRPr="0081750F">
        <w:rPr>
          <w:rFonts w:ascii="Arial" w:hAnsi="Arial" w:cs="Arial"/>
        </w:rPr>
        <w:tab/>
      </w:r>
      <w:r w:rsidRPr="0081750F">
        <w:rPr>
          <w:rFonts w:ascii="Arial" w:hAnsi="Arial" w:cs="Arial"/>
        </w:rPr>
        <w:tab/>
      </w:r>
      <w:r w:rsidRPr="0081750F">
        <w:rPr>
          <w:rFonts w:ascii="Arial" w:hAnsi="Arial" w:cs="Arial"/>
        </w:rPr>
        <w:tab/>
      </w:r>
      <w:r w:rsidRPr="0081750F">
        <w:rPr>
          <w:rFonts w:ascii="Arial" w:hAnsi="Arial" w:cs="Arial"/>
        </w:rPr>
        <w:tab/>
      </w:r>
      <w:r w:rsidRPr="0081750F">
        <w:rPr>
          <w:rFonts w:ascii="Arial" w:hAnsi="Arial" w:cs="Arial"/>
        </w:rPr>
        <w:tab/>
        <w:t>Podpis:</w:t>
      </w:r>
      <w:r w:rsidRPr="0081750F">
        <w:rPr>
          <w:rFonts w:ascii="Arial" w:hAnsi="Arial" w:cs="Arial"/>
          <w:b/>
        </w:rPr>
        <w:t xml:space="preserve"> </w:t>
      </w:r>
      <w:r w:rsidR="004C482E">
        <w:rPr>
          <w:rFonts w:cs="Arial"/>
          <w:b/>
        </w:rPr>
        <w:br w:type="page"/>
      </w:r>
    </w:p>
    <w:p w14:paraId="4375684D" w14:textId="68FE8CEF" w:rsidR="00814F88" w:rsidRDefault="00814F88" w:rsidP="00814F88">
      <w:pPr>
        <w:pStyle w:val="Telobesedila2"/>
        <w:ind w:left="7090"/>
        <w:rPr>
          <w:rFonts w:cs="Arial"/>
          <w:b/>
        </w:rPr>
      </w:pPr>
      <w:r>
        <w:rPr>
          <w:rFonts w:cs="Arial"/>
          <w:b/>
        </w:rPr>
        <w:lastRenderedPageBreak/>
        <w:t xml:space="preserve">OBRAZEC </w:t>
      </w:r>
      <w:r w:rsidR="00D074D0">
        <w:rPr>
          <w:rFonts w:cs="Arial"/>
          <w:b/>
        </w:rPr>
        <w:t>17</w:t>
      </w:r>
      <w:r>
        <w:rPr>
          <w:rFonts w:cs="Arial"/>
          <w:b/>
        </w:rPr>
        <w:t>:</w:t>
      </w:r>
    </w:p>
    <w:p w14:paraId="5C4BFE0D" w14:textId="37651FB1" w:rsidR="002B4388" w:rsidRPr="002B4388" w:rsidRDefault="00814F88" w:rsidP="002B4388">
      <w:pPr>
        <w:jc w:val="center"/>
        <w:rPr>
          <w:rFonts w:ascii="Arial" w:hAnsi="Arial" w:cs="Arial"/>
          <w:b/>
          <w:bCs/>
          <w:color w:val="000000"/>
          <w:sz w:val="20"/>
          <w:szCs w:val="20"/>
        </w:rPr>
      </w:pPr>
      <w:r w:rsidRPr="002B4388">
        <w:rPr>
          <w:rFonts w:ascii="Arial" w:hAnsi="Arial" w:cs="Arial"/>
          <w:b/>
          <w:sz w:val="20"/>
          <w:szCs w:val="20"/>
        </w:rPr>
        <w:t xml:space="preserve">VZOREC </w:t>
      </w:r>
      <w:r w:rsidR="002B4388" w:rsidRPr="002B4388">
        <w:rPr>
          <w:rFonts w:ascii="Arial" w:hAnsi="Arial" w:cs="Arial"/>
          <w:b/>
          <w:bCs/>
          <w:color w:val="000000"/>
          <w:sz w:val="20"/>
          <w:szCs w:val="20"/>
        </w:rPr>
        <w:t>SPORAZUMA O NERAZKRITJU PODATKOV</w:t>
      </w:r>
    </w:p>
    <w:p w14:paraId="2C8146AF" w14:textId="6A5E1C00" w:rsidR="00814F88" w:rsidRDefault="00814F88" w:rsidP="00814F88">
      <w:pPr>
        <w:pStyle w:val="Telobesedila2"/>
        <w:rPr>
          <w:rFonts w:cs="Arial"/>
          <w:b/>
        </w:rPr>
      </w:pPr>
    </w:p>
    <w:bookmarkEnd w:id="214"/>
    <w:p w14:paraId="3379815E"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(v nadaljevanju: prejemna stranka)</w:t>
      </w:r>
      <w:r w:rsidRPr="002B4388">
        <w:rPr>
          <w:rFonts w:ascii="Arial" w:hAnsi="Arial" w:cs="Arial"/>
          <w:sz w:val="20"/>
          <w:szCs w:val="20"/>
        </w:rPr>
        <w:t xml:space="preserve"> </w:t>
      </w:r>
    </w:p>
    <w:p w14:paraId="5764D4C7" w14:textId="77777777" w:rsidR="002B4388" w:rsidRPr="002B4388" w:rsidRDefault="002B4388" w:rsidP="002B4388">
      <w:pPr>
        <w:jc w:val="both"/>
        <w:rPr>
          <w:rFonts w:ascii="Arial" w:hAnsi="Arial" w:cs="Arial"/>
          <w:color w:val="000000"/>
          <w:sz w:val="20"/>
          <w:szCs w:val="20"/>
        </w:rPr>
      </w:pPr>
    </w:p>
    <w:p w14:paraId="5243CA22"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in</w:t>
      </w:r>
    </w:p>
    <w:p w14:paraId="0DAE4D27" w14:textId="77777777" w:rsidR="002B4388" w:rsidRPr="002B4388" w:rsidRDefault="002B4388" w:rsidP="002B4388">
      <w:pPr>
        <w:jc w:val="both"/>
        <w:rPr>
          <w:rFonts w:ascii="Arial" w:hAnsi="Arial" w:cs="Arial"/>
          <w:color w:val="000000"/>
          <w:sz w:val="20"/>
          <w:szCs w:val="20"/>
        </w:rPr>
      </w:pPr>
    </w:p>
    <w:p w14:paraId="72D279A0" w14:textId="77777777" w:rsidR="002B4388" w:rsidRPr="002B4388" w:rsidRDefault="002B4388" w:rsidP="002B4388">
      <w:pPr>
        <w:jc w:val="both"/>
        <w:rPr>
          <w:rFonts w:ascii="Arial" w:hAnsi="Arial" w:cs="Arial"/>
          <w:b/>
          <w:color w:val="000000"/>
          <w:sz w:val="20"/>
          <w:szCs w:val="20"/>
        </w:rPr>
      </w:pPr>
      <w:r w:rsidRPr="002B4388">
        <w:rPr>
          <w:rFonts w:ascii="Arial" w:hAnsi="Arial" w:cs="Arial"/>
          <w:b/>
          <w:color w:val="000000"/>
          <w:sz w:val="20"/>
          <w:szCs w:val="20"/>
        </w:rPr>
        <w:t>SŽ-Potniški promet, d. o. o.</w:t>
      </w:r>
    </w:p>
    <w:p w14:paraId="0F90F2A1"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Kolodvorska 11</w:t>
      </w:r>
    </w:p>
    <w:p w14:paraId="46B8B592"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1000 Ljubljana </w:t>
      </w:r>
    </w:p>
    <w:p w14:paraId="3A5759E3" w14:textId="77777777" w:rsidR="007870FC" w:rsidRDefault="007870FC" w:rsidP="007870FC">
      <w:r w:rsidRPr="00586E8E">
        <w:rPr>
          <w:rFonts w:ascii="Arial" w:hAnsi="Arial" w:cs="Arial"/>
          <w:sz w:val="20"/>
          <w:szCs w:val="20"/>
        </w:rPr>
        <w:t>Mat. št. 6017274000</w:t>
      </w:r>
    </w:p>
    <w:p w14:paraId="44202511" w14:textId="0DECD3E5" w:rsidR="007870FC" w:rsidRDefault="007870FC" w:rsidP="007870FC">
      <w:r w:rsidRPr="00586E8E">
        <w:rPr>
          <w:rFonts w:ascii="Arial" w:hAnsi="Arial" w:cs="Arial"/>
          <w:sz w:val="20"/>
          <w:szCs w:val="20"/>
        </w:rPr>
        <w:t>Identifikacijska številka za DDV: SI89393686</w:t>
      </w:r>
    </w:p>
    <w:p w14:paraId="4163D2B7"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ki jo zastopata Miha Butara, direktor in Marta Vencelj, članica poslovodstva - direktorica</w:t>
      </w:r>
    </w:p>
    <w:p w14:paraId="2D978D06"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(v nadaljevanju: </w:t>
      </w:r>
      <w:bookmarkStart w:id="496" w:name="_Hlk500750103"/>
      <w:r w:rsidRPr="002B4388">
        <w:rPr>
          <w:rFonts w:ascii="Arial" w:hAnsi="Arial" w:cs="Arial"/>
          <w:color w:val="000000"/>
          <w:sz w:val="20"/>
          <w:szCs w:val="20"/>
        </w:rPr>
        <w:t>razkrivajoča stranka</w:t>
      </w:r>
      <w:bookmarkEnd w:id="496"/>
      <w:r w:rsidRPr="002B4388">
        <w:rPr>
          <w:rFonts w:ascii="Arial" w:hAnsi="Arial" w:cs="Arial"/>
          <w:color w:val="000000"/>
          <w:sz w:val="20"/>
          <w:szCs w:val="20"/>
        </w:rPr>
        <w:t>)</w:t>
      </w:r>
    </w:p>
    <w:p w14:paraId="2A09F127" w14:textId="77777777" w:rsidR="002B4388" w:rsidRPr="002B4388" w:rsidRDefault="002B4388" w:rsidP="002B4388">
      <w:pPr>
        <w:jc w:val="both"/>
        <w:rPr>
          <w:rFonts w:ascii="Arial" w:hAnsi="Arial" w:cs="Arial"/>
          <w:color w:val="000000"/>
          <w:sz w:val="20"/>
          <w:szCs w:val="20"/>
        </w:rPr>
      </w:pPr>
    </w:p>
    <w:p w14:paraId="5A753411"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sklepata naslednji </w:t>
      </w:r>
    </w:p>
    <w:p w14:paraId="5D5B5447" w14:textId="77777777" w:rsidR="002B4388" w:rsidRPr="002B4388" w:rsidRDefault="002B4388" w:rsidP="002B4388">
      <w:pPr>
        <w:jc w:val="both"/>
        <w:rPr>
          <w:rFonts w:ascii="Arial" w:hAnsi="Arial" w:cs="Arial"/>
          <w:b/>
          <w:bCs/>
          <w:color w:val="000000"/>
          <w:sz w:val="20"/>
          <w:szCs w:val="20"/>
        </w:rPr>
      </w:pPr>
    </w:p>
    <w:p w14:paraId="13BD1B69" w14:textId="77777777" w:rsidR="002B4388" w:rsidRPr="002B4388" w:rsidRDefault="002B4388" w:rsidP="002B4388">
      <w:pPr>
        <w:jc w:val="center"/>
        <w:rPr>
          <w:rFonts w:ascii="Arial" w:hAnsi="Arial" w:cs="Arial"/>
          <w:b/>
          <w:bCs/>
          <w:color w:val="000000"/>
          <w:sz w:val="20"/>
          <w:szCs w:val="20"/>
        </w:rPr>
      </w:pPr>
      <w:r w:rsidRPr="002B4388">
        <w:rPr>
          <w:rFonts w:ascii="Arial" w:hAnsi="Arial" w:cs="Arial"/>
          <w:b/>
          <w:bCs/>
          <w:color w:val="000000"/>
          <w:sz w:val="20"/>
          <w:szCs w:val="20"/>
        </w:rPr>
        <w:t>SPORAZUM O NERAZKRITJU PODATKOV</w:t>
      </w:r>
    </w:p>
    <w:p w14:paraId="58D14909" w14:textId="77777777" w:rsidR="002B4388" w:rsidRPr="002B4388" w:rsidRDefault="002B4388" w:rsidP="002B4388">
      <w:pPr>
        <w:jc w:val="both"/>
        <w:rPr>
          <w:rFonts w:ascii="Arial" w:hAnsi="Arial" w:cs="Arial"/>
          <w:color w:val="000000"/>
          <w:sz w:val="20"/>
          <w:szCs w:val="20"/>
        </w:rPr>
      </w:pPr>
    </w:p>
    <w:p w14:paraId="6FEBB974" w14:textId="77777777" w:rsidR="002B4388" w:rsidRPr="002B4388" w:rsidRDefault="002B4388" w:rsidP="002B4388">
      <w:pPr>
        <w:jc w:val="both"/>
        <w:rPr>
          <w:rFonts w:ascii="Arial" w:hAnsi="Arial" w:cs="Arial"/>
          <w:b/>
          <w:color w:val="000000"/>
          <w:sz w:val="20"/>
          <w:szCs w:val="20"/>
        </w:rPr>
      </w:pPr>
      <w:r w:rsidRPr="002B4388">
        <w:rPr>
          <w:rFonts w:ascii="Arial" w:hAnsi="Arial" w:cs="Arial"/>
          <w:b/>
          <w:color w:val="000000"/>
          <w:sz w:val="20"/>
          <w:szCs w:val="20"/>
        </w:rPr>
        <w:t>UVODNA DOLOČBA</w:t>
      </w:r>
    </w:p>
    <w:p w14:paraId="41369984" w14:textId="77777777" w:rsidR="002B4388" w:rsidRPr="002B4388" w:rsidRDefault="002B4388" w:rsidP="002B4388">
      <w:pPr>
        <w:jc w:val="center"/>
        <w:rPr>
          <w:rFonts w:ascii="Arial" w:hAnsi="Arial" w:cs="Arial"/>
          <w:b/>
          <w:bCs/>
          <w:color w:val="000000"/>
          <w:sz w:val="20"/>
          <w:szCs w:val="20"/>
        </w:rPr>
      </w:pPr>
      <w:r w:rsidRPr="002B4388">
        <w:rPr>
          <w:rFonts w:ascii="Arial" w:hAnsi="Arial" w:cs="Arial"/>
          <w:b/>
          <w:bCs/>
          <w:color w:val="000000"/>
          <w:sz w:val="20"/>
          <w:szCs w:val="20"/>
        </w:rPr>
        <w:t>1. člen</w:t>
      </w:r>
    </w:p>
    <w:p w14:paraId="66AC38E3" w14:textId="77777777" w:rsidR="002B4388" w:rsidRPr="002B4388" w:rsidRDefault="002B4388" w:rsidP="002B4388">
      <w:pPr>
        <w:jc w:val="both"/>
        <w:rPr>
          <w:rFonts w:ascii="Arial" w:hAnsi="Arial" w:cs="Arial"/>
          <w:color w:val="000000"/>
          <w:sz w:val="20"/>
          <w:szCs w:val="20"/>
        </w:rPr>
      </w:pPr>
    </w:p>
    <w:p w14:paraId="780F57CB" w14:textId="4FC71D6A"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Podpisnici sporazuma o nerazkrivanju informacij imata namen vzpostaviti poslovno sodelovanje s področja </w:t>
      </w:r>
      <w:r w:rsidR="007870FC" w:rsidRPr="00C52B09">
        <w:rPr>
          <w:rFonts w:ascii="Arial" w:hAnsi="Arial" w:cs="Arial"/>
          <w:b/>
          <w:iCs/>
          <w:sz w:val="20"/>
          <w:szCs w:val="20"/>
        </w:rPr>
        <w:t>Vzpostavitev platforme GPS sledenja voznega parka SŽ-Potniški promet ter integracija z internimi sistemi Slovenskih železnic - Sledenja železniških vozil z GPS napravami v realnem času</w:t>
      </w:r>
      <w:r w:rsidRPr="002B4388">
        <w:rPr>
          <w:rFonts w:ascii="Arial" w:hAnsi="Arial" w:cs="Arial"/>
          <w:color w:val="000000"/>
          <w:sz w:val="20"/>
          <w:szCs w:val="20"/>
        </w:rPr>
        <w:t>. V okviru izvajanja takšnega poslovnega sodelovanja se bosta medsebojno seznanili s svojimi internimi informacijami oziroma zaupnimi podatki (kot so definirani v nadaljevanju). Razkrivajoča in prejemna stranka se obvezujeta, da bosta spoštovali pogoje in pravila varovanja zaupnih podatkov, kot so definirane v tem sporazumu.</w:t>
      </w:r>
    </w:p>
    <w:p w14:paraId="7FA80632" w14:textId="77777777" w:rsidR="002B4388" w:rsidRPr="002B4388" w:rsidRDefault="002B4388" w:rsidP="002B4388">
      <w:pPr>
        <w:jc w:val="both"/>
        <w:rPr>
          <w:rFonts w:ascii="Arial" w:hAnsi="Arial" w:cs="Arial"/>
          <w:b/>
          <w:color w:val="000000"/>
          <w:sz w:val="20"/>
          <w:szCs w:val="20"/>
        </w:rPr>
      </w:pPr>
    </w:p>
    <w:p w14:paraId="6C02AB51" w14:textId="77777777" w:rsidR="002B4388" w:rsidRPr="002B4388" w:rsidRDefault="002B4388" w:rsidP="002B4388">
      <w:pPr>
        <w:jc w:val="both"/>
        <w:rPr>
          <w:rFonts w:ascii="Arial" w:hAnsi="Arial" w:cs="Arial"/>
          <w:b/>
          <w:color w:val="000000"/>
          <w:sz w:val="20"/>
          <w:szCs w:val="20"/>
        </w:rPr>
      </w:pPr>
      <w:r w:rsidRPr="002B4388">
        <w:rPr>
          <w:rFonts w:ascii="Arial" w:hAnsi="Arial" w:cs="Arial"/>
          <w:b/>
          <w:color w:val="000000"/>
          <w:sz w:val="20"/>
          <w:szCs w:val="20"/>
        </w:rPr>
        <w:t>DEFINICIJE</w:t>
      </w:r>
    </w:p>
    <w:p w14:paraId="3D7325B5" w14:textId="77777777" w:rsidR="002B4388" w:rsidRPr="002B4388" w:rsidRDefault="002B4388" w:rsidP="002B4388">
      <w:pPr>
        <w:jc w:val="center"/>
        <w:rPr>
          <w:rFonts w:ascii="Arial" w:hAnsi="Arial" w:cs="Arial"/>
          <w:b/>
          <w:bCs/>
          <w:color w:val="000000"/>
          <w:sz w:val="20"/>
          <w:szCs w:val="20"/>
        </w:rPr>
      </w:pPr>
      <w:r w:rsidRPr="002B4388">
        <w:rPr>
          <w:rFonts w:ascii="Arial" w:hAnsi="Arial" w:cs="Arial"/>
          <w:b/>
          <w:bCs/>
          <w:color w:val="000000"/>
          <w:sz w:val="20"/>
          <w:szCs w:val="20"/>
        </w:rPr>
        <w:t>2. člen</w:t>
      </w:r>
    </w:p>
    <w:p w14:paraId="057A5E29" w14:textId="77777777" w:rsidR="002B4388" w:rsidRPr="002B4388" w:rsidRDefault="002B4388" w:rsidP="002B4388">
      <w:pPr>
        <w:jc w:val="both"/>
        <w:rPr>
          <w:rFonts w:ascii="Arial" w:hAnsi="Arial" w:cs="Arial"/>
          <w:color w:val="000000"/>
          <w:sz w:val="20"/>
          <w:szCs w:val="20"/>
        </w:rPr>
      </w:pPr>
    </w:p>
    <w:p w14:paraId="427AF05C"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Posamezni izrazi, uporabljeni v tem sporazumu, imajo naslednji pomen:</w:t>
      </w:r>
    </w:p>
    <w:p w14:paraId="0163CC5F" w14:textId="77777777" w:rsidR="002B4388" w:rsidRPr="002B4388" w:rsidRDefault="002B4388" w:rsidP="002B4388">
      <w:pPr>
        <w:jc w:val="both"/>
        <w:rPr>
          <w:rFonts w:ascii="Arial" w:hAnsi="Arial" w:cs="Arial"/>
          <w:color w:val="000000"/>
          <w:sz w:val="20"/>
          <w:szCs w:val="20"/>
        </w:rPr>
      </w:pPr>
    </w:p>
    <w:p w14:paraId="6CA40EE8" w14:textId="77777777" w:rsidR="002B4388" w:rsidRPr="002B4388" w:rsidRDefault="002B4388">
      <w:pPr>
        <w:numPr>
          <w:ilvl w:val="0"/>
          <w:numId w:val="36"/>
        </w:numPr>
        <w:spacing w:line="260" w:lineRule="exact"/>
        <w:jc w:val="both"/>
        <w:rPr>
          <w:rFonts w:ascii="Arial" w:hAnsi="Arial" w:cs="Arial"/>
          <w:color w:val="000000"/>
          <w:sz w:val="20"/>
          <w:szCs w:val="20"/>
        </w:rPr>
      </w:pPr>
      <w:r w:rsidRPr="002B4388">
        <w:rPr>
          <w:rFonts w:ascii="Arial" w:hAnsi="Arial" w:cs="Arial"/>
          <w:color w:val="000000"/>
          <w:sz w:val="20"/>
          <w:szCs w:val="20"/>
        </w:rPr>
        <w:t xml:space="preserve">»Zaupni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prejemne stranke ne glede na to ali se taki podatki lahko štejejo kot osebni, prometni ali drugi podatki po drugi pogodbi ali predpisu.  </w:t>
      </w:r>
    </w:p>
    <w:p w14:paraId="6CDCD589" w14:textId="77777777" w:rsidR="002B4388" w:rsidRPr="002B4388" w:rsidRDefault="002B4388" w:rsidP="002B4388">
      <w:pPr>
        <w:jc w:val="both"/>
        <w:rPr>
          <w:rFonts w:ascii="Arial" w:hAnsi="Arial" w:cs="Arial"/>
          <w:color w:val="000000"/>
          <w:sz w:val="20"/>
          <w:szCs w:val="20"/>
        </w:rPr>
      </w:pPr>
    </w:p>
    <w:p w14:paraId="6EF8ECDE" w14:textId="77777777" w:rsidR="002B4388" w:rsidRPr="002B4388" w:rsidRDefault="002B4388">
      <w:pPr>
        <w:numPr>
          <w:ilvl w:val="0"/>
          <w:numId w:val="36"/>
        </w:numPr>
        <w:spacing w:line="260" w:lineRule="exact"/>
        <w:jc w:val="both"/>
        <w:rPr>
          <w:rFonts w:ascii="Arial" w:hAnsi="Arial" w:cs="Arial"/>
          <w:color w:val="000000"/>
          <w:sz w:val="20"/>
          <w:szCs w:val="20"/>
        </w:rPr>
      </w:pPr>
      <w:r w:rsidRPr="002B4388">
        <w:rPr>
          <w:rFonts w:ascii="Arial" w:hAnsi="Arial" w:cs="Arial"/>
          <w:color w:val="000000"/>
          <w:sz w:val="20"/>
          <w:szCs w:val="20"/>
        </w:rPr>
        <w:lastRenderedPageBreak/>
        <w:t xml:space="preserve">Razen, če ni drugače določeno v tem sporazumu, izraz razkrivajoča stranka vključuje tudi vse povezane osebe s to stranko. </w:t>
      </w:r>
    </w:p>
    <w:p w14:paraId="5EA3E37A" w14:textId="77777777" w:rsidR="002B4388" w:rsidRPr="002B4388" w:rsidRDefault="002B4388" w:rsidP="002B4388">
      <w:pPr>
        <w:jc w:val="both"/>
        <w:rPr>
          <w:rFonts w:ascii="Arial" w:hAnsi="Arial" w:cs="Arial"/>
          <w:color w:val="000000"/>
          <w:sz w:val="20"/>
          <w:szCs w:val="20"/>
        </w:rPr>
      </w:pPr>
    </w:p>
    <w:p w14:paraId="505AAFA3" w14:textId="77777777" w:rsidR="002B4388" w:rsidRPr="002B4388" w:rsidRDefault="002B4388">
      <w:pPr>
        <w:numPr>
          <w:ilvl w:val="0"/>
          <w:numId w:val="36"/>
        </w:numPr>
        <w:spacing w:line="260" w:lineRule="exact"/>
        <w:jc w:val="both"/>
        <w:rPr>
          <w:rFonts w:ascii="Arial" w:hAnsi="Arial" w:cs="Arial"/>
          <w:color w:val="000000"/>
          <w:sz w:val="20"/>
          <w:szCs w:val="20"/>
        </w:rPr>
      </w:pPr>
      <w:r w:rsidRPr="002B4388">
        <w:rPr>
          <w:rFonts w:ascii="Arial" w:hAnsi="Arial" w:cs="Arial"/>
          <w:color w:val="000000"/>
          <w:sz w:val="20"/>
          <w:szCs w:val="20"/>
        </w:rPr>
        <w:t>»Povezana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4210E4C5" w14:textId="77777777" w:rsidR="002B4388" w:rsidRPr="002B4388" w:rsidRDefault="002B4388" w:rsidP="002B4388">
      <w:pPr>
        <w:ind w:left="420"/>
        <w:jc w:val="both"/>
        <w:rPr>
          <w:rFonts w:ascii="Arial" w:hAnsi="Arial" w:cs="Arial"/>
          <w:color w:val="000000"/>
          <w:sz w:val="20"/>
          <w:szCs w:val="20"/>
        </w:rPr>
      </w:pPr>
    </w:p>
    <w:p w14:paraId="1D252A44" w14:textId="77777777" w:rsidR="002B4388" w:rsidRPr="002B4388" w:rsidRDefault="002B4388" w:rsidP="002B4388">
      <w:pPr>
        <w:ind w:left="1140"/>
        <w:jc w:val="both"/>
        <w:rPr>
          <w:rFonts w:ascii="Arial" w:hAnsi="Arial" w:cs="Arial"/>
          <w:color w:val="000000"/>
          <w:sz w:val="20"/>
          <w:szCs w:val="20"/>
        </w:rPr>
      </w:pPr>
      <w:r w:rsidRPr="002B4388">
        <w:rPr>
          <w:rFonts w:ascii="Arial" w:hAnsi="Arial" w:cs="Arial"/>
          <w:color w:val="000000"/>
          <w:sz w:val="20"/>
          <w:szCs w:val="20"/>
        </w:rPr>
        <w:t>Preden je katerikoli zaupni podatek dan oz. posredovan povezani osebi, ki ni podpisnica sporazuma, mora prejemna stranka, kot podpisnica tega sporazuma, skleniti s to povezano osebo primeren pisni sporazum, kateri bo omogočil, da razkrivajoča stranka in/ali prejemna stranka uveljavlja vsa določila tega sporazuma tudi proti taki povezani osebi.</w:t>
      </w:r>
    </w:p>
    <w:p w14:paraId="35D33E3B" w14:textId="77777777" w:rsidR="002B4388" w:rsidRPr="002B4388" w:rsidRDefault="002B4388" w:rsidP="002B4388">
      <w:pPr>
        <w:ind w:left="777"/>
        <w:jc w:val="both"/>
        <w:rPr>
          <w:rFonts w:ascii="Arial" w:hAnsi="Arial" w:cs="Arial"/>
          <w:color w:val="000000"/>
          <w:sz w:val="20"/>
          <w:szCs w:val="20"/>
        </w:rPr>
      </w:pPr>
    </w:p>
    <w:p w14:paraId="04073AE0" w14:textId="77777777" w:rsidR="002B4388" w:rsidRPr="002B4388" w:rsidRDefault="002B4388">
      <w:pPr>
        <w:numPr>
          <w:ilvl w:val="0"/>
          <w:numId w:val="36"/>
        </w:numPr>
        <w:spacing w:line="260" w:lineRule="exact"/>
        <w:jc w:val="both"/>
        <w:rPr>
          <w:rFonts w:ascii="Arial" w:hAnsi="Arial" w:cs="Arial"/>
          <w:color w:val="000000"/>
          <w:sz w:val="20"/>
          <w:szCs w:val="20"/>
        </w:rPr>
      </w:pPr>
      <w:r w:rsidRPr="002B4388">
        <w:rPr>
          <w:rFonts w:ascii="Arial" w:hAnsi="Arial" w:cs="Arial"/>
          <w:color w:val="000000"/>
          <w:sz w:val="20"/>
          <w:szCs w:val="20"/>
        </w:rPr>
        <w:t>Kot »zaupni podatki« se ne štejejo podatki, (</w:t>
      </w:r>
      <w:r w:rsidRPr="002B4388">
        <w:rPr>
          <w:rFonts w:ascii="Arial" w:hAnsi="Arial" w:cs="Arial"/>
          <w:b/>
          <w:color w:val="000000"/>
          <w:sz w:val="20"/>
          <w:szCs w:val="20"/>
        </w:rPr>
        <w:t>i</w:t>
      </w:r>
      <w:r w:rsidRPr="002B4388">
        <w:rPr>
          <w:rFonts w:ascii="Arial" w:hAnsi="Arial" w:cs="Arial"/>
          <w:color w:val="000000"/>
          <w:sz w:val="20"/>
          <w:szCs w:val="20"/>
        </w:rPr>
        <w:t>) ki so splošno znani ali postanejo javni na drugačen način kot zaradi kršitve obveznosti prejemne stranke, ki jih ima po tem sporazumu nasproti razkrivajoči stranki, (</w:t>
      </w:r>
      <w:r w:rsidRPr="002B4388">
        <w:rPr>
          <w:rFonts w:ascii="Arial" w:hAnsi="Arial" w:cs="Arial"/>
          <w:b/>
          <w:bCs/>
          <w:color w:val="000000"/>
          <w:sz w:val="20"/>
          <w:szCs w:val="20"/>
        </w:rPr>
        <w:t>ii</w:t>
      </w:r>
      <w:r w:rsidRPr="002B4388">
        <w:rPr>
          <w:rFonts w:ascii="Arial" w:hAnsi="Arial" w:cs="Arial"/>
          <w:color w:val="000000"/>
          <w:sz w:val="20"/>
          <w:szCs w:val="20"/>
        </w:rPr>
        <w:t>) ki postanejo na zakonit način poznani prejemni stranki preden ji razkrivajoča stranka razkrije zaupne podatke, pod pogoji iz tega sporazuma, (</w:t>
      </w:r>
      <w:r w:rsidRPr="002B4388">
        <w:rPr>
          <w:rFonts w:ascii="Arial" w:hAnsi="Arial" w:cs="Arial"/>
          <w:b/>
          <w:bCs/>
          <w:color w:val="000000"/>
          <w:sz w:val="20"/>
          <w:szCs w:val="20"/>
        </w:rPr>
        <w:t>iii</w:t>
      </w:r>
      <w:r w:rsidRPr="002B4388">
        <w:rPr>
          <w:rFonts w:ascii="Arial" w:hAnsi="Arial" w:cs="Arial"/>
          <w:color w:val="000000"/>
          <w:sz w:val="20"/>
          <w:szCs w:val="20"/>
        </w:rPr>
        <w:t>) ki postanejo prejemni stranki poznani iz vira, ki ni razkrivajoča stranka, do česar pa ne pride zaradi kršitve zakonodaje ali kršitve obveznosti ohranjanja zaupnih podatkov nasproti razkrivajoči stranki ali, (</w:t>
      </w:r>
      <w:r w:rsidRPr="002B4388">
        <w:rPr>
          <w:rFonts w:ascii="Arial" w:hAnsi="Arial" w:cs="Arial"/>
          <w:b/>
          <w:bCs/>
          <w:color w:val="000000"/>
          <w:sz w:val="20"/>
          <w:szCs w:val="20"/>
        </w:rPr>
        <w:t>iv</w:t>
      </w:r>
      <w:r w:rsidRPr="002B4388">
        <w:rPr>
          <w:rFonts w:ascii="Arial" w:hAnsi="Arial" w:cs="Arial"/>
          <w:color w:val="000000"/>
          <w:sz w:val="20"/>
          <w:szCs w:val="20"/>
        </w:rPr>
        <w:t>) ki jih prejemna stranka na zakonit način neodvisno sama odkrije.</w:t>
      </w:r>
    </w:p>
    <w:p w14:paraId="246A43E5" w14:textId="77777777" w:rsidR="002B4388" w:rsidRPr="002B4388" w:rsidRDefault="002B4388" w:rsidP="002B4388">
      <w:pPr>
        <w:ind w:left="1140"/>
        <w:jc w:val="both"/>
        <w:rPr>
          <w:rFonts w:ascii="Arial" w:hAnsi="Arial" w:cs="Arial"/>
          <w:color w:val="000000"/>
          <w:sz w:val="20"/>
          <w:szCs w:val="20"/>
        </w:rPr>
      </w:pPr>
    </w:p>
    <w:p w14:paraId="1BBB7B97" w14:textId="77777777" w:rsidR="002B4388" w:rsidRPr="002B4388" w:rsidRDefault="002B4388">
      <w:pPr>
        <w:numPr>
          <w:ilvl w:val="0"/>
          <w:numId w:val="36"/>
        </w:numPr>
        <w:spacing w:line="260" w:lineRule="exact"/>
        <w:jc w:val="both"/>
        <w:rPr>
          <w:rFonts w:ascii="Arial" w:hAnsi="Arial" w:cs="Arial"/>
          <w:color w:val="000000"/>
          <w:sz w:val="20"/>
          <w:szCs w:val="20"/>
        </w:rPr>
      </w:pPr>
      <w:r w:rsidRPr="002B4388">
        <w:rPr>
          <w:rFonts w:ascii="Arial" w:hAnsi="Arial" w:cs="Arial"/>
          <w:color w:val="000000"/>
          <w:sz w:val="20"/>
          <w:szCs w:val="20"/>
        </w:rPr>
        <w:t>Razkritje podatkov pomeni vsak prenos, distribucijo oziroma objavo, ter vsako drugo obliko prenosa »Zaupnih podatkov«, ki so predmet te pogodbe nepooblaščeni osebi.</w:t>
      </w:r>
    </w:p>
    <w:p w14:paraId="028109B4" w14:textId="77777777" w:rsidR="002B4388" w:rsidRPr="002B4388" w:rsidRDefault="002B4388" w:rsidP="002B4388">
      <w:pPr>
        <w:jc w:val="both"/>
        <w:rPr>
          <w:rFonts w:ascii="Arial" w:hAnsi="Arial" w:cs="Arial"/>
          <w:color w:val="000000"/>
          <w:sz w:val="20"/>
          <w:szCs w:val="20"/>
        </w:rPr>
      </w:pPr>
    </w:p>
    <w:p w14:paraId="2B5DFA8F" w14:textId="77777777" w:rsidR="002B4388" w:rsidRPr="002B4388" w:rsidRDefault="002B4388" w:rsidP="002B4388">
      <w:pPr>
        <w:rPr>
          <w:rFonts w:ascii="Arial" w:hAnsi="Arial" w:cs="Arial"/>
          <w:b/>
          <w:bCs/>
          <w:color w:val="000000"/>
          <w:sz w:val="20"/>
          <w:szCs w:val="20"/>
        </w:rPr>
      </w:pPr>
    </w:p>
    <w:p w14:paraId="4F621452" w14:textId="77777777" w:rsidR="002B4388" w:rsidRPr="002B4388" w:rsidRDefault="002B4388" w:rsidP="002B4388">
      <w:pPr>
        <w:rPr>
          <w:rFonts w:ascii="Arial" w:hAnsi="Arial" w:cs="Arial"/>
          <w:b/>
          <w:bCs/>
          <w:color w:val="000000"/>
          <w:sz w:val="20"/>
          <w:szCs w:val="20"/>
        </w:rPr>
      </w:pPr>
      <w:r w:rsidRPr="002B4388">
        <w:rPr>
          <w:rFonts w:ascii="Arial" w:hAnsi="Arial" w:cs="Arial"/>
          <w:b/>
          <w:bCs/>
          <w:color w:val="000000"/>
          <w:sz w:val="20"/>
          <w:szCs w:val="20"/>
        </w:rPr>
        <w:t>PREDMET SPORAZUMA</w:t>
      </w:r>
    </w:p>
    <w:p w14:paraId="00B26C81" w14:textId="77777777" w:rsidR="002B4388" w:rsidRPr="002B4388" w:rsidRDefault="002B4388" w:rsidP="002B4388">
      <w:pPr>
        <w:jc w:val="center"/>
        <w:rPr>
          <w:rFonts w:ascii="Arial" w:hAnsi="Arial" w:cs="Arial"/>
          <w:b/>
          <w:bCs/>
          <w:color w:val="000000"/>
          <w:sz w:val="20"/>
          <w:szCs w:val="20"/>
        </w:rPr>
      </w:pPr>
      <w:r w:rsidRPr="002B4388">
        <w:rPr>
          <w:rFonts w:ascii="Arial" w:hAnsi="Arial" w:cs="Arial"/>
          <w:b/>
          <w:bCs/>
          <w:color w:val="000000"/>
          <w:sz w:val="20"/>
          <w:szCs w:val="20"/>
        </w:rPr>
        <w:t>3. člen</w:t>
      </w:r>
    </w:p>
    <w:p w14:paraId="57F934C1" w14:textId="77777777" w:rsidR="002B4388" w:rsidRPr="002B4388" w:rsidRDefault="002B4388" w:rsidP="002B4388">
      <w:pPr>
        <w:jc w:val="both"/>
        <w:rPr>
          <w:rFonts w:ascii="Arial" w:hAnsi="Arial" w:cs="Arial"/>
          <w:color w:val="000000"/>
          <w:sz w:val="20"/>
          <w:szCs w:val="20"/>
        </w:rPr>
      </w:pPr>
    </w:p>
    <w:p w14:paraId="0E69AA2E"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Prejemna stranka se, s podpisom tega sporazuma, izrecno zavezuje: </w:t>
      </w:r>
    </w:p>
    <w:p w14:paraId="06B27264" w14:textId="77777777" w:rsidR="002B4388" w:rsidRPr="002B4388" w:rsidRDefault="002B4388" w:rsidP="002B4388">
      <w:pPr>
        <w:jc w:val="both"/>
        <w:rPr>
          <w:rFonts w:ascii="Arial" w:hAnsi="Arial" w:cs="Arial"/>
          <w:color w:val="000000"/>
          <w:sz w:val="20"/>
          <w:szCs w:val="20"/>
        </w:rPr>
      </w:pPr>
    </w:p>
    <w:p w14:paraId="06DB2B57" w14:textId="77777777" w:rsidR="002B4388" w:rsidRPr="002B4388" w:rsidRDefault="002B4388">
      <w:pPr>
        <w:numPr>
          <w:ilvl w:val="0"/>
          <w:numId w:val="37"/>
        </w:numPr>
        <w:spacing w:line="260" w:lineRule="exact"/>
        <w:jc w:val="both"/>
        <w:rPr>
          <w:rFonts w:ascii="Arial" w:hAnsi="Arial" w:cs="Arial"/>
          <w:color w:val="000000"/>
          <w:sz w:val="20"/>
          <w:szCs w:val="20"/>
        </w:rPr>
      </w:pPr>
      <w:r w:rsidRPr="002B4388">
        <w:rPr>
          <w:rFonts w:ascii="Arial" w:hAnsi="Arial" w:cs="Arial"/>
          <w:color w:val="000000"/>
          <w:sz w:val="20"/>
          <w:szCs w:val="20"/>
        </w:rPr>
        <w:t>vzdržati se razkritja zaupnih podatkov razkrivajoče stranke tretjim osebam, za nedoločen čas, od dneva, ko ji je razkrivajoča stranka prvič razkrila takšne zaupne podatke;</w:t>
      </w:r>
    </w:p>
    <w:p w14:paraId="211A673F" w14:textId="77777777" w:rsidR="002B4388" w:rsidRPr="002B4388" w:rsidRDefault="002B4388">
      <w:pPr>
        <w:numPr>
          <w:ilvl w:val="0"/>
          <w:numId w:val="37"/>
        </w:numPr>
        <w:spacing w:line="260" w:lineRule="exact"/>
        <w:jc w:val="both"/>
        <w:rPr>
          <w:rFonts w:ascii="Arial" w:hAnsi="Arial" w:cs="Arial"/>
          <w:color w:val="000000"/>
          <w:sz w:val="20"/>
          <w:szCs w:val="20"/>
        </w:rPr>
      </w:pPr>
      <w:r w:rsidRPr="002B4388">
        <w:rPr>
          <w:rFonts w:ascii="Arial" w:hAnsi="Arial" w:cs="Arial"/>
          <w:color w:val="000000"/>
          <w:sz w:val="20"/>
          <w:szCs w:val="20"/>
        </w:rPr>
        <w:t xml:space="preserve">sprejeti vse potrebne razumne varnostne ukrepe, kateri naj zagotovijo nerazkritje zaupnih podatkov; ti ukrepi morajo biti vsaj tako strogi oz. natančni kot ukrepi, s katerimi prejemna stranka varuje svoje zaupne podatke in poslovne skrivnosti, hkrati pa morajo ti ukrepi dosegati vsaj standard razumne skrbnosti oziroma skrbnosti dobrega gospodarstvenika; </w:t>
      </w:r>
    </w:p>
    <w:p w14:paraId="0CF7B009" w14:textId="77777777" w:rsidR="002B4388" w:rsidRPr="002B4388" w:rsidRDefault="002B4388">
      <w:pPr>
        <w:numPr>
          <w:ilvl w:val="0"/>
          <w:numId w:val="37"/>
        </w:numPr>
        <w:spacing w:line="260" w:lineRule="exact"/>
        <w:jc w:val="both"/>
        <w:rPr>
          <w:rFonts w:ascii="Arial" w:hAnsi="Arial" w:cs="Arial"/>
          <w:color w:val="000000"/>
          <w:sz w:val="20"/>
          <w:szCs w:val="20"/>
        </w:rPr>
      </w:pPr>
      <w:r w:rsidRPr="002B4388">
        <w:rPr>
          <w:rFonts w:ascii="Arial" w:hAnsi="Arial" w:cs="Arial"/>
          <w:color w:val="000000"/>
          <w:sz w:val="20"/>
          <w:szCs w:val="20"/>
        </w:rPr>
        <w:t>vzdržati se razkritja, reprodukcije, oblikovanja povzetkov in/ali razširjanja zaupnih podatkov razkrivajoče stranke, razen če so takšna dejanja v skladu s poslovnim razmerjem med razkrivajočo in prejemno stranko, in samo v primerih, predvidenih v tem sporazumu;</w:t>
      </w:r>
    </w:p>
    <w:p w14:paraId="1528FC13" w14:textId="77777777" w:rsidR="002B4388" w:rsidRPr="002B4388" w:rsidRDefault="002B4388">
      <w:pPr>
        <w:numPr>
          <w:ilvl w:val="0"/>
          <w:numId w:val="37"/>
        </w:numPr>
        <w:spacing w:line="260" w:lineRule="exact"/>
        <w:jc w:val="both"/>
        <w:rPr>
          <w:rFonts w:ascii="Arial" w:hAnsi="Arial" w:cs="Arial"/>
          <w:color w:val="000000"/>
          <w:sz w:val="20"/>
          <w:szCs w:val="20"/>
        </w:rPr>
      </w:pPr>
      <w:r w:rsidRPr="002B4388">
        <w:rPr>
          <w:rFonts w:ascii="Arial" w:hAnsi="Arial" w:cs="Arial"/>
          <w:color w:val="000000"/>
          <w:sz w:val="20"/>
          <w:szCs w:val="20"/>
        </w:rPr>
        <w:t>da bodo osebe, ki se bodo seznanile z zaupnimi podatki varovale te podatke kot zaupne in jih ne bodo razkrile nobeni nepooblaščeni osebi;</w:t>
      </w:r>
    </w:p>
    <w:p w14:paraId="605B1E39" w14:textId="77777777" w:rsidR="002B4388" w:rsidRPr="002B4388" w:rsidRDefault="002B4388">
      <w:pPr>
        <w:numPr>
          <w:ilvl w:val="0"/>
          <w:numId w:val="37"/>
        </w:numPr>
        <w:spacing w:line="260" w:lineRule="exact"/>
        <w:jc w:val="both"/>
        <w:rPr>
          <w:rFonts w:ascii="Arial" w:hAnsi="Arial" w:cs="Arial"/>
          <w:color w:val="000000"/>
          <w:sz w:val="20"/>
          <w:szCs w:val="20"/>
        </w:rPr>
      </w:pPr>
      <w:r w:rsidRPr="002B4388">
        <w:rPr>
          <w:rFonts w:ascii="Arial" w:hAnsi="Arial" w:cs="Arial"/>
          <w:color w:val="000000"/>
          <w:sz w:val="20"/>
          <w:szCs w:val="20"/>
        </w:rPr>
        <w:t>da ne bo razmnoževala, kopirala, skenirala, fotografirala, preoblikovala ali na kakršen koli način shranila katerihkoli podatkov na nezavarovanem računalniku z omejenim dostopom ali jih posredovala v kakršnikoli obliki;</w:t>
      </w:r>
    </w:p>
    <w:p w14:paraId="22A348D3" w14:textId="77777777" w:rsidR="002B4388" w:rsidRPr="002B4388" w:rsidRDefault="002B4388">
      <w:pPr>
        <w:numPr>
          <w:ilvl w:val="0"/>
          <w:numId w:val="37"/>
        </w:numPr>
        <w:spacing w:line="260" w:lineRule="exact"/>
        <w:jc w:val="both"/>
        <w:rPr>
          <w:rFonts w:ascii="Arial" w:hAnsi="Arial" w:cs="Arial"/>
          <w:color w:val="000000"/>
          <w:sz w:val="20"/>
          <w:szCs w:val="20"/>
        </w:rPr>
      </w:pPr>
      <w:r w:rsidRPr="002B4388">
        <w:rPr>
          <w:rFonts w:ascii="Arial" w:hAnsi="Arial" w:cs="Arial"/>
          <w:color w:val="000000"/>
          <w:sz w:val="20"/>
          <w:szCs w:val="20"/>
        </w:rPr>
        <w:t>da ne bodo osebe, ki bodo imele dostop do dokumentov oziroma zaupnih podatkov, razmnoževale, kopirale, skenirale, fotografirale ali na kakršen koli način shranile zaupane podatke brez izrecnega soglasja razkrivajoče stranke;</w:t>
      </w:r>
    </w:p>
    <w:p w14:paraId="6D2D9181" w14:textId="77777777" w:rsidR="002B4388" w:rsidRPr="002B4388" w:rsidRDefault="002B4388">
      <w:pPr>
        <w:numPr>
          <w:ilvl w:val="0"/>
          <w:numId w:val="37"/>
        </w:numPr>
        <w:spacing w:line="260" w:lineRule="exact"/>
        <w:jc w:val="both"/>
        <w:rPr>
          <w:rFonts w:ascii="Arial" w:hAnsi="Arial" w:cs="Arial"/>
          <w:color w:val="000000"/>
          <w:sz w:val="20"/>
          <w:szCs w:val="20"/>
        </w:rPr>
      </w:pPr>
      <w:r w:rsidRPr="002B4388">
        <w:rPr>
          <w:rFonts w:ascii="Arial" w:hAnsi="Arial" w:cs="Arial"/>
          <w:color w:val="000000"/>
          <w:sz w:val="20"/>
          <w:szCs w:val="20"/>
        </w:rPr>
        <w:lastRenderedPageBreak/>
        <w:t>da bo vso dokumentacijo in nosilce podatkov, ki jih bo prejela od razkrivajoče družbe, vrnila takoj, ko jih ne bo več potrebovala za namen, za katerega so ji bili posredovani oziroma takoj, ko to zahteva razkrivajoča družba.</w:t>
      </w:r>
    </w:p>
    <w:p w14:paraId="0833ED50" w14:textId="77777777" w:rsidR="002B4388" w:rsidRPr="002B4388" w:rsidRDefault="002B4388" w:rsidP="002B4388">
      <w:pPr>
        <w:jc w:val="both"/>
        <w:rPr>
          <w:rFonts w:ascii="Arial" w:hAnsi="Arial" w:cs="Arial"/>
          <w:color w:val="000000"/>
          <w:sz w:val="20"/>
          <w:szCs w:val="20"/>
        </w:rPr>
      </w:pPr>
    </w:p>
    <w:p w14:paraId="4B23DBD2"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Za nespoštovanje tega sporazuma se ne šteje posredovanje kakršnihkoli zaupnih podatkov na zahtevo državnih organov, organov lokalnih skupnosti ali nosilcev javnih pooblastil, ki so posredovani skladno z zakonom.</w:t>
      </w:r>
    </w:p>
    <w:p w14:paraId="39B4E540" w14:textId="77777777" w:rsidR="002B4388" w:rsidRPr="002B4388" w:rsidRDefault="002B4388" w:rsidP="002B4388">
      <w:pPr>
        <w:jc w:val="both"/>
        <w:rPr>
          <w:rFonts w:ascii="Arial" w:hAnsi="Arial" w:cs="Arial"/>
          <w:color w:val="000000"/>
          <w:sz w:val="20"/>
          <w:szCs w:val="20"/>
        </w:rPr>
      </w:pPr>
    </w:p>
    <w:p w14:paraId="6BCB998B"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Ne glede na določbe tega sporazuma je vsaki stranki dovoljeno posredovanje podatkov tretjim osebam na podlagi predhodnega pisnega soglasja druge stranke.</w:t>
      </w:r>
    </w:p>
    <w:p w14:paraId="7CCE6CC4" w14:textId="77777777" w:rsidR="002B4388" w:rsidRPr="002B4388" w:rsidRDefault="002B4388" w:rsidP="002B4388">
      <w:pPr>
        <w:ind w:left="777"/>
        <w:jc w:val="both"/>
        <w:rPr>
          <w:rFonts w:ascii="Arial" w:hAnsi="Arial" w:cs="Arial"/>
          <w:color w:val="000000"/>
          <w:sz w:val="20"/>
          <w:szCs w:val="20"/>
        </w:rPr>
      </w:pPr>
    </w:p>
    <w:p w14:paraId="162FA466"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 </w:t>
      </w:r>
    </w:p>
    <w:p w14:paraId="3CC2A702" w14:textId="77777777" w:rsidR="002B4388" w:rsidRPr="002B4388" w:rsidRDefault="002B4388" w:rsidP="002B4388">
      <w:pPr>
        <w:ind w:left="777"/>
        <w:jc w:val="both"/>
        <w:rPr>
          <w:rFonts w:ascii="Arial" w:hAnsi="Arial" w:cs="Arial"/>
          <w:color w:val="000000"/>
          <w:sz w:val="20"/>
          <w:szCs w:val="20"/>
        </w:rPr>
      </w:pPr>
    </w:p>
    <w:p w14:paraId="128DDC49"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 </w:t>
      </w:r>
    </w:p>
    <w:p w14:paraId="674886DA" w14:textId="77777777" w:rsidR="002B4388" w:rsidRPr="002B4388" w:rsidRDefault="002B4388" w:rsidP="002B4388">
      <w:pPr>
        <w:jc w:val="both"/>
        <w:rPr>
          <w:rFonts w:ascii="Arial" w:hAnsi="Arial" w:cs="Arial"/>
          <w:color w:val="000000"/>
          <w:sz w:val="20"/>
          <w:szCs w:val="20"/>
        </w:rPr>
      </w:pPr>
    </w:p>
    <w:p w14:paraId="646A4B16" w14:textId="77777777" w:rsidR="002B4388" w:rsidRPr="002B4388" w:rsidRDefault="002B4388" w:rsidP="002B4388">
      <w:pPr>
        <w:jc w:val="both"/>
        <w:rPr>
          <w:rFonts w:ascii="Arial" w:hAnsi="Arial" w:cs="Arial"/>
          <w:b/>
          <w:color w:val="000000"/>
          <w:sz w:val="20"/>
          <w:szCs w:val="20"/>
        </w:rPr>
      </w:pPr>
      <w:r w:rsidRPr="002B4388">
        <w:rPr>
          <w:rFonts w:ascii="Arial" w:hAnsi="Arial" w:cs="Arial"/>
          <w:b/>
          <w:color w:val="000000"/>
          <w:sz w:val="20"/>
          <w:szCs w:val="20"/>
        </w:rPr>
        <w:t>ODŠKODNINSKA ODGOVORNOST</w:t>
      </w:r>
    </w:p>
    <w:p w14:paraId="5CCF686D" w14:textId="77777777" w:rsidR="002B4388" w:rsidRPr="002B4388" w:rsidRDefault="002B4388" w:rsidP="002B4388">
      <w:pPr>
        <w:jc w:val="center"/>
        <w:rPr>
          <w:rFonts w:ascii="Arial" w:hAnsi="Arial" w:cs="Arial"/>
          <w:b/>
          <w:bCs/>
          <w:color w:val="000000"/>
          <w:sz w:val="20"/>
          <w:szCs w:val="20"/>
        </w:rPr>
      </w:pPr>
      <w:r w:rsidRPr="002B4388">
        <w:rPr>
          <w:rFonts w:ascii="Arial" w:hAnsi="Arial" w:cs="Arial"/>
          <w:b/>
          <w:bCs/>
          <w:color w:val="000000"/>
          <w:sz w:val="20"/>
          <w:szCs w:val="20"/>
        </w:rPr>
        <w:t>4. člen</w:t>
      </w:r>
    </w:p>
    <w:p w14:paraId="1BE60AD8" w14:textId="77777777" w:rsidR="002B4388" w:rsidRPr="002B4388" w:rsidRDefault="002B4388" w:rsidP="002B4388">
      <w:pPr>
        <w:jc w:val="both"/>
        <w:rPr>
          <w:rFonts w:ascii="Arial" w:hAnsi="Arial" w:cs="Arial"/>
          <w:color w:val="000000"/>
          <w:sz w:val="20"/>
          <w:szCs w:val="20"/>
        </w:rPr>
      </w:pPr>
    </w:p>
    <w:p w14:paraId="633AD3DD"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Prejemna stranka skladno z veljavnimi predpisi Republike Slovenije odškodninsko odgovarja  za vsako nepooblaščeno razkritje zaupnih informacij druge stranke pridobljenih na podlagi tega dogovora oziroma zaradi uresničitve dogovorjenega namena.</w:t>
      </w:r>
    </w:p>
    <w:p w14:paraId="62DEA57E" w14:textId="77777777" w:rsidR="002B4388" w:rsidRPr="002B4388" w:rsidRDefault="002B4388" w:rsidP="002B4388">
      <w:pPr>
        <w:jc w:val="both"/>
        <w:rPr>
          <w:rFonts w:ascii="Arial" w:hAnsi="Arial" w:cs="Arial"/>
          <w:color w:val="000000"/>
          <w:sz w:val="20"/>
          <w:szCs w:val="20"/>
        </w:rPr>
      </w:pPr>
    </w:p>
    <w:p w14:paraId="127FB54F"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Prejemna stranka mora:</w:t>
      </w:r>
    </w:p>
    <w:p w14:paraId="485B45B4" w14:textId="77777777" w:rsidR="002B4388" w:rsidRPr="002B4388" w:rsidRDefault="002B4388">
      <w:pPr>
        <w:pStyle w:val="Odstavekseznama"/>
        <w:numPr>
          <w:ilvl w:val="0"/>
          <w:numId w:val="38"/>
        </w:numPr>
        <w:spacing w:line="260" w:lineRule="exact"/>
        <w:contextualSpacing/>
        <w:jc w:val="both"/>
        <w:rPr>
          <w:rFonts w:ascii="Arial" w:hAnsi="Arial" w:cs="Arial"/>
          <w:color w:val="000000"/>
          <w:sz w:val="20"/>
        </w:rPr>
      </w:pPr>
      <w:r w:rsidRPr="002B4388">
        <w:rPr>
          <w:rFonts w:ascii="Arial" w:hAnsi="Arial" w:cs="Arial"/>
          <w:color w:val="000000"/>
          <w:sz w:val="20"/>
        </w:rPr>
        <w:t>varovati zaupne podatke v skladu s pravili varovanja poslovnih skrivnosti</w:t>
      </w:r>
    </w:p>
    <w:p w14:paraId="708DF875" w14:textId="77777777" w:rsidR="002B4388" w:rsidRPr="002B4388" w:rsidRDefault="002B4388">
      <w:pPr>
        <w:pStyle w:val="Odstavekseznama"/>
        <w:numPr>
          <w:ilvl w:val="0"/>
          <w:numId w:val="38"/>
        </w:numPr>
        <w:spacing w:line="260" w:lineRule="exact"/>
        <w:contextualSpacing/>
        <w:jc w:val="both"/>
        <w:rPr>
          <w:rFonts w:ascii="Arial" w:hAnsi="Arial" w:cs="Arial"/>
          <w:color w:val="000000"/>
          <w:sz w:val="20"/>
        </w:rPr>
      </w:pPr>
      <w:r w:rsidRPr="002B4388">
        <w:rPr>
          <w:rFonts w:ascii="Arial" w:hAnsi="Arial" w:cs="Arial"/>
          <w:color w:val="000000"/>
          <w:sz w:val="20"/>
        </w:rPr>
        <w:t>uporabljati zaupne podatke samo za potrebe izdelave in realizacije projekta</w:t>
      </w:r>
    </w:p>
    <w:p w14:paraId="11819A31" w14:textId="77777777" w:rsidR="002B4388" w:rsidRPr="002B4388" w:rsidRDefault="002B4388">
      <w:pPr>
        <w:pStyle w:val="Odstavekseznama"/>
        <w:numPr>
          <w:ilvl w:val="0"/>
          <w:numId w:val="38"/>
        </w:numPr>
        <w:spacing w:line="260" w:lineRule="exact"/>
        <w:contextualSpacing/>
        <w:jc w:val="both"/>
        <w:rPr>
          <w:rFonts w:ascii="Arial" w:hAnsi="Arial" w:cs="Arial"/>
          <w:color w:val="000000"/>
          <w:sz w:val="20"/>
        </w:rPr>
      </w:pPr>
      <w:r w:rsidRPr="002B4388">
        <w:rPr>
          <w:rFonts w:ascii="Arial" w:hAnsi="Arial" w:cs="Arial"/>
          <w:color w:val="000000"/>
          <w:sz w:val="20"/>
        </w:rPr>
        <w:t>opraviti vse potrebe dejavnosti, da bodo zaupni podatki ostali tajni ter varni pred krajo ali kakršnokoli protipravno odsvojitvijo</w:t>
      </w:r>
    </w:p>
    <w:p w14:paraId="3404FCAE" w14:textId="77777777" w:rsidR="002B4388" w:rsidRPr="002B4388" w:rsidRDefault="002B4388">
      <w:pPr>
        <w:pStyle w:val="Odstavekseznama"/>
        <w:numPr>
          <w:ilvl w:val="0"/>
          <w:numId w:val="38"/>
        </w:numPr>
        <w:spacing w:line="260" w:lineRule="exact"/>
        <w:contextualSpacing/>
        <w:jc w:val="both"/>
        <w:rPr>
          <w:rFonts w:ascii="Arial" w:hAnsi="Arial" w:cs="Arial"/>
          <w:color w:val="000000"/>
          <w:sz w:val="20"/>
        </w:rPr>
      </w:pPr>
      <w:r w:rsidRPr="002B4388">
        <w:rPr>
          <w:rFonts w:ascii="Arial" w:hAnsi="Arial" w:cs="Arial"/>
          <w:color w:val="000000"/>
          <w:sz w:val="20"/>
        </w:rPr>
        <w:t>preprečiti, da bi se z zaupnimi podatki seznanile nepooblaščene tretje osebe</w:t>
      </w:r>
    </w:p>
    <w:p w14:paraId="3E5E5F80" w14:textId="77777777" w:rsidR="002B4388" w:rsidRPr="002B4388" w:rsidRDefault="002B4388" w:rsidP="002B4388">
      <w:pPr>
        <w:jc w:val="both"/>
        <w:rPr>
          <w:rFonts w:ascii="Arial" w:hAnsi="Arial" w:cs="Arial"/>
          <w:color w:val="000000"/>
          <w:sz w:val="20"/>
          <w:szCs w:val="20"/>
        </w:rPr>
      </w:pPr>
    </w:p>
    <w:p w14:paraId="4582857F" w14:textId="77777777" w:rsidR="002B4388" w:rsidRPr="002B4388" w:rsidRDefault="002B4388" w:rsidP="002B4388">
      <w:pPr>
        <w:jc w:val="both"/>
        <w:rPr>
          <w:rFonts w:ascii="Arial" w:hAnsi="Arial" w:cs="Arial"/>
          <w:color w:val="000000"/>
          <w:sz w:val="20"/>
          <w:szCs w:val="20"/>
        </w:rPr>
      </w:pPr>
    </w:p>
    <w:p w14:paraId="3B48245E" w14:textId="77777777" w:rsidR="002B4388" w:rsidRPr="002B4388" w:rsidRDefault="002B4388" w:rsidP="002B4388">
      <w:pPr>
        <w:jc w:val="both"/>
        <w:rPr>
          <w:rFonts w:ascii="Arial" w:hAnsi="Arial" w:cs="Arial"/>
          <w:b/>
          <w:color w:val="000000"/>
          <w:sz w:val="20"/>
          <w:szCs w:val="20"/>
        </w:rPr>
      </w:pPr>
    </w:p>
    <w:p w14:paraId="59A7EBB6" w14:textId="77777777" w:rsidR="002B4388" w:rsidRPr="002B4388" w:rsidRDefault="002B4388" w:rsidP="002B4388">
      <w:pPr>
        <w:jc w:val="both"/>
        <w:rPr>
          <w:rFonts w:ascii="Arial" w:hAnsi="Arial" w:cs="Arial"/>
          <w:b/>
          <w:color w:val="000000"/>
          <w:sz w:val="20"/>
          <w:szCs w:val="20"/>
        </w:rPr>
      </w:pPr>
      <w:r w:rsidRPr="002B4388">
        <w:rPr>
          <w:rFonts w:ascii="Arial" w:hAnsi="Arial" w:cs="Arial"/>
          <w:b/>
          <w:color w:val="000000"/>
          <w:sz w:val="20"/>
          <w:szCs w:val="20"/>
        </w:rPr>
        <w:t>PRAVICE</w:t>
      </w:r>
    </w:p>
    <w:p w14:paraId="1A0A7C7C" w14:textId="77777777" w:rsidR="002B4388" w:rsidRPr="002B4388" w:rsidRDefault="002B4388" w:rsidP="002B4388">
      <w:pPr>
        <w:jc w:val="center"/>
        <w:rPr>
          <w:rFonts w:ascii="Arial" w:hAnsi="Arial" w:cs="Arial"/>
          <w:b/>
          <w:bCs/>
          <w:color w:val="000000"/>
          <w:sz w:val="20"/>
          <w:szCs w:val="20"/>
        </w:rPr>
      </w:pPr>
      <w:r w:rsidRPr="002B4388">
        <w:rPr>
          <w:rFonts w:ascii="Arial" w:hAnsi="Arial" w:cs="Arial"/>
          <w:b/>
          <w:bCs/>
          <w:color w:val="000000"/>
          <w:sz w:val="20"/>
          <w:szCs w:val="20"/>
        </w:rPr>
        <w:t>5. člen</w:t>
      </w:r>
    </w:p>
    <w:p w14:paraId="1F5672F2" w14:textId="77777777" w:rsidR="002B4388" w:rsidRPr="002B4388" w:rsidRDefault="002B4388" w:rsidP="002B4388">
      <w:pPr>
        <w:jc w:val="center"/>
        <w:rPr>
          <w:rFonts w:ascii="Arial" w:hAnsi="Arial" w:cs="Arial"/>
          <w:b/>
          <w:bCs/>
          <w:color w:val="000000"/>
          <w:sz w:val="20"/>
          <w:szCs w:val="20"/>
        </w:rPr>
      </w:pPr>
    </w:p>
    <w:p w14:paraId="528475D8"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Vsi zaupni podatki so in ostajajo last razkrivajoče stranke. Z razkritjem zaupnih informaciji prejemni stranki razkrivajoča stranka niti izrecno niti implicitno ne prenaša na prejemno stranko kakršnihkoli pravic intelektualne lastnine (patent, avtorske pravice, znamka,...),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 </w:t>
      </w:r>
    </w:p>
    <w:p w14:paraId="3EA9C7B2" w14:textId="77777777" w:rsidR="002B4388" w:rsidRPr="002B4388" w:rsidRDefault="002B4388" w:rsidP="002B4388">
      <w:pPr>
        <w:jc w:val="both"/>
        <w:rPr>
          <w:rFonts w:ascii="Arial" w:hAnsi="Arial" w:cs="Arial"/>
          <w:color w:val="000000"/>
          <w:sz w:val="20"/>
          <w:szCs w:val="20"/>
        </w:rPr>
      </w:pPr>
    </w:p>
    <w:p w14:paraId="125EC48B" w14:textId="77777777" w:rsidR="002B4388" w:rsidRPr="002B4388" w:rsidRDefault="002B4388" w:rsidP="002B4388">
      <w:pPr>
        <w:jc w:val="both"/>
        <w:rPr>
          <w:rFonts w:ascii="Arial" w:hAnsi="Arial" w:cs="Arial"/>
          <w:color w:val="000000"/>
          <w:sz w:val="20"/>
          <w:szCs w:val="20"/>
        </w:rPr>
      </w:pPr>
    </w:p>
    <w:p w14:paraId="58A6C9E8" w14:textId="77777777" w:rsidR="002B4388" w:rsidRPr="002B4388" w:rsidRDefault="002B4388" w:rsidP="002B4388">
      <w:pPr>
        <w:jc w:val="center"/>
        <w:rPr>
          <w:rFonts w:ascii="Arial" w:hAnsi="Arial" w:cs="Arial"/>
          <w:b/>
          <w:bCs/>
          <w:color w:val="000000"/>
          <w:sz w:val="20"/>
          <w:szCs w:val="20"/>
        </w:rPr>
      </w:pPr>
      <w:r w:rsidRPr="002B4388">
        <w:rPr>
          <w:rFonts w:ascii="Arial" w:hAnsi="Arial" w:cs="Arial"/>
          <w:b/>
          <w:bCs/>
          <w:color w:val="000000"/>
          <w:sz w:val="20"/>
          <w:szCs w:val="20"/>
        </w:rPr>
        <w:t>6. člen</w:t>
      </w:r>
    </w:p>
    <w:p w14:paraId="119CB914" w14:textId="77777777" w:rsidR="002B4388" w:rsidRPr="002B4388" w:rsidRDefault="002B4388" w:rsidP="002B4388">
      <w:pPr>
        <w:jc w:val="both"/>
        <w:rPr>
          <w:rFonts w:ascii="Arial" w:hAnsi="Arial" w:cs="Arial"/>
          <w:color w:val="000000"/>
          <w:sz w:val="20"/>
          <w:szCs w:val="20"/>
        </w:rPr>
      </w:pPr>
    </w:p>
    <w:p w14:paraId="4474E80B"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Pogoji zaupnosti iz tega sporazuma ne smejo biti uporabljeni za omejevanje pravic razkrivajoče ali prejemne stranke samostojno razvijati ali pridobivati produkte brez uporabe zaupnih podatkov nasprotne stranke. </w:t>
      </w:r>
    </w:p>
    <w:p w14:paraId="53F6B52D" w14:textId="77777777" w:rsidR="002B4388" w:rsidRPr="002B4388" w:rsidRDefault="002B4388" w:rsidP="002B4388">
      <w:pPr>
        <w:jc w:val="both"/>
        <w:rPr>
          <w:rFonts w:ascii="Arial" w:hAnsi="Arial" w:cs="Arial"/>
          <w:color w:val="000000"/>
          <w:sz w:val="20"/>
          <w:szCs w:val="20"/>
        </w:rPr>
      </w:pPr>
    </w:p>
    <w:p w14:paraId="3A916E9E" w14:textId="77777777" w:rsidR="002B4388" w:rsidRPr="002B4388" w:rsidRDefault="002B4388" w:rsidP="002B4388">
      <w:pPr>
        <w:jc w:val="both"/>
        <w:rPr>
          <w:rFonts w:ascii="Arial" w:hAnsi="Arial" w:cs="Arial"/>
          <w:sz w:val="20"/>
          <w:szCs w:val="20"/>
        </w:rPr>
      </w:pPr>
      <w:r w:rsidRPr="002B4388">
        <w:rPr>
          <w:rFonts w:ascii="Arial" w:hAnsi="Arial" w:cs="Arial"/>
          <w:sz w:val="20"/>
          <w:szCs w:val="20"/>
        </w:rPr>
        <w:t xml:space="preserve">Stranki te pogodbe sta neodvisni ena od druge. Ta pogodba ne ustvarja partnerstva ali zastopstva ali kakega drugega podobnega razmerja med njima. Nobena od strank s podpisom te pogodbe ni </w:t>
      </w:r>
      <w:r w:rsidRPr="002B4388">
        <w:rPr>
          <w:rFonts w:ascii="Arial" w:hAnsi="Arial" w:cs="Arial"/>
          <w:sz w:val="20"/>
          <w:szCs w:val="20"/>
        </w:rPr>
        <w:lastRenderedPageBreak/>
        <w:t>pridobila pravic uporabe, bodisi za namene oglaševanja, publicitete ali drugih marketinških aktivnosti, v zvezi z imenom, blagovnimi znamkami ali drugimi znaki druge stranke in z njo povezane osebe.</w:t>
      </w:r>
    </w:p>
    <w:p w14:paraId="784D731E" w14:textId="77777777" w:rsidR="002B4388" w:rsidRPr="002B4388" w:rsidRDefault="002B4388" w:rsidP="002B4388">
      <w:pPr>
        <w:jc w:val="both"/>
        <w:rPr>
          <w:rFonts w:ascii="Arial" w:hAnsi="Arial" w:cs="Arial"/>
          <w:color w:val="000000"/>
          <w:sz w:val="20"/>
          <w:szCs w:val="20"/>
        </w:rPr>
      </w:pPr>
    </w:p>
    <w:p w14:paraId="4E46504A" w14:textId="77777777" w:rsidR="002B4388" w:rsidRPr="002B4388" w:rsidRDefault="002B4388" w:rsidP="002B4388">
      <w:pPr>
        <w:jc w:val="both"/>
        <w:rPr>
          <w:rFonts w:ascii="Arial" w:hAnsi="Arial" w:cs="Arial"/>
          <w:color w:val="000000"/>
          <w:sz w:val="20"/>
          <w:szCs w:val="20"/>
        </w:rPr>
      </w:pPr>
    </w:p>
    <w:p w14:paraId="7A83139A" w14:textId="77777777" w:rsidR="002B4388" w:rsidRPr="002B4388" w:rsidRDefault="002B4388" w:rsidP="002B4388">
      <w:pPr>
        <w:jc w:val="both"/>
        <w:rPr>
          <w:rFonts w:ascii="Arial" w:hAnsi="Arial" w:cs="Arial"/>
          <w:color w:val="000000"/>
          <w:sz w:val="20"/>
          <w:szCs w:val="20"/>
        </w:rPr>
      </w:pPr>
    </w:p>
    <w:p w14:paraId="1193EA4B" w14:textId="77777777" w:rsidR="002B4388" w:rsidRPr="002B4388" w:rsidRDefault="002B4388" w:rsidP="002B4388">
      <w:pPr>
        <w:jc w:val="both"/>
        <w:rPr>
          <w:rFonts w:ascii="Arial" w:hAnsi="Arial" w:cs="Arial"/>
          <w:b/>
          <w:color w:val="000000"/>
          <w:sz w:val="20"/>
          <w:szCs w:val="20"/>
        </w:rPr>
      </w:pPr>
      <w:r w:rsidRPr="002B4388">
        <w:rPr>
          <w:rFonts w:ascii="Arial" w:hAnsi="Arial" w:cs="Arial"/>
          <w:b/>
          <w:color w:val="000000"/>
          <w:sz w:val="20"/>
          <w:szCs w:val="20"/>
        </w:rPr>
        <w:t>KONČNE DOLOČBE</w:t>
      </w:r>
    </w:p>
    <w:p w14:paraId="728FEFB9" w14:textId="77777777" w:rsidR="002B4388" w:rsidRPr="002B4388" w:rsidRDefault="002B4388" w:rsidP="002B4388">
      <w:pPr>
        <w:jc w:val="center"/>
        <w:rPr>
          <w:rFonts w:ascii="Arial" w:hAnsi="Arial" w:cs="Arial"/>
          <w:b/>
          <w:bCs/>
          <w:color w:val="000000"/>
          <w:sz w:val="20"/>
          <w:szCs w:val="20"/>
        </w:rPr>
      </w:pPr>
      <w:r w:rsidRPr="002B4388">
        <w:rPr>
          <w:rFonts w:ascii="Arial" w:hAnsi="Arial" w:cs="Arial"/>
          <w:b/>
          <w:bCs/>
          <w:color w:val="000000"/>
          <w:sz w:val="20"/>
          <w:szCs w:val="20"/>
        </w:rPr>
        <w:t>7. člen</w:t>
      </w:r>
    </w:p>
    <w:p w14:paraId="16EC7A0E" w14:textId="77777777" w:rsidR="002B4388" w:rsidRPr="002B4388" w:rsidRDefault="002B4388" w:rsidP="002B4388">
      <w:pPr>
        <w:jc w:val="both"/>
        <w:rPr>
          <w:rFonts w:ascii="Arial" w:hAnsi="Arial" w:cs="Arial"/>
          <w:color w:val="000000"/>
          <w:sz w:val="20"/>
          <w:szCs w:val="20"/>
        </w:rPr>
      </w:pPr>
    </w:p>
    <w:p w14:paraId="091329A8"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Ta sporazum celovito ureja razmerja med strankami v povezavi z zaupnimi podatki posredovanimi s strani razkrivajoče stranke prejemni stranki, za uresničitev namena iz 1. člena tega sporazuma. </w:t>
      </w:r>
    </w:p>
    <w:p w14:paraId="3F31B8D8" w14:textId="77777777" w:rsidR="002B4388" w:rsidRPr="002B4388" w:rsidRDefault="002B4388" w:rsidP="002B4388">
      <w:pPr>
        <w:jc w:val="both"/>
        <w:rPr>
          <w:rFonts w:ascii="Arial" w:hAnsi="Arial" w:cs="Arial"/>
          <w:color w:val="000000"/>
          <w:sz w:val="20"/>
          <w:szCs w:val="20"/>
        </w:rPr>
      </w:pPr>
    </w:p>
    <w:p w14:paraId="718D13C0"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Sporazum začne veljati z dnem podpisa obeh strank in se uporablja od tega dneva. Sporazum se lahko spremeni samo na podlagi dogovora obeh strank, in sicer z aneksom v pisni obliki.</w:t>
      </w:r>
    </w:p>
    <w:p w14:paraId="4C3BB26C" w14:textId="77777777" w:rsidR="002B4388" w:rsidRPr="002B4388" w:rsidRDefault="002B4388" w:rsidP="002B4388">
      <w:pPr>
        <w:jc w:val="both"/>
        <w:rPr>
          <w:rFonts w:ascii="Arial" w:hAnsi="Arial" w:cs="Arial"/>
          <w:color w:val="000000"/>
          <w:sz w:val="20"/>
          <w:szCs w:val="20"/>
        </w:rPr>
      </w:pPr>
    </w:p>
    <w:p w14:paraId="2938B4E0"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Ta sporazum je zavezujoč tudi za naslednike vsake od strank.</w:t>
      </w:r>
    </w:p>
    <w:p w14:paraId="7F7FAE78" w14:textId="77777777" w:rsidR="002B4388" w:rsidRPr="002B4388" w:rsidRDefault="002B4388" w:rsidP="002B4388">
      <w:pPr>
        <w:jc w:val="both"/>
        <w:rPr>
          <w:rFonts w:ascii="Arial" w:hAnsi="Arial" w:cs="Arial"/>
          <w:color w:val="000000"/>
          <w:sz w:val="20"/>
          <w:szCs w:val="20"/>
        </w:rPr>
      </w:pPr>
    </w:p>
    <w:p w14:paraId="60551B2B"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Obveznost nerazkrivanja zaupnih podatkov v skladu s tem sporazumom, prejemno stranko zavezuje tudi po prenehanju poslovnega sodelovanja.</w:t>
      </w:r>
    </w:p>
    <w:p w14:paraId="3C0017EA" w14:textId="77777777" w:rsidR="002B4388" w:rsidRPr="002B4388" w:rsidRDefault="002B4388" w:rsidP="002B4388">
      <w:pPr>
        <w:jc w:val="both"/>
        <w:rPr>
          <w:rFonts w:ascii="Arial" w:hAnsi="Arial" w:cs="Arial"/>
          <w:color w:val="000000"/>
          <w:sz w:val="20"/>
          <w:szCs w:val="20"/>
        </w:rPr>
      </w:pPr>
    </w:p>
    <w:p w14:paraId="6AA236EF"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Če je katerakoli določba tega sporazuma s strani sodišča ali drugega pristojnega organa spoznana za neveljavno, ostanejo ostale določbe tega sporazuma še naprej v veljavi.</w:t>
      </w:r>
    </w:p>
    <w:p w14:paraId="6C22613D" w14:textId="77777777" w:rsidR="002B4388" w:rsidRPr="002B4388" w:rsidRDefault="002B4388" w:rsidP="002B4388">
      <w:pPr>
        <w:jc w:val="both"/>
        <w:rPr>
          <w:rFonts w:ascii="Arial" w:hAnsi="Arial" w:cs="Arial"/>
          <w:color w:val="000000"/>
          <w:sz w:val="20"/>
          <w:szCs w:val="20"/>
        </w:rPr>
      </w:pPr>
    </w:p>
    <w:p w14:paraId="7DF94902"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Vse spore, ki bodo izvirali iz tega sporazuma, bosta stranki poskušali reševati po mirni poti, če pa to ne bo mogoče, je za reševanje sporov pristojno stvarno pristojno sodišče v Ljubljani.</w:t>
      </w:r>
    </w:p>
    <w:p w14:paraId="5F72C8A3" w14:textId="77777777" w:rsidR="002B4388" w:rsidRPr="002B4388" w:rsidRDefault="002B4388" w:rsidP="002B4388">
      <w:pPr>
        <w:jc w:val="both"/>
        <w:rPr>
          <w:rFonts w:ascii="Arial" w:hAnsi="Arial" w:cs="Arial"/>
          <w:color w:val="000000"/>
          <w:sz w:val="20"/>
          <w:szCs w:val="20"/>
        </w:rPr>
      </w:pPr>
    </w:p>
    <w:p w14:paraId="5187F93E"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Ta sporazum je napisan v 2 (dveh) izvodih od katerih vsaka stranka prejme po en izvod.</w:t>
      </w:r>
    </w:p>
    <w:p w14:paraId="6871AC2B" w14:textId="77777777" w:rsidR="002B4388" w:rsidRPr="002B4388" w:rsidRDefault="002B4388" w:rsidP="002B4388">
      <w:pPr>
        <w:jc w:val="both"/>
        <w:rPr>
          <w:rFonts w:ascii="Arial" w:hAnsi="Arial" w:cs="Arial"/>
          <w:color w:val="000000"/>
          <w:sz w:val="20"/>
          <w:szCs w:val="20"/>
        </w:rPr>
      </w:pPr>
    </w:p>
    <w:p w14:paraId="6BE6D5FE" w14:textId="77777777" w:rsidR="002B4388" w:rsidRPr="002B4388" w:rsidRDefault="002B4388" w:rsidP="002B4388">
      <w:pPr>
        <w:jc w:val="both"/>
        <w:rPr>
          <w:rFonts w:ascii="Arial" w:hAnsi="Arial" w:cs="Arial"/>
          <w:color w:val="000000"/>
          <w:sz w:val="20"/>
          <w:szCs w:val="20"/>
        </w:rPr>
      </w:pPr>
    </w:p>
    <w:p w14:paraId="11AC7274" w14:textId="77777777" w:rsidR="002B4388" w:rsidRPr="002B4388" w:rsidRDefault="002B4388" w:rsidP="002B4388">
      <w:pPr>
        <w:jc w:val="both"/>
        <w:rPr>
          <w:rFonts w:ascii="Arial" w:hAnsi="Arial" w:cs="Arial"/>
          <w:color w:val="000000"/>
          <w:sz w:val="20"/>
          <w:szCs w:val="20"/>
        </w:rPr>
      </w:pPr>
    </w:p>
    <w:p w14:paraId="1FAF8550"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Datum: </w:t>
      </w:r>
    </w:p>
    <w:p w14:paraId="2B9A183E" w14:textId="77777777" w:rsidR="002B4388" w:rsidRPr="002B4388" w:rsidRDefault="002B4388" w:rsidP="002B4388">
      <w:pPr>
        <w:jc w:val="both"/>
        <w:rPr>
          <w:rFonts w:ascii="Arial" w:hAnsi="Arial" w:cs="Arial"/>
          <w:color w:val="000000"/>
          <w:sz w:val="20"/>
          <w:szCs w:val="20"/>
        </w:rPr>
      </w:pPr>
      <w:r w:rsidRPr="002B4388">
        <w:rPr>
          <w:rFonts w:ascii="Arial" w:hAnsi="Arial" w:cs="Arial"/>
          <w:color w:val="000000"/>
          <w:sz w:val="20"/>
          <w:szCs w:val="20"/>
        </w:rPr>
        <w:t xml:space="preserve">Št. pogodbe: </w:t>
      </w:r>
    </w:p>
    <w:p w14:paraId="51A0D59E" w14:textId="77777777" w:rsidR="002B4388" w:rsidRPr="002B4388" w:rsidRDefault="002B4388" w:rsidP="002B4388">
      <w:pPr>
        <w:jc w:val="both"/>
        <w:rPr>
          <w:rFonts w:ascii="Arial" w:hAnsi="Arial" w:cs="Arial"/>
          <w:color w:val="000000"/>
          <w:sz w:val="20"/>
          <w:szCs w:val="20"/>
          <w:highlight w:val="yellow"/>
        </w:rPr>
      </w:pPr>
    </w:p>
    <w:p w14:paraId="222FF919" w14:textId="77777777" w:rsidR="002B4388" w:rsidRPr="002B4388" w:rsidRDefault="002B4388" w:rsidP="002B4388">
      <w:pPr>
        <w:jc w:val="both"/>
        <w:rPr>
          <w:rFonts w:ascii="Arial" w:hAnsi="Arial" w:cs="Arial"/>
          <w:color w:val="000000"/>
          <w:sz w:val="20"/>
          <w:szCs w:val="20"/>
          <w:highlight w:val="yellow"/>
        </w:rPr>
      </w:pPr>
    </w:p>
    <w:p w14:paraId="257400BC" w14:textId="77777777" w:rsidR="002B4388" w:rsidRPr="002B4388" w:rsidRDefault="002B4388" w:rsidP="002B4388">
      <w:pPr>
        <w:jc w:val="both"/>
        <w:rPr>
          <w:rFonts w:ascii="Arial" w:hAnsi="Arial" w:cs="Arial"/>
          <w:color w:val="000000"/>
          <w:sz w:val="20"/>
          <w:szCs w:val="20"/>
          <w:highlight w:val="yellow"/>
        </w:rPr>
      </w:pPr>
    </w:p>
    <w:p w14:paraId="6E4CFF2A" w14:textId="438E4D41" w:rsidR="002B4388" w:rsidRPr="002B4388" w:rsidRDefault="002B4388" w:rsidP="002B4388">
      <w:pPr>
        <w:jc w:val="both"/>
        <w:rPr>
          <w:rFonts w:ascii="Arial" w:hAnsi="Arial" w:cs="Arial"/>
          <w:b/>
          <w:bCs/>
          <w:color w:val="000000"/>
          <w:sz w:val="20"/>
          <w:szCs w:val="20"/>
          <w:highlight w:val="yellow"/>
        </w:rPr>
      </w:pPr>
      <w:r>
        <w:rPr>
          <w:rFonts w:ascii="Arial" w:hAnsi="Arial" w:cs="Arial"/>
          <w:b/>
          <w:bCs/>
          <w:color w:val="000000"/>
          <w:sz w:val="20"/>
          <w:szCs w:val="20"/>
        </w:rPr>
        <w:t>Prejemna stranka</w:t>
      </w:r>
      <w:r w:rsidRPr="002B4388">
        <w:rPr>
          <w:rFonts w:ascii="Arial" w:hAnsi="Arial" w:cs="Arial"/>
          <w:color w:val="000000"/>
          <w:sz w:val="20"/>
          <w:szCs w:val="20"/>
        </w:rPr>
        <w:tab/>
      </w:r>
      <w:r w:rsidRPr="002B4388">
        <w:rPr>
          <w:rFonts w:ascii="Arial" w:hAnsi="Arial" w:cs="Arial"/>
          <w:color w:val="000000"/>
          <w:sz w:val="20"/>
          <w:szCs w:val="20"/>
        </w:rPr>
        <w:tab/>
      </w:r>
      <w:r w:rsidRPr="002B4388">
        <w:rPr>
          <w:rFonts w:ascii="Arial" w:hAnsi="Arial" w:cs="Arial"/>
          <w:color w:val="000000"/>
          <w:sz w:val="20"/>
          <w:szCs w:val="20"/>
        </w:rPr>
        <w:tab/>
      </w:r>
      <w:r w:rsidRPr="002B4388">
        <w:rPr>
          <w:rFonts w:ascii="Arial" w:hAnsi="Arial" w:cs="Arial"/>
          <w:color w:val="000000"/>
          <w:sz w:val="20"/>
          <w:szCs w:val="20"/>
        </w:rPr>
        <w:tab/>
      </w:r>
      <w:r w:rsidRPr="002B4388">
        <w:rPr>
          <w:rFonts w:ascii="Arial" w:hAnsi="Arial" w:cs="Arial"/>
          <w:color w:val="000000"/>
          <w:sz w:val="20"/>
          <w:szCs w:val="20"/>
        </w:rPr>
        <w:tab/>
      </w:r>
      <w:r w:rsidRPr="002B4388">
        <w:rPr>
          <w:rFonts w:ascii="Arial" w:hAnsi="Arial" w:cs="Arial"/>
          <w:color w:val="000000"/>
          <w:sz w:val="20"/>
          <w:szCs w:val="20"/>
        </w:rPr>
        <w:tab/>
      </w:r>
      <w:r w:rsidRPr="002B4388">
        <w:rPr>
          <w:rFonts w:ascii="Arial" w:hAnsi="Arial" w:cs="Arial"/>
          <w:b/>
          <w:bCs/>
          <w:sz w:val="20"/>
          <w:szCs w:val="20"/>
        </w:rPr>
        <w:t>SŽ-Potniški promet, d.o.o.</w:t>
      </w:r>
    </w:p>
    <w:p w14:paraId="1AE5EA6B" w14:textId="77777777" w:rsidR="002B4388" w:rsidRPr="002B4388" w:rsidRDefault="002B4388" w:rsidP="002B4388">
      <w:pPr>
        <w:rPr>
          <w:rFonts w:ascii="Arial" w:hAnsi="Arial" w:cs="Arial"/>
          <w:sz w:val="20"/>
          <w:szCs w:val="20"/>
        </w:rPr>
      </w:pP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t>Miha Butara</w:t>
      </w:r>
    </w:p>
    <w:p w14:paraId="015EBD9A" w14:textId="77777777" w:rsidR="002B4388" w:rsidRPr="002B4388" w:rsidRDefault="002B4388" w:rsidP="002B4388">
      <w:pPr>
        <w:rPr>
          <w:rFonts w:ascii="Arial" w:hAnsi="Arial" w:cs="Arial"/>
          <w:sz w:val="20"/>
          <w:szCs w:val="20"/>
        </w:rPr>
      </w:pP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t xml:space="preserve">direktor </w:t>
      </w:r>
    </w:p>
    <w:p w14:paraId="2A9C6F4C" w14:textId="77777777" w:rsidR="002B4388" w:rsidRPr="002B4388" w:rsidRDefault="002B4388" w:rsidP="002B4388">
      <w:pPr>
        <w:rPr>
          <w:rFonts w:ascii="Arial" w:hAnsi="Arial" w:cs="Arial"/>
          <w:sz w:val="20"/>
          <w:szCs w:val="20"/>
        </w:rPr>
      </w:pP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p>
    <w:p w14:paraId="4E6692D9" w14:textId="77777777" w:rsidR="002B4388" w:rsidRPr="002B4388" w:rsidRDefault="002B4388" w:rsidP="002B4388">
      <w:pPr>
        <w:rPr>
          <w:rFonts w:ascii="Arial" w:hAnsi="Arial" w:cs="Arial"/>
          <w:sz w:val="20"/>
          <w:szCs w:val="20"/>
        </w:rPr>
      </w:pPr>
    </w:p>
    <w:p w14:paraId="501C64D0" w14:textId="77777777" w:rsidR="002B4388" w:rsidRPr="002B4388" w:rsidRDefault="002B4388" w:rsidP="002B4388">
      <w:pPr>
        <w:rPr>
          <w:rFonts w:ascii="Arial" w:hAnsi="Arial" w:cs="Arial"/>
          <w:sz w:val="20"/>
          <w:szCs w:val="20"/>
        </w:rPr>
      </w:pP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t xml:space="preserve">      Marta Vencelj</w:t>
      </w:r>
    </w:p>
    <w:p w14:paraId="6C5456C7" w14:textId="77777777" w:rsidR="002B4388" w:rsidRPr="002B4388" w:rsidRDefault="002B4388" w:rsidP="002B4388">
      <w:pPr>
        <w:rPr>
          <w:rFonts w:ascii="Arial" w:hAnsi="Arial" w:cs="Arial"/>
          <w:sz w:val="20"/>
          <w:szCs w:val="20"/>
        </w:rPr>
      </w:pP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t>Članica poslovodstva – direktorica</w:t>
      </w:r>
    </w:p>
    <w:p w14:paraId="7A91FA9D" w14:textId="77777777" w:rsidR="002B4388" w:rsidRPr="002B4388" w:rsidRDefault="002B4388" w:rsidP="002B4388">
      <w:pPr>
        <w:rPr>
          <w:rFonts w:ascii="Arial" w:hAnsi="Arial" w:cs="Arial"/>
          <w:sz w:val="20"/>
          <w:szCs w:val="20"/>
        </w:rPr>
      </w:pP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r w:rsidRPr="002B4388">
        <w:rPr>
          <w:rFonts w:ascii="Arial" w:hAnsi="Arial" w:cs="Arial"/>
          <w:sz w:val="20"/>
          <w:szCs w:val="20"/>
        </w:rPr>
        <w:tab/>
      </w:r>
    </w:p>
    <w:p w14:paraId="4D484FA5" w14:textId="77777777" w:rsidR="002B4388" w:rsidRPr="002B4388" w:rsidRDefault="002B4388" w:rsidP="002B4388">
      <w:pPr>
        <w:rPr>
          <w:rFonts w:ascii="Arial" w:hAnsi="Arial" w:cs="Arial"/>
          <w:sz w:val="20"/>
          <w:szCs w:val="20"/>
        </w:rPr>
      </w:pPr>
    </w:p>
    <w:sectPr w:rsidR="002B4388" w:rsidRPr="002B4388" w:rsidSect="00EF5412">
      <w:headerReference w:type="default" r:id="rId22"/>
      <w:footerReference w:type="default" r:id="rId23"/>
      <w:headerReference w:type="first" r:id="rId24"/>
      <w:footerReference w:type="first" r:id="rId25"/>
      <w:pgSz w:w="11906" w:h="16838" w:code="9"/>
      <w:pgMar w:top="1102" w:right="1417" w:bottom="1417" w:left="1701" w:header="708" w:footer="31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1E82E" w14:textId="77777777" w:rsidR="00711A0B" w:rsidRDefault="00711A0B">
      <w:r>
        <w:separator/>
      </w:r>
    </w:p>
  </w:endnote>
  <w:endnote w:type="continuationSeparator" w:id="0">
    <w:p w14:paraId="3070BD59" w14:textId="77777777" w:rsidR="00711A0B" w:rsidRDefault="0071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isnodeSans-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328108"/>
      <w:docPartObj>
        <w:docPartGallery w:val="Page Numbers (Bottom of Page)"/>
        <w:docPartUnique/>
      </w:docPartObj>
    </w:sdtPr>
    <w:sdtContent>
      <w:p w14:paraId="7C67C01D" w14:textId="1BDC6FFF" w:rsidR="00911B2D" w:rsidRDefault="00911B2D">
        <w:pPr>
          <w:pStyle w:val="Noga"/>
          <w:jc w:val="right"/>
        </w:pPr>
        <w:r>
          <w:fldChar w:fldCharType="begin"/>
        </w:r>
        <w:r>
          <w:instrText>PAGE   \* MERGEFORMAT</w:instrText>
        </w:r>
        <w:r>
          <w:fldChar w:fldCharType="separate"/>
        </w:r>
        <w:r w:rsidR="0083519F">
          <w:rPr>
            <w:noProof/>
          </w:rPr>
          <w:t>21</w:t>
        </w:r>
        <w:r>
          <w:fldChar w:fldCharType="end"/>
        </w:r>
      </w:p>
    </w:sdtContent>
  </w:sdt>
  <w:p w14:paraId="65FE4BD3" w14:textId="77777777" w:rsidR="00911B2D" w:rsidRPr="0031637B" w:rsidRDefault="00911B2D" w:rsidP="00547CEE">
    <w:pPr>
      <w:spacing w:after="3" w:line="265" w:lineRule="auto"/>
      <w:ind w:left="2" w:hanging="10"/>
      <w:rPr>
        <w:rFonts w:ascii="Arial" w:eastAsia="Arial" w:hAnsi="Arial" w:cs="Arial"/>
        <w:color w:val="A6A6A6"/>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5A915" w14:textId="30405BB5" w:rsidR="00911B2D" w:rsidRDefault="00911B2D" w:rsidP="00547CEE">
    <w:pPr>
      <w:tabs>
        <w:tab w:val="left" w:pos="4395"/>
        <w:tab w:val="center" w:pos="5020"/>
      </w:tabs>
      <w:spacing w:after="3" w:line="265" w:lineRule="auto"/>
      <w:rPr>
        <w:rFonts w:ascii="Arial" w:eastAsia="Arial" w:hAnsi="Arial" w:cs="Arial"/>
        <w:color w:val="000000"/>
        <w:sz w:val="16"/>
      </w:rPr>
    </w:pPr>
    <w:r>
      <w:rPr>
        <w:noProof/>
      </w:rPr>
      <mc:AlternateContent>
        <mc:Choice Requires="wps">
          <w:drawing>
            <wp:anchor distT="0" distB="0" distL="114300" distR="114300" simplePos="0" relativeHeight="251667456" behindDoc="0" locked="0" layoutInCell="1" allowOverlap="1" wp14:anchorId="26847E47" wp14:editId="43ED225D">
              <wp:simplePos x="0" y="0"/>
              <wp:positionH relativeFrom="column">
                <wp:posOffset>0</wp:posOffset>
              </wp:positionH>
              <wp:positionV relativeFrom="paragraph">
                <wp:posOffset>0</wp:posOffset>
              </wp:positionV>
              <wp:extent cx="899795" cy="0"/>
              <wp:effectExtent l="0" t="0" r="33655" b="19050"/>
              <wp:wrapNone/>
              <wp:docPr id="21" name="Raven povezovalnik 21"/>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CF2F32" id="Raven povezovalnik 2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" strokecolor="black [3213]"/>
          </w:pict>
        </mc:Fallback>
      </mc:AlternateContent>
    </w:r>
  </w:p>
  <w:p w14:paraId="723BCCB1" w14:textId="77777777" w:rsidR="00F13443" w:rsidRPr="00F13443" w:rsidRDefault="00F13443" w:rsidP="00F13443">
    <w:pPr>
      <w:tabs>
        <w:tab w:val="left" w:pos="4395"/>
      </w:tabs>
      <w:spacing w:after="3" w:line="265" w:lineRule="auto"/>
      <w:rPr>
        <w:rFonts w:ascii="Arial" w:hAnsi="Arial" w:cs="Arial"/>
        <w:color w:val="A6A6A6"/>
        <w:sz w:val="16"/>
      </w:rPr>
    </w:pPr>
    <w:r w:rsidRPr="00F13443">
      <w:rPr>
        <w:rFonts w:ascii="Arial" w:hAnsi="Arial" w:cs="Arial"/>
        <w:color w:val="A6A6A6"/>
        <w:sz w:val="16"/>
      </w:rPr>
      <w:t xml:space="preserve">Družba z omejeno odgovornostjo registrirana </w:t>
    </w:r>
    <w:r w:rsidRPr="00F13443">
      <w:rPr>
        <w:rFonts w:ascii="Arial" w:hAnsi="Arial" w:cs="Arial"/>
        <w:color w:val="A6A6A6"/>
        <w:sz w:val="16"/>
      </w:rPr>
      <w:tab/>
      <w:t>MŠ 6017274000</w:t>
    </w:r>
  </w:p>
  <w:p w14:paraId="7B288594" w14:textId="77777777" w:rsidR="00F13443" w:rsidRPr="00F13443" w:rsidRDefault="00F13443" w:rsidP="00F13443">
    <w:pPr>
      <w:tabs>
        <w:tab w:val="left" w:pos="4395"/>
      </w:tabs>
      <w:spacing w:after="3" w:line="265" w:lineRule="auto"/>
      <w:rPr>
        <w:rFonts w:ascii="Arial" w:hAnsi="Arial" w:cs="Arial"/>
        <w:color w:val="A6A6A6"/>
        <w:sz w:val="16"/>
      </w:rPr>
    </w:pPr>
    <w:r w:rsidRPr="00F13443">
      <w:rPr>
        <w:rFonts w:ascii="Arial" w:hAnsi="Arial" w:cs="Arial"/>
        <w:color w:val="A6A6A6"/>
        <w:sz w:val="16"/>
      </w:rPr>
      <w:t>pri Okrožnem sodišču v Ljubljani</w:t>
    </w:r>
    <w:r w:rsidRPr="00F13443">
      <w:rPr>
        <w:rFonts w:ascii="Arial" w:hAnsi="Arial" w:cs="Arial"/>
        <w:color w:val="A6A6A6"/>
        <w:sz w:val="16"/>
      </w:rPr>
      <w:tab/>
      <w:t>ID za DDV SI89393686</w:t>
    </w:r>
  </w:p>
  <w:p w14:paraId="5C997287" w14:textId="77777777" w:rsidR="00F13443" w:rsidRPr="00F13443" w:rsidRDefault="00F13443" w:rsidP="00F13443">
    <w:pPr>
      <w:tabs>
        <w:tab w:val="left" w:pos="4395"/>
      </w:tabs>
      <w:spacing w:after="3" w:line="265" w:lineRule="auto"/>
      <w:rPr>
        <w:rFonts w:ascii="Arial" w:hAnsi="Arial" w:cs="Arial"/>
        <w:color w:val="A6A6A6"/>
        <w:sz w:val="16"/>
      </w:rPr>
    </w:pPr>
    <w:r w:rsidRPr="00F13443">
      <w:rPr>
        <w:rFonts w:ascii="Arial" w:hAnsi="Arial" w:cs="Arial"/>
        <w:color w:val="A6A6A6"/>
        <w:sz w:val="16"/>
      </w:rPr>
      <w:t>Osnovni kapital 425.001.760,74 EUR</w:t>
    </w:r>
  </w:p>
  <w:p w14:paraId="543732AD" w14:textId="77777777" w:rsidR="00911B2D" w:rsidRDefault="00911B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917E" w14:textId="77777777" w:rsidR="00711A0B" w:rsidRDefault="00711A0B">
      <w:r>
        <w:separator/>
      </w:r>
    </w:p>
  </w:footnote>
  <w:footnote w:type="continuationSeparator" w:id="0">
    <w:p w14:paraId="35E124D9" w14:textId="77777777" w:rsidR="00711A0B" w:rsidRDefault="00711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181" w14:textId="77777777" w:rsidR="00343E17" w:rsidRPr="00641B00" w:rsidRDefault="00343E17" w:rsidP="00343E17">
    <w:pPr>
      <w:spacing w:line="259" w:lineRule="auto"/>
    </w:pPr>
    <w:bookmarkStart w:id="497" w:name="_Hlk215605200"/>
    <w:bookmarkStart w:id="498" w:name="_Hlk215605201"/>
    <w:r w:rsidRPr="00641B00">
      <w:rPr>
        <w:noProof/>
      </w:rPr>
      <w:drawing>
        <wp:anchor distT="0" distB="0" distL="114300" distR="114300" simplePos="0" relativeHeight="251675648" behindDoc="1" locked="0" layoutInCell="1" allowOverlap="1" wp14:anchorId="1D2A1402" wp14:editId="724E57E8">
          <wp:simplePos x="0" y="0"/>
          <wp:positionH relativeFrom="column">
            <wp:posOffset>-847779</wp:posOffset>
          </wp:positionH>
          <wp:positionV relativeFrom="paragraph">
            <wp:posOffset>635</wp:posOffset>
          </wp:positionV>
          <wp:extent cx="1903400" cy="281305"/>
          <wp:effectExtent l="0" t="0" r="1905" b="4445"/>
          <wp:wrapNone/>
          <wp:docPr id="1770141505" name="Slika 177014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97C9CC" w14:textId="77777777" w:rsidR="00343E17" w:rsidRPr="00343E17" w:rsidRDefault="00343E17" w:rsidP="00343E17">
    <w:pPr>
      <w:spacing w:line="259" w:lineRule="auto"/>
      <w:ind w:left="1"/>
      <w:rPr>
        <w:sz w:val="16"/>
        <w:szCs w:val="16"/>
      </w:rPr>
    </w:pPr>
  </w:p>
  <w:tbl>
    <w:tblPr>
      <w:tblStyle w:val="Tabelamrea2"/>
      <w:tblW w:w="90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2987"/>
    </w:tblGrid>
    <w:tr w:rsidR="00343E17" w:rsidRPr="00343E17" w14:paraId="170B0777" w14:textId="77777777" w:rsidTr="007A26F4">
      <w:tc>
        <w:tcPr>
          <w:tcW w:w="4389" w:type="dxa"/>
        </w:tcPr>
        <w:p w14:paraId="072558FA" w14:textId="77777777" w:rsidR="00343E17" w:rsidRPr="00343E17" w:rsidRDefault="00343E17" w:rsidP="00343E17">
          <w:pPr>
            <w:spacing w:afterLines="20" w:after="48" w:line="22" w:lineRule="atLeast"/>
            <w:ind w:left="11" w:hanging="11"/>
            <w:rPr>
              <w:rFonts w:ascii="Arial" w:hAnsi="Arial" w:cs="Arial"/>
              <w:color w:val="A6A6A6"/>
              <w:sz w:val="16"/>
              <w:szCs w:val="16"/>
            </w:rPr>
          </w:pPr>
          <w:r w:rsidRPr="00343E17">
            <w:rPr>
              <w:rFonts w:ascii="Arial" w:hAnsi="Arial" w:cs="Arial"/>
              <w:color w:val="A6A6A6"/>
              <w:sz w:val="16"/>
              <w:szCs w:val="16"/>
            </w:rPr>
            <w:t>SŽ – Potniški promet, d.o.o.</w:t>
          </w:r>
        </w:p>
      </w:tc>
      <w:tc>
        <w:tcPr>
          <w:tcW w:w="1701" w:type="dxa"/>
        </w:tcPr>
        <w:p w14:paraId="3ED31555" w14:textId="77777777" w:rsidR="00343E17" w:rsidRPr="00343E17" w:rsidRDefault="00343E17" w:rsidP="00343E17">
          <w:pPr>
            <w:tabs>
              <w:tab w:val="right" w:pos="4044"/>
            </w:tabs>
            <w:spacing w:afterLines="20" w:after="48" w:line="22" w:lineRule="atLeast"/>
            <w:ind w:left="11" w:hanging="11"/>
            <w:rPr>
              <w:rFonts w:ascii="Arial" w:hAnsi="Arial" w:cs="Arial"/>
              <w:color w:val="A6A6A6"/>
              <w:sz w:val="16"/>
              <w:szCs w:val="16"/>
            </w:rPr>
          </w:pPr>
        </w:p>
      </w:tc>
      <w:tc>
        <w:tcPr>
          <w:tcW w:w="2987" w:type="dxa"/>
        </w:tcPr>
        <w:p w14:paraId="42E645A8" w14:textId="77777777" w:rsidR="00343E17" w:rsidRPr="00343E17" w:rsidRDefault="00343E17" w:rsidP="00343E17">
          <w:pPr>
            <w:tabs>
              <w:tab w:val="right" w:pos="4044"/>
            </w:tabs>
            <w:spacing w:afterLines="20" w:after="48" w:line="22" w:lineRule="atLeast"/>
            <w:ind w:left="11" w:hanging="11"/>
            <w:rPr>
              <w:rFonts w:ascii="Arial" w:hAnsi="Arial" w:cs="Arial"/>
              <w:color w:val="A6A6A6"/>
              <w:sz w:val="16"/>
              <w:szCs w:val="16"/>
            </w:rPr>
          </w:pPr>
        </w:p>
      </w:tc>
    </w:tr>
  </w:tbl>
  <w:p w14:paraId="6807592C" w14:textId="39730F90" w:rsidR="00965209" w:rsidRPr="005D2798" w:rsidRDefault="00911B2D" w:rsidP="00AD6945">
    <w:pPr>
      <w:pBdr>
        <w:bottom w:val="single" w:sz="4" w:space="1" w:color="auto"/>
      </w:pBdr>
      <w:jc w:val="both"/>
      <w:rPr>
        <w:rFonts w:ascii="Arial" w:hAnsi="Arial" w:cs="Arial"/>
        <w:bCs/>
        <w:iCs/>
        <w:sz w:val="18"/>
        <w:szCs w:val="18"/>
        <w:lang w:val="pl-PL"/>
      </w:rPr>
    </w:pPr>
    <w:r w:rsidRPr="00EF5412">
      <w:rPr>
        <w:rFonts w:ascii="Arial" w:hAnsi="Arial" w:cs="Arial"/>
        <w:i/>
        <w:sz w:val="18"/>
        <w:szCs w:val="18"/>
      </w:rPr>
      <w:t>Razpisna dokumentacija</w:t>
    </w:r>
    <w:r w:rsidRPr="00343E17">
      <w:rPr>
        <w:rFonts w:ascii="Arial" w:hAnsi="Arial" w:cs="Arial"/>
        <w:i/>
        <w:sz w:val="18"/>
        <w:szCs w:val="18"/>
      </w:rPr>
      <w:t xml:space="preserve">: </w:t>
    </w:r>
    <w:bookmarkEnd w:id="497"/>
    <w:bookmarkEnd w:id="498"/>
    <w:r w:rsidR="00343E17" w:rsidRPr="00343E17">
      <w:rPr>
        <w:rFonts w:ascii="Arial" w:hAnsi="Arial" w:cs="Arial"/>
        <w:bCs/>
        <w:i/>
        <w:sz w:val="18"/>
        <w:szCs w:val="18"/>
      </w:rPr>
      <w:t xml:space="preserve">VZPOSTAVITEV PLATFORME GPS SLEDENJA VOZNEGA PARKA SŽ-POTNIŠKI PROMET TER INTEGRACIJA Z INTERNIMI SISTEMI SLOVENSKIH ŽELEZNIC Sledenja železniških vozil z GPS napravami v realnem </w:t>
    </w:r>
    <w:r w:rsidR="00343E17" w:rsidRPr="005D2798">
      <w:rPr>
        <w:rFonts w:ascii="Arial" w:hAnsi="Arial" w:cs="Arial"/>
        <w:bCs/>
        <w:iCs/>
        <w:sz w:val="18"/>
        <w:szCs w:val="18"/>
      </w:rPr>
      <w:t>času</w:t>
    </w:r>
    <w:r w:rsidR="00BA22CF" w:rsidRPr="005D2798">
      <w:rPr>
        <w:rFonts w:ascii="Arial" w:hAnsi="Arial" w:cs="Arial"/>
        <w:bCs/>
        <w:iCs/>
        <w:sz w:val="18"/>
        <w:szCs w:val="18"/>
      </w:rPr>
      <w:t xml:space="preserve"> </w:t>
    </w:r>
    <w:r w:rsidR="00BA22CF" w:rsidRPr="005D2798">
      <w:rPr>
        <w:rFonts w:ascii="Arial" w:hAnsi="Arial" w:cs="Arial"/>
        <w:iCs/>
        <w:sz w:val="18"/>
        <w:szCs w:val="18"/>
      </w:rPr>
      <w:t>in vzdrževanje za obdobje 24 mesecev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3EE03" w14:textId="77777777" w:rsidR="00343E17" w:rsidRPr="00641B00" w:rsidRDefault="00343E17" w:rsidP="00343E17">
    <w:pPr>
      <w:spacing w:line="259" w:lineRule="auto"/>
    </w:pPr>
    <w:r w:rsidRPr="00641B00">
      <w:rPr>
        <w:noProof/>
      </w:rPr>
      <w:drawing>
        <wp:anchor distT="0" distB="0" distL="114300" distR="114300" simplePos="0" relativeHeight="251673600" behindDoc="1" locked="0" layoutInCell="1" allowOverlap="1" wp14:anchorId="71084619" wp14:editId="65761D06">
          <wp:simplePos x="0" y="0"/>
          <wp:positionH relativeFrom="column">
            <wp:posOffset>-847779</wp:posOffset>
          </wp:positionH>
          <wp:positionV relativeFrom="paragraph">
            <wp:posOffset>635</wp:posOffset>
          </wp:positionV>
          <wp:extent cx="1903400" cy="281305"/>
          <wp:effectExtent l="0" t="0" r="1905" b="444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0EB7B0" w14:textId="77777777" w:rsidR="00343E17" w:rsidRPr="00343E17" w:rsidRDefault="00343E17" w:rsidP="00343E17">
    <w:pPr>
      <w:spacing w:line="259" w:lineRule="auto"/>
      <w:ind w:left="1"/>
      <w:rPr>
        <w:sz w:val="16"/>
        <w:szCs w:val="16"/>
      </w:rPr>
    </w:pPr>
  </w:p>
  <w:tbl>
    <w:tblPr>
      <w:tblStyle w:val="Tabelamrea2"/>
      <w:tblW w:w="90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2987"/>
    </w:tblGrid>
    <w:tr w:rsidR="00343E17" w:rsidRPr="00343E17" w14:paraId="3D5103A7" w14:textId="77777777" w:rsidTr="007A26F4">
      <w:tc>
        <w:tcPr>
          <w:tcW w:w="4389" w:type="dxa"/>
        </w:tcPr>
        <w:p w14:paraId="15A9C989" w14:textId="77777777" w:rsidR="00343E17" w:rsidRPr="00343E17" w:rsidRDefault="00343E17" w:rsidP="00343E17">
          <w:pPr>
            <w:spacing w:afterLines="20" w:after="48" w:line="22" w:lineRule="atLeast"/>
            <w:ind w:left="11" w:hanging="11"/>
            <w:rPr>
              <w:rFonts w:ascii="Arial" w:hAnsi="Arial" w:cs="Arial"/>
              <w:color w:val="A6A6A6"/>
              <w:sz w:val="16"/>
              <w:szCs w:val="16"/>
            </w:rPr>
          </w:pPr>
          <w:r w:rsidRPr="00343E17">
            <w:rPr>
              <w:rFonts w:ascii="Arial" w:hAnsi="Arial" w:cs="Arial"/>
              <w:color w:val="A6A6A6"/>
              <w:sz w:val="16"/>
              <w:szCs w:val="16"/>
            </w:rPr>
            <w:t>SŽ – Potniški promet, d.o.o.</w:t>
          </w:r>
        </w:p>
      </w:tc>
      <w:tc>
        <w:tcPr>
          <w:tcW w:w="1701" w:type="dxa"/>
        </w:tcPr>
        <w:p w14:paraId="2DA54425" w14:textId="77777777" w:rsidR="00343E17" w:rsidRPr="00343E17" w:rsidRDefault="00343E17" w:rsidP="00343E17">
          <w:pPr>
            <w:tabs>
              <w:tab w:val="right" w:pos="4044"/>
            </w:tabs>
            <w:spacing w:afterLines="20" w:after="48" w:line="22" w:lineRule="atLeast"/>
            <w:ind w:left="11" w:hanging="11"/>
            <w:rPr>
              <w:rFonts w:ascii="Arial" w:hAnsi="Arial" w:cs="Arial"/>
              <w:color w:val="A6A6A6"/>
              <w:sz w:val="16"/>
              <w:szCs w:val="16"/>
            </w:rPr>
          </w:pPr>
        </w:p>
      </w:tc>
      <w:tc>
        <w:tcPr>
          <w:tcW w:w="2987" w:type="dxa"/>
        </w:tcPr>
        <w:p w14:paraId="3833FBD6" w14:textId="77777777" w:rsidR="00343E17" w:rsidRPr="00343E17" w:rsidRDefault="00343E17" w:rsidP="00343E17">
          <w:pPr>
            <w:tabs>
              <w:tab w:val="right" w:pos="4044"/>
            </w:tabs>
            <w:spacing w:afterLines="20" w:after="48" w:line="22" w:lineRule="atLeast"/>
            <w:ind w:left="11" w:hanging="11"/>
            <w:rPr>
              <w:rFonts w:ascii="Arial" w:hAnsi="Arial" w:cs="Arial"/>
              <w:color w:val="A6A6A6"/>
              <w:sz w:val="16"/>
              <w:szCs w:val="16"/>
            </w:rPr>
          </w:pPr>
        </w:p>
      </w:tc>
    </w:tr>
    <w:tr w:rsidR="00343E17" w:rsidRPr="00343E17" w14:paraId="7A1B866D" w14:textId="77777777" w:rsidTr="007A26F4">
      <w:tc>
        <w:tcPr>
          <w:tcW w:w="4389" w:type="dxa"/>
        </w:tcPr>
        <w:p w14:paraId="6805FF5F" w14:textId="77777777" w:rsidR="00343E17" w:rsidRPr="00343E17" w:rsidRDefault="00343E17" w:rsidP="00343E17">
          <w:pPr>
            <w:spacing w:afterLines="20" w:after="48" w:line="22" w:lineRule="atLeast"/>
            <w:ind w:left="11" w:hanging="11"/>
            <w:rPr>
              <w:rFonts w:ascii="Arial" w:hAnsi="Arial" w:cs="Arial"/>
              <w:color w:val="A6A6A6"/>
              <w:sz w:val="16"/>
              <w:szCs w:val="16"/>
            </w:rPr>
          </w:pPr>
        </w:p>
      </w:tc>
      <w:tc>
        <w:tcPr>
          <w:tcW w:w="1701" w:type="dxa"/>
        </w:tcPr>
        <w:p w14:paraId="4922DA52" w14:textId="77777777" w:rsidR="00343E17" w:rsidRPr="00343E17" w:rsidRDefault="00343E17" w:rsidP="00343E17">
          <w:pPr>
            <w:tabs>
              <w:tab w:val="right" w:pos="4044"/>
            </w:tabs>
            <w:spacing w:afterLines="20" w:after="48" w:line="22" w:lineRule="atLeast"/>
            <w:ind w:left="11" w:hanging="11"/>
            <w:rPr>
              <w:rFonts w:ascii="Arial" w:hAnsi="Arial" w:cs="Arial"/>
              <w:color w:val="A6A6A6"/>
              <w:sz w:val="16"/>
              <w:szCs w:val="16"/>
            </w:rPr>
          </w:pPr>
        </w:p>
      </w:tc>
      <w:tc>
        <w:tcPr>
          <w:tcW w:w="2987" w:type="dxa"/>
        </w:tcPr>
        <w:p w14:paraId="591E4A76" w14:textId="77777777" w:rsidR="00343E17" w:rsidRPr="00343E17" w:rsidRDefault="00343E17" w:rsidP="00343E17">
          <w:pPr>
            <w:spacing w:afterLines="20" w:after="48" w:line="22" w:lineRule="atLeast"/>
            <w:ind w:left="11" w:hanging="11"/>
            <w:rPr>
              <w:rFonts w:ascii="Arial" w:hAnsi="Arial" w:cs="Arial"/>
              <w:color w:val="A6A6A6"/>
              <w:sz w:val="16"/>
              <w:szCs w:val="16"/>
            </w:rPr>
          </w:pPr>
        </w:p>
      </w:tc>
    </w:tr>
    <w:tr w:rsidR="00343E17" w:rsidRPr="00343E17" w14:paraId="163C8626" w14:textId="77777777" w:rsidTr="007A26F4">
      <w:tc>
        <w:tcPr>
          <w:tcW w:w="4389" w:type="dxa"/>
        </w:tcPr>
        <w:p w14:paraId="0D010394" w14:textId="77777777" w:rsidR="00343E17" w:rsidRPr="00343E17" w:rsidRDefault="00343E17" w:rsidP="00343E17">
          <w:pPr>
            <w:spacing w:afterLines="20" w:after="48" w:line="22" w:lineRule="atLeast"/>
            <w:ind w:left="11" w:hanging="11"/>
            <w:rPr>
              <w:rFonts w:ascii="Arial" w:eastAsiaTheme="minorEastAsia" w:hAnsi="Arial" w:cs="Arial"/>
              <w:b/>
              <w:bCs/>
              <w:color w:val="A6A6A6"/>
              <w:sz w:val="16"/>
              <w:szCs w:val="16"/>
            </w:rPr>
          </w:pPr>
          <w:r w:rsidRPr="00343E17">
            <w:rPr>
              <w:rFonts w:ascii="Arial" w:eastAsiaTheme="minorEastAsia" w:hAnsi="Arial" w:cs="Arial"/>
              <w:b/>
              <w:bCs/>
              <w:color w:val="A6A6A6"/>
              <w:sz w:val="16"/>
              <w:szCs w:val="16"/>
            </w:rPr>
            <w:t>Direktor</w:t>
          </w:r>
        </w:p>
      </w:tc>
      <w:tc>
        <w:tcPr>
          <w:tcW w:w="1701" w:type="dxa"/>
        </w:tcPr>
        <w:p w14:paraId="7AF30187" w14:textId="77777777" w:rsidR="00343E17" w:rsidRPr="00343E17" w:rsidRDefault="00343E17" w:rsidP="00343E17">
          <w:pPr>
            <w:spacing w:afterLines="20" w:after="48" w:line="22" w:lineRule="atLeast"/>
            <w:ind w:left="11" w:hanging="11"/>
            <w:rPr>
              <w:rFonts w:ascii="Arial" w:hAnsi="Arial" w:cs="Arial"/>
              <w:color w:val="A6A6A6"/>
              <w:sz w:val="16"/>
              <w:szCs w:val="16"/>
            </w:rPr>
          </w:pPr>
        </w:p>
      </w:tc>
      <w:tc>
        <w:tcPr>
          <w:tcW w:w="2987" w:type="dxa"/>
        </w:tcPr>
        <w:p w14:paraId="578EA428" w14:textId="77777777" w:rsidR="00343E17" w:rsidRPr="00343E17" w:rsidRDefault="00343E17" w:rsidP="00343E17">
          <w:pPr>
            <w:spacing w:afterLines="20" w:after="48" w:line="22" w:lineRule="atLeast"/>
            <w:ind w:left="11" w:hanging="11"/>
            <w:rPr>
              <w:rFonts w:ascii="Arial" w:hAnsi="Arial" w:cs="Arial"/>
              <w:color w:val="A6A6A6"/>
              <w:sz w:val="16"/>
              <w:szCs w:val="16"/>
            </w:rPr>
          </w:pPr>
        </w:p>
      </w:tc>
    </w:tr>
    <w:tr w:rsidR="00343E17" w:rsidRPr="00343E17" w14:paraId="22C46831" w14:textId="77777777" w:rsidTr="007A26F4">
      <w:tc>
        <w:tcPr>
          <w:tcW w:w="4389" w:type="dxa"/>
        </w:tcPr>
        <w:p w14:paraId="2AF31DB2" w14:textId="77777777" w:rsidR="00343E17" w:rsidRPr="00343E17" w:rsidRDefault="00343E17" w:rsidP="00343E17">
          <w:pPr>
            <w:spacing w:afterLines="20" w:after="48" w:line="22" w:lineRule="atLeast"/>
            <w:ind w:left="11" w:hanging="11"/>
            <w:rPr>
              <w:rFonts w:ascii="Arial" w:hAnsi="Arial" w:cs="Arial"/>
              <w:color w:val="A6A6A6"/>
              <w:sz w:val="16"/>
              <w:szCs w:val="16"/>
            </w:rPr>
          </w:pPr>
        </w:p>
      </w:tc>
      <w:tc>
        <w:tcPr>
          <w:tcW w:w="1701" w:type="dxa"/>
        </w:tcPr>
        <w:p w14:paraId="4BC710DA" w14:textId="77777777" w:rsidR="00343E17" w:rsidRPr="00343E17" w:rsidRDefault="00343E17" w:rsidP="00343E17">
          <w:pPr>
            <w:tabs>
              <w:tab w:val="right" w:pos="4044"/>
            </w:tabs>
            <w:spacing w:afterLines="20" w:after="48" w:line="22" w:lineRule="atLeast"/>
            <w:ind w:left="11" w:hanging="11"/>
            <w:rPr>
              <w:rFonts w:ascii="Arial" w:hAnsi="Arial" w:cs="Arial"/>
              <w:color w:val="A6A6A6"/>
              <w:sz w:val="16"/>
              <w:szCs w:val="16"/>
            </w:rPr>
          </w:pPr>
        </w:p>
      </w:tc>
      <w:tc>
        <w:tcPr>
          <w:tcW w:w="2987" w:type="dxa"/>
        </w:tcPr>
        <w:p w14:paraId="2EDE5735" w14:textId="77777777" w:rsidR="00343E17" w:rsidRPr="00343E17" w:rsidRDefault="00343E17" w:rsidP="00343E17">
          <w:pPr>
            <w:tabs>
              <w:tab w:val="right" w:pos="4044"/>
            </w:tabs>
            <w:spacing w:afterLines="20" w:after="48" w:line="22" w:lineRule="atLeast"/>
            <w:ind w:left="11" w:hanging="11"/>
            <w:rPr>
              <w:rFonts w:ascii="Arial" w:hAnsi="Arial" w:cs="Arial"/>
              <w:color w:val="A6A6A6"/>
              <w:sz w:val="16"/>
              <w:szCs w:val="16"/>
            </w:rPr>
          </w:pPr>
          <w:r w:rsidRPr="00343E17">
            <w:rPr>
              <w:rFonts w:ascii="Arial" w:hAnsi="Arial" w:cs="Arial"/>
              <w:color w:val="A6A6A6"/>
              <w:sz w:val="16"/>
              <w:szCs w:val="16"/>
            </w:rPr>
            <w:tab/>
          </w:r>
        </w:p>
      </w:tc>
    </w:tr>
    <w:tr w:rsidR="00343E17" w:rsidRPr="00343E17" w14:paraId="5056DE9F" w14:textId="77777777" w:rsidTr="007A26F4">
      <w:tc>
        <w:tcPr>
          <w:tcW w:w="4389" w:type="dxa"/>
        </w:tcPr>
        <w:p w14:paraId="63DDF4C5" w14:textId="77777777" w:rsidR="00343E17" w:rsidRPr="00343E17" w:rsidRDefault="00343E17" w:rsidP="00343E17">
          <w:pPr>
            <w:spacing w:afterLines="20" w:after="48" w:line="22" w:lineRule="atLeast"/>
            <w:ind w:left="11" w:hanging="11"/>
            <w:rPr>
              <w:rFonts w:ascii="Arial" w:hAnsi="Arial" w:cs="Arial"/>
              <w:color w:val="A6A6A6"/>
              <w:sz w:val="16"/>
              <w:szCs w:val="16"/>
            </w:rPr>
          </w:pPr>
        </w:p>
      </w:tc>
      <w:tc>
        <w:tcPr>
          <w:tcW w:w="1701" w:type="dxa"/>
        </w:tcPr>
        <w:p w14:paraId="550402A8" w14:textId="77777777" w:rsidR="00343E17" w:rsidRPr="00343E17" w:rsidRDefault="00343E17" w:rsidP="00343E17">
          <w:pPr>
            <w:spacing w:afterLines="20" w:after="48" w:line="22" w:lineRule="atLeast"/>
            <w:ind w:left="11" w:hanging="11"/>
            <w:rPr>
              <w:rFonts w:ascii="Arial" w:hAnsi="Arial" w:cs="Arial"/>
              <w:color w:val="A6A6A6"/>
              <w:sz w:val="16"/>
            </w:rPr>
          </w:pPr>
          <w:r w:rsidRPr="00343E17">
            <w:rPr>
              <w:rFonts w:ascii="Arial" w:hAnsi="Arial" w:cs="Arial"/>
              <w:color w:val="A6A6A6"/>
              <w:sz w:val="16"/>
            </w:rPr>
            <w:t>Kolodvorska ulica 11</w:t>
          </w:r>
        </w:p>
      </w:tc>
      <w:tc>
        <w:tcPr>
          <w:tcW w:w="2987" w:type="dxa"/>
        </w:tcPr>
        <w:p w14:paraId="15E6BFC0" w14:textId="77777777" w:rsidR="00343E17" w:rsidRPr="00343E17" w:rsidRDefault="00343E17" w:rsidP="00343E17">
          <w:pPr>
            <w:autoSpaceDE w:val="0"/>
            <w:autoSpaceDN w:val="0"/>
            <w:adjustRightInd w:val="0"/>
            <w:spacing w:afterLines="20" w:after="48" w:line="22" w:lineRule="atLeast"/>
            <w:ind w:left="11" w:hanging="11"/>
            <w:rPr>
              <w:rFonts w:ascii="Arial" w:hAnsi="Arial" w:cs="Arial"/>
              <w:color w:val="A6A6A6"/>
              <w:sz w:val="16"/>
              <w:szCs w:val="16"/>
            </w:rPr>
          </w:pPr>
          <w:r w:rsidRPr="00343E17">
            <w:rPr>
              <w:rFonts w:ascii="Arial" w:eastAsiaTheme="minorEastAsia" w:hAnsi="Arial" w:cs="Arial"/>
              <w:color w:val="A6A6A6"/>
              <w:sz w:val="16"/>
              <w:szCs w:val="16"/>
            </w:rPr>
            <w:t>T +386 1 29 12 402</w:t>
          </w:r>
        </w:p>
      </w:tc>
    </w:tr>
    <w:tr w:rsidR="00343E17" w:rsidRPr="00343E17" w14:paraId="12345BDC" w14:textId="77777777" w:rsidTr="007A26F4">
      <w:tc>
        <w:tcPr>
          <w:tcW w:w="4389" w:type="dxa"/>
        </w:tcPr>
        <w:p w14:paraId="2FA76A9B" w14:textId="77777777" w:rsidR="00343E17" w:rsidRPr="00343E17" w:rsidRDefault="00343E17" w:rsidP="00343E17">
          <w:pPr>
            <w:spacing w:afterLines="20" w:after="48" w:line="22" w:lineRule="atLeast"/>
            <w:ind w:left="11" w:hanging="11"/>
            <w:rPr>
              <w:rFonts w:ascii="Arial" w:hAnsi="Arial" w:cs="Arial"/>
              <w:color w:val="A6A6A6"/>
              <w:sz w:val="16"/>
              <w:szCs w:val="16"/>
            </w:rPr>
          </w:pPr>
        </w:p>
      </w:tc>
      <w:tc>
        <w:tcPr>
          <w:tcW w:w="1701" w:type="dxa"/>
        </w:tcPr>
        <w:p w14:paraId="44B184EA" w14:textId="77777777" w:rsidR="00343E17" w:rsidRPr="00343E17" w:rsidRDefault="00343E17" w:rsidP="00343E17">
          <w:pPr>
            <w:spacing w:afterLines="20" w:after="48" w:line="22" w:lineRule="atLeast"/>
            <w:ind w:left="11" w:hanging="11"/>
            <w:rPr>
              <w:rFonts w:ascii="Arial" w:hAnsi="Arial" w:cs="Arial"/>
              <w:color w:val="A6A6A6"/>
            </w:rPr>
          </w:pPr>
          <w:r w:rsidRPr="00343E17">
            <w:rPr>
              <w:rFonts w:ascii="Arial" w:hAnsi="Arial" w:cs="Arial"/>
              <w:color w:val="A6A6A6"/>
              <w:sz w:val="16"/>
            </w:rPr>
            <w:t xml:space="preserve">1506 Ljubljana </w:t>
          </w:r>
        </w:p>
      </w:tc>
      <w:tc>
        <w:tcPr>
          <w:tcW w:w="2987" w:type="dxa"/>
        </w:tcPr>
        <w:p w14:paraId="6944DF38" w14:textId="77777777" w:rsidR="00343E17" w:rsidRPr="00343E17" w:rsidRDefault="00343E17" w:rsidP="00343E17">
          <w:pPr>
            <w:spacing w:afterLines="20" w:after="48" w:line="22" w:lineRule="atLeast"/>
            <w:ind w:left="11" w:hanging="11"/>
            <w:rPr>
              <w:rFonts w:ascii="Arial" w:hAnsi="Arial" w:cs="Arial"/>
              <w:color w:val="A6A6A6"/>
              <w:sz w:val="16"/>
            </w:rPr>
          </w:pPr>
          <w:r w:rsidRPr="00343E17">
            <w:rPr>
              <w:rFonts w:ascii="Arial" w:hAnsi="Arial" w:cs="Arial"/>
              <w:color w:val="A6A6A6"/>
              <w:sz w:val="16"/>
            </w:rPr>
            <w:t>E miha.butara@slo-zeleznice.si</w:t>
          </w:r>
        </w:p>
      </w:tc>
    </w:tr>
    <w:tr w:rsidR="00343E17" w:rsidRPr="00343E17" w14:paraId="6045CE4D" w14:textId="77777777" w:rsidTr="007A26F4">
      <w:tc>
        <w:tcPr>
          <w:tcW w:w="4389" w:type="dxa"/>
        </w:tcPr>
        <w:p w14:paraId="7DB4CBB4" w14:textId="77777777" w:rsidR="00343E17" w:rsidRPr="00343E17" w:rsidRDefault="00343E17" w:rsidP="00343E17">
          <w:pPr>
            <w:spacing w:afterLines="20" w:after="48" w:line="22" w:lineRule="atLeast"/>
            <w:ind w:left="11" w:hanging="11"/>
            <w:rPr>
              <w:rFonts w:ascii="Arial" w:hAnsi="Arial" w:cs="Arial"/>
              <w:color w:val="A6A6A6"/>
              <w:sz w:val="16"/>
              <w:szCs w:val="16"/>
            </w:rPr>
          </w:pPr>
        </w:p>
      </w:tc>
      <w:tc>
        <w:tcPr>
          <w:tcW w:w="1701" w:type="dxa"/>
        </w:tcPr>
        <w:p w14:paraId="1BF7AEDB" w14:textId="77777777" w:rsidR="00343E17" w:rsidRPr="00343E17" w:rsidRDefault="00343E17" w:rsidP="00343E17">
          <w:pPr>
            <w:spacing w:afterLines="20" w:after="48" w:line="22" w:lineRule="atLeast"/>
            <w:ind w:left="11" w:hanging="11"/>
            <w:rPr>
              <w:rFonts w:ascii="Arial" w:hAnsi="Arial" w:cs="Arial"/>
              <w:color w:val="A6A6A6"/>
              <w:sz w:val="16"/>
              <w:szCs w:val="16"/>
            </w:rPr>
          </w:pPr>
          <w:r w:rsidRPr="00343E17">
            <w:rPr>
              <w:rFonts w:ascii="Arial" w:hAnsi="Arial" w:cs="Arial"/>
              <w:color w:val="A6A6A6"/>
              <w:sz w:val="16"/>
              <w:szCs w:val="16"/>
            </w:rPr>
            <w:t>Slovenija</w:t>
          </w:r>
        </w:p>
      </w:tc>
      <w:tc>
        <w:tcPr>
          <w:tcW w:w="2987" w:type="dxa"/>
        </w:tcPr>
        <w:p w14:paraId="07FBC1C8" w14:textId="77777777" w:rsidR="00343E17" w:rsidRPr="00343E17" w:rsidRDefault="00343E17" w:rsidP="00343E17">
          <w:pPr>
            <w:spacing w:afterLines="20" w:after="48" w:line="22" w:lineRule="atLeast"/>
            <w:ind w:left="11" w:hanging="11"/>
            <w:rPr>
              <w:rFonts w:ascii="Arial" w:hAnsi="Arial" w:cs="Arial"/>
              <w:color w:val="A6A6A6"/>
            </w:rPr>
          </w:pPr>
          <w:r w:rsidRPr="00343E17">
            <w:rPr>
              <w:rFonts w:ascii="Arial" w:hAnsi="Arial" w:cs="Arial"/>
              <w:color w:val="A6A6A6"/>
              <w:sz w:val="16"/>
            </w:rPr>
            <w:t>www.slo-zeleznice.si</w:t>
          </w:r>
        </w:p>
      </w:tc>
    </w:tr>
  </w:tbl>
  <w:p w14:paraId="3744EE55" w14:textId="77777777" w:rsidR="00911B2D" w:rsidRDefault="00911B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704F58"/>
    <w:multiLevelType w:val="hybridMultilevel"/>
    <w:tmpl w:val="683ACFC6"/>
    <w:lvl w:ilvl="0" w:tplc="2C60EBFE">
      <w:start w:val="1"/>
      <w:numFmt w:val="bullet"/>
      <w:lvlText w:val="-"/>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8C73D5"/>
    <w:multiLevelType w:val="hybridMultilevel"/>
    <w:tmpl w:val="44A4CD34"/>
    <w:lvl w:ilvl="0" w:tplc="14B6CECE">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82D5003"/>
    <w:multiLevelType w:val="hybridMultilevel"/>
    <w:tmpl w:val="ABEC14E0"/>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D15EB1"/>
    <w:multiLevelType w:val="hybridMultilevel"/>
    <w:tmpl w:val="8534B5CC"/>
    <w:lvl w:ilvl="0" w:tplc="90FEC2B8">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A4F2023"/>
    <w:multiLevelType w:val="hybridMultilevel"/>
    <w:tmpl w:val="E612CF18"/>
    <w:lvl w:ilvl="0" w:tplc="02408BB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11201CE0"/>
    <w:multiLevelType w:val="hybridMultilevel"/>
    <w:tmpl w:val="F05EECA2"/>
    <w:lvl w:ilvl="0" w:tplc="07F46A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9E1560"/>
    <w:multiLevelType w:val="singleLevel"/>
    <w:tmpl w:val="7FFA1ACC"/>
    <w:lvl w:ilvl="0">
      <w:start w:val="2"/>
      <w:numFmt w:val="bullet"/>
      <w:lvlText w:val="-"/>
      <w:lvlJc w:val="left"/>
      <w:pPr>
        <w:tabs>
          <w:tab w:val="num" w:pos="1230"/>
        </w:tabs>
        <w:ind w:left="1230" w:hanging="360"/>
      </w:pPr>
      <w:rPr>
        <w:rFonts w:ascii="Times New Roman" w:hAnsi="Times New Roman"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66561F7"/>
    <w:multiLevelType w:val="hybridMultilevel"/>
    <w:tmpl w:val="1D70BF88"/>
    <w:lvl w:ilvl="0" w:tplc="04240017">
      <w:start w:val="1"/>
      <w:numFmt w:val="lowerLetter"/>
      <w:lvlText w:val="%1)"/>
      <w:lvlJc w:val="left"/>
      <w:pPr>
        <w:ind w:left="1004" w:hanging="360"/>
      </w:pPr>
    </w:lvl>
    <w:lvl w:ilvl="1" w:tplc="6D6A1572">
      <w:start w:val="1"/>
      <w:numFmt w:val="lowerLetter"/>
      <w:lvlText w:val="%2."/>
      <w:lvlJc w:val="left"/>
      <w:pPr>
        <w:ind w:left="1724" w:hanging="360"/>
      </w:pPr>
      <w:rPr>
        <w:color w:val="auto"/>
      </w:r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1A6D71AD"/>
    <w:multiLevelType w:val="hybridMultilevel"/>
    <w:tmpl w:val="B62C298A"/>
    <w:lvl w:ilvl="0" w:tplc="56080398">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D84927"/>
    <w:multiLevelType w:val="hybridMultilevel"/>
    <w:tmpl w:val="23E43994"/>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C7044F"/>
    <w:multiLevelType w:val="hybridMultilevel"/>
    <w:tmpl w:val="83D8859E"/>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53F7AD3"/>
    <w:multiLevelType w:val="hybridMultilevel"/>
    <w:tmpl w:val="85C2022C"/>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18652D"/>
    <w:multiLevelType w:val="multilevel"/>
    <w:tmpl w:val="FEEC40CE"/>
    <w:lvl w:ilvl="0">
      <w:start w:val="6"/>
      <w:numFmt w:val="decimal"/>
      <w:lvlText w:val="%1."/>
      <w:lvlJc w:val="left"/>
      <w:pPr>
        <w:ind w:left="720" w:hanging="360"/>
      </w:pPr>
      <w:rPr>
        <w:rFonts w:hint="default"/>
        <w:b/>
      </w:rPr>
    </w:lvl>
    <w:lvl w:ilvl="1">
      <w:start w:val="13"/>
      <w:numFmt w:val="decimal"/>
      <w:isLgl/>
      <w:lvlText w:val="%1.%2"/>
      <w:lvlJc w:val="left"/>
      <w:pPr>
        <w:ind w:left="1296" w:hanging="870"/>
      </w:pPr>
      <w:rPr>
        <w:rFonts w:hint="default"/>
      </w:rPr>
    </w:lvl>
    <w:lvl w:ilvl="2">
      <w:start w:val="1"/>
      <w:numFmt w:val="decimal"/>
      <w:isLgl/>
      <w:lvlText w:val="%1.%2.%3"/>
      <w:lvlJc w:val="left"/>
      <w:pPr>
        <w:ind w:left="1230" w:hanging="870"/>
      </w:pPr>
      <w:rPr>
        <w:rFonts w:hint="default"/>
      </w:rPr>
    </w:lvl>
    <w:lvl w:ilvl="3">
      <w:start w:val="1"/>
      <w:numFmt w:val="decimal"/>
      <w:isLgl/>
      <w:lvlText w:val="%1.%2.%3.%4"/>
      <w:lvlJc w:val="left"/>
      <w:pPr>
        <w:ind w:left="1230" w:hanging="8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9A65681"/>
    <w:multiLevelType w:val="multilevel"/>
    <w:tmpl w:val="B55E774A"/>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38512B6"/>
    <w:multiLevelType w:val="hybridMultilevel"/>
    <w:tmpl w:val="E57EBAB8"/>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6"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954634"/>
    <w:multiLevelType w:val="hybridMultilevel"/>
    <w:tmpl w:val="052EFDAA"/>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8" w15:restartNumberingAfterBreak="0">
    <w:nsid w:val="4C6F7BB6"/>
    <w:multiLevelType w:val="hybridMultilevel"/>
    <w:tmpl w:val="464408F4"/>
    <w:lvl w:ilvl="0" w:tplc="09E4EC7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39283C"/>
    <w:multiLevelType w:val="multilevel"/>
    <w:tmpl w:val="DA268B64"/>
    <w:lvl w:ilvl="0">
      <w:start w:val="7"/>
      <w:numFmt w:val="decimal"/>
      <w:lvlText w:val="%1."/>
      <w:lvlJc w:val="left"/>
      <w:pPr>
        <w:ind w:left="720" w:hanging="360"/>
      </w:pPr>
      <w:rPr>
        <w:rFonts w:hint="default"/>
        <w:b/>
      </w:rPr>
    </w:lvl>
    <w:lvl w:ilvl="1">
      <w:start w:val="4"/>
      <w:numFmt w:val="decimal"/>
      <w:isLgl/>
      <w:lvlText w:val="%1.%2"/>
      <w:lvlJc w:val="left"/>
      <w:pPr>
        <w:ind w:left="1230" w:hanging="870"/>
      </w:pPr>
      <w:rPr>
        <w:rFonts w:hint="default"/>
      </w:rPr>
    </w:lvl>
    <w:lvl w:ilvl="2">
      <w:start w:val="1"/>
      <w:numFmt w:val="decimal"/>
      <w:isLgl/>
      <w:lvlText w:val="%1.%2.%3"/>
      <w:lvlJc w:val="left"/>
      <w:pPr>
        <w:ind w:left="1230" w:hanging="870"/>
      </w:pPr>
      <w:rPr>
        <w:rFonts w:hint="default"/>
      </w:rPr>
    </w:lvl>
    <w:lvl w:ilvl="3">
      <w:start w:val="1"/>
      <w:numFmt w:val="decimal"/>
      <w:isLgl/>
      <w:lvlText w:val="%1.%2.%3.%4"/>
      <w:lvlJc w:val="left"/>
      <w:pPr>
        <w:ind w:left="1230" w:hanging="8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AE2A93"/>
    <w:multiLevelType w:val="multilevel"/>
    <w:tmpl w:val="E398D360"/>
    <w:lvl w:ilvl="0">
      <w:start w:val="1"/>
      <w:numFmt w:val="decimal"/>
      <w:lvlText w:val="%1."/>
      <w:lvlJc w:val="left"/>
      <w:pPr>
        <w:ind w:left="1068" w:hanging="708"/>
      </w:pPr>
      <w:rPr>
        <w:rFonts w:hint="default"/>
      </w:rPr>
    </w:lvl>
    <w:lvl w:ilvl="1">
      <w:start w:val="1"/>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6038A1"/>
    <w:multiLevelType w:val="hybridMultilevel"/>
    <w:tmpl w:val="1F5EDA50"/>
    <w:lvl w:ilvl="0" w:tplc="CBDC2D38">
      <w:start w:val="1"/>
      <w:numFmt w:val="upperLetter"/>
      <w:lvlText w:val="%1)"/>
      <w:lvlJc w:val="left"/>
      <w:pPr>
        <w:ind w:left="720" w:hanging="360"/>
      </w:pPr>
      <w:rPr>
        <w:rFonts w:hint="default"/>
      </w:rPr>
    </w:lvl>
    <w:lvl w:ilvl="1" w:tplc="E6747060">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4648EA"/>
    <w:multiLevelType w:val="hybridMultilevel"/>
    <w:tmpl w:val="E0EA24CC"/>
    <w:lvl w:ilvl="0" w:tplc="04240013">
      <w:start w:val="1"/>
      <w:numFmt w:val="upperRoman"/>
      <w:lvlText w:val="%1."/>
      <w:lvlJc w:val="right"/>
      <w:pPr>
        <w:ind w:left="753" w:hanging="360"/>
      </w:pPr>
    </w:lvl>
    <w:lvl w:ilvl="1" w:tplc="04240019">
      <w:start w:val="1"/>
      <w:numFmt w:val="lowerLetter"/>
      <w:lvlText w:val="%2."/>
      <w:lvlJc w:val="left"/>
      <w:pPr>
        <w:ind w:left="1473" w:hanging="360"/>
      </w:pPr>
    </w:lvl>
    <w:lvl w:ilvl="2" w:tplc="0424001B" w:tentative="1">
      <w:start w:val="1"/>
      <w:numFmt w:val="lowerRoman"/>
      <w:lvlText w:val="%3."/>
      <w:lvlJc w:val="right"/>
      <w:pPr>
        <w:ind w:left="2193" w:hanging="180"/>
      </w:pPr>
    </w:lvl>
    <w:lvl w:ilvl="3" w:tplc="0424000F" w:tentative="1">
      <w:start w:val="1"/>
      <w:numFmt w:val="decimal"/>
      <w:lvlText w:val="%4."/>
      <w:lvlJc w:val="left"/>
      <w:pPr>
        <w:ind w:left="2913" w:hanging="360"/>
      </w:pPr>
    </w:lvl>
    <w:lvl w:ilvl="4" w:tplc="04240019" w:tentative="1">
      <w:start w:val="1"/>
      <w:numFmt w:val="lowerLetter"/>
      <w:lvlText w:val="%5."/>
      <w:lvlJc w:val="left"/>
      <w:pPr>
        <w:ind w:left="3633" w:hanging="360"/>
      </w:pPr>
    </w:lvl>
    <w:lvl w:ilvl="5" w:tplc="0424001B" w:tentative="1">
      <w:start w:val="1"/>
      <w:numFmt w:val="lowerRoman"/>
      <w:lvlText w:val="%6."/>
      <w:lvlJc w:val="right"/>
      <w:pPr>
        <w:ind w:left="4353" w:hanging="180"/>
      </w:pPr>
    </w:lvl>
    <w:lvl w:ilvl="6" w:tplc="0424000F" w:tentative="1">
      <w:start w:val="1"/>
      <w:numFmt w:val="decimal"/>
      <w:lvlText w:val="%7."/>
      <w:lvlJc w:val="left"/>
      <w:pPr>
        <w:ind w:left="5073" w:hanging="360"/>
      </w:pPr>
    </w:lvl>
    <w:lvl w:ilvl="7" w:tplc="04240019" w:tentative="1">
      <w:start w:val="1"/>
      <w:numFmt w:val="lowerLetter"/>
      <w:lvlText w:val="%8."/>
      <w:lvlJc w:val="left"/>
      <w:pPr>
        <w:ind w:left="5793" w:hanging="360"/>
      </w:pPr>
    </w:lvl>
    <w:lvl w:ilvl="8" w:tplc="0424001B" w:tentative="1">
      <w:start w:val="1"/>
      <w:numFmt w:val="lowerRoman"/>
      <w:lvlText w:val="%9."/>
      <w:lvlJc w:val="right"/>
      <w:pPr>
        <w:ind w:left="6513" w:hanging="180"/>
      </w:pPr>
    </w:lvl>
  </w:abstractNum>
  <w:abstractNum w:abstractNumId="33" w15:restartNumberingAfterBreak="0">
    <w:nsid w:val="58D247B0"/>
    <w:multiLevelType w:val="hybridMultilevel"/>
    <w:tmpl w:val="7512C388"/>
    <w:lvl w:ilvl="0" w:tplc="08202D4E">
      <w:start w:val="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5962E8"/>
    <w:multiLevelType w:val="multilevel"/>
    <w:tmpl w:val="63B0C3FE"/>
    <w:lvl w:ilvl="0">
      <w:start w:val="5"/>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77416A"/>
    <w:multiLevelType w:val="hybridMultilevel"/>
    <w:tmpl w:val="354E603A"/>
    <w:lvl w:ilvl="0" w:tplc="41DA9D9E">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DC3E0E"/>
    <w:multiLevelType w:val="hybridMultilevel"/>
    <w:tmpl w:val="5106CAF8"/>
    <w:lvl w:ilvl="0" w:tplc="98322A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630305"/>
    <w:multiLevelType w:val="hybridMultilevel"/>
    <w:tmpl w:val="1F3C9AD6"/>
    <w:lvl w:ilvl="0" w:tplc="F1BAF2D2">
      <w:start w:val="1"/>
      <w:numFmt w:val="bullet"/>
      <w:lvlText w:val="-"/>
      <w:lvlJc w:val="left"/>
      <w:pPr>
        <w:ind w:left="785" w:hanging="360"/>
      </w:pPr>
      <w:rPr>
        <w:rFonts w:ascii="Arial" w:eastAsia="Times New Roman" w:hAnsi="Arial" w:cs="Arial" w:hint="default"/>
      </w:rPr>
    </w:lvl>
    <w:lvl w:ilvl="1" w:tplc="04240003">
      <w:start w:val="1"/>
      <w:numFmt w:val="bullet"/>
      <w:lvlText w:val="o"/>
      <w:lvlJc w:val="left"/>
      <w:pPr>
        <w:ind w:left="1505" w:hanging="360"/>
      </w:pPr>
      <w:rPr>
        <w:rFonts w:ascii="Courier New" w:hAnsi="Courier New" w:cs="Courier New" w:hint="default"/>
      </w:rPr>
    </w:lvl>
    <w:lvl w:ilvl="2" w:tplc="04240005">
      <w:start w:val="1"/>
      <w:numFmt w:val="bullet"/>
      <w:lvlText w:val=""/>
      <w:lvlJc w:val="left"/>
      <w:pPr>
        <w:ind w:left="2225" w:hanging="360"/>
      </w:pPr>
      <w:rPr>
        <w:rFonts w:ascii="Wingdings" w:hAnsi="Wingdings" w:hint="default"/>
      </w:rPr>
    </w:lvl>
    <w:lvl w:ilvl="3" w:tplc="0424000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4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7107739B"/>
    <w:multiLevelType w:val="multilevel"/>
    <w:tmpl w:val="950A40A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2BE2BF3"/>
    <w:multiLevelType w:val="multilevel"/>
    <w:tmpl w:val="233657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3" w15:restartNumberingAfterBreak="0">
    <w:nsid w:val="75B62B47"/>
    <w:multiLevelType w:val="multilevel"/>
    <w:tmpl w:val="847AC986"/>
    <w:lvl w:ilvl="0">
      <w:start w:val="1"/>
      <w:numFmt w:val="decimal"/>
      <w:lvlText w:val="%1"/>
      <w:lvlJc w:val="left"/>
      <w:pPr>
        <w:tabs>
          <w:tab w:val="num" w:pos="870"/>
        </w:tabs>
        <w:ind w:left="870" w:hanging="870"/>
      </w:pPr>
      <w:rPr>
        <w:rFonts w:hint="default"/>
      </w:rPr>
    </w:lvl>
    <w:lvl w:ilvl="1">
      <w:start w:val="1"/>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684D0D"/>
    <w:multiLevelType w:val="hybridMultilevel"/>
    <w:tmpl w:val="3A203B4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736019"/>
    <w:multiLevelType w:val="hybridMultilevel"/>
    <w:tmpl w:val="D6E6E21C"/>
    <w:lvl w:ilvl="0" w:tplc="F1BAF2D2">
      <w:start w:val="1"/>
      <w:numFmt w:val="bullet"/>
      <w:lvlText w:val="-"/>
      <w:lvlJc w:val="left"/>
      <w:pPr>
        <w:ind w:left="785"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0C5E56"/>
    <w:multiLevelType w:val="hybridMultilevel"/>
    <w:tmpl w:val="D0C84348"/>
    <w:lvl w:ilvl="0" w:tplc="25E06F86">
      <w:start w:val="1"/>
      <w:numFmt w:val="decimal"/>
      <w:lvlText w:val="%1."/>
      <w:lvlJc w:val="left"/>
      <w:pPr>
        <w:ind w:left="1230" w:hanging="360"/>
      </w:pPr>
      <w:rPr>
        <w:rFonts w:hint="default"/>
      </w:rPr>
    </w:lvl>
    <w:lvl w:ilvl="1" w:tplc="04240019" w:tentative="1">
      <w:start w:val="1"/>
      <w:numFmt w:val="lowerLetter"/>
      <w:lvlText w:val="%2."/>
      <w:lvlJc w:val="left"/>
      <w:pPr>
        <w:ind w:left="1950" w:hanging="360"/>
      </w:pPr>
    </w:lvl>
    <w:lvl w:ilvl="2" w:tplc="0424001B" w:tentative="1">
      <w:start w:val="1"/>
      <w:numFmt w:val="lowerRoman"/>
      <w:lvlText w:val="%3."/>
      <w:lvlJc w:val="right"/>
      <w:pPr>
        <w:ind w:left="2670" w:hanging="180"/>
      </w:pPr>
    </w:lvl>
    <w:lvl w:ilvl="3" w:tplc="0424000F" w:tentative="1">
      <w:start w:val="1"/>
      <w:numFmt w:val="decimal"/>
      <w:lvlText w:val="%4."/>
      <w:lvlJc w:val="left"/>
      <w:pPr>
        <w:ind w:left="3390" w:hanging="360"/>
      </w:pPr>
    </w:lvl>
    <w:lvl w:ilvl="4" w:tplc="04240019" w:tentative="1">
      <w:start w:val="1"/>
      <w:numFmt w:val="lowerLetter"/>
      <w:lvlText w:val="%5."/>
      <w:lvlJc w:val="left"/>
      <w:pPr>
        <w:ind w:left="4110" w:hanging="360"/>
      </w:pPr>
    </w:lvl>
    <w:lvl w:ilvl="5" w:tplc="0424001B" w:tentative="1">
      <w:start w:val="1"/>
      <w:numFmt w:val="lowerRoman"/>
      <w:lvlText w:val="%6."/>
      <w:lvlJc w:val="right"/>
      <w:pPr>
        <w:ind w:left="4830" w:hanging="180"/>
      </w:pPr>
    </w:lvl>
    <w:lvl w:ilvl="6" w:tplc="0424000F" w:tentative="1">
      <w:start w:val="1"/>
      <w:numFmt w:val="decimal"/>
      <w:lvlText w:val="%7."/>
      <w:lvlJc w:val="left"/>
      <w:pPr>
        <w:ind w:left="5550" w:hanging="360"/>
      </w:pPr>
    </w:lvl>
    <w:lvl w:ilvl="7" w:tplc="04240019" w:tentative="1">
      <w:start w:val="1"/>
      <w:numFmt w:val="lowerLetter"/>
      <w:lvlText w:val="%8."/>
      <w:lvlJc w:val="left"/>
      <w:pPr>
        <w:ind w:left="6270" w:hanging="360"/>
      </w:pPr>
    </w:lvl>
    <w:lvl w:ilvl="8" w:tplc="0424001B" w:tentative="1">
      <w:start w:val="1"/>
      <w:numFmt w:val="lowerRoman"/>
      <w:lvlText w:val="%9."/>
      <w:lvlJc w:val="right"/>
      <w:pPr>
        <w:ind w:left="6990" w:hanging="180"/>
      </w:pPr>
    </w:lvl>
  </w:abstractNum>
  <w:abstractNum w:abstractNumId="49" w15:restartNumberingAfterBreak="0">
    <w:nsid w:val="7CA058F0"/>
    <w:multiLevelType w:val="multilevel"/>
    <w:tmpl w:val="65F4D114"/>
    <w:lvl w:ilvl="0">
      <w:start w:val="7"/>
      <w:numFmt w:val="decimal"/>
      <w:lvlText w:val="%1."/>
      <w:lvlJc w:val="left"/>
      <w:pPr>
        <w:ind w:left="720" w:hanging="360"/>
      </w:pPr>
      <w:rPr>
        <w:rFonts w:hint="default"/>
        <w:b/>
      </w:rPr>
    </w:lvl>
    <w:lvl w:ilvl="1">
      <w:start w:val="1"/>
      <w:numFmt w:val="decimal"/>
      <w:isLgl/>
      <w:lvlText w:val="%1.%2"/>
      <w:lvlJc w:val="left"/>
      <w:pPr>
        <w:ind w:left="1230" w:hanging="870"/>
      </w:pPr>
      <w:rPr>
        <w:rFonts w:hint="default"/>
      </w:rPr>
    </w:lvl>
    <w:lvl w:ilvl="2">
      <w:start w:val="1"/>
      <w:numFmt w:val="decimal"/>
      <w:isLgl/>
      <w:lvlText w:val="%1.%2.%3"/>
      <w:lvlJc w:val="left"/>
      <w:pPr>
        <w:ind w:left="1230" w:hanging="870"/>
      </w:pPr>
      <w:rPr>
        <w:rFonts w:hint="default"/>
      </w:rPr>
    </w:lvl>
    <w:lvl w:ilvl="3">
      <w:start w:val="1"/>
      <w:numFmt w:val="decimal"/>
      <w:isLgl/>
      <w:lvlText w:val="%1.%2.%3.%4"/>
      <w:lvlJc w:val="left"/>
      <w:pPr>
        <w:ind w:left="1230" w:hanging="8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9935949">
    <w:abstractNumId w:val="45"/>
  </w:num>
  <w:num w:numId="2" w16cid:durableId="1250887235">
    <w:abstractNumId w:val="23"/>
  </w:num>
  <w:num w:numId="3" w16cid:durableId="845441303">
    <w:abstractNumId w:val="0"/>
  </w:num>
  <w:num w:numId="4" w16cid:durableId="1023215119">
    <w:abstractNumId w:val="37"/>
  </w:num>
  <w:num w:numId="5" w16cid:durableId="600532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837070">
    <w:abstractNumId w:val="19"/>
  </w:num>
  <w:num w:numId="7" w16cid:durableId="1849365073">
    <w:abstractNumId w:val="12"/>
  </w:num>
  <w:num w:numId="8" w16cid:durableId="1807550475">
    <w:abstractNumId w:val="8"/>
  </w:num>
  <w:num w:numId="9" w16cid:durableId="2007704857">
    <w:abstractNumId w:val="40"/>
  </w:num>
  <w:num w:numId="10" w16cid:durableId="1444881456">
    <w:abstractNumId w:val="26"/>
  </w:num>
  <w:num w:numId="11" w16cid:durableId="2112235221">
    <w:abstractNumId w:val="4"/>
  </w:num>
  <w:num w:numId="12" w16cid:durableId="841236245">
    <w:abstractNumId w:val="42"/>
  </w:num>
  <w:num w:numId="13" w16cid:durableId="1973514018">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2118971">
    <w:abstractNumId w:val="44"/>
  </w:num>
  <w:num w:numId="15" w16cid:durableId="322776954">
    <w:abstractNumId w:val="35"/>
  </w:num>
  <w:num w:numId="16" w16cid:durableId="352806735">
    <w:abstractNumId w:val="25"/>
  </w:num>
  <w:num w:numId="17" w16cid:durableId="1299720008">
    <w:abstractNumId w:val="31"/>
  </w:num>
  <w:num w:numId="18" w16cid:durableId="50930303">
    <w:abstractNumId w:val="7"/>
  </w:num>
  <w:num w:numId="19" w16cid:durableId="1906917343">
    <w:abstractNumId w:val="10"/>
  </w:num>
  <w:num w:numId="20" w16cid:durableId="1801151164">
    <w:abstractNumId w:val="28"/>
  </w:num>
  <w:num w:numId="21" w16cid:durableId="2099786670">
    <w:abstractNumId w:val="6"/>
  </w:num>
  <w:num w:numId="22" w16cid:durableId="1463579598">
    <w:abstractNumId w:val="14"/>
  </w:num>
  <w:num w:numId="23" w16cid:durableId="1800875313">
    <w:abstractNumId w:val="34"/>
  </w:num>
  <w:num w:numId="24" w16cid:durableId="1442412898">
    <w:abstractNumId w:val="41"/>
  </w:num>
  <w:num w:numId="25" w16cid:durableId="1808353386">
    <w:abstractNumId w:val="43"/>
  </w:num>
  <w:num w:numId="26" w16cid:durableId="1289971388">
    <w:abstractNumId w:val="46"/>
  </w:num>
  <w:num w:numId="27" w16cid:durableId="1356929833">
    <w:abstractNumId w:val="11"/>
  </w:num>
  <w:num w:numId="28" w16cid:durableId="211356099">
    <w:abstractNumId w:val="21"/>
  </w:num>
  <w:num w:numId="29" w16cid:durableId="71238448">
    <w:abstractNumId w:val="49"/>
  </w:num>
  <w:num w:numId="30" w16cid:durableId="400836429">
    <w:abstractNumId w:val="16"/>
  </w:num>
  <w:num w:numId="31" w16cid:durableId="1903903850">
    <w:abstractNumId w:val="29"/>
  </w:num>
  <w:num w:numId="32" w16cid:durableId="1361320820">
    <w:abstractNumId w:val="22"/>
  </w:num>
  <w:num w:numId="33" w16cid:durableId="1667517830">
    <w:abstractNumId w:val="38"/>
  </w:num>
  <w:num w:numId="34" w16cid:durableId="731317648">
    <w:abstractNumId w:val="13"/>
  </w:num>
  <w:num w:numId="35" w16cid:durableId="451438681">
    <w:abstractNumId w:val="30"/>
  </w:num>
  <w:num w:numId="36" w16cid:durableId="2129622883">
    <w:abstractNumId w:val="15"/>
  </w:num>
  <w:num w:numId="37" w16cid:durableId="1514878967">
    <w:abstractNumId w:val="27"/>
  </w:num>
  <w:num w:numId="38" w16cid:durableId="538932981">
    <w:abstractNumId w:val="33"/>
  </w:num>
  <w:num w:numId="39" w16cid:durableId="1425226238">
    <w:abstractNumId w:val="39"/>
  </w:num>
  <w:num w:numId="40" w16cid:durableId="317998417">
    <w:abstractNumId w:val="47"/>
  </w:num>
  <w:num w:numId="41" w16cid:durableId="2075927091">
    <w:abstractNumId w:val="18"/>
  </w:num>
  <w:num w:numId="42" w16cid:durableId="1790320721">
    <w:abstractNumId w:val="9"/>
  </w:num>
  <w:num w:numId="43" w16cid:durableId="132910308">
    <w:abstractNumId w:val="20"/>
  </w:num>
  <w:num w:numId="44" w16cid:durableId="961113485">
    <w:abstractNumId w:val="36"/>
  </w:num>
  <w:num w:numId="45" w16cid:durableId="1912890641">
    <w:abstractNumId w:val="48"/>
  </w:num>
  <w:num w:numId="46" w16cid:durableId="919798465">
    <w:abstractNumId w:val="24"/>
  </w:num>
  <w:num w:numId="47" w16cid:durableId="1388803189">
    <w:abstractNumId w:val="17"/>
  </w:num>
  <w:num w:numId="48" w16cid:durableId="1500655540">
    <w:abstractNumId w:val="3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šič Mojca">
    <w15:presenceInfo w15:providerId="AD" w15:userId="S::mojca.tomsic@slo-zeleznice.si::2e3333ee-383c-4aac-8415-542df728a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771"/>
    <w:rsid w:val="0000085C"/>
    <w:rsid w:val="00002AA5"/>
    <w:rsid w:val="00002EF3"/>
    <w:rsid w:val="00002FED"/>
    <w:rsid w:val="0000344E"/>
    <w:rsid w:val="0000373F"/>
    <w:rsid w:val="00003C2B"/>
    <w:rsid w:val="00004CD5"/>
    <w:rsid w:val="00005A2D"/>
    <w:rsid w:val="00006498"/>
    <w:rsid w:val="000066D7"/>
    <w:rsid w:val="00006860"/>
    <w:rsid w:val="00006961"/>
    <w:rsid w:val="00006E7F"/>
    <w:rsid w:val="000076A6"/>
    <w:rsid w:val="0001114C"/>
    <w:rsid w:val="000112A3"/>
    <w:rsid w:val="000112F2"/>
    <w:rsid w:val="000118F5"/>
    <w:rsid w:val="000134B0"/>
    <w:rsid w:val="00013AB4"/>
    <w:rsid w:val="00013CC3"/>
    <w:rsid w:val="00013F89"/>
    <w:rsid w:val="00013FDD"/>
    <w:rsid w:val="00014911"/>
    <w:rsid w:val="00014BD8"/>
    <w:rsid w:val="00015116"/>
    <w:rsid w:val="0001593D"/>
    <w:rsid w:val="000162F6"/>
    <w:rsid w:val="00016425"/>
    <w:rsid w:val="000165FB"/>
    <w:rsid w:val="0001689E"/>
    <w:rsid w:val="00016F92"/>
    <w:rsid w:val="000200CD"/>
    <w:rsid w:val="000201FA"/>
    <w:rsid w:val="00020E29"/>
    <w:rsid w:val="00021AE1"/>
    <w:rsid w:val="00021B71"/>
    <w:rsid w:val="00022D8F"/>
    <w:rsid w:val="00023709"/>
    <w:rsid w:val="00023B6B"/>
    <w:rsid w:val="00023BBA"/>
    <w:rsid w:val="0002487D"/>
    <w:rsid w:val="00024A4D"/>
    <w:rsid w:val="00024B72"/>
    <w:rsid w:val="00024FC2"/>
    <w:rsid w:val="00025085"/>
    <w:rsid w:val="00025825"/>
    <w:rsid w:val="00026CFD"/>
    <w:rsid w:val="00027C19"/>
    <w:rsid w:val="00027FD3"/>
    <w:rsid w:val="000305B3"/>
    <w:rsid w:val="000309C2"/>
    <w:rsid w:val="00031982"/>
    <w:rsid w:val="00031A60"/>
    <w:rsid w:val="00031EB0"/>
    <w:rsid w:val="00031EE5"/>
    <w:rsid w:val="00032240"/>
    <w:rsid w:val="00032B3A"/>
    <w:rsid w:val="00033C4D"/>
    <w:rsid w:val="000342DD"/>
    <w:rsid w:val="0003498E"/>
    <w:rsid w:val="0003589D"/>
    <w:rsid w:val="00035EAC"/>
    <w:rsid w:val="00036033"/>
    <w:rsid w:val="00037BEB"/>
    <w:rsid w:val="00037C9E"/>
    <w:rsid w:val="00037E18"/>
    <w:rsid w:val="00040533"/>
    <w:rsid w:val="00040644"/>
    <w:rsid w:val="000407C5"/>
    <w:rsid w:val="00040B24"/>
    <w:rsid w:val="00040EFB"/>
    <w:rsid w:val="00041030"/>
    <w:rsid w:val="00042143"/>
    <w:rsid w:val="00043E53"/>
    <w:rsid w:val="00044268"/>
    <w:rsid w:val="0004453C"/>
    <w:rsid w:val="00044852"/>
    <w:rsid w:val="00044B60"/>
    <w:rsid w:val="00045577"/>
    <w:rsid w:val="00045DCA"/>
    <w:rsid w:val="00046294"/>
    <w:rsid w:val="00047267"/>
    <w:rsid w:val="00047552"/>
    <w:rsid w:val="000477D0"/>
    <w:rsid w:val="00051103"/>
    <w:rsid w:val="000511DC"/>
    <w:rsid w:val="000512E9"/>
    <w:rsid w:val="000513DA"/>
    <w:rsid w:val="00051545"/>
    <w:rsid w:val="0005173D"/>
    <w:rsid w:val="00051852"/>
    <w:rsid w:val="0005196D"/>
    <w:rsid w:val="000524FF"/>
    <w:rsid w:val="000527AB"/>
    <w:rsid w:val="00053D75"/>
    <w:rsid w:val="0005494A"/>
    <w:rsid w:val="00054C3B"/>
    <w:rsid w:val="00056214"/>
    <w:rsid w:val="00057079"/>
    <w:rsid w:val="000572BF"/>
    <w:rsid w:val="000573B1"/>
    <w:rsid w:val="000575AC"/>
    <w:rsid w:val="00057865"/>
    <w:rsid w:val="00060973"/>
    <w:rsid w:val="000623F4"/>
    <w:rsid w:val="00063677"/>
    <w:rsid w:val="00063D36"/>
    <w:rsid w:val="00064237"/>
    <w:rsid w:val="0006425C"/>
    <w:rsid w:val="0006427E"/>
    <w:rsid w:val="0006508C"/>
    <w:rsid w:val="000650ED"/>
    <w:rsid w:val="0007082B"/>
    <w:rsid w:val="00071C4D"/>
    <w:rsid w:val="00071F47"/>
    <w:rsid w:val="00072743"/>
    <w:rsid w:val="0007289C"/>
    <w:rsid w:val="0007350D"/>
    <w:rsid w:val="00074259"/>
    <w:rsid w:val="00074576"/>
    <w:rsid w:val="00074B4A"/>
    <w:rsid w:val="00074BDB"/>
    <w:rsid w:val="0007515F"/>
    <w:rsid w:val="000752F1"/>
    <w:rsid w:val="00075493"/>
    <w:rsid w:val="00075CF4"/>
    <w:rsid w:val="00077270"/>
    <w:rsid w:val="00077E6D"/>
    <w:rsid w:val="00080349"/>
    <w:rsid w:val="00080ED4"/>
    <w:rsid w:val="00081234"/>
    <w:rsid w:val="00081375"/>
    <w:rsid w:val="000817BA"/>
    <w:rsid w:val="00081B0F"/>
    <w:rsid w:val="0008202B"/>
    <w:rsid w:val="0008315B"/>
    <w:rsid w:val="00083637"/>
    <w:rsid w:val="000836A0"/>
    <w:rsid w:val="00083AA8"/>
    <w:rsid w:val="00083B61"/>
    <w:rsid w:val="000848AC"/>
    <w:rsid w:val="00085280"/>
    <w:rsid w:val="00085B06"/>
    <w:rsid w:val="00087EE7"/>
    <w:rsid w:val="00090141"/>
    <w:rsid w:val="00090442"/>
    <w:rsid w:val="0009074B"/>
    <w:rsid w:val="00090B6E"/>
    <w:rsid w:val="00090CAB"/>
    <w:rsid w:val="00090D89"/>
    <w:rsid w:val="00091913"/>
    <w:rsid w:val="0009201B"/>
    <w:rsid w:val="000931DB"/>
    <w:rsid w:val="0009452A"/>
    <w:rsid w:val="00094783"/>
    <w:rsid w:val="0009544A"/>
    <w:rsid w:val="000954B7"/>
    <w:rsid w:val="00095E9D"/>
    <w:rsid w:val="00095F5C"/>
    <w:rsid w:val="00096904"/>
    <w:rsid w:val="00096CA5"/>
    <w:rsid w:val="00097158"/>
    <w:rsid w:val="0009755B"/>
    <w:rsid w:val="000A0E71"/>
    <w:rsid w:val="000A168F"/>
    <w:rsid w:val="000A29CB"/>
    <w:rsid w:val="000A3776"/>
    <w:rsid w:val="000A4177"/>
    <w:rsid w:val="000A49D0"/>
    <w:rsid w:val="000A5065"/>
    <w:rsid w:val="000A50B4"/>
    <w:rsid w:val="000A599F"/>
    <w:rsid w:val="000A5EE1"/>
    <w:rsid w:val="000A6557"/>
    <w:rsid w:val="000A65E3"/>
    <w:rsid w:val="000A7022"/>
    <w:rsid w:val="000A71FF"/>
    <w:rsid w:val="000A7A4D"/>
    <w:rsid w:val="000B00CF"/>
    <w:rsid w:val="000B0149"/>
    <w:rsid w:val="000B04FC"/>
    <w:rsid w:val="000B088C"/>
    <w:rsid w:val="000B147B"/>
    <w:rsid w:val="000B198F"/>
    <w:rsid w:val="000B28FA"/>
    <w:rsid w:val="000B2B23"/>
    <w:rsid w:val="000B2CFD"/>
    <w:rsid w:val="000B2DF1"/>
    <w:rsid w:val="000B33C8"/>
    <w:rsid w:val="000B43FA"/>
    <w:rsid w:val="000B4795"/>
    <w:rsid w:val="000B4A09"/>
    <w:rsid w:val="000B4E11"/>
    <w:rsid w:val="000B5D13"/>
    <w:rsid w:val="000B5EC6"/>
    <w:rsid w:val="000B66D5"/>
    <w:rsid w:val="000B69B7"/>
    <w:rsid w:val="000B6E9A"/>
    <w:rsid w:val="000B7006"/>
    <w:rsid w:val="000B74E2"/>
    <w:rsid w:val="000B76E0"/>
    <w:rsid w:val="000B7A01"/>
    <w:rsid w:val="000C022E"/>
    <w:rsid w:val="000C04DB"/>
    <w:rsid w:val="000C0DB3"/>
    <w:rsid w:val="000C1743"/>
    <w:rsid w:val="000C1F00"/>
    <w:rsid w:val="000C2C82"/>
    <w:rsid w:val="000C2D2C"/>
    <w:rsid w:val="000C388B"/>
    <w:rsid w:val="000C3903"/>
    <w:rsid w:val="000C3F2A"/>
    <w:rsid w:val="000C3F30"/>
    <w:rsid w:val="000C4416"/>
    <w:rsid w:val="000C4485"/>
    <w:rsid w:val="000C48AC"/>
    <w:rsid w:val="000C4FC1"/>
    <w:rsid w:val="000C54A9"/>
    <w:rsid w:val="000C582F"/>
    <w:rsid w:val="000C5E12"/>
    <w:rsid w:val="000C5EC1"/>
    <w:rsid w:val="000C6EF8"/>
    <w:rsid w:val="000C7CB8"/>
    <w:rsid w:val="000D05FF"/>
    <w:rsid w:val="000D10F2"/>
    <w:rsid w:val="000D173C"/>
    <w:rsid w:val="000D1CF7"/>
    <w:rsid w:val="000D1FE7"/>
    <w:rsid w:val="000D248A"/>
    <w:rsid w:val="000D25FB"/>
    <w:rsid w:val="000D2A7A"/>
    <w:rsid w:val="000D33A0"/>
    <w:rsid w:val="000D3464"/>
    <w:rsid w:val="000D402F"/>
    <w:rsid w:val="000D484C"/>
    <w:rsid w:val="000D52FB"/>
    <w:rsid w:val="000D5D2B"/>
    <w:rsid w:val="000D6485"/>
    <w:rsid w:val="000D7836"/>
    <w:rsid w:val="000D786B"/>
    <w:rsid w:val="000E062A"/>
    <w:rsid w:val="000E105A"/>
    <w:rsid w:val="000E1068"/>
    <w:rsid w:val="000E124C"/>
    <w:rsid w:val="000E14BD"/>
    <w:rsid w:val="000E1B8B"/>
    <w:rsid w:val="000E1F79"/>
    <w:rsid w:val="000E243C"/>
    <w:rsid w:val="000E2995"/>
    <w:rsid w:val="000E3AC5"/>
    <w:rsid w:val="000E40B9"/>
    <w:rsid w:val="000E53AF"/>
    <w:rsid w:val="000E53C8"/>
    <w:rsid w:val="000E56E1"/>
    <w:rsid w:val="000E5D0D"/>
    <w:rsid w:val="000E5EB6"/>
    <w:rsid w:val="000E63C9"/>
    <w:rsid w:val="000E656F"/>
    <w:rsid w:val="000E6997"/>
    <w:rsid w:val="000E69A9"/>
    <w:rsid w:val="000E6BCF"/>
    <w:rsid w:val="000E76A0"/>
    <w:rsid w:val="000E7839"/>
    <w:rsid w:val="000E7912"/>
    <w:rsid w:val="000E7E0D"/>
    <w:rsid w:val="000F13CB"/>
    <w:rsid w:val="000F176A"/>
    <w:rsid w:val="000F227E"/>
    <w:rsid w:val="000F2881"/>
    <w:rsid w:val="000F2E3D"/>
    <w:rsid w:val="000F4E5F"/>
    <w:rsid w:val="000F5282"/>
    <w:rsid w:val="000F558C"/>
    <w:rsid w:val="000F5620"/>
    <w:rsid w:val="000F6359"/>
    <w:rsid w:val="000F6B75"/>
    <w:rsid w:val="000F7017"/>
    <w:rsid w:val="001001B8"/>
    <w:rsid w:val="001001C4"/>
    <w:rsid w:val="00100E0F"/>
    <w:rsid w:val="00100E30"/>
    <w:rsid w:val="00101093"/>
    <w:rsid w:val="001017E3"/>
    <w:rsid w:val="001019D6"/>
    <w:rsid w:val="00101AC1"/>
    <w:rsid w:val="001022DB"/>
    <w:rsid w:val="001024B5"/>
    <w:rsid w:val="0010322B"/>
    <w:rsid w:val="0010353B"/>
    <w:rsid w:val="001038FA"/>
    <w:rsid w:val="00103C61"/>
    <w:rsid w:val="00104C5F"/>
    <w:rsid w:val="00105983"/>
    <w:rsid w:val="00105A21"/>
    <w:rsid w:val="00105B6B"/>
    <w:rsid w:val="00105E92"/>
    <w:rsid w:val="001061A0"/>
    <w:rsid w:val="00107F9D"/>
    <w:rsid w:val="00110146"/>
    <w:rsid w:val="00110E21"/>
    <w:rsid w:val="00111891"/>
    <w:rsid w:val="0011401E"/>
    <w:rsid w:val="001143AC"/>
    <w:rsid w:val="00115140"/>
    <w:rsid w:val="0011551B"/>
    <w:rsid w:val="00115544"/>
    <w:rsid w:val="001157E0"/>
    <w:rsid w:val="00115AE3"/>
    <w:rsid w:val="00115C74"/>
    <w:rsid w:val="00116BF6"/>
    <w:rsid w:val="001174A5"/>
    <w:rsid w:val="00117A96"/>
    <w:rsid w:val="00117CF2"/>
    <w:rsid w:val="00117E6B"/>
    <w:rsid w:val="00120818"/>
    <w:rsid w:val="00120D9B"/>
    <w:rsid w:val="00121288"/>
    <w:rsid w:val="00121BDE"/>
    <w:rsid w:val="00122580"/>
    <w:rsid w:val="001226BF"/>
    <w:rsid w:val="00122AEB"/>
    <w:rsid w:val="001231D4"/>
    <w:rsid w:val="001244F6"/>
    <w:rsid w:val="00124999"/>
    <w:rsid w:val="00124E5B"/>
    <w:rsid w:val="00125E0B"/>
    <w:rsid w:val="001260FD"/>
    <w:rsid w:val="0012614D"/>
    <w:rsid w:val="00126D21"/>
    <w:rsid w:val="0012705C"/>
    <w:rsid w:val="00127112"/>
    <w:rsid w:val="00127142"/>
    <w:rsid w:val="001274D9"/>
    <w:rsid w:val="00127DCF"/>
    <w:rsid w:val="00130058"/>
    <w:rsid w:val="00130922"/>
    <w:rsid w:val="00132019"/>
    <w:rsid w:val="001323C8"/>
    <w:rsid w:val="00132ADF"/>
    <w:rsid w:val="00132CA0"/>
    <w:rsid w:val="00132ED9"/>
    <w:rsid w:val="0013377B"/>
    <w:rsid w:val="00133EC4"/>
    <w:rsid w:val="00133FD4"/>
    <w:rsid w:val="00135558"/>
    <w:rsid w:val="0013574A"/>
    <w:rsid w:val="001359EC"/>
    <w:rsid w:val="001360CA"/>
    <w:rsid w:val="00136857"/>
    <w:rsid w:val="0013713F"/>
    <w:rsid w:val="001376B2"/>
    <w:rsid w:val="001378BB"/>
    <w:rsid w:val="00140113"/>
    <w:rsid w:val="00140456"/>
    <w:rsid w:val="001409CE"/>
    <w:rsid w:val="00140F4A"/>
    <w:rsid w:val="00141245"/>
    <w:rsid w:val="00141578"/>
    <w:rsid w:val="00141BD0"/>
    <w:rsid w:val="00141EB8"/>
    <w:rsid w:val="00142E79"/>
    <w:rsid w:val="00144059"/>
    <w:rsid w:val="0014470A"/>
    <w:rsid w:val="001458CB"/>
    <w:rsid w:val="001465B9"/>
    <w:rsid w:val="001470F7"/>
    <w:rsid w:val="00147B89"/>
    <w:rsid w:val="0015014F"/>
    <w:rsid w:val="0015032C"/>
    <w:rsid w:val="00150432"/>
    <w:rsid w:val="00150471"/>
    <w:rsid w:val="00151B60"/>
    <w:rsid w:val="00151DF1"/>
    <w:rsid w:val="001525C2"/>
    <w:rsid w:val="001529E2"/>
    <w:rsid w:val="00152B80"/>
    <w:rsid w:val="001534E4"/>
    <w:rsid w:val="00153526"/>
    <w:rsid w:val="001536E0"/>
    <w:rsid w:val="001537E7"/>
    <w:rsid w:val="00153BB7"/>
    <w:rsid w:val="00154C4D"/>
    <w:rsid w:val="00154E8A"/>
    <w:rsid w:val="001558AE"/>
    <w:rsid w:val="001565E9"/>
    <w:rsid w:val="00156ACE"/>
    <w:rsid w:val="0015732D"/>
    <w:rsid w:val="0015733F"/>
    <w:rsid w:val="00161696"/>
    <w:rsid w:val="00161CA6"/>
    <w:rsid w:val="001626AE"/>
    <w:rsid w:val="001637B2"/>
    <w:rsid w:val="001640EB"/>
    <w:rsid w:val="00164603"/>
    <w:rsid w:val="001647FC"/>
    <w:rsid w:val="00164EE3"/>
    <w:rsid w:val="00165C76"/>
    <w:rsid w:val="00165FDE"/>
    <w:rsid w:val="001663C1"/>
    <w:rsid w:val="0016652E"/>
    <w:rsid w:val="00166544"/>
    <w:rsid w:val="00166AC6"/>
    <w:rsid w:val="0016788B"/>
    <w:rsid w:val="00167BC9"/>
    <w:rsid w:val="00167C9B"/>
    <w:rsid w:val="0017066A"/>
    <w:rsid w:val="00170733"/>
    <w:rsid w:val="00170EC5"/>
    <w:rsid w:val="001716FC"/>
    <w:rsid w:val="0017252D"/>
    <w:rsid w:val="001739BD"/>
    <w:rsid w:val="00173B8D"/>
    <w:rsid w:val="00173DB6"/>
    <w:rsid w:val="00173F3C"/>
    <w:rsid w:val="00174773"/>
    <w:rsid w:val="0017488F"/>
    <w:rsid w:val="00174C13"/>
    <w:rsid w:val="00174F32"/>
    <w:rsid w:val="00175509"/>
    <w:rsid w:val="00175717"/>
    <w:rsid w:val="001765C7"/>
    <w:rsid w:val="00177534"/>
    <w:rsid w:val="0017764A"/>
    <w:rsid w:val="00177B66"/>
    <w:rsid w:val="00180233"/>
    <w:rsid w:val="00180C99"/>
    <w:rsid w:val="00180D8F"/>
    <w:rsid w:val="00180E70"/>
    <w:rsid w:val="00181082"/>
    <w:rsid w:val="001810D2"/>
    <w:rsid w:val="0018117F"/>
    <w:rsid w:val="00181625"/>
    <w:rsid w:val="001816CA"/>
    <w:rsid w:val="00181A83"/>
    <w:rsid w:val="00181D19"/>
    <w:rsid w:val="00182822"/>
    <w:rsid w:val="001842C6"/>
    <w:rsid w:val="001842E3"/>
    <w:rsid w:val="00184460"/>
    <w:rsid w:val="001854F1"/>
    <w:rsid w:val="00185632"/>
    <w:rsid w:val="00186726"/>
    <w:rsid w:val="00186730"/>
    <w:rsid w:val="001868D8"/>
    <w:rsid w:val="0018692A"/>
    <w:rsid w:val="00186B80"/>
    <w:rsid w:val="00186C56"/>
    <w:rsid w:val="0019012C"/>
    <w:rsid w:val="00191064"/>
    <w:rsid w:val="001914B9"/>
    <w:rsid w:val="001920BF"/>
    <w:rsid w:val="0019219E"/>
    <w:rsid w:val="0019247F"/>
    <w:rsid w:val="00192913"/>
    <w:rsid w:val="00192A4D"/>
    <w:rsid w:val="001935DF"/>
    <w:rsid w:val="00193FD2"/>
    <w:rsid w:val="00193FDE"/>
    <w:rsid w:val="001942F7"/>
    <w:rsid w:val="00194D8A"/>
    <w:rsid w:val="001955C7"/>
    <w:rsid w:val="001958AC"/>
    <w:rsid w:val="001A0D9E"/>
    <w:rsid w:val="001A162A"/>
    <w:rsid w:val="001A24F0"/>
    <w:rsid w:val="001A367F"/>
    <w:rsid w:val="001A5CA0"/>
    <w:rsid w:val="001A5D8E"/>
    <w:rsid w:val="001A61C5"/>
    <w:rsid w:val="001A633F"/>
    <w:rsid w:val="001A6BA5"/>
    <w:rsid w:val="001A75E8"/>
    <w:rsid w:val="001B05C5"/>
    <w:rsid w:val="001B09BC"/>
    <w:rsid w:val="001B0BE1"/>
    <w:rsid w:val="001B0E8A"/>
    <w:rsid w:val="001B0FED"/>
    <w:rsid w:val="001B149F"/>
    <w:rsid w:val="001B162E"/>
    <w:rsid w:val="001B1753"/>
    <w:rsid w:val="001B25DB"/>
    <w:rsid w:val="001B2CC3"/>
    <w:rsid w:val="001B3216"/>
    <w:rsid w:val="001B33FC"/>
    <w:rsid w:val="001B399E"/>
    <w:rsid w:val="001B3CD6"/>
    <w:rsid w:val="001B3EA8"/>
    <w:rsid w:val="001B45F8"/>
    <w:rsid w:val="001B59B3"/>
    <w:rsid w:val="001B5F7C"/>
    <w:rsid w:val="001B68C3"/>
    <w:rsid w:val="001B68CA"/>
    <w:rsid w:val="001B76A9"/>
    <w:rsid w:val="001B78D7"/>
    <w:rsid w:val="001B7CD1"/>
    <w:rsid w:val="001C01DA"/>
    <w:rsid w:val="001C02C1"/>
    <w:rsid w:val="001C086F"/>
    <w:rsid w:val="001C092D"/>
    <w:rsid w:val="001C0AEE"/>
    <w:rsid w:val="001C0CBF"/>
    <w:rsid w:val="001C2243"/>
    <w:rsid w:val="001C2480"/>
    <w:rsid w:val="001C26F8"/>
    <w:rsid w:val="001C3518"/>
    <w:rsid w:val="001C3AC3"/>
    <w:rsid w:val="001C4218"/>
    <w:rsid w:val="001C4456"/>
    <w:rsid w:val="001C5357"/>
    <w:rsid w:val="001C5520"/>
    <w:rsid w:val="001C63AA"/>
    <w:rsid w:val="001C6C87"/>
    <w:rsid w:val="001C7C5A"/>
    <w:rsid w:val="001C7EB3"/>
    <w:rsid w:val="001D02C3"/>
    <w:rsid w:val="001D0342"/>
    <w:rsid w:val="001D061C"/>
    <w:rsid w:val="001D2444"/>
    <w:rsid w:val="001D2604"/>
    <w:rsid w:val="001D2B08"/>
    <w:rsid w:val="001D339D"/>
    <w:rsid w:val="001D35D8"/>
    <w:rsid w:val="001D4228"/>
    <w:rsid w:val="001D422D"/>
    <w:rsid w:val="001D489A"/>
    <w:rsid w:val="001D5F7E"/>
    <w:rsid w:val="001D6713"/>
    <w:rsid w:val="001D7585"/>
    <w:rsid w:val="001D77A1"/>
    <w:rsid w:val="001E017B"/>
    <w:rsid w:val="001E0621"/>
    <w:rsid w:val="001E0902"/>
    <w:rsid w:val="001E121A"/>
    <w:rsid w:val="001E18E2"/>
    <w:rsid w:val="001E34C3"/>
    <w:rsid w:val="001E3507"/>
    <w:rsid w:val="001E39D0"/>
    <w:rsid w:val="001E3E87"/>
    <w:rsid w:val="001E486E"/>
    <w:rsid w:val="001E4E00"/>
    <w:rsid w:val="001E5A9B"/>
    <w:rsid w:val="001E607E"/>
    <w:rsid w:val="001E680C"/>
    <w:rsid w:val="001E6849"/>
    <w:rsid w:val="001E6CF9"/>
    <w:rsid w:val="001E7227"/>
    <w:rsid w:val="001E7862"/>
    <w:rsid w:val="001E7ABC"/>
    <w:rsid w:val="001E7D22"/>
    <w:rsid w:val="001F0D45"/>
    <w:rsid w:val="001F0D87"/>
    <w:rsid w:val="001F0EC0"/>
    <w:rsid w:val="001F2496"/>
    <w:rsid w:val="001F2925"/>
    <w:rsid w:val="001F30FE"/>
    <w:rsid w:val="001F32B3"/>
    <w:rsid w:val="001F3ED8"/>
    <w:rsid w:val="001F42D0"/>
    <w:rsid w:val="001F43E2"/>
    <w:rsid w:val="001F4998"/>
    <w:rsid w:val="001F5FE5"/>
    <w:rsid w:val="001F725F"/>
    <w:rsid w:val="001F7BA7"/>
    <w:rsid w:val="00200034"/>
    <w:rsid w:val="00200B17"/>
    <w:rsid w:val="0020208B"/>
    <w:rsid w:val="00203CE7"/>
    <w:rsid w:val="002046FF"/>
    <w:rsid w:val="0020482F"/>
    <w:rsid w:val="00204866"/>
    <w:rsid w:val="002051C1"/>
    <w:rsid w:val="00205780"/>
    <w:rsid w:val="00205FEA"/>
    <w:rsid w:val="00207523"/>
    <w:rsid w:val="00207855"/>
    <w:rsid w:val="002106D5"/>
    <w:rsid w:val="00210D03"/>
    <w:rsid w:val="00211BAD"/>
    <w:rsid w:val="00211F29"/>
    <w:rsid w:val="00211FEA"/>
    <w:rsid w:val="00213021"/>
    <w:rsid w:val="002131AB"/>
    <w:rsid w:val="002134D6"/>
    <w:rsid w:val="002141C7"/>
    <w:rsid w:val="00215039"/>
    <w:rsid w:val="002158E5"/>
    <w:rsid w:val="00215A52"/>
    <w:rsid w:val="0021696C"/>
    <w:rsid w:val="002177B7"/>
    <w:rsid w:val="0021796C"/>
    <w:rsid w:val="00220C4C"/>
    <w:rsid w:val="002212DF"/>
    <w:rsid w:val="00221C47"/>
    <w:rsid w:val="002225B5"/>
    <w:rsid w:val="002228E8"/>
    <w:rsid w:val="00222D66"/>
    <w:rsid w:val="00223A28"/>
    <w:rsid w:val="00224616"/>
    <w:rsid w:val="00224A8B"/>
    <w:rsid w:val="00225000"/>
    <w:rsid w:val="00225689"/>
    <w:rsid w:val="00225DDE"/>
    <w:rsid w:val="002261CF"/>
    <w:rsid w:val="002271DD"/>
    <w:rsid w:val="0022728A"/>
    <w:rsid w:val="00227997"/>
    <w:rsid w:val="00227998"/>
    <w:rsid w:val="00227C34"/>
    <w:rsid w:val="0023027D"/>
    <w:rsid w:val="002303DD"/>
    <w:rsid w:val="00230FD0"/>
    <w:rsid w:val="002313ED"/>
    <w:rsid w:val="00231725"/>
    <w:rsid w:val="00231DA9"/>
    <w:rsid w:val="00232185"/>
    <w:rsid w:val="002332E6"/>
    <w:rsid w:val="002336EB"/>
    <w:rsid w:val="002337DC"/>
    <w:rsid w:val="00234C02"/>
    <w:rsid w:val="002353D0"/>
    <w:rsid w:val="002362C0"/>
    <w:rsid w:val="00236A8E"/>
    <w:rsid w:val="00236BBC"/>
    <w:rsid w:val="00236F23"/>
    <w:rsid w:val="002377ED"/>
    <w:rsid w:val="00237CDD"/>
    <w:rsid w:val="00240580"/>
    <w:rsid w:val="00240BFE"/>
    <w:rsid w:val="002413DB"/>
    <w:rsid w:val="00241AA6"/>
    <w:rsid w:val="00241BE6"/>
    <w:rsid w:val="00241CA5"/>
    <w:rsid w:val="00241D39"/>
    <w:rsid w:val="0024241B"/>
    <w:rsid w:val="00242F1F"/>
    <w:rsid w:val="00243340"/>
    <w:rsid w:val="0024362E"/>
    <w:rsid w:val="0024374D"/>
    <w:rsid w:val="00243DCE"/>
    <w:rsid w:val="00243E1E"/>
    <w:rsid w:val="00244358"/>
    <w:rsid w:val="00244434"/>
    <w:rsid w:val="00244633"/>
    <w:rsid w:val="00244700"/>
    <w:rsid w:val="002457A7"/>
    <w:rsid w:val="00245B85"/>
    <w:rsid w:val="00245EAE"/>
    <w:rsid w:val="00245EDA"/>
    <w:rsid w:val="0024606F"/>
    <w:rsid w:val="00246BC5"/>
    <w:rsid w:val="00246F57"/>
    <w:rsid w:val="0024752A"/>
    <w:rsid w:val="00250220"/>
    <w:rsid w:val="00251226"/>
    <w:rsid w:val="0025124A"/>
    <w:rsid w:val="0025183D"/>
    <w:rsid w:val="00251E46"/>
    <w:rsid w:val="002526A3"/>
    <w:rsid w:val="002529C7"/>
    <w:rsid w:val="00252A85"/>
    <w:rsid w:val="00252FC4"/>
    <w:rsid w:val="00253130"/>
    <w:rsid w:val="00253B1E"/>
    <w:rsid w:val="002547A5"/>
    <w:rsid w:val="00254A3C"/>
    <w:rsid w:val="00254DA0"/>
    <w:rsid w:val="00256096"/>
    <w:rsid w:val="00256B97"/>
    <w:rsid w:val="00257550"/>
    <w:rsid w:val="00257B49"/>
    <w:rsid w:val="00257B94"/>
    <w:rsid w:val="00257CC5"/>
    <w:rsid w:val="00257FE4"/>
    <w:rsid w:val="00260549"/>
    <w:rsid w:val="002618F3"/>
    <w:rsid w:val="00261B91"/>
    <w:rsid w:val="00261D68"/>
    <w:rsid w:val="00262469"/>
    <w:rsid w:val="002624A7"/>
    <w:rsid w:val="002625C7"/>
    <w:rsid w:val="00263B74"/>
    <w:rsid w:val="00263D23"/>
    <w:rsid w:val="00264156"/>
    <w:rsid w:val="002645B7"/>
    <w:rsid w:val="002656AD"/>
    <w:rsid w:val="00265C60"/>
    <w:rsid w:val="00265F42"/>
    <w:rsid w:val="002665FE"/>
    <w:rsid w:val="00266BA4"/>
    <w:rsid w:val="00267373"/>
    <w:rsid w:val="00270616"/>
    <w:rsid w:val="00270625"/>
    <w:rsid w:val="00270FF0"/>
    <w:rsid w:val="0027197F"/>
    <w:rsid w:val="00271F30"/>
    <w:rsid w:val="00272063"/>
    <w:rsid w:val="00272408"/>
    <w:rsid w:val="00272699"/>
    <w:rsid w:val="00272F24"/>
    <w:rsid w:val="0027321B"/>
    <w:rsid w:val="002733B3"/>
    <w:rsid w:val="00273732"/>
    <w:rsid w:val="00273B11"/>
    <w:rsid w:val="00274230"/>
    <w:rsid w:val="0027423C"/>
    <w:rsid w:val="002742CC"/>
    <w:rsid w:val="002746CF"/>
    <w:rsid w:val="00275999"/>
    <w:rsid w:val="00276628"/>
    <w:rsid w:val="00276661"/>
    <w:rsid w:val="00277032"/>
    <w:rsid w:val="00277904"/>
    <w:rsid w:val="00277C74"/>
    <w:rsid w:val="00277DE5"/>
    <w:rsid w:val="00277E08"/>
    <w:rsid w:val="0028041B"/>
    <w:rsid w:val="002809AD"/>
    <w:rsid w:val="00280D3F"/>
    <w:rsid w:val="00280E04"/>
    <w:rsid w:val="0028159C"/>
    <w:rsid w:val="00281A74"/>
    <w:rsid w:val="00281B8A"/>
    <w:rsid w:val="002822DD"/>
    <w:rsid w:val="00282CD9"/>
    <w:rsid w:val="002831E6"/>
    <w:rsid w:val="00283A6E"/>
    <w:rsid w:val="002848EF"/>
    <w:rsid w:val="00284CB3"/>
    <w:rsid w:val="002854A1"/>
    <w:rsid w:val="00285618"/>
    <w:rsid w:val="002865E8"/>
    <w:rsid w:val="00290139"/>
    <w:rsid w:val="0029025F"/>
    <w:rsid w:val="002912A1"/>
    <w:rsid w:val="0029135C"/>
    <w:rsid w:val="002919B1"/>
    <w:rsid w:val="00291AEC"/>
    <w:rsid w:val="00292AF3"/>
    <w:rsid w:val="002932DC"/>
    <w:rsid w:val="002932E6"/>
    <w:rsid w:val="00293715"/>
    <w:rsid w:val="00294587"/>
    <w:rsid w:val="002949E0"/>
    <w:rsid w:val="00294CC5"/>
    <w:rsid w:val="00294EBC"/>
    <w:rsid w:val="0029575D"/>
    <w:rsid w:val="002959C3"/>
    <w:rsid w:val="00295D4E"/>
    <w:rsid w:val="00296384"/>
    <w:rsid w:val="00296AD9"/>
    <w:rsid w:val="002A05B2"/>
    <w:rsid w:val="002A1ABC"/>
    <w:rsid w:val="002A2234"/>
    <w:rsid w:val="002A22E7"/>
    <w:rsid w:val="002A239F"/>
    <w:rsid w:val="002A2A2A"/>
    <w:rsid w:val="002A3B61"/>
    <w:rsid w:val="002A3DB9"/>
    <w:rsid w:val="002A3EAC"/>
    <w:rsid w:val="002A3FF7"/>
    <w:rsid w:val="002A4523"/>
    <w:rsid w:val="002A4BD6"/>
    <w:rsid w:val="002A4D71"/>
    <w:rsid w:val="002A535A"/>
    <w:rsid w:val="002A5A6E"/>
    <w:rsid w:val="002A5BD5"/>
    <w:rsid w:val="002A5FD3"/>
    <w:rsid w:val="002A685A"/>
    <w:rsid w:val="002A74CF"/>
    <w:rsid w:val="002A7729"/>
    <w:rsid w:val="002A797F"/>
    <w:rsid w:val="002A7C96"/>
    <w:rsid w:val="002A7E04"/>
    <w:rsid w:val="002B0378"/>
    <w:rsid w:val="002B092A"/>
    <w:rsid w:val="002B09D2"/>
    <w:rsid w:val="002B0F20"/>
    <w:rsid w:val="002B105D"/>
    <w:rsid w:val="002B1B18"/>
    <w:rsid w:val="002B1C1C"/>
    <w:rsid w:val="002B1F7B"/>
    <w:rsid w:val="002B28C7"/>
    <w:rsid w:val="002B2C01"/>
    <w:rsid w:val="002B2C5B"/>
    <w:rsid w:val="002B2EB0"/>
    <w:rsid w:val="002B2EB5"/>
    <w:rsid w:val="002B30B4"/>
    <w:rsid w:val="002B3831"/>
    <w:rsid w:val="002B3B30"/>
    <w:rsid w:val="002B4019"/>
    <w:rsid w:val="002B4388"/>
    <w:rsid w:val="002B4F1F"/>
    <w:rsid w:val="002B55A2"/>
    <w:rsid w:val="002B59A3"/>
    <w:rsid w:val="002B656B"/>
    <w:rsid w:val="002B6ACD"/>
    <w:rsid w:val="002B6FAD"/>
    <w:rsid w:val="002B713E"/>
    <w:rsid w:val="002B7505"/>
    <w:rsid w:val="002B786B"/>
    <w:rsid w:val="002C032B"/>
    <w:rsid w:val="002C04A8"/>
    <w:rsid w:val="002C0829"/>
    <w:rsid w:val="002C1143"/>
    <w:rsid w:val="002C17BF"/>
    <w:rsid w:val="002C1E88"/>
    <w:rsid w:val="002C2415"/>
    <w:rsid w:val="002C2F8D"/>
    <w:rsid w:val="002C3220"/>
    <w:rsid w:val="002C3776"/>
    <w:rsid w:val="002C3D74"/>
    <w:rsid w:val="002C3F2D"/>
    <w:rsid w:val="002C3F33"/>
    <w:rsid w:val="002C41D8"/>
    <w:rsid w:val="002C5D40"/>
    <w:rsid w:val="002C5D9D"/>
    <w:rsid w:val="002C628A"/>
    <w:rsid w:val="002C6B08"/>
    <w:rsid w:val="002C6B90"/>
    <w:rsid w:val="002C6FC0"/>
    <w:rsid w:val="002C7066"/>
    <w:rsid w:val="002C781E"/>
    <w:rsid w:val="002C7A7B"/>
    <w:rsid w:val="002D0AC1"/>
    <w:rsid w:val="002D0D77"/>
    <w:rsid w:val="002D0E2F"/>
    <w:rsid w:val="002D1B07"/>
    <w:rsid w:val="002D2684"/>
    <w:rsid w:val="002D2AF5"/>
    <w:rsid w:val="002D5067"/>
    <w:rsid w:val="002D513C"/>
    <w:rsid w:val="002D531A"/>
    <w:rsid w:val="002D5C71"/>
    <w:rsid w:val="002D5FFB"/>
    <w:rsid w:val="002D65B5"/>
    <w:rsid w:val="002D6957"/>
    <w:rsid w:val="002D695F"/>
    <w:rsid w:val="002D6D8D"/>
    <w:rsid w:val="002D7452"/>
    <w:rsid w:val="002D7925"/>
    <w:rsid w:val="002D7AC4"/>
    <w:rsid w:val="002D7B4A"/>
    <w:rsid w:val="002E0FF6"/>
    <w:rsid w:val="002E15CA"/>
    <w:rsid w:val="002E28BA"/>
    <w:rsid w:val="002E3578"/>
    <w:rsid w:val="002E379C"/>
    <w:rsid w:val="002E534C"/>
    <w:rsid w:val="002E53F4"/>
    <w:rsid w:val="002E5CAE"/>
    <w:rsid w:val="002E5DE4"/>
    <w:rsid w:val="002E646D"/>
    <w:rsid w:val="002E6ACA"/>
    <w:rsid w:val="002E6B91"/>
    <w:rsid w:val="002E77A4"/>
    <w:rsid w:val="002E7AC0"/>
    <w:rsid w:val="002F05B4"/>
    <w:rsid w:val="002F06E7"/>
    <w:rsid w:val="002F1B5C"/>
    <w:rsid w:val="002F2B8A"/>
    <w:rsid w:val="002F3D49"/>
    <w:rsid w:val="002F46CB"/>
    <w:rsid w:val="002F4C31"/>
    <w:rsid w:val="002F545A"/>
    <w:rsid w:val="002F56C0"/>
    <w:rsid w:val="002F5932"/>
    <w:rsid w:val="002F67CB"/>
    <w:rsid w:val="002F6903"/>
    <w:rsid w:val="002F763D"/>
    <w:rsid w:val="00300319"/>
    <w:rsid w:val="00300FC2"/>
    <w:rsid w:val="00301030"/>
    <w:rsid w:val="00301B2A"/>
    <w:rsid w:val="003032A2"/>
    <w:rsid w:val="00303422"/>
    <w:rsid w:val="0030359D"/>
    <w:rsid w:val="00303E6F"/>
    <w:rsid w:val="00303F6C"/>
    <w:rsid w:val="00306212"/>
    <w:rsid w:val="003062D0"/>
    <w:rsid w:val="0030652B"/>
    <w:rsid w:val="00306EA6"/>
    <w:rsid w:val="00307435"/>
    <w:rsid w:val="003076C2"/>
    <w:rsid w:val="00307A2D"/>
    <w:rsid w:val="00310355"/>
    <w:rsid w:val="003107FC"/>
    <w:rsid w:val="00311E51"/>
    <w:rsid w:val="0031271B"/>
    <w:rsid w:val="00312F2B"/>
    <w:rsid w:val="00313223"/>
    <w:rsid w:val="00313338"/>
    <w:rsid w:val="0031377A"/>
    <w:rsid w:val="003141F4"/>
    <w:rsid w:val="003142DD"/>
    <w:rsid w:val="00314E6F"/>
    <w:rsid w:val="00314F38"/>
    <w:rsid w:val="00315064"/>
    <w:rsid w:val="00315177"/>
    <w:rsid w:val="00315C12"/>
    <w:rsid w:val="00315DB0"/>
    <w:rsid w:val="003168BD"/>
    <w:rsid w:val="0031693F"/>
    <w:rsid w:val="00316ACB"/>
    <w:rsid w:val="003176BE"/>
    <w:rsid w:val="00317FFC"/>
    <w:rsid w:val="0032001E"/>
    <w:rsid w:val="00320302"/>
    <w:rsid w:val="00320A05"/>
    <w:rsid w:val="00320A63"/>
    <w:rsid w:val="003211F6"/>
    <w:rsid w:val="003212B1"/>
    <w:rsid w:val="00321968"/>
    <w:rsid w:val="00321972"/>
    <w:rsid w:val="00321C7D"/>
    <w:rsid w:val="00322401"/>
    <w:rsid w:val="00323128"/>
    <w:rsid w:val="003237FC"/>
    <w:rsid w:val="00324AA9"/>
    <w:rsid w:val="00324DF6"/>
    <w:rsid w:val="003254A0"/>
    <w:rsid w:val="0032576A"/>
    <w:rsid w:val="00326126"/>
    <w:rsid w:val="003261FA"/>
    <w:rsid w:val="00326AC6"/>
    <w:rsid w:val="00326CCB"/>
    <w:rsid w:val="00327879"/>
    <w:rsid w:val="00327941"/>
    <w:rsid w:val="00327A89"/>
    <w:rsid w:val="0033031A"/>
    <w:rsid w:val="003307E8"/>
    <w:rsid w:val="00330D46"/>
    <w:rsid w:val="003314C7"/>
    <w:rsid w:val="0033192F"/>
    <w:rsid w:val="00332C95"/>
    <w:rsid w:val="00333567"/>
    <w:rsid w:val="0033377E"/>
    <w:rsid w:val="003348D5"/>
    <w:rsid w:val="00334D49"/>
    <w:rsid w:val="00334FDC"/>
    <w:rsid w:val="0033500D"/>
    <w:rsid w:val="00335060"/>
    <w:rsid w:val="003351FB"/>
    <w:rsid w:val="00335AA8"/>
    <w:rsid w:val="00335B2D"/>
    <w:rsid w:val="0033614A"/>
    <w:rsid w:val="003371D7"/>
    <w:rsid w:val="0033776D"/>
    <w:rsid w:val="00337C28"/>
    <w:rsid w:val="00337E29"/>
    <w:rsid w:val="00340470"/>
    <w:rsid w:val="00340FC5"/>
    <w:rsid w:val="00341966"/>
    <w:rsid w:val="00341A25"/>
    <w:rsid w:val="00341CB6"/>
    <w:rsid w:val="0034202E"/>
    <w:rsid w:val="00342076"/>
    <w:rsid w:val="00342D4E"/>
    <w:rsid w:val="003430A4"/>
    <w:rsid w:val="003431A4"/>
    <w:rsid w:val="003431B6"/>
    <w:rsid w:val="00343202"/>
    <w:rsid w:val="003439B4"/>
    <w:rsid w:val="00343E17"/>
    <w:rsid w:val="00344487"/>
    <w:rsid w:val="00344729"/>
    <w:rsid w:val="003450F0"/>
    <w:rsid w:val="003459C4"/>
    <w:rsid w:val="0034659F"/>
    <w:rsid w:val="00346AB4"/>
    <w:rsid w:val="00346BF3"/>
    <w:rsid w:val="00346C5D"/>
    <w:rsid w:val="0034789F"/>
    <w:rsid w:val="0035002B"/>
    <w:rsid w:val="003501A3"/>
    <w:rsid w:val="0035087A"/>
    <w:rsid w:val="00350BB5"/>
    <w:rsid w:val="003516CA"/>
    <w:rsid w:val="00351981"/>
    <w:rsid w:val="00351C81"/>
    <w:rsid w:val="0035292C"/>
    <w:rsid w:val="00352A34"/>
    <w:rsid w:val="003535B3"/>
    <w:rsid w:val="00353821"/>
    <w:rsid w:val="00353BB5"/>
    <w:rsid w:val="00353F8C"/>
    <w:rsid w:val="00354481"/>
    <w:rsid w:val="0035459B"/>
    <w:rsid w:val="003545BF"/>
    <w:rsid w:val="00355811"/>
    <w:rsid w:val="003559FD"/>
    <w:rsid w:val="00355B44"/>
    <w:rsid w:val="00355CB8"/>
    <w:rsid w:val="00355F98"/>
    <w:rsid w:val="0035673E"/>
    <w:rsid w:val="00356804"/>
    <w:rsid w:val="003568AD"/>
    <w:rsid w:val="00356925"/>
    <w:rsid w:val="00356B3B"/>
    <w:rsid w:val="00356D99"/>
    <w:rsid w:val="003574D2"/>
    <w:rsid w:val="00357D1F"/>
    <w:rsid w:val="00360923"/>
    <w:rsid w:val="003609B8"/>
    <w:rsid w:val="00362626"/>
    <w:rsid w:val="00362B64"/>
    <w:rsid w:val="00364133"/>
    <w:rsid w:val="00364F77"/>
    <w:rsid w:val="00365050"/>
    <w:rsid w:val="003660AB"/>
    <w:rsid w:val="0036612D"/>
    <w:rsid w:val="00366397"/>
    <w:rsid w:val="00366DA2"/>
    <w:rsid w:val="00367440"/>
    <w:rsid w:val="00367497"/>
    <w:rsid w:val="003675CC"/>
    <w:rsid w:val="00367B95"/>
    <w:rsid w:val="003710CA"/>
    <w:rsid w:val="00372473"/>
    <w:rsid w:val="003732AC"/>
    <w:rsid w:val="00373B4E"/>
    <w:rsid w:val="00373D42"/>
    <w:rsid w:val="00373FED"/>
    <w:rsid w:val="00374230"/>
    <w:rsid w:val="00374A35"/>
    <w:rsid w:val="00374AF1"/>
    <w:rsid w:val="00374DFC"/>
    <w:rsid w:val="00374E9C"/>
    <w:rsid w:val="00374F99"/>
    <w:rsid w:val="00376D8B"/>
    <w:rsid w:val="003772FF"/>
    <w:rsid w:val="00380007"/>
    <w:rsid w:val="00380B2C"/>
    <w:rsid w:val="00380C19"/>
    <w:rsid w:val="00381833"/>
    <w:rsid w:val="00381AA6"/>
    <w:rsid w:val="00382A22"/>
    <w:rsid w:val="00382DDA"/>
    <w:rsid w:val="003833AA"/>
    <w:rsid w:val="003834D1"/>
    <w:rsid w:val="00383B2E"/>
    <w:rsid w:val="00383DBE"/>
    <w:rsid w:val="003847A9"/>
    <w:rsid w:val="00384891"/>
    <w:rsid w:val="0038490F"/>
    <w:rsid w:val="00385AAF"/>
    <w:rsid w:val="003864FC"/>
    <w:rsid w:val="003868A8"/>
    <w:rsid w:val="00386DCC"/>
    <w:rsid w:val="00386F94"/>
    <w:rsid w:val="00387DDF"/>
    <w:rsid w:val="003906BA"/>
    <w:rsid w:val="00390952"/>
    <w:rsid w:val="00390B5E"/>
    <w:rsid w:val="00390BEF"/>
    <w:rsid w:val="00391007"/>
    <w:rsid w:val="003919CD"/>
    <w:rsid w:val="00391AFE"/>
    <w:rsid w:val="003920D9"/>
    <w:rsid w:val="003922B3"/>
    <w:rsid w:val="0039282F"/>
    <w:rsid w:val="00392A09"/>
    <w:rsid w:val="003930BE"/>
    <w:rsid w:val="0039343A"/>
    <w:rsid w:val="003935B3"/>
    <w:rsid w:val="0039385C"/>
    <w:rsid w:val="00393948"/>
    <w:rsid w:val="0039471F"/>
    <w:rsid w:val="00395164"/>
    <w:rsid w:val="00395766"/>
    <w:rsid w:val="0039643D"/>
    <w:rsid w:val="003967AB"/>
    <w:rsid w:val="00397022"/>
    <w:rsid w:val="0039704F"/>
    <w:rsid w:val="003970C1"/>
    <w:rsid w:val="00397E34"/>
    <w:rsid w:val="003A0645"/>
    <w:rsid w:val="003A0995"/>
    <w:rsid w:val="003A0AE2"/>
    <w:rsid w:val="003A0D15"/>
    <w:rsid w:val="003A144C"/>
    <w:rsid w:val="003A14DF"/>
    <w:rsid w:val="003A1E39"/>
    <w:rsid w:val="003A1E9B"/>
    <w:rsid w:val="003A21A1"/>
    <w:rsid w:val="003A2642"/>
    <w:rsid w:val="003A27F6"/>
    <w:rsid w:val="003A2A16"/>
    <w:rsid w:val="003A35F2"/>
    <w:rsid w:val="003A3945"/>
    <w:rsid w:val="003A3CC7"/>
    <w:rsid w:val="003A53CE"/>
    <w:rsid w:val="003A561A"/>
    <w:rsid w:val="003A5AEF"/>
    <w:rsid w:val="003A6072"/>
    <w:rsid w:val="003A6560"/>
    <w:rsid w:val="003A6DBA"/>
    <w:rsid w:val="003A728E"/>
    <w:rsid w:val="003A736B"/>
    <w:rsid w:val="003A752C"/>
    <w:rsid w:val="003A75D8"/>
    <w:rsid w:val="003A7B2B"/>
    <w:rsid w:val="003A7CA2"/>
    <w:rsid w:val="003B0119"/>
    <w:rsid w:val="003B0BB9"/>
    <w:rsid w:val="003B0D06"/>
    <w:rsid w:val="003B0F38"/>
    <w:rsid w:val="003B0FF7"/>
    <w:rsid w:val="003B182C"/>
    <w:rsid w:val="003B18BB"/>
    <w:rsid w:val="003B1AD2"/>
    <w:rsid w:val="003B1C4B"/>
    <w:rsid w:val="003B1E6E"/>
    <w:rsid w:val="003B2592"/>
    <w:rsid w:val="003B26A4"/>
    <w:rsid w:val="003B296A"/>
    <w:rsid w:val="003B2D49"/>
    <w:rsid w:val="003B4394"/>
    <w:rsid w:val="003B48E7"/>
    <w:rsid w:val="003B56DC"/>
    <w:rsid w:val="003B5DCF"/>
    <w:rsid w:val="003B5ECE"/>
    <w:rsid w:val="003B64AD"/>
    <w:rsid w:val="003B684C"/>
    <w:rsid w:val="003B733C"/>
    <w:rsid w:val="003B7C6C"/>
    <w:rsid w:val="003B7CB2"/>
    <w:rsid w:val="003C039B"/>
    <w:rsid w:val="003C0613"/>
    <w:rsid w:val="003C0E4A"/>
    <w:rsid w:val="003C14FC"/>
    <w:rsid w:val="003C2D70"/>
    <w:rsid w:val="003C2E5C"/>
    <w:rsid w:val="003C3128"/>
    <w:rsid w:val="003C3CDA"/>
    <w:rsid w:val="003C475B"/>
    <w:rsid w:val="003C490B"/>
    <w:rsid w:val="003C4EE5"/>
    <w:rsid w:val="003C4F99"/>
    <w:rsid w:val="003C53D9"/>
    <w:rsid w:val="003C5763"/>
    <w:rsid w:val="003C5F30"/>
    <w:rsid w:val="003C652A"/>
    <w:rsid w:val="003C6A50"/>
    <w:rsid w:val="003C793D"/>
    <w:rsid w:val="003D0666"/>
    <w:rsid w:val="003D123A"/>
    <w:rsid w:val="003D1297"/>
    <w:rsid w:val="003D1547"/>
    <w:rsid w:val="003D182F"/>
    <w:rsid w:val="003D1C99"/>
    <w:rsid w:val="003D26A8"/>
    <w:rsid w:val="003D2F18"/>
    <w:rsid w:val="003D33F1"/>
    <w:rsid w:val="003D3544"/>
    <w:rsid w:val="003D37B1"/>
    <w:rsid w:val="003D3E41"/>
    <w:rsid w:val="003D3E56"/>
    <w:rsid w:val="003D4217"/>
    <w:rsid w:val="003D471A"/>
    <w:rsid w:val="003D508D"/>
    <w:rsid w:val="003D56FA"/>
    <w:rsid w:val="003D5706"/>
    <w:rsid w:val="003D6EF5"/>
    <w:rsid w:val="003D6F73"/>
    <w:rsid w:val="003E09B9"/>
    <w:rsid w:val="003E1602"/>
    <w:rsid w:val="003E1939"/>
    <w:rsid w:val="003E2065"/>
    <w:rsid w:val="003E2291"/>
    <w:rsid w:val="003E2B54"/>
    <w:rsid w:val="003E4A6C"/>
    <w:rsid w:val="003E4C3D"/>
    <w:rsid w:val="003E5346"/>
    <w:rsid w:val="003E76A5"/>
    <w:rsid w:val="003E7F4F"/>
    <w:rsid w:val="003F06B5"/>
    <w:rsid w:val="003F1696"/>
    <w:rsid w:val="003F1A9F"/>
    <w:rsid w:val="003F25E6"/>
    <w:rsid w:val="003F275B"/>
    <w:rsid w:val="003F31B9"/>
    <w:rsid w:val="003F3F04"/>
    <w:rsid w:val="003F47C4"/>
    <w:rsid w:val="003F4980"/>
    <w:rsid w:val="003F4BB4"/>
    <w:rsid w:val="003F543E"/>
    <w:rsid w:val="003F572B"/>
    <w:rsid w:val="003F5834"/>
    <w:rsid w:val="003F6C4B"/>
    <w:rsid w:val="003F77BB"/>
    <w:rsid w:val="003F7B30"/>
    <w:rsid w:val="003F7D97"/>
    <w:rsid w:val="004006F4"/>
    <w:rsid w:val="00400886"/>
    <w:rsid w:val="00400FF0"/>
    <w:rsid w:val="004012B1"/>
    <w:rsid w:val="0040135D"/>
    <w:rsid w:val="00401938"/>
    <w:rsid w:val="00401AE7"/>
    <w:rsid w:val="00402B89"/>
    <w:rsid w:val="00402BE0"/>
    <w:rsid w:val="00403D10"/>
    <w:rsid w:val="00403F7C"/>
    <w:rsid w:val="004040C5"/>
    <w:rsid w:val="0040465F"/>
    <w:rsid w:val="004051FD"/>
    <w:rsid w:val="00405A8A"/>
    <w:rsid w:val="004068B2"/>
    <w:rsid w:val="004069E0"/>
    <w:rsid w:val="004069E7"/>
    <w:rsid w:val="00406E7F"/>
    <w:rsid w:val="00407706"/>
    <w:rsid w:val="0040789F"/>
    <w:rsid w:val="00410225"/>
    <w:rsid w:val="004109E8"/>
    <w:rsid w:val="00410F36"/>
    <w:rsid w:val="004111DD"/>
    <w:rsid w:val="00411784"/>
    <w:rsid w:val="00411EFE"/>
    <w:rsid w:val="004136DF"/>
    <w:rsid w:val="004138DC"/>
    <w:rsid w:val="00413A66"/>
    <w:rsid w:val="00413E96"/>
    <w:rsid w:val="00413ED3"/>
    <w:rsid w:val="00414382"/>
    <w:rsid w:val="00414576"/>
    <w:rsid w:val="0041467F"/>
    <w:rsid w:val="00415727"/>
    <w:rsid w:val="00415C47"/>
    <w:rsid w:val="00415EC5"/>
    <w:rsid w:val="004170BA"/>
    <w:rsid w:val="00417DFB"/>
    <w:rsid w:val="00420B8D"/>
    <w:rsid w:val="0042109D"/>
    <w:rsid w:val="004210BA"/>
    <w:rsid w:val="00421E29"/>
    <w:rsid w:val="004229DE"/>
    <w:rsid w:val="00422E0A"/>
    <w:rsid w:val="004235E6"/>
    <w:rsid w:val="0042373E"/>
    <w:rsid w:val="0042397C"/>
    <w:rsid w:val="004239BD"/>
    <w:rsid w:val="00423B92"/>
    <w:rsid w:val="00423BA2"/>
    <w:rsid w:val="004247B7"/>
    <w:rsid w:val="00424D1B"/>
    <w:rsid w:val="00425101"/>
    <w:rsid w:val="00425589"/>
    <w:rsid w:val="00425F4C"/>
    <w:rsid w:val="00426A08"/>
    <w:rsid w:val="004274CA"/>
    <w:rsid w:val="0043076A"/>
    <w:rsid w:val="00431A5D"/>
    <w:rsid w:val="00431B14"/>
    <w:rsid w:val="00431C92"/>
    <w:rsid w:val="0043232B"/>
    <w:rsid w:val="00433CEA"/>
    <w:rsid w:val="00433E61"/>
    <w:rsid w:val="004353D5"/>
    <w:rsid w:val="004355C2"/>
    <w:rsid w:val="00435636"/>
    <w:rsid w:val="004362D5"/>
    <w:rsid w:val="00436D73"/>
    <w:rsid w:val="0043751F"/>
    <w:rsid w:val="00437880"/>
    <w:rsid w:val="00437B21"/>
    <w:rsid w:val="00437E75"/>
    <w:rsid w:val="00440017"/>
    <w:rsid w:val="00440108"/>
    <w:rsid w:val="00440F30"/>
    <w:rsid w:val="004419E9"/>
    <w:rsid w:val="0044281D"/>
    <w:rsid w:val="00443AEE"/>
    <w:rsid w:val="00443B53"/>
    <w:rsid w:val="00443E22"/>
    <w:rsid w:val="004440B6"/>
    <w:rsid w:val="004443B4"/>
    <w:rsid w:val="0044459D"/>
    <w:rsid w:val="004447F2"/>
    <w:rsid w:val="00444C20"/>
    <w:rsid w:val="00445311"/>
    <w:rsid w:val="00445487"/>
    <w:rsid w:val="0044581C"/>
    <w:rsid w:val="004465BB"/>
    <w:rsid w:val="0044682D"/>
    <w:rsid w:val="00446F3E"/>
    <w:rsid w:val="00446FD8"/>
    <w:rsid w:val="00450019"/>
    <w:rsid w:val="00450E82"/>
    <w:rsid w:val="0045110F"/>
    <w:rsid w:val="0045175F"/>
    <w:rsid w:val="004518A0"/>
    <w:rsid w:val="00451FC2"/>
    <w:rsid w:val="0045265C"/>
    <w:rsid w:val="00452D63"/>
    <w:rsid w:val="004536CC"/>
    <w:rsid w:val="00453CED"/>
    <w:rsid w:val="00453F69"/>
    <w:rsid w:val="004540FC"/>
    <w:rsid w:val="004542AE"/>
    <w:rsid w:val="00454B01"/>
    <w:rsid w:val="00454E4B"/>
    <w:rsid w:val="0045541A"/>
    <w:rsid w:val="00455CD8"/>
    <w:rsid w:val="00455D90"/>
    <w:rsid w:val="00455E80"/>
    <w:rsid w:val="00456A13"/>
    <w:rsid w:val="00456BBD"/>
    <w:rsid w:val="004570C2"/>
    <w:rsid w:val="00457108"/>
    <w:rsid w:val="0045772F"/>
    <w:rsid w:val="004579E2"/>
    <w:rsid w:val="00457A92"/>
    <w:rsid w:val="00457E92"/>
    <w:rsid w:val="00460094"/>
    <w:rsid w:val="004602F8"/>
    <w:rsid w:val="004609C8"/>
    <w:rsid w:val="00461903"/>
    <w:rsid w:val="00461C83"/>
    <w:rsid w:val="00461CC0"/>
    <w:rsid w:val="004629C4"/>
    <w:rsid w:val="0046338D"/>
    <w:rsid w:val="00463DF2"/>
    <w:rsid w:val="00465557"/>
    <w:rsid w:val="004655E8"/>
    <w:rsid w:val="004663BD"/>
    <w:rsid w:val="004672EA"/>
    <w:rsid w:val="004700FA"/>
    <w:rsid w:val="0047133D"/>
    <w:rsid w:val="00471597"/>
    <w:rsid w:val="004726DD"/>
    <w:rsid w:val="0047312E"/>
    <w:rsid w:val="00473485"/>
    <w:rsid w:val="0047377C"/>
    <w:rsid w:val="00473A80"/>
    <w:rsid w:val="004742CB"/>
    <w:rsid w:val="0047446D"/>
    <w:rsid w:val="00474747"/>
    <w:rsid w:val="00474812"/>
    <w:rsid w:val="00474CBE"/>
    <w:rsid w:val="0047513A"/>
    <w:rsid w:val="00475632"/>
    <w:rsid w:val="00476355"/>
    <w:rsid w:val="00476421"/>
    <w:rsid w:val="00476481"/>
    <w:rsid w:val="004764E4"/>
    <w:rsid w:val="004778DC"/>
    <w:rsid w:val="00477A24"/>
    <w:rsid w:val="00477CD1"/>
    <w:rsid w:val="0048041A"/>
    <w:rsid w:val="00480545"/>
    <w:rsid w:val="00480C82"/>
    <w:rsid w:val="0048126E"/>
    <w:rsid w:val="00481A88"/>
    <w:rsid w:val="0048235B"/>
    <w:rsid w:val="00483205"/>
    <w:rsid w:val="0048335A"/>
    <w:rsid w:val="00483652"/>
    <w:rsid w:val="00483E37"/>
    <w:rsid w:val="00484160"/>
    <w:rsid w:val="00484482"/>
    <w:rsid w:val="0048455D"/>
    <w:rsid w:val="004849B9"/>
    <w:rsid w:val="00484C3F"/>
    <w:rsid w:val="00485225"/>
    <w:rsid w:val="00485CA0"/>
    <w:rsid w:val="00486C6E"/>
    <w:rsid w:val="0048711E"/>
    <w:rsid w:val="004878C4"/>
    <w:rsid w:val="00490166"/>
    <w:rsid w:val="0049031D"/>
    <w:rsid w:val="0049068C"/>
    <w:rsid w:val="00490C5F"/>
    <w:rsid w:val="00491696"/>
    <w:rsid w:val="004926BF"/>
    <w:rsid w:val="00492D1D"/>
    <w:rsid w:val="00493814"/>
    <w:rsid w:val="0049397B"/>
    <w:rsid w:val="00494080"/>
    <w:rsid w:val="004947F0"/>
    <w:rsid w:val="00495385"/>
    <w:rsid w:val="004953C4"/>
    <w:rsid w:val="00495A90"/>
    <w:rsid w:val="00495CBF"/>
    <w:rsid w:val="00495D26"/>
    <w:rsid w:val="00496484"/>
    <w:rsid w:val="00497512"/>
    <w:rsid w:val="0049785B"/>
    <w:rsid w:val="00497C22"/>
    <w:rsid w:val="00497D01"/>
    <w:rsid w:val="004A031A"/>
    <w:rsid w:val="004A0665"/>
    <w:rsid w:val="004A1138"/>
    <w:rsid w:val="004A1718"/>
    <w:rsid w:val="004A1C44"/>
    <w:rsid w:val="004A22CA"/>
    <w:rsid w:val="004A22DC"/>
    <w:rsid w:val="004A24C7"/>
    <w:rsid w:val="004A27A4"/>
    <w:rsid w:val="004A341D"/>
    <w:rsid w:val="004A4C03"/>
    <w:rsid w:val="004A4C40"/>
    <w:rsid w:val="004A4DE8"/>
    <w:rsid w:val="004A4EAA"/>
    <w:rsid w:val="004A4FED"/>
    <w:rsid w:val="004A54EF"/>
    <w:rsid w:val="004A5FEF"/>
    <w:rsid w:val="004A6040"/>
    <w:rsid w:val="004A6838"/>
    <w:rsid w:val="004A791E"/>
    <w:rsid w:val="004B1787"/>
    <w:rsid w:val="004B1FE1"/>
    <w:rsid w:val="004B27BD"/>
    <w:rsid w:val="004B31D1"/>
    <w:rsid w:val="004B369F"/>
    <w:rsid w:val="004B461E"/>
    <w:rsid w:val="004B4E41"/>
    <w:rsid w:val="004B57E9"/>
    <w:rsid w:val="004B5981"/>
    <w:rsid w:val="004B5C30"/>
    <w:rsid w:val="004B5EB9"/>
    <w:rsid w:val="004B6107"/>
    <w:rsid w:val="004B652F"/>
    <w:rsid w:val="004B6670"/>
    <w:rsid w:val="004B6A41"/>
    <w:rsid w:val="004B717E"/>
    <w:rsid w:val="004B7A07"/>
    <w:rsid w:val="004C0161"/>
    <w:rsid w:val="004C0BDF"/>
    <w:rsid w:val="004C0D34"/>
    <w:rsid w:val="004C10B4"/>
    <w:rsid w:val="004C1C3C"/>
    <w:rsid w:val="004C2553"/>
    <w:rsid w:val="004C2B3C"/>
    <w:rsid w:val="004C2DE9"/>
    <w:rsid w:val="004C30C8"/>
    <w:rsid w:val="004C3FF2"/>
    <w:rsid w:val="004C44C8"/>
    <w:rsid w:val="004C455B"/>
    <w:rsid w:val="004C47D4"/>
    <w:rsid w:val="004C482E"/>
    <w:rsid w:val="004C48C9"/>
    <w:rsid w:val="004C5266"/>
    <w:rsid w:val="004C5851"/>
    <w:rsid w:val="004C6977"/>
    <w:rsid w:val="004C6EFF"/>
    <w:rsid w:val="004C71FB"/>
    <w:rsid w:val="004C7C4D"/>
    <w:rsid w:val="004C7C9D"/>
    <w:rsid w:val="004D0CFE"/>
    <w:rsid w:val="004D0F40"/>
    <w:rsid w:val="004D1228"/>
    <w:rsid w:val="004D12A7"/>
    <w:rsid w:val="004D17D0"/>
    <w:rsid w:val="004D1CEB"/>
    <w:rsid w:val="004D2638"/>
    <w:rsid w:val="004D2686"/>
    <w:rsid w:val="004D2A83"/>
    <w:rsid w:val="004D334C"/>
    <w:rsid w:val="004D3DF0"/>
    <w:rsid w:val="004D40EB"/>
    <w:rsid w:val="004D4ECA"/>
    <w:rsid w:val="004D5377"/>
    <w:rsid w:val="004D5647"/>
    <w:rsid w:val="004D5893"/>
    <w:rsid w:val="004D598C"/>
    <w:rsid w:val="004D6132"/>
    <w:rsid w:val="004D6437"/>
    <w:rsid w:val="004D72DC"/>
    <w:rsid w:val="004D75A6"/>
    <w:rsid w:val="004D7C90"/>
    <w:rsid w:val="004E13F0"/>
    <w:rsid w:val="004E1C1F"/>
    <w:rsid w:val="004E22C4"/>
    <w:rsid w:val="004E272B"/>
    <w:rsid w:val="004E279C"/>
    <w:rsid w:val="004E2C43"/>
    <w:rsid w:val="004E2CE0"/>
    <w:rsid w:val="004E3897"/>
    <w:rsid w:val="004E38C5"/>
    <w:rsid w:val="004E3F61"/>
    <w:rsid w:val="004E4A12"/>
    <w:rsid w:val="004E4E32"/>
    <w:rsid w:val="004E58F2"/>
    <w:rsid w:val="004E5A81"/>
    <w:rsid w:val="004E5FA2"/>
    <w:rsid w:val="004E631E"/>
    <w:rsid w:val="004E64B0"/>
    <w:rsid w:val="004E69AA"/>
    <w:rsid w:val="004E74B0"/>
    <w:rsid w:val="004E769D"/>
    <w:rsid w:val="004E76A1"/>
    <w:rsid w:val="004E7939"/>
    <w:rsid w:val="004F0266"/>
    <w:rsid w:val="004F050B"/>
    <w:rsid w:val="004F0790"/>
    <w:rsid w:val="004F13DE"/>
    <w:rsid w:val="004F1F65"/>
    <w:rsid w:val="004F202B"/>
    <w:rsid w:val="004F25FB"/>
    <w:rsid w:val="004F2765"/>
    <w:rsid w:val="004F2B41"/>
    <w:rsid w:val="004F2DAD"/>
    <w:rsid w:val="004F2DC6"/>
    <w:rsid w:val="004F303B"/>
    <w:rsid w:val="004F4111"/>
    <w:rsid w:val="004F4437"/>
    <w:rsid w:val="004F48FD"/>
    <w:rsid w:val="004F5AC8"/>
    <w:rsid w:val="004F7FF6"/>
    <w:rsid w:val="00501E1D"/>
    <w:rsid w:val="005023CD"/>
    <w:rsid w:val="00502B84"/>
    <w:rsid w:val="005036CD"/>
    <w:rsid w:val="005041CD"/>
    <w:rsid w:val="00504213"/>
    <w:rsid w:val="0050436B"/>
    <w:rsid w:val="00504C8A"/>
    <w:rsid w:val="00504CE4"/>
    <w:rsid w:val="00504FA4"/>
    <w:rsid w:val="00505056"/>
    <w:rsid w:val="00505181"/>
    <w:rsid w:val="0050530C"/>
    <w:rsid w:val="00505485"/>
    <w:rsid w:val="00505D0C"/>
    <w:rsid w:val="00506931"/>
    <w:rsid w:val="00506CFC"/>
    <w:rsid w:val="005071E3"/>
    <w:rsid w:val="0050788A"/>
    <w:rsid w:val="00507C89"/>
    <w:rsid w:val="00507CAC"/>
    <w:rsid w:val="00507D35"/>
    <w:rsid w:val="00507F61"/>
    <w:rsid w:val="00510931"/>
    <w:rsid w:val="00510F3C"/>
    <w:rsid w:val="00512135"/>
    <w:rsid w:val="005137E5"/>
    <w:rsid w:val="00514247"/>
    <w:rsid w:val="00515070"/>
    <w:rsid w:val="005151E7"/>
    <w:rsid w:val="005171FF"/>
    <w:rsid w:val="00517670"/>
    <w:rsid w:val="0051771F"/>
    <w:rsid w:val="00517760"/>
    <w:rsid w:val="005202F1"/>
    <w:rsid w:val="00521499"/>
    <w:rsid w:val="005220FA"/>
    <w:rsid w:val="00522506"/>
    <w:rsid w:val="005233B4"/>
    <w:rsid w:val="0052382A"/>
    <w:rsid w:val="00524EB9"/>
    <w:rsid w:val="0052777B"/>
    <w:rsid w:val="005279C7"/>
    <w:rsid w:val="00527F69"/>
    <w:rsid w:val="0053014E"/>
    <w:rsid w:val="0053029A"/>
    <w:rsid w:val="005303CB"/>
    <w:rsid w:val="00530A69"/>
    <w:rsid w:val="00530F96"/>
    <w:rsid w:val="005313ED"/>
    <w:rsid w:val="005318A8"/>
    <w:rsid w:val="00531DE5"/>
    <w:rsid w:val="00531E0D"/>
    <w:rsid w:val="00531E49"/>
    <w:rsid w:val="00532280"/>
    <w:rsid w:val="00532566"/>
    <w:rsid w:val="00532813"/>
    <w:rsid w:val="005328A6"/>
    <w:rsid w:val="00532E2A"/>
    <w:rsid w:val="00533D74"/>
    <w:rsid w:val="00533FFB"/>
    <w:rsid w:val="00534020"/>
    <w:rsid w:val="00534024"/>
    <w:rsid w:val="00534042"/>
    <w:rsid w:val="00534214"/>
    <w:rsid w:val="00534D06"/>
    <w:rsid w:val="00535359"/>
    <w:rsid w:val="005361B0"/>
    <w:rsid w:val="005363D5"/>
    <w:rsid w:val="00536470"/>
    <w:rsid w:val="00537278"/>
    <w:rsid w:val="005373F8"/>
    <w:rsid w:val="0053787A"/>
    <w:rsid w:val="005379D9"/>
    <w:rsid w:val="00537CAD"/>
    <w:rsid w:val="00537D7D"/>
    <w:rsid w:val="0054007F"/>
    <w:rsid w:val="00540426"/>
    <w:rsid w:val="00540E74"/>
    <w:rsid w:val="0054101F"/>
    <w:rsid w:val="005420AC"/>
    <w:rsid w:val="005421CA"/>
    <w:rsid w:val="00542472"/>
    <w:rsid w:val="00542BBC"/>
    <w:rsid w:val="00542CF5"/>
    <w:rsid w:val="00543865"/>
    <w:rsid w:val="00544052"/>
    <w:rsid w:val="00544CCA"/>
    <w:rsid w:val="00544FF6"/>
    <w:rsid w:val="00545F4C"/>
    <w:rsid w:val="00546522"/>
    <w:rsid w:val="005466A6"/>
    <w:rsid w:val="00547CEE"/>
    <w:rsid w:val="00550CB6"/>
    <w:rsid w:val="00551058"/>
    <w:rsid w:val="00551BD3"/>
    <w:rsid w:val="00551FB4"/>
    <w:rsid w:val="00552968"/>
    <w:rsid w:val="00552D26"/>
    <w:rsid w:val="00552D97"/>
    <w:rsid w:val="00552E14"/>
    <w:rsid w:val="00553308"/>
    <w:rsid w:val="005544DD"/>
    <w:rsid w:val="005547F9"/>
    <w:rsid w:val="00554DB0"/>
    <w:rsid w:val="00555430"/>
    <w:rsid w:val="00555571"/>
    <w:rsid w:val="005565FE"/>
    <w:rsid w:val="00556DFF"/>
    <w:rsid w:val="0055795E"/>
    <w:rsid w:val="005616C6"/>
    <w:rsid w:val="0056198A"/>
    <w:rsid w:val="00562A59"/>
    <w:rsid w:val="00562E25"/>
    <w:rsid w:val="00563D1C"/>
    <w:rsid w:val="00563DAF"/>
    <w:rsid w:val="005645A6"/>
    <w:rsid w:val="005647F9"/>
    <w:rsid w:val="00564AA0"/>
    <w:rsid w:val="00566B73"/>
    <w:rsid w:val="00566CF4"/>
    <w:rsid w:val="005671A1"/>
    <w:rsid w:val="00567781"/>
    <w:rsid w:val="00567999"/>
    <w:rsid w:val="005679FE"/>
    <w:rsid w:val="0057090E"/>
    <w:rsid w:val="0057163F"/>
    <w:rsid w:val="00571B07"/>
    <w:rsid w:val="00571D24"/>
    <w:rsid w:val="0057305C"/>
    <w:rsid w:val="00573488"/>
    <w:rsid w:val="00573B71"/>
    <w:rsid w:val="00573F4B"/>
    <w:rsid w:val="00574A7D"/>
    <w:rsid w:val="00574B0B"/>
    <w:rsid w:val="00574F8F"/>
    <w:rsid w:val="00575746"/>
    <w:rsid w:val="00575BC2"/>
    <w:rsid w:val="00575EF6"/>
    <w:rsid w:val="005760B3"/>
    <w:rsid w:val="00576543"/>
    <w:rsid w:val="005767A5"/>
    <w:rsid w:val="00576945"/>
    <w:rsid w:val="00576E35"/>
    <w:rsid w:val="00576E9A"/>
    <w:rsid w:val="00577677"/>
    <w:rsid w:val="0058083C"/>
    <w:rsid w:val="00580845"/>
    <w:rsid w:val="00580F6A"/>
    <w:rsid w:val="005811A9"/>
    <w:rsid w:val="005813D5"/>
    <w:rsid w:val="00581E95"/>
    <w:rsid w:val="005822BD"/>
    <w:rsid w:val="00582558"/>
    <w:rsid w:val="00582627"/>
    <w:rsid w:val="00582708"/>
    <w:rsid w:val="0058281A"/>
    <w:rsid w:val="00583A50"/>
    <w:rsid w:val="00583CB9"/>
    <w:rsid w:val="005842BF"/>
    <w:rsid w:val="00585220"/>
    <w:rsid w:val="005857CF"/>
    <w:rsid w:val="0058585A"/>
    <w:rsid w:val="00585D8A"/>
    <w:rsid w:val="00586068"/>
    <w:rsid w:val="0058619A"/>
    <w:rsid w:val="00586DF5"/>
    <w:rsid w:val="00586E8E"/>
    <w:rsid w:val="00586F22"/>
    <w:rsid w:val="00587E8B"/>
    <w:rsid w:val="00590995"/>
    <w:rsid w:val="00590C5B"/>
    <w:rsid w:val="0059158E"/>
    <w:rsid w:val="00591825"/>
    <w:rsid w:val="00591A81"/>
    <w:rsid w:val="005923FB"/>
    <w:rsid w:val="005926A5"/>
    <w:rsid w:val="00592A73"/>
    <w:rsid w:val="00592B78"/>
    <w:rsid w:val="00593293"/>
    <w:rsid w:val="00593644"/>
    <w:rsid w:val="0059365F"/>
    <w:rsid w:val="005944FF"/>
    <w:rsid w:val="0059481F"/>
    <w:rsid w:val="0059553E"/>
    <w:rsid w:val="00595B0F"/>
    <w:rsid w:val="00595FB7"/>
    <w:rsid w:val="005967FB"/>
    <w:rsid w:val="00596957"/>
    <w:rsid w:val="00596B7F"/>
    <w:rsid w:val="005970BC"/>
    <w:rsid w:val="00597690"/>
    <w:rsid w:val="005A040D"/>
    <w:rsid w:val="005A06F9"/>
    <w:rsid w:val="005A0B7F"/>
    <w:rsid w:val="005A1475"/>
    <w:rsid w:val="005A189A"/>
    <w:rsid w:val="005A19FC"/>
    <w:rsid w:val="005A1DA1"/>
    <w:rsid w:val="005A2561"/>
    <w:rsid w:val="005A2730"/>
    <w:rsid w:val="005A2878"/>
    <w:rsid w:val="005A28ED"/>
    <w:rsid w:val="005A2A42"/>
    <w:rsid w:val="005A2ADF"/>
    <w:rsid w:val="005A3C78"/>
    <w:rsid w:val="005A3E81"/>
    <w:rsid w:val="005A4AA1"/>
    <w:rsid w:val="005A4D2A"/>
    <w:rsid w:val="005A50A4"/>
    <w:rsid w:val="005A556A"/>
    <w:rsid w:val="005A5847"/>
    <w:rsid w:val="005A5E07"/>
    <w:rsid w:val="005A60C8"/>
    <w:rsid w:val="005A63B1"/>
    <w:rsid w:val="005B0701"/>
    <w:rsid w:val="005B0CBD"/>
    <w:rsid w:val="005B0F76"/>
    <w:rsid w:val="005B1367"/>
    <w:rsid w:val="005B162F"/>
    <w:rsid w:val="005B1641"/>
    <w:rsid w:val="005B1654"/>
    <w:rsid w:val="005B169B"/>
    <w:rsid w:val="005B1E39"/>
    <w:rsid w:val="005B2C89"/>
    <w:rsid w:val="005B3238"/>
    <w:rsid w:val="005B3912"/>
    <w:rsid w:val="005B3D4B"/>
    <w:rsid w:val="005B4C4E"/>
    <w:rsid w:val="005B4EA9"/>
    <w:rsid w:val="005B5373"/>
    <w:rsid w:val="005B5CB0"/>
    <w:rsid w:val="005B7AA4"/>
    <w:rsid w:val="005B7B76"/>
    <w:rsid w:val="005B7FE5"/>
    <w:rsid w:val="005C0A73"/>
    <w:rsid w:val="005C1102"/>
    <w:rsid w:val="005C1182"/>
    <w:rsid w:val="005C1416"/>
    <w:rsid w:val="005C1E5C"/>
    <w:rsid w:val="005C256D"/>
    <w:rsid w:val="005C25FC"/>
    <w:rsid w:val="005C2666"/>
    <w:rsid w:val="005C31E8"/>
    <w:rsid w:val="005C3E36"/>
    <w:rsid w:val="005C4052"/>
    <w:rsid w:val="005C4FAB"/>
    <w:rsid w:val="005C5CF6"/>
    <w:rsid w:val="005C5DA1"/>
    <w:rsid w:val="005C6334"/>
    <w:rsid w:val="005C646C"/>
    <w:rsid w:val="005C64F8"/>
    <w:rsid w:val="005C6D17"/>
    <w:rsid w:val="005C7DC7"/>
    <w:rsid w:val="005C7DEB"/>
    <w:rsid w:val="005C7EAF"/>
    <w:rsid w:val="005D06D8"/>
    <w:rsid w:val="005D083F"/>
    <w:rsid w:val="005D0D71"/>
    <w:rsid w:val="005D22E4"/>
    <w:rsid w:val="005D2798"/>
    <w:rsid w:val="005D2D0F"/>
    <w:rsid w:val="005D32CE"/>
    <w:rsid w:val="005D3D8F"/>
    <w:rsid w:val="005D40C6"/>
    <w:rsid w:val="005D41E9"/>
    <w:rsid w:val="005D44E4"/>
    <w:rsid w:val="005D4D7D"/>
    <w:rsid w:val="005D6CE1"/>
    <w:rsid w:val="005D7368"/>
    <w:rsid w:val="005D771A"/>
    <w:rsid w:val="005D7CF2"/>
    <w:rsid w:val="005D7DB1"/>
    <w:rsid w:val="005D7DD5"/>
    <w:rsid w:val="005E04F9"/>
    <w:rsid w:val="005E08CF"/>
    <w:rsid w:val="005E1254"/>
    <w:rsid w:val="005E2D06"/>
    <w:rsid w:val="005E3675"/>
    <w:rsid w:val="005E3CC1"/>
    <w:rsid w:val="005E4132"/>
    <w:rsid w:val="005E41A0"/>
    <w:rsid w:val="005E41C3"/>
    <w:rsid w:val="005E4B23"/>
    <w:rsid w:val="005E4CA3"/>
    <w:rsid w:val="005E5555"/>
    <w:rsid w:val="005E5628"/>
    <w:rsid w:val="005E58F7"/>
    <w:rsid w:val="005E5A65"/>
    <w:rsid w:val="005E5B00"/>
    <w:rsid w:val="005E5CBF"/>
    <w:rsid w:val="005E62C4"/>
    <w:rsid w:val="005E62EC"/>
    <w:rsid w:val="005E6627"/>
    <w:rsid w:val="005E6868"/>
    <w:rsid w:val="005E6B23"/>
    <w:rsid w:val="005E77A2"/>
    <w:rsid w:val="005F10A7"/>
    <w:rsid w:val="005F11DA"/>
    <w:rsid w:val="005F124B"/>
    <w:rsid w:val="005F1496"/>
    <w:rsid w:val="005F15EE"/>
    <w:rsid w:val="005F1B38"/>
    <w:rsid w:val="005F1F73"/>
    <w:rsid w:val="005F23AA"/>
    <w:rsid w:val="005F245D"/>
    <w:rsid w:val="005F2D5C"/>
    <w:rsid w:val="005F30ED"/>
    <w:rsid w:val="005F33EC"/>
    <w:rsid w:val="005F3412"/>
    <w:rsid w:val="005F3777"/>
    <w:rsid w:val="005F403C"/>
    <w:rsid w:val="005F46D8"/>
    <w:rsid w:val="005F4CD9"/>
    <w:rsid w:val="005F4F3B"/>
    <w:rsid w:val="005F4F96"/>
    <w:rsid w:val="005F537C"/>
    <w:rsid w:val="005F542C"/>
    <w:rsid w:val="005F66E9"/>
    <w:rsid w:val="005F6BB3"/>
    <w:rsid w:val="005F736E"/>
    <w:rsid w:val="005F7849"/>
    <w:rsid w:val="00601F8E"/>
    <w:rsid w:val="006027F5"/>
    <w:rsid w:val="00602A41"/>
    <w:rsid w:val="006037B6"/>
    <w:rsid w:val="00603DDD"/>
    <w:rsid w:val="006046E7"/>
    <w:rsid w:val="00604B63"/>
    <w:rsid w:val="00604C85"/>
    <w:rsid w:val="00605130"/>
    <w:rsid w:val="00605143"/>
    <w:rsid w:val="00605356"/>
    <w:rsid w:val="00605852"/>
    <w:rsid w:val="0060609A"/>
    <w:rsid w:val="0060628E"/>
    <w:rsid w:val="006063C7"/>
    <w:rsid w:val="006069DC"/>
    <w:rsid w:val="0060796C"/>
    <w:rsid w:val="00607E19"/>
    <w:rsid w:val="006106E5"/>
    <w:rsid w:val="00610DFF"/>
    <w:rsid w:val="0061252A"/>
    <w:rsid w:val="006127C2"/>
    <w:rsid w:val="00613881"/>
    <w:rsid w:val="00613D3B"/>
    <w:rsid w:val="00613E67"/>
    <w:rsid w:val="006142CF"/>
    <w:rsid w:val="00614793"/>
    <w:rsid w:val="00614822"/>
    <w:rsid w:val="0061524F"/>
    <w:rsid w:val="0061538D"/>
    <w:rsid w:val="006153C0"/>
    <w:rsid w:val="0061575D"/>
    <w:rsid w:val="00615CDB"/>
    <w:rsid w:val="00616830"/>
    <w:rsid w:val="00616C7B"/>
    <w:rsid w:val="00616C91"/>
    <w:rsid w:val="00616F66"/>
    <w:rsid w:val="006172FB"/>
    <w:rsid w:val="0062003A"/>
    <w:rsid w:val="00621673"/>
    <w:rsid w:val="00621FF3"/>
    <w:rsid w:val="00622036"/>
    <w:rsid w:val="00622868"/>
    <w:rsid w:val="006229D0"/>
    <w:rsid w:val="006241A7"/>
    <w:rsid w:val="006241F2"/>
    <w:rsid w:val="0062460A"/>
    <w:rsid w:val="006248C6"/>
    <w:rsid w:val="00625359"/>
    <w:rsid w:val="00625B17"/>
    <w:rsid w:val="00625D2E"/>
    <w:rsid w:val="00625FA3"/>
    <w:rsid w:val="00626103"/>
    <w:rsid w:val="00626211"/>
    <w:rsid w:val="006266DE"/>
    <w:rsid w:val="006270B9"/>
    <w:rsid w:val="0062746D"/>
    <w:rsid w:val="0063043C"/>
    <w:rsid w:val="0063079A"/>
    <w:rsid w:val="00630CCC"/>
    <w:rsid w:val="00630E77"/>
    <w:rsid w:val="00630FB2"/>
    <w:rsid w:val="0063196A"/>
    <w:rsid w:val="0063232B"/>
    <w:rsid w:val="0063291A"/>
    <w:rsid w:val="00632F5A"/>
    <w:rsid w:val="0063301B"/>
    <w:rsid w:val="006336E1"/>
    <w:rsid w:val="00633D4C"/>
    <w:rsid w:val="00633ED7"/>
    <w:rsid w:val="0063415A"/>
    <w:rsid w:val="0063438F"/>
    <w:rsid w:val="006351E9"/>
    <w:rsid w:val="006352D8"/>
    <w:rsid w:val="00635575"/>
    <w:rsid w:val="00635765"/>
    <w:rsid w:val="006357FB"/>
    <w:rsid w:val="006358FD"/>
    <w:rsid w:val="006359EB"/>
    <w:rsid w:val="00635A4A"/>
    <w:rsid w:val="00635A72"/>
    <w:rsid w:val="00635CE0"/>
    <w:rsid w:val="00636091"/>
    <w:rsid w:val="0063630B"/>
    <w:rsid w:val="0063632D"/>
    <w:rsid w:val="0063636B"/>
    <w:rsid w:val="006363CC"/>
    <w:rsid w:val="00637602"/>
    <w:rsid w:val="0064058C"/>
    <w:rsid w:val="00640E35"/>
    <w:rsid w:val="00640E4D"/>
    <w:rsid w:val="00640F5F"/>
    <w:rsid w:val="00641222"/>
    <w:rsid w:val="006414A3"/>
    <w:rsid w:val="00641928"/>
    <w:rsid w:val="00642436"/>
    <w:rsid w:val="00642870"/>
    <w:rsid w:val="006428BE"/>
    <w:rsid w:val="00642D2D"/>
    <w:rsid w:val="00642F86"/>
    <w:rsid w:val="0064303D"/>
    <w:rsid w:val="0064357B"/>
    <w:rsid w:val="0064367A"/>
    <w:rsid w:val="006437AC"/>
    <w:rsid w:val="00644624"/>
    <w:rsid w:val="006449AE"/>
    <w:rsid w:val="0064516D"/>
    <w:rsid w:val="0064603E"/>
    <w:rsid w:val="0064608F"/>
    <w:rsid w:val="006461D2"/>
    <w:rsid w:val="00646322"/>
    <w:rsid w:val="006468A1"/>
    <w:rsid w:val="006474B5"/>
    <w:rsid w:val="00647665"/>
    <w:rsid w:val="006509CA"/>
    <w:rsid w:val="00650D14"/>
    <w:rsid w:val="006518F6"/>
    <w:rsid w:val="00651BB1"/>
    <w:rsid w:val="00652CC5"/>
    <w:rsid w:val="00653306"/>
    <w:rsid w:val="00653B89"/>
    <w:rsid w:val="006543BF"/>
    <w:rsid w:val="00654F78"/>
    <w:rsid w:val="00654F79"/>
    <w:rsid w:val="0065505F"/>
    <w:rsid w:val="00656258"/>
    <w:rsid w:val="00657E94"/>
    <w:rsid w:val="0066006B"/>
    <w:rsid w:val="00660185"/>
    <w:rsid w:val="006604DC"/>
    <w:rsid w:val="006605C5"/>
    <w:rsid w:val="00660687"/>
    <w:rsid w:val="006607E9"/>
    <w:rsid w:val="00660E1A"/>
    <w:rsid w:val="00661586"/>
    <w:rsid w:val="00661B02"/>
    <w:rsid w:val="00663503"/>
    <w:rsid w:val="00663E50"/>
    <w:rsid w:val="00663E9C"/>
    <w:rsid w:val="00664EB0"/>
    <w:rsid w:val="0066559E"/>
    <w:rsid w:val="006656CA"/>
    <w:rsid w:val="006663FF"/>
    <w:rsid w:val="006666AE"/>
    <w:rsid w:val="00666839"/>
    <w:rsid w:val="006668EA"/>
    <w:rsid w:val="00667579"/>
    <w:rsid w:val="00667A8C"/>
    <w:rsid w:val="00670236"/>
    <w:rsid w:val="00670C7D"/>
    <w:rsid w:val="006714A0"/>
    <w:rsid w:val="00671884"/>
    <w:rsid w:val="006718AF"/>
    <w:rsid w:val="00672644"/>
    <w:rsid w:val="00674587"/>
    <w:rsid w:val="00674A66"/>
    <w:rsid w:val="0067552E"/>
    <w:rsid w:val="006764CA"/>
    <w:rsid w:val="00676C1E"/>
    <w:rsid w:val="00676FCA"/>
    <w:rsid w:val="0067716B"/>
    <w:rsid w:val="00677D8C"/>
    <w:rsid w:val="006800DD"/>
    <w:rsid w:val="006803F8"/>
    <w:rsid w:val="006810A0"/>
    <w:rsid w:val="00681943"/>
    <w:rsid w:val="00681B7F"/>
    <w:rsid w:val="00681F41"/>
    <w:rsid w:val="006822BC"/>
    <w:rsid w:val="00682924"/>
    <w:rsid w:val="00683AF9"/>
    <w:rsid w:val="00684463"/>
    <w:rsid w:val="00684E07"/>
    <w:rsid w:val="0068580C"/>
    <w:rsid w:val="006864A3"/>
    <w:rsid w:val="006868FC"/>
    <w:rsid w:val="00686D2D"/>
    <w:rsid w:val="0068729C"/>
    <w:rsid w:val="006873C4"/>
    <w:rsid w:val="00687DB4"/>
    <w:rsid w:val="0069090E"/>
    <w:rsid w:val="00690C85"/>
    <w:rsid w:val="006910E8"/>
    <w:rsid w:val="0069150B"/>
    <w:rsid w:val="00691E2C"/>
    <w:rsid w:val="006926C8"/>
    <w:rsid w:val="00692D81"/>
    <w:rsid w:val="00693F70"/>
    <w:rsid w:val="00694B6A"/>
    <w:rsid w:val="00694CDE"/>
    <w:rsid w:val="0069518B"/>
    <w:rsid w:val="00695337"/>
    <w:rsid w:val="006968D6"/>
    <w:rsid w:val="00697062"/>
    <w:rsid w:val="0069722E"/>
    <w:rsid w:val="00697A8A"/>
    <w:rsid w:val="006A02EB"/>
    <w:rsid w:val="006A0502"/>
    <w:rsid w:val="006A16CE"/>
    <w:rsid w:val="006A1781"/>
    <w:rsid w:val="006A19CC"/>
    <w:rsid w:val="006A1B16"/>
    <w:rsid w:val="006A1CCF"/>
    <w:rsid w:val="006A1F4F"/>
    <w:rsid w:val="006A23AF"/>
    <w:rsid w:val="006A23C1"/>
    <w:rsid w:val="006A24F0"/>
    <w:rsid w:val="006A257A"/>
    <w:rsid w:val="006A4AD9"/>
    <w:rsid w:val="006A571D"/>
    <w:rsid w:val="006A63E1"/>
    <w:rsid w:val="006A693C"/>
    <w:rsid w:val="006A6B21"/>
    <w:rsid w:val="006A6C57"/>
    <w:rsid w:val="006A74B2"/>
    <w:rsid w:val="006B02AB"/>
    <w:rsid w:val="006B063C"/>
    <w:rsid w:val="006B073A"/>
    <w:rsid w:val="006B107B"/>
    <w:rsid w:val="006B1CFA"/>
    <w:rsid w:val="006B1D44"/>
    <w:rsid w:val="006B2030"/>
    <w:rsid w:val="006B24D1"/>
    <w:rsid w:val="006B2856"/>
    <w:rsid w:val="006B2DD1"/>
    <w:rsid w:val="006B3C67"/>
    <w:rsid w:val="006B5D5A"/>
    <w:rsid w:val="006B5D98"/>
    <w:rsid w:val="006B6555"/>
    <w:rsid w:val="006B6584"/>
    <w:rsid w:val="006B6B91"/>
    <w:rsid w:val="006B6E03"/>
    <w:rsid w:val="006B75E2"/>
    <w:rsid w:val="006B78B7"/>
    <w:rsid w:val="006B7DCE"/>
    <w:rsid w:val="006B7FCE"/>
    <w:rsid w:val="006C01C5"/>
    <w:rsid w:val="006C0914"/>
    <w:rsid w:val="006C0E51"/>
    <w:rsid w:val="006C0FD5"/>
    <w:rsid w:val="006C2451"/>
    <w:rsid w:val="006C2914"/>
    <w:rsid w:val="006C2B54"/>
    <w:rsid w:val="006C2D5B"/>
    <w:rsid w:val="006C3A60"/>
    <w:rsid w:val="006C3B64"/>
    <w:rsid w:val="006C3CC4"/>
    <w:rsid w:val="006C3DF1"/>
    <w:rsid w:val="006C4060"/>
    <w:rsid w:val="006C413B"/>
    <w:rsid w:val="006C41ED"/>
    <w:rsid w:val="006C4348"/>
    <w:rsid w:val="006C4CCE"/>
    <w:rsid w:val="006C4DA8"/>
    <w:rsid w:val="006C5CBD"/>
    <w:rsid w:val="006C656B"/>
    <w:rsid w:val="006D00C8"/>
    <w:rsid w:val="006D076B"/>
    <w:rsid w:val="006D08A2"/>
    <w:rsid w:val="006D0DCA"/>
    <w:rsid w:val="006D193D"/>
    <w:rsid w:val="006D1EBB"/>
    <w:rsid w:val="006D208F"/>
    <w:rsid w:val="006D2A13"/>
    <w:rsid w:val="006D3EA9"/>
    <w:rsid w:val="006D4B1E"/>
    <w:rsid w:val="006D4D9B"/>
    <w:rsid w:val="006D505F"/>
    <w:rsid w:val="006D50BF"/>
    <w:rsid w:val="006D57DE"/>
    <w:rsid w:val="006D5997"/>
    <w:rsid w:val="006D5FC3"/>
    <w:rsid w:val="006D61E2"/>
    <w:rsid w:val="006D639B"/>
    <w:rsid w:val="006D63F1"/>
    <w:rsid w:val="006D6BE7"/>
    <w:rsid w:val="006D7040"/>
    <w:rsid w:val="006E017D"/>
    <w:rsid w:val="006E025F"/>
    <w:rsid w:val="006E0940"/>
    <w:rsid w:val="006E09E9"/>
    <w:rsid w:val="006E0CF2"/>
    <w:rsid w:val="006E0EA5"/>
    <w:rsid w:val="006E188E"/>
    <w:rsid w:val="006E334C"/>
    <w:rsid w:val="006E5677"/>
    <w:rsid w:val="006E6AB4"/>
    <w:rsid w:val="006E750A"/>
    <w:rsid w:val="006E7932"/>
    <w:rsid w:val="006E7A70"/>
    <w:rsid w:val="006F0709"/>
    <w:rsid w:val="006F07C1"/>
    <w:rsid w:val="006F0B9D"/>
    <w:rsid w:val="006F151A"/>
    <w:rsid w:val="006F1982"/>
    <w:rsid w:val="006F1C8A"/>
    <w:rsid w:val="006F244E"/>
    <w:rsid w:val="006F264C"/>
    <w:rsid w:val="006F3145"/>
    <w:rsid w:val="006F36DB"/>
    <w:rsid w:val="006F36EE"/>
    <w:rsid w:val="006F4251"/>
    <w:rsid w:val="006F4280"/>
    <w:rsid w:val="006F442B"/>
    <w:rsid w:val="006F489B"/>
    <w:rsid w:val="006F4901"/>
    <w:rsid w:val="006F4D2D"/>
    <w:rsid w:val="006F501D"/>
    <w:rsid w:val="006F5471"/>
    <w:rsid w:val="006F5835"/>
    <w:rsid w:val="006F5934"/>
    <w:rsid w:val="006F5B64"/>
    <w:rsid w:val="006F6324"/>
    <w:rsid w:val="006F6A08"/>
    <w:rsid w:val="006F6C07"/>
    <w:rsid w:val="006F6D75"/>
    <w:rsid w:val="006F706D"/>
    <w:rsid w:val="006F72C8"/>
    <w:rsid w:val="006F73FD"/>
    <w:rsid w:val="0070098F"/>
    <w:rsid w:val="00700E45"/>
    <w:rsid w:val="00701737"/>
    <w:rsid w:val="00701BA7"/>
    <w:rsid w:val="00702189"/>
    <w:rsid w:val="007024A8"/>
    <w:rsid w:val="0070299D"/>
    <w:rsid w:val="00702A4A"/>
    <w:rsid w:val="00703098"/>
    <w:rsid w:val="00703414"/>
    <w:rsid w:val="00703AF1"/>
    <w:rsid w:val="00703D49"/>
    <w:rsid w:val="0070401B"/>
    <w:rsid w:val="00704022"/>
    <w:rsid w:val="00704DCE"/>
    <w:rsid w:val="00704DD4"/>
    <w:rsid w:val="00704F51"/>
    <w:rsid w:val="00705415"/>
    <w:rsid w:val="007062E4"/>
    <w:rsid w:val="007063ED"/>
    <w:rsid w:val="00706DBE"/>
    <w:rsid w:val="0070739F"/>
    <w:rsid w:val="00707DE0"/>
    <w:rsid w:val="00707E74"/>
    <w:rsid w:val="00710568"/>
    <w:rsid w:val="00710841"/>
    <w:rsid w:val="00710C30"/>
    <w:rsid w:val="0071148F"/>
    <w:rsid w:val="00711A0B"/>
    <w:rsid w:val="007124B4"/>
    <w:rsid w:val="00712596"/>
    <w:rsid w:val="00712866"/>
    <w:rsid w:val="00713485"/>
    <w:rsid w:val="00713DEE"/>
    <w:rsid w:val="0071490D"/>
    <w:rsid w:val="00714C22"/>
    <w:rsid w:val="0071513D"/>
    <w:rsid w:val="007152A2"/>
    <w:rsid w:val="0071533B"/>
    <w:rsid w:val="0071552F"/>
    <w:rsid w:val="00715532"/>
    <w:rsid w:val="00715E3C"/>
    <w:rsid w:val="00715EE9"/>
    <w:rsid w:val="00716808"/>
    <w:rsid w:val="00716C72"/>
    <w:rsid w:val="007204C0"/>
    <w:rsid w:val="0072116A"/>
    <w:rsid w:val="00721170"/>
    <w:rsid w:val="0072153D"/>
    <w:rsid w:val="00721592"/>
    <w:rsid w:val="00721699"/>
    <w:rsid w:val="007216D4"/>
    <w:rsid w:val="00721C55"/>
    <w:rsid w:val="00721E7E"/>
    <w:rsid w:val="00722172"/>
    <w:rsid w:val="0072362D"/>
    <w:rsid w:val="00723C4F"/>
    <w:rsid w:val="007244C6"/>
    <w:rsid w:val="0072459E"/>
    <w:rsid w:val="007245EB"/>
    <w:rsid w:val="00724810"/>
    <w:rsid w:val="00725471"/>
    <w:rsid w:val="007257D3"/>
    <w:rsid w:val="00725B85"/>
    <w:rsid w:val="00726C06"/>
    <w:rsid w:val="007270E7"/>
    <w:rsid w:val="007300E9"/>
    <w:rsid w:val="00730616"/>
    <w:rsid w:val="00730C9E"/>
    <w:rsid w:val="00730CE9"/>
    <w:rsid w:val="007313FA"/>
    <w:rsid w:val="0073177C"/>
    <w:rsid w:val="00731BF1"/>
    <w:rsid w:val="00732FA0"/>
    <w:rsid w:val="007331F1"/>
    <w:rsid w:val="007333F3"/>
    <w:rsid w:val="00733608"/>
    <w:rsid w:val="00733A27"/>
    <w:rsid w:val="00733F61"/>
    <w:rsid w:val="00734820"/>
    <w:rsid w:val="007352F7"/>
    <w:rsid w:val="00735608"/>
    <w:rsid w:val="00735997"/>
    <w:rsid w:val="00736AD1"/>
    <w:rsid w:val="0074051B"/>
    <w:rsid w:val="00740905"/>
    <w:rsid w:val="00740BA3"/>
    <w:rsid w:val="00741806"/>
    <w:rsid w:val="00741F2C"/>
    <w:rsid w:val="0074245C"/>
    <w:rsid w:val="00742B0C"/>
    <w:rsid w:val="00742EAA"/>
    <w:rsid w:val="00743206"/>
    <w:rsid w:val="007436E4"/>
    <w:rsid w:val="007439F2"/>
    <w:rsid w:val="00743C13"/>
    <w:rsid w:val="00743F1C"/>
    <w:rsid w:val="0074400A"/>
    <w:rsid w:val="007442FC"/>
    <w:rsid w:val="007448BA"/>
    <w:rsid w:val="00745007"/>
    <w:rsid w:val="0074584C"/>
    <w:rsid w:val="00745E15"/>
    <w:rsid w:val="0074645C"/>
    <w:rsid w:val="007467BC"/>
    <w:rsid w:val="0074708B"/>
    <w:rsid w:val="00747A5D"/>
    <w:rsid w:val="0075012F"/>
    <w:rsid w:val="00750477"/>
    <w:rsid w:val="00750B4C"/>
    <w:rsid w:val="00750C52"/>
    <w:rsid w:val="007514C9"/>
    <w:rsid w:val="00751B27"/>
    <w:rsid w:val="0075304F"/>
    <w:rsid w:val="00753CD0"/>
    <w:rsid w:val="00754051"/>
    <w:rsid w:val="007547A4"/>
    <w:rsid w:val="00754809"/>
    <w:rsid w:val="00755C7A"/>
    <w:rsid w:val="007567A8"/>
    <w:rsid w:val="00756931"/>
    <w:rsid w:val="00756C49"/>
    <w:rsid w:val="007570E7"/>
    <w:rsid w:val="0075758A"/>
    <w:rsid w:val="007603B4"/>
    <w:rsid w:val="007610A3"/>
    <w:rsid w:val="00761740"/>
    <w:rsid w:val="007621D6"/>
    <w:rsid w:val="00762CF5"/>
    <w:rsid w:val="00762F5F"/>
    <w:rsid w:val="007631EE"/>
    <w:rsid w:val="0076373F"/>
    <w:rsid w:val="0076400A"/>
    <w:rsid w:val="00764586"/>
    <w:rsid w:val="00764951"/>
    <w:rsid w:val="00764D57"/>
    <w:rsid w:val="00764F3F"/>
    <w:rsid w:val="00765BB1"/>
    <w:rsid w:val="00765CDB"/>
    <w:rsid w:val="00766132"/>
    <w:rsid w:val="00766664"/>
    <w:rsid w:val="00766A9D"/>
    <w:rsid w:val="00766E0C"/>
    <w:rsid w:val="00767348"/>
    <w:rsid w:val="007679D4"/>
    <w:rsid w:val="00767CC4"/>
    <w:rsid w:val="00767F91"/>
    <w:rsid w:val="00770066"/>
    <w:rsid w:val="00770110"/>
    <w:rsid w:val="00770870"/>
    <w:rsid w:val="00770934"/>
    <w:rsid w:val="00770E6B"/>
    <w:rsid w:val="00771084"/>
    <w:rsid w:val="00771FF8"/>
    <w:rsid w:val="00772418"/>
    <w:rsid w:val="007729AA"/>
    <w:rsid w:val="00772C5B"/>
    <w:rsid w:val="00773133"/>
    <w:rsid w:val="00773398"/>
    <w:rsid w:val="00773550"/>
    <w:rsid w:val="007738A2"/>
    <w:rsid w:val="007739E7"/>
    <w:rsid w:val="00775E88"/>
    <w:rsid w:val="007766A7"/>
    <w:rsid w:val="007768AA"/>
    <w:rsid w:val="00776AA9"/>
    <w:rsid w:val="00776F25"/>
    <w:rsid w:val="00777CBD"/>
    <w:rsid w:val="0078075D"/>
    <w:rsid w:val="007810EB"/>
    <w:rsid w:val="00781207"/>
    <w:rsid w:val="0078154A"/>
    <w:rsid w:val="00781B09"/>
    <w:rsid w:val="00781B16"/>
    <w:rsid w:val="0078204C"/>
    <w:rsid w:val="00782F63"/>
    <w:rsid w:val="00783312"/>
    <w:rsid w:val="00784B01"/>
    <w:rsid w:val="00784B89"/>
    <w:rsid w:val="00784FFB"/>
    <w:rsid w:val="0078550C"/>
    <w:rsid w:val="00785B89"/>
    <w:rsid w:val="00785C66"/>
    <w:rsid w:val="007861CF"/>
    <w:rsid w:val="00786A36"/>
    <w:rsid w:val="00786A95"/>
    <w:rsid w:val="007870FC"/>
    <w:rsid w:val="0078797A"/>
    <w:rsid w:val="00787FCD"/>
    <w:rsid w:val="00790BB6"/>
    <w:rsid w:val="00790D56"/>
    <w:rsid w:val="00791A0C"/>
    <w:rsid w:val="00791B18"/>
    <w:rsid w:val="00791BFB"/>
    <w:rsid w:val="00791F6F"/>
    <w:rsid w:val="007928C0"/>
    <w:rsid w:val="007929FC"/>
    <w:rsid w:val="00793CF6"/>
    <w:rsid w:val="007942E6"/>
    <w:rsid w:val="007945C4"/>
    <w:rsid w:val="00794755"/>
    <w:rsid w:val="00795420"/>
    <w:rsid w:val="007961D3"/>
    <w:rsid w:val="0079647D"/>
    <w:rsid w:val="007967D8"/>
    <w:rsid w:val="0079728A"/>
    <w:rsid w:val="007974D9"/>
    <w:rsid w:val="007978B9"/>
    <w:rsid w:val="007A000A"/>
    <w:rsid w:val="007A091D"/>
    <w:rsid w:val="007A0C77"/>
    <w:rsid w:val="007A2292"/>
    <w:rsid w:val="007A2B55"/>
    <w:rsid w:val="007A3076"/>
    <w:rsid w:val="007A3095"/>
    <w:rsid w:val="007A319A"/>
    <w:rsid w:val="007A31B5"/>
    <w:rsid w:val="007A3D1A"/>
    <w:rsid w:val="007A4160"/>
    <w:rsid w:val="007A4240"/>
    <w:rsid w:val="007A4793"/>
    <w:rsid w:val="007A4F3B"/>
    <w:rsid w:val="007A51A9"/>
    <w:rsid w:val="007A54DE"/>
    <w:rsid w:val="007A6311"/>
    <w:rsid w:val="007A7473"/>
    <w:rsid w:val="007A7945"/>
    <w:rsid w:val="007A7D38"/>
    <w:rsid w:val="007A7EBF"/>
    <w:rsid w:val="007B040A"/>
    <w:rsid w:val="007B1490"/>
    <w:rsid w:val="007B168A"/>
    <w:rsid w:val="007B1A70"/>
    <w:rsid w:val="007B2424"/>
    <w:rsid w:val="007B243D"/>
    <w:rsid w:val="007B2DDB"/>
    <w:rsid w:val="007B3016"/>
    <w:rsid w:val="007B3150"/>
    <w:rsid w:val="007B3516"/>
    <w:rsid w:val="007B37D9"/>
    <w:rsid w:val="007B3C6E"/>
    <w:rsid w:val="007B4062"/>
    <w:rsid w:val="007B43D1"/>
    <w:rsid w:val="007B44CC"/>
    <w:rsid w:val="007B6183"/>
    <w:rsid w:val="007B7053"/>
    <w:rsid w:val="007B7862"/>
    <w:rsid w:val="007B7B5A"/>
    <w:rsid w:val="007B7B75"/>
    <w:rsid w:val="007B7E9B"/>
    <w:rsid w:val="007C0674"/>
    <w:rsid w:val="007C0DD0"/>
    <w:rsid w:val="007C15F5"/>
    <w:rsid w:val="007C28AD"/>
    <w:rsid w:val="007C28C2"/>
    <w:rsid w:val="007C2A46"/>
    <w:rsid w:val="007C2E99"/>
    <w:rsid w:val="007C3CEF"/>
    <w:rsid w:val="007C49CD"/>
    <w:rsid w:val="007C5924"/>
    <w:rsid w:val="007C5B84"/>
    <w:rsid w:val="007C64B4"/>
    <w:rsid w:val="007C6C62"/>
    <w:rsid w:val="007C7AE4"/>
    <w:rsid w:val="007D053F"/>
    <w:rsid w:val="007D06AA"/>
    <w:rsid w:val="007D0F0E"/>
    <w:rsid w:val="007D1095"/>
    <w:rsid w:val="007D2523"/>
    <w:rsid w:val="007D27D5"/>
    <w:rsid w:val="007D2931"/>
    <w:rsid w:val="007D2CB2"/>
    <w:rsid w:val="007D54AF"/>
    <w:rsid w:val="007D6326"/>
    <w:rsid w:val="007D6B1B"/>
    <w:rsid w:val="007D6EEF"/>
    <w:rsid w:val="007D748D"/>
    <w:rsid w:val="007D74EF"/>
    <w:rsid w:val="007E124A"/>
    <w:rsid w:val="007E1653"/>
    <w:rsid w:val="007E19CE"/>
    <w:rsid w:val="007E2076"/>
    <w:rsid w:val="007E275C"/>
    <w:rsid w:val="007E2AC2"/>
    <w:rsid w:val="007E2BD0"/>
    <w:rsid w:val="007E2D58"/>
    <w:rsid w:val="007E3416"/>
    <w:rsid w:val="007E354C"/>
    <w:rsid w:val="007E39E1"/>
    <w:rsid w:val="007E3F89"/>
    <w:rsid w:val="007E4CB3"/>
    <w:rsid w:val="007E522E"/>
    <w:rsid w:val="007E5FC3"/>
    <w:rsid w:val="007E61BC"/>
    <w:rsid w:val="007E640A"/>
    <w:rsid w:val="007E6769"/>
    <w:rsid w:val="007E6777"/>
    <w:rsid w:val="007E69CF"/>
    <w:rsid w:val="007E6BA2"/>
    <w:rsid w:val="007E6D24"/>
    <w:rsid w:val="007E711A"/>
    <w:rsid w:val="007E79A2"/>
    <w:rsid w:val="007F00E5"/>
    <w:rsid w:val="007F00F5"/>
    <w:rsid w:val="007F0567"/>
    <w:rsid w:val="007F0EA1"/>
    <w:rsid w:val="007F1351"/>
    <w:rsid w:val="007F332B"/>
    <w:rsid w:val="007F3602"/>
    <w:rsid w:val="007F43F1"/>
    <w:rsid w:val="007F47B6"/>
    <w:rsid w:val="007F5DD7"/>
    <w:rsid w:val="007F6497"/>
    <w:rsid w:val="007F69A1"/>
    <w:rsid w:val="007F7599"/>
    <w:rsid w:val="00800299"/>
    <w:rsid w:val="00800A9E"/>
    <w:rsid w:val="00800D96"/>
    <w:rsid w:val="0080137C"/>
    <w:rsid w:val="00801AFC"/>
    <w:rsid w:val="0080287A"/>
    <w:rsid w:val="0080319E"/>
    <w:rsid w:val="0080361B"/>
    <w:rsid w:val="00803822"/>
    <w:rsid w:val="00803BB2"/>
    <w:rsid w:val="00803F17"/>
    <w:rsid w:val="0080400D"/>
    <w:rsid w:val="0080460D"/>
    <w:rsid w:val="00804B6E"/>
    <w:rsid w:val="00804BBB"/>
    <w:rsid w:val="00804C5E"/>
    <w:rsid w:val="00805626"/>
    <w:rsid w:val="00805D4E"/>
    <w:rsid w:val="00806401"/>
    <w:rsid w:val="008106F4"/>
    <w:rsid w:val="00810DCE"/>
    <w:rsid w:val="008112DC"/>
    <w:rsid w:val="0081139A"/>
    <w:rsid w:val="00811648"/>
    <w:rsid w:val="00811ADF"/>
    <w:rsid w:val="00811D0D"/>
    <w:rsid w:val="00811E26"/>
    <w:rsid w:val="00811E3A"/>
    <w:rsid w:val="0081278D"/>
    <w:rsid w:val="00812CD3"/>
    <w:rsid w:val="00812F56"/>
    <w:rsid w:val="00813028"/>
    <w:rsid w:val="008131DE"/>
    <w:rsid w:val="0081335E"/>
    <w:rsid w:val="00814C00"/>
    <w:rsid w:val="00814C72"/>
    <w:rsid w:val="00814F88"/>
    <w:rsid w:val="008154CF"/>
    <w:rsid w:val="008157CB"/>
    <w:rsid w:val="008161BC"/>
    <w:rsid w:val="008164E0"/>
    <w:rsid w:val="008165D3"/>
    <w:rsid w:val="0081750F"/>
    <w:rsid w:val="00817AD2"/>
    <w:rsid w:val="0082019E"/>
    <w:rsid w:val="00820582"/>
    <w:rsid w:val="00820C56"/>
    <w:rsid w:val="00821201"/>
    <w:rsid w:val="00821263"/>
    <w:rsid w:val="008212F4"/>
    <w:rsid w:val="00822307"/>
    <w:rsid w:val="00822550"/>
    <w:rsid w:val="00823A8A"/>
    <w:rsid w:val="008240EB"/>
    <w:rsid w:val="00824593"/>
    <w:rsid w:val="008246BD"/>
    <w:rsid w:val="008247B0"/>
    <w:rsid w:val="00825BF5"/>
    <w:rsid w:val="00825DFF"/>
    <w:rsid w:val="00825E12"/>
    <w:rsid w:val="00825FCF"/>
    <w:rsid w:val="00826009"/>
    <w:rsid w:val="00827D99"/>
    <w:rsid w:val="00830C89"/>
    <w:rsid w:val="0083188E"/>
    <w:rsid w:val="00831B12"/>
    <w:rsid w:val="00831F8B"/>
    <w:rsid w:val="00832503"/>
    <w:rsid w:val="00832623"/>
    <w:rsid w:val="008326EC"/>
    <w:rsid w:val="00832AE5"/>
    <w:rsid w:val="00832E28"/>
    <w:rsid w:val="00833285"/>
    <w:rsid w:val="0083356C"/>
    <w:rsid w:val="00833D52"/>
    <w:rsid w:val="00834869"/>
    <w:rsid w:val="00835052"/>
    <w:rsid w:val="0083519F"/>
    <w:rsid w:val="008352DB"/>
    <w:rsid w:val="00835A3D"/>
    <w:rsid w:val="00836B63"/>
    <w:rsid w:val="00836F1A"/>
    <w:rsid w:val="00837212"/>
    <w:rsid w:val="00837A9A"/>
    <w:rsid w:val="00837BD9"/>
    <w:rsid w:val="00840171"/>
    <w:rsid w:val="00840408"/>
    <w:rsid w:val="008413A5"/>
    <w:rsid w:val="00841A83"/>
    <w:rsid w:val="00841E46"/>
    <w:rsid w:val="00842DFF"/>
    <w:rsid w:val="0084303C"/>
    <w:rsid w:val="008433E5"/>
    <w:rsid w:val="00843512"/>
    <w:rsid w:val="008436B0"/>
    <w:rsid w:val="00843813"/>
    <w:rsid w:val="0084394C"/>
    <w:rsid w:val="00843A26"/>
    <w:rsid w:val="00843C1B"/>
    <w:rsid w:val="00844BED"/>
    <w:rsid w:val="00844E99"/>
    <w:rsid w:val="00845158"/>
    <w:rsid w:val="00845A60"/>
    <w:rsid w:val="0084626C"/>
    <w:rsid w:val="008462A6"/>
    <w:rsid w:val="008464FE"/>
    <w:rsid w:val="00846BAA"/>
    <w:rsid w:val="00846C95"/>
    <w:rsid w:val="00846DB4"/>
    <w:rsid w:val="00846F1E"/>
    <w:rsid w:val="00847794"/>
    <w:rsid w:val="008477CF"/>
    <w:rsid w:val="00850392"/>
    <w:rsid w:val="0085051E"/>
    <w:rsid w:val="008511F7"/>
    <w:rsid w:val="008523DD"/>
    <w:rsid w:val="00852A76"/>
    <w:rsid w:val="0085334F"/>
    <w:rsid w:val="0085377D"/>
    <w:rsid w:val="00853CB9"/>
    <w:rsid w:val="00853EAC"/>
    <w:rsid w:val="00853EB0"/>
    <w:rsid w:val="00853FE1"/>
    <w:rsid w:val="008541C5"/>
    <w:rsid w:val="00854879"/>
    <w:rsid w:val="0085665F"/>
    <w:rsid w:val="008571E2"/>
    <w:rsid w:val="008573E2"/>
    <w:rsid w:val="00857456"/>
    <w:rsid w:val="00857E41"/>
    <w:rsid w:val="00861084"/>
    <w:rsid w:val="0086118C"/>
    <w:rsid w:val="008616F3"/>
    <w:rsid w:val="00862011"/>
    <w:rsid w:val="00862715"/>
    <w:rsid w:val="00862CDD"/>
    <w:rsid w:val="00863856"/>
    <w:rsid w:val="008639E4"/>
    <w:rsid w:val="00864087"/>
    <w:rsid w:val="00865858"/>
    <w:rsid w:val="00865F2A"/>
    <w:rsid w:val="00866234"/>
    <w:rsid w:val="0086640A"/>
    <w:rsid w:val="00867086"/>
    <w:rsid w:val="00867407"/>
    <w:rsid w:val="00870F73"/>
    <w:rsid w:val="008712F6"/>
    <w:rsid w:val="0087159D"/>
    <w:rsid w:val="00871748"/>
    <w:rsid w:val="00872030"/>
    <w:rsid w:val="00872816"/>
    <w:rsid w:val="00872989"/>
    <w:rsid w:val="00872A6E"/>
    <w:rsid w:val="008732E1"/>
    <w:rsid w:val="0087352E"/>
    <w:rsid w:val="00873928"/>
    <w:rsid w:val="008743A0"/>
    <w:rsid w:val="00874476"/>
    <w:rsid w:val="00874515"/>
    <w:rsid w:val="00874AD3"/>
    <w:rsid w:val="00874BB7"/>
    <w:rsid w:val="0087560C"/>
    <w:rsid w:val="008761A6"/>
    <w:rsid w:val="008761B5"/>
    <w:rsid w:val="008765B6"/>
    <w:rsid w:val="00876953"/>
    <w:rsid w:val="00876CF7"/>
    <w:rsid w:val="00877BEA"/>
    <w:rsid w:val="008804A6"/>
    <w:rsid w:val="00880904"/>
    <w:rsid w:val="00881249"/>
    <w:rsid w:val="008813CC"/>
    <w:rsid w:val="008814D6"/>
    <w:rsid w:val="00881A67"/>
    <w:rsid w:val="008821FD"/>
    <w:rsid w:val="008825C8"/>
    <w:rsid w:val="008825CB"/>
    <w:rsid w:val="00882601"/>
    <w:rsid w:val="008829F7"/>
    <w:rsid w:val="00884156"/>
    <w:rsid w:val="008843FB"/>
    <w:rsid w:val="00884950"/>
    <w:rsid w:val="008849C4"/>
    <w:rsid w:val="00884DEE"/>
    <w:rsid w:val="00884F46"/>
    <w:rsid w:val="00885294"/>
    <w:rsid w:val="00885364"/>
    <w:rsid w:val="00885D00"/>
    <w:rsid w:val="00886980"/>
    <w:rsid w:val="00887196"/>
    <w:rsid w:val="00887367"/>
    <w:rsid w:val="0088758D"/>
    <w:rsid w:val="0088762C"/>
    <w:rsid w:val="008908B1"/>
    <w:rsid w:val="00891129"/>
    <w:rsid w:val="00892284"/>
    <w:rsid w:val="00892CBF"/>
    <w:rsid w:val="00892CF9"/>
    <w:rsid w:val="0089327C"/>
    <w:rsid w:val="0089347D"/>
    <w:rsid w:val="00893A2A"/>
    <w:rsid w:val="00893C0B"/>
    <w:rsid w:val="00894B1A"/>
    <w:rsid w:val="008950C9"/>
    <w:rsid w:val="00895148"/>
    <w:rsid w:val="008952EE"/>
    <w:rsid w:val="0089552C"/>
    <w:rsid w:val="008957A8"/>
    <w:rsid w:val="008961C9"/>
    <w:rsid w:val="00896433"/>
    <w:rsid w:val="00896B58"/>
    <w:rsid w:val="00897E23"/>
    <w:rsid w:val="00897F60"/>
    <w:rsid w:val="008A0327"/>
    <w:rsid w:val="008A0381"/>
    <w:rsid w:val="008A03CD"/>
    <w:rsid w:val="008A0469"/>
    <w:rsid w:val="008A0AF3"/>
    <w:rsid w:val="008A11C6"/>
    <w:rsid w:val="008A14B8"/>
    <w:rsid w:val="008A16C8"/>
    <w:rsid w:val="008A1DB7"/>
    <w:rsid w:val="008A213B"/>
    <w:rsid w:val="008A2B1E"/>
    <w:rsid w:val="008A2F94"/>
    <w:rsid w:val="008A31BE"/>
    <w:rsid w:val="008A3773"/>
    <w:rsid w:val="008A37A5"/>
    <w:rsid w:val="008A3C0F"/>
    <w:rsid w:val="008A3FC8"/>
    <w:rsid w:val="008A4782"/>
    <w:rsid w:val="008A4F64"/>
    <w:rsid w:val="008A56BB"/>
    <w:rsid w:val="008A5BBF"/>
    <w:rsid w:val="008A6018"/>
    <w:rsid w:val="008A6422"/>
    <w:rsid w:val="008A6F6D"/>
    <w:rsid w:val="008A773C"/>
    <w:rsid w:val="008A77EB"/>
    <w:rsid w:val="008A7A77"/>
    <w:rsid w:val="008B03BB"/>
    <w:rsid w:val="008B041D"/>
    <w:rsid w:val="008B06A4"/>
    <w:rsid w:val="008B0BFA"/>
    <w:rsid w:val="008B12FC"/>
    <w:rsid w:val="008B13DE"/>
    <w:rsid w:val="008B1E28"/>
    <w:rsid w:val="008B338D"/>
    <w:rsid w:val="008B40BA"/>
    <w:rsid w:val="008B4CF1"/>
    <w:rsid w:val="008B4F3A"/>
    <w:rsid w:val="008B589C"/>
    <w:rsid w:val="008B5DC3"/>
    <w:rsid w:val="008B69AF"/>
    <w:rsid w:val="008C06C6"/>
    <w:rsid w:val="008C07DC"/>
    <w:rsid w:val="008C0E82"/>
    <w:rsid w:val="008C18AB"/>
    <w:rsid w:val="008C293C"/>
    <w:rsid w:val="008C2D2E"/>
    <w:rsid w:val="008C3E8F"/>
    <w:rsid w:val="008C3F93"/>
    <w:rsid w:val="008C4E93"/>
    <w:rsid w:val="008C615D"/>
    <w:rsid w:val="008C6A6C"/>
    <w:rsid w:val="008C6AFC"/>
    <w:rsid w:val="008C7CDF"/>
    <w:rsid w:val="008C7F37"/>
    <w:rsid w:val="008D09C5"/>
    <w:rsid w:val="008D1724"/>
    <w:rsid w:val="008D2107"/>
    <w:rsid w:val="008D286D"/>
    <w:rsid w:val="008D3D88"/>
    <w:rsid w:val="008D40A2"/>
    <w:rsid w:val="008D4223"/>
    <w:rsid w:val="008D47B2"/>
    <w:rsid w:val="008D4E1A"/>
    <w:rsid w:val="008D5599"/>
    <w:rsid w:val="008D5F34"/>
    <w:rsid w:val="008D6623"/>
    <w:rsid w:val="008D6E6A"/>
    <w:rsid w:val="008D72D1"/>
    <w:rsid w:val="008D735C"/>
    <w:rsid w:val="008D7C17"/>
    <w:rsid w:val="008D7CD5"/>
    <w:rsid w:val="008E143D"/>
    <w:rsid w:val="008E23C8"/>
    <w:rsid w:val="008E405A"/>
    <w:rsid w:val="008E4381"/>
    <w:rsid w:val="008E4B25"/>
    <w:rsid w:val="008E6BCD"/>
    <w:rsid w:val="008E764A"/>
    <w:rsid w:val="008E768C"/>
    <w:rsid w:val="008F01F9"/>
    <w:rsid w:val="008F0BA3"/>
    <w:rsid w:val="008F0FC2"/>
    <w:rsid w:val="008F166B"/>
    <w:rsid w:val="008F18DD"/>
    <w:rsid w:val="008F18FA"/>
    <w:rsid w:val="008F1C2A"/>
    <w:rsid w:val="008F215A"/>
    <w:rsid w:val="008F2DCC"/>
    <w:rsid w:val="008F3107"/>
    <w:rsid w:val="008F3EB6"/>
    <w:rsid w:val="008F4004"/>
    <w:rsid w:val="008F42DE"/>
    <w:rsid w:val="008F71FA"/>
    <w:rsid w:val="008F748D"/>
    <w:rsid w:val="008F75FC"/>
    <w:rsid w:val="008F79C4"/>
    <w:rsid w:val="00900D22"/>
    <w:rsid w:val="009010D2"/>
    <w:rsid w:val="0090140B"/>
    <w:rsid w:val="00901657"/>
    <w:rsid w:val="00901B9C"/>
    <w:rsid w:val="00902FE2"/>
    <w:rsid w:val="00903627"/>
    <w:rsid w:val="00903AC0"/>
    <w:rsid w:val="00904116"/>
    <w:rsid w:val="0090426F"/>
    <w:rsid w:val="00904C82"/>
    <w:rsid w:val="00905495"/>
    <w:rsid w:val="00905748"/>
    <w:rsid w:val="00905763"/>
    <w:rsid w:val="0090633B"/>
    <w:rsid w:val="009063DC"/>
    <w:rsid w:val="009065D3"/>
    <w:rsid w:val="0090720A"/>
    <w:rsid w:val="0090743A"/>
    <w:rsid w:val="009107EE"/>
    <w:rsid w:val="00910A18"/>
    <w:rsid w:val="00911B2D"/>
    <w:rsid w:val="00911CDC"/>
    <w:rsid w:val="0091266D"/>
    <w:rsid w:val="00912E5A"/>
    <w:rsid w:val="00912F52"/>
    <w:rsid w:val="00913C78"/>
    <w:rsid w:val="009147B8"/>
    <w:rsid w:val="00914B66"/>
    <w:rsid w:val="00914D50"/>
    <w:rsid w:val="00914E96"/>
    <w:rsid w:val="00915791"/>
    <w:rsid w:val="00915E5A"/>
    <w:rsid w:val="0091620F"/>
    <w:rsid w:val="0091629B"/>
    <w:rsid w:val="009167B7"/>
    <w:rsid w:val="00916FD6"/>
    <w:rsid w:val="0091760C"/>
    <w:rsid w:val="009176B3"/>
    <w:rsid w:val="00917B73"/>
    <w:rsid w:val="00920B62"/>
    <w:rsid w:val="00920F12"/>
    <w:rsid w:val="009216E4"/>
    <w:rsid w:val="00921C5D"/>
    <w:rsid w:val="00923309"/>
    <w:rsid w:val="00923CF0"/>
    <w:rsid w:val="00923DC8"/>
    <w:rsid w:val="00923EF5"/>
    <w:rsid w:val="009254F4"/>
    <w:rsid w:val="0092561C"/>
    <w:rsid w:val="00925A1D"/>
    <w:rsid w:val="00925BFE"/>
    <w:rsid w:val="009267B7"/>
    <w:rsid w:val="00926DC6"/>
    <w:rsid w:val="00926EFB"/>
    <w:rsid w:val="00930A4A"/>
    <w:rsid w:val="00930F05"/>
    <w:rsid w:val="0093220F"/>
    <w:rsid w:val="00933418"/>
    <w:rsid w:val="009341FD"/>
    <w:rsid w:val="00934D5D"/>
    <w:rsid w:val="00934EB8"/>
    <w:rsid w:val="009350AA"/>
    <w:rsid w:val="00936170"/>
    <w:rsid w:val="009369DB"/>
    <w:rsid w:val="00936BD7"/>
    <w:rsid w:val="00937C4D"/>
    <w:rsid w:val="00937D0F"/>
    <w:rsid w:val="00940770"/>
    <w:rsid w:val="00940B70"/>
    <w:rsid w:val="00940E02"/>
    <w:rsid w:val="009419B5"/>
    <w:rsid w:val="00941AFC"/>
    <w:rsid w:val="00941B1A"/>
    <w:rsid w:val="00941BBB"/>
    <w:rsid w:val="00942346"/>
    <w:rsid w:val="009423CE"/>
    <w:rsid w:val="00942417"/>
    <w:rsid w:val="00942C39"/>
    <w:rsid w:val="009432E2"/>
    <w:rsid w:val="00943594"/>
    <w:rsid w:val="00944209"/>
    <w:rsid w:val="00945A62"/>
    <w:rsid w:val="0094603D"/>
    <w:rsid w:val="009460F1"/>
    <w:rsid w:val="0094639C"/>
    <w:rsid w:val="0094793C"/>
    <w:rsid w:val="009500C7"/>
    <w:rsid w:val="00950B8A"/>
    <w:rsid w:val="009512DF"/>
    <w:rsid w:val="0095189E"/>
    <w:rsid w:val="00952319"/>
    <w:rsid w:val="00953131"/>
    <w:rsid w:val="00953A38"/>
    <w:rsid w:val="00953D8E"/>
    <w:rsid w:val="0095503E"/>
    <w:rsid w:val="00955122"/>
    <w:rsid w:val="0095522E"/>
    <w:rsid w:val="00956794"/>
    <w:rsid w:val="00956FE7"/>
    <w:rsid w:val="00960E80"/>
    <w:rsid w:val="0096132C"/>
    <w:rsid w:val="00962138"/>
    <w:rsid w:val="009622DC"/>
    <w:rsid w:val="009627D0"/>
    <w:rsid w:val="00962E90"/>
    <w:rsid w:val="0096353B"/>
    <w:rsid w:val="009642A3"/>
    <w:rsid w:val="00964736"/>
    <w:rsid w:val="00964D39"/>
    <w:rsid w:val="00965209"/>
    <w:rsid w:val="0096540E"/>
    <w:rsid w:val="00966333"/>
    <w:rsid w:val="00966361"/>
    <w:rsid w:val="00966737"/>
    <w:rsid w:val="00966806"/>
    <w:rsid w:val="00966AA2"/>
    <w:rsid w:val="00967026"/>
    <w:rsid w:val="00967818"/>
    <w:rsid w:val="00967D67"/>
    <w:rsid w:val="009711F0"/>
    <w:rsid w:val="009712E1"/>
    <w:rsid w:val="00971ACA"/>
    <w:rsid w:val="00971C30"/>
    <w:rsid w:val="00971C31"/>
    <w:rsid w:val="00971EE9"/>
    <w:rsid w:val="0097294C"/>
    <w:rsid w:val="00973864"/>
    <w:rsid w:val="00974154"/>
    <w:rsid w:val="0097436F"/>
    <w:rsid w:val="00974E06"/>
    <w:rsid w:val="00975056"/>
    <w:rsid w:val="00975AAD"/>
    <w:rsid w:val="00976BB2"/>
    <w:rsid w:val="009771CC"/>
    <w:rsid w:val="00977718"/>
    <w:rsid w:val="00977A65"/>
    <w:rsid w:val="00977BB2"/>
    <w:rsid w:val="00977C75"/>
    <w:rsid w:val="00980176"/>
    <w:rsid w:val="0098081F"/>
    <w:rsid w:val="00980915"/>
    <w:rsid w:val="00980A0B"/>
    <w:rsid w:val="00980AE8"/>
    <w:rsid w:val="0098155A"/>
    <w:rsid w:val="0098185A"/>
    <w:rsid w:val="00981F0D"/>
    <w:rsid w:val="009837E9"/>
    <w:rsid w:val="00983904"/>
    <w:rsid w:val="00984282"/>
    <w:rsid w:val="00984BAC"/>
    <w:rsid w:val="00984D8B"/>
    <w:rsid w:val="00984E54"/>
    <w:rsid w:val="00984FE2"/>
    <w:rsid w:val="0098549E"/>
    <w:rsid w:val="00985785"/>
    <w:rsid w:val="009863BB"/>
    <w:rsid w:val="00986BC3"/>
    <w:rsid w:val="009870CF"/>
    <w:rsid w:val="00987516"/>
    <w:rsid w:val="0098790B"/>
    <w:rsid w:val="0099039D"/>
    <w:rsid w:val="009909E2"/>
    <w:rsid w:val="00990AB7"/>
    <w:rsid w:val="00990BDE"/>
    <w:rsid w:val="009913DD"/>
    <w:rsid w:val="00991459"/>
    <w:rsid w:val="0099341D"/>
    <w:rsid w:val="00993F01"/>
    <w:rsid w:val="00993F6D"/>
    <w:rsid w:val="009945CC"/>
    <w:rsid w:val="00994AD4"/>
    <w:rsid w:val="00994C8D"/>
    <w:rsid w:val="0099502B"/>
    <w:rsid w:val="009954AD"/>
    <w:rsid w:val="00995A4F"/>
    <w:rsid w:val="00996B9F"/>
    <w:rsid w:val="00997483"/>
    <w:rsid w:val="00997DA7"/>
    <w:rsid w:val="009A0BCB"/>
    <w:rsid w:val="009A0BE8"/>
    <w:rsid w:val="009A1985"/>
    <w:rsid w:val="009A1F0F"/>
    <w:rsid w:val="009A2047"/>
    <w:rsid w:val="009A2060"/>
    <w:rsid w:val="009A236B"/>
    <w:rsid w:val="009A2BBD"/>
    <w:rsid w:val="009A3769"/>
    <w:rsid w:val="009A3E0C"/>
    <w:rsid w:val="009A476D"/>
    <w:rsid w:val="009A499A"/>
    <w:rsid w:val="009A5114"/>
    <w:rsid w:val="009A5275"/>
    <w:rsid w:val="009A54A5"/>
    <w:rsid w:val="009A550F"/>
    <w:rsid w:val="009A66F6"/>
    <w:rsid w:val="009A7CD3"/>
    <w:rsid w:val="009A7E11"/>
    <w:rsid w:val="009B0213"/>
    <w:rsid w:val="009B059C"/>
    <w:rsid w:val="009B06C7"/>
    <w:rsid w:val="009B098B"/>
    <w:rsid w:val="009B1571"/>
    <w:rsid w:val="009B220E"/>
    <w:rsid w:val="009B2569"/>
    <w:rsid w:val="009B27A8"/>
    <w:rsid w:val="009B2A99"/>
    <w:rsid w:val="009B301F"/>
    <w:rsid w:val="009B312C"/>
    <w:rsid w:val="009B3236"/>
    <w:rsid w:val="009B38EA"/>
    <w:rsid w:val="009B4095"/>
    <w:rsid w:val="009B42C8"/>
    <w:rsid w:val="009B485B"/>
    <w:rsid w:val="009B4EA8"/>
    <w:rsid w:val="009B70DF"/>
    <w:rsid w:val="009B7215"/>
    <w:rsid w:val="009B7B43"/>
    <w:rsid w:val="009B7E25"/>
    <w:rsid w:val="009B7F6C"/>
    <w:rsid w:val="009B7F90"/>
    <w:rsid w:val="009C0030"/>
    <w:rsid w:val="009C0906"/>
    <w:rsid w:val="009C160C"/>
    <w:rsid w:val="009C1876"/>
    <w:rsid w:val="009C1AB6"/>
    <w:rsid w:val="009C1EC9"/>
    <w:rsid w:val="009C2254"/>
    <w:rsid w:val="009C2716"/>
    <w:rsid w:val="009C29B8"/>
    <w:rsid w:val="009C320A"/>
    <w:rsid w:val="009C32A3"/>
    <w:rsid w:val="009C34EC"/>
    <w:rsid w:val="009C38B5"/>
    <w:rsid w:val="009C3AF8"/>
    <w:rsid w:val="009C3BF5"/>
    <w:rsid w:val="009C4200"/>
    <w:rsid w:val="009C49E4"/>
    <w:rsid w:val="009C4EA5"/>
    <w:rsid w:val="009C539F"/>
    <w:rsid w:val="009C5664"/>
    <w:rsid w:val="009C5FFF"/>
    <w:rsid w:val="009C6BD3"/>
    <w:rsid w:val="009C6BF4"/>
    <w:rsid w:val="009C7840"/>
    <w:rsid w:val="009D0595"/>
    <w:rsid w:val="009D0743"/>
    <w:rsid w:val="009D17AA"/>
    <w:rsid w:val="009D1896"/>
    <w:rsid w:val="009D18F1"/>
    <w:rsid w:val="009D1B05"/>
    <w:rsid w:val="009D1FC7"/>
    <w:rsid w:val="009D2839"/>
    <w:rsid w:val="009D3699"/>
    <w:rsid w:val="009D3848"/>
    <w:rsid w:val="009D4082"/>
    <w:rsid w:val="009D4202"/>
    <w:rsid w:val="009D46DC"/>
    <w:rsid w:val="009D47ED"/>
    <w:rsid w:val="009D487F"/>
    <w:rsid w:val="009D4D92"/>
    <w:rsid w:val="009D51B9"/>
    <w:rsid w:val="009D5417"/>
    <w:rsid w:val="009D5C03"/>
    <w:rsid w:val="009D6BB9"/>
    <w:rsid w:val="009D7060"/>
    <w:rsid w:val="009D7337"/>
    <w:rsid w:val="009D73FA"/>
    <w:rsid w:val="009D7904"/>
    <w:rsid w:val="009D7EC1"/>
    <w:rsid w:val="009E0E6A"/>
    <w:rsid w:val="009E215F"/>
    <w:rsid w:val="009E21EA"/>
    <w:rsid w:val="009E46EC"/>
    <w:rsid w:val="009E477D"/>
    <w:rsid w:val="009E519A"/>
    <w:rsid w:val="009E55CF"/>
    <w:rsid w:val="009E56D9"/>
    <w:rsid w:val="009E5CC5"/>
    <w:rsid w:val="009E650C"/>
    <w:rsid w:val="009E7877"/>
    <w:rsid w:val="009E79BA"/>
    <w:rsid w:val="009E7EB0"/>
    <w:rsid w:val="009F01F5"/>
    <w:rsid w:val="009F06A3"/>
    <w:rsid w:val="009F0F6A"/>
    <w:rsid w:val="009F1003"/>
    <w:rsid w:val="009F1087"/>
    <w:rsid w:val="009F1291"/>
    <w:rsid w:val="009F12B6"/>
    <w:rsid w:val="009F1426"/>
    <w:rsid w:val="009F1498"/>
    <w:rsid w:val="009F1892"/>
    <w:rsid w:val="009F1AD7"/>
    <w:rsid w:val="009F1B12"/>
    <w:rsid w:val="009F2417"/>
    <w:rsid w:val="009F3386"/>
    <w:rsid w:val="009F3517"/>
    <w:rsid w:val="009F3750"/>
    <w:rsid w:val="009F4DFC"/>
    <w:rsid w:val="009F512D"/>
    <w:rsid w:val="009F563D"/>
    <w:rsid w:val="009F631F"/>
    <w:rsid w:val="009F648E"/>
    <w:rsid w:val="009F6BCB"/>
    <w:rsid w:val="009F6DFC"/>
    <w:rsid w:val="009F7131"/>
    <w:rsid w:val="009F7A83"/>
    <w:rsid w:val="00A001F6"/>
    <w:rsid w:val="00A0126F"/>
    <w:rsid w:val="00A0187D"/>
    <w:rsid w:val="00A018F2"/>
    <w:rsid w:val="00A01D25"/>
    <w:rsid w:val="00A02BD4"/>
    <w:rsid w:val="00A030C7"/>
    <w:rsid w:val="00A04858"/>
    <w:rsid w:val="00A049F7"/>
    <w:rsid w:val="00A057AE"/>
    <w:rsid w:val="00A05A04"/>
    <w:rsid w:val="00A05A13"/>
    <w:rsid w:val="00A05ECB"/>
    <w:rsid w:val="00A0697A"/>
    <w:rsid w:val="00A07207"/>
    <w:rsid w:val="00A07326"/>
    <w:rsid w:val="00A0779E"/>
    <w:rsid w:val="00A07844"/>
    <w:rsid w:val="00A07A27"/>
    <w:rsid w:val="00A07B82"/>
    <w:rsid w:val="00A07E30"/>
    <w:rsid w:val="00A1008F"/>
    <w:rsid w:val="00A11331"/>
    <w:rsid w:val="00A11BEA"/>
    <w:rsid w:val="00A11E47"/>
    <w:rsid w:val="00A12C04"/>
    <w:rsid w:val="00A1392E"/>
    <w:rsid w:val="00A1422B"/>
    <w:rsid w:val="00A163A5"/>
    <w:rsid w:val="00A16B58"/>
    <w:rsid w:val="00A16C20"/>
    <w:rsid w:val="00A17740"/>
    <w:rsid w:val="00A17744"/>
    <w:rsid w:val="00A178BF"/>
    <w:rsid w:val="00A17B78"/>
    <w:rsid w:val="00A20245"/>
    <w:rsid w:val="00A2024A"/>
    <w:rsid w:val="00A20C36"/>
    <w:rsid w:val="00A21AE4"/>
    <w:rsid w:val="00A21B9F"/>
    <w:rsid w:val="00A22BC2"/>
    <w:rsid w:val="00A22DE6"/>
    <w:rsid w:val="00A2361F"/>
    <w:rsid w:val="00A2386C"/>
    <w:rsid w:val="00A243B8"/>
    <w:rsid w:val="00A24923"/>
    <w:rsid w:val="00A24B62"/>
    <w:rsid w:val="00A2500A"/>
    <w:rsid w:val="00A251A9"/>
    <w:rsid w:val="00A25343"/>
    <w:rsid w:val="00A25EA0"/>
    <w:rsid w:val="00A264A0"/>
    <w:rsid w:val="00A26BF5"/>
    <w:rsid w:val="00A271E9"/>
    <w:rsid w:val="00A27D2A"/>
    <w:rsid w:val="00A30299"/>
    <w:rsid w:val="00A30981"/>
    <w:rsid w:val="00A3198A"/>
    <w:rsid w:val="00A31E6A"/>
    <w:rsid w:val="00A32D71"/>
    <w:rsid w:val="00A3309B"/>
    <w:rsid w:val="00A33D8E"/>
    <w:rsid w:val="00A34FB6"/>
    <w:rsid w:val="00A3543A"/>
    <w:rsid w:val="00A3590D"/>
    <w:rsid w:val="00A371B5"/>
    <w:rsid w:val="00A372B1"/>
    <w:rsid w:val="00A40208"/>
    <w:rsid w:val="00A404FA"/>
    <w:rsid w:val="00A40D9E"/>
    <w:rsid w:val="00A411D7"/>
    <w:rsid w:val="00A41571"/>
    <w:rsid w:val="00A41B64"/>
    <w:rsid w:val="00A41D78"/>
    <w:rsid w:val="00A425CA"/>
    <w:rsid w:val="00A42993"/>
    <w:rsid w:val="00A429FA"/>
    <w:rsid w:val="00A43372"/>
    <w:rsid w:val="00A438E8"/>
    <w:rsid w:val="00A43E0E"/>
    <w:rsid w:val="00A44B4E"/>
    <w:rsid w:val="00A451DD"/>
    <w:rsid w:val="00A45730"/>
    <w:rsid w:val="00A4695A"/>
    <w:rsid w:val="00A46AF8"/>
    <w:rsid w:val="00A46BBB"/>
    <w:rsid w:val="00A46EE5"/>
    <w:rsid w:val="00A476BC"/>
    <w:rsid w:val="00A4781D"/>
    <w:rsid w:val="00A47F30"/>
    <w:rsid w:val="00A50D86"/>
    <w:rsid w:val="00A51064"/>
    <w:rsid w:val="00A51C58"/>
    <w:rsid w:val="00A5226B"/>
    <w:rsid w:val="00A52820"/>
    <w:rsid w:val="00A52902"/>
    <w:rsid w:val="00A5304F"/>
    <w:rsid w:val="00A531FD"/>
    <w:rsid w:val="00A539E7"/>
    <w:rsid w:val="00A53AA3"/>
    <w:rsid w:val="00A54791"/>
    <w:rsid w:val="00A54C39"/>
    <w:rsid w:val="00A54C74"/>
    <w:rsid w:val="00A54F88"/>
    <w:rsid w:val="00A555D3"/>
    <w:rsid w:val="00A55719"/>
    <w:rsid w:val="00A55912"/>
    <w:rsid w:val="00A561CF"/>
    <w:rsid w:val="00A5662E"/>
    <w:rsid w:val="00A5675F"/>
    <w:rsid w:val="00A56B76"/>
    <w:rsid w:val="00A56CDD"/>
    <w:rsid w:val="00A572A2"/>
    <w:rsid w:val="00A578D4"/>
    <w:rsid w:val="00A6155C"/>
    <w:rsid w:val="00A615DB"/>
    <w:rsid w:val="00A61660"/>
    <w:rsid w:val="00A61D07"/>
    <w:rsid w:val="00A62DE5"/>
    <w:rsid w:val="00A63885"/>
    <w:rsid w:val="00A6398C"/>
    <w:rsid w:val="00A63ED6"/>
    <w:rsid w:val="00A64056"/>
    <w:rsid w:val="00A641E3"/>
    <w:rsid w:val="00A64C3F"/>
    <w:rsid w:val="00A65EBB"/>
    <w:rsid w:val="00A667A1"/>
    <w:rsid w:val="00A66D03"/>
    <w:rsid w:val="00A67055"/>
    <w:rsid w:val="00A67065"/>
    <w:rsid w:val="00A67098"/>
    <w:rsid w:val="00A6742E"/>
    <w:rsid w:val="00A67B53"/>
    <w:rsid w:val="00A71002"/>
    <w:rsid w:val="00A71217"/>
    <w:rsid w:val="00A712C4"/>
    <w:rsid w:val="00A71919"/>
    <w:rsid w:val="00A720F8"/>
    <w:rsid w:val="00A7299B"/>
    <w:rsid w:val="00A73213"/>
    <w:rsid w:val="00A73BCF"/>
    <w:rsid w:val="00A73C8D"/>
    <w:rsid w:val="00A741B8"/>
    <w:rsid w:val="00A7428F"/>
    <w:rsid w:val="00A755CD"/>
    <w:rsid w:val="00A75779"/>
    <w:rsid w:val="00A75863"/>
    <w:rsid w:val="00A75A64"/>
    <w:rsid w:val="00A763C3"/>
    <w:rsid w:val="00A76F13"/>
    <w:rsid w:val="00A77097"/>
    <w:rsid w:val="00A7765C"/>
    <w:rsid w:val="00A77A78"/>
    <w:rsid w:val="00A77BDE"/>
    <w:rsid w:val="00A8096C"/>
    <w:rsid w:val="00A811FF"/>
    <w:rsid w:val="00A81201"/>
    <w:rsid w:val="00A812D4"/>
    <w:rsid w:val="00A81B30"/>
    <w:rsid w:val="00A82781"/>
    <w:rsid w:val="00A82D65"/>
    <w:rsid w:val="00A84C1E"/>
    <w:rsid w:val="00A84CE4"/>
    <w:rsid w:val="00A85570"/>
    <w:rsid w:val="00A859FB"/>
    <w:rsid w:val="00A85E4D"/>
    <w:rsid w:val="00A85F13"/>
    <w:rsid w:val="00A865A9"/>
    <w:rsid w:val="00A869AC"/>
    <w:rsid w:val="00A87231"/>
    <w:rsid w:val="00A873C0"/>
    <w:rsid w:val="00A87B51"/>
    <w:rsid w:val="00A9024B"/>
    <w:rsid w:val="00A9032B"/>
    <w:rsid w:val="00A90A39"/>
    <w:rsid w:val="00A90C75"/>
    <w:rsid w:val="00A90D35"/>
    <w:rsid w:val="00A91266"/>
    <w:rsid w:val="00A915DC"/>
    <w:rsid w:val="00A92B84"/>
    <w:rsid w:val="00A92EA9"/>
    <w:rsid w:val="00A94371"/>
    <w:rsid w:val="00A9442B"/>
    <w:rsid w:val="00A94CD2"/>
    <w:rsid w:val="00A94D1E"/>
    <w:rsid w:val="00A959D4"/>
    <w:rsid w:val="00A9628A"/>
    <w:rsid w:val="00A96731"/>
    <w:rsid w:val="00A969CE"/>
    <w:rsid w:val="00A96E83"/>
    <w:rsid w:val="00A973A2"/>
    <w:rsid w:val="00A97A51"/>
    <w:rsid w:val="00A97ACA"/>
    <w:rsid w:val="00AA074D"/>
    <w:rsid w:val="00AA107D"/>
    <w:rsid w:val="00AA13BE"/>
    <w:rsid w:val="00AA1609"/>
    <w:rsid w:val="00AA2026"/>
    <w:rsid w:val="00AA283C"/>
    <w:rsid w:val="00AA34BE"/>
    <w:rsid w:val="00AA370A"/>
    <w:rsid w:val="00AA3947"/>
    <w:rsid w:val="00AA3A3F"/>
    <w:rsid w:val="00AA3BFD"/>
    <w:rsid w:val="00AA404F"/>
    <w:rsid w:val="00AA4411"/>
    <w:rsid w:val="00AA4802"/>
    <w:rsid w:val="00AA496D"/>
    <w:rsid w:val="00AA615F"/>
    <w:rsid w:val="00AA6477"/>
    <w:rsid w:val="00AA65A7"/>
    <w:rsid w:val="00AA777D"/>
    <w:rsid w:val="00AA7842"/>
    <w:rsid w:val="00AA7861"/>
    <w:rsid w:val="00AA7A91"/>
    <w:rsid w:val="00AB0670"/>
    <w:rsid w:val="00AB0A9A"/>
    <w:rsid w:val="00AB17A1"/>
    <w:rsid w:val="00AB1863"/>
    <w:rsid w:val="00AB1B10"/>
    <w:rsid w:val="00AB2691"/>
    <w:rsid w:val="00AB2D50"/>
    <w:rsid w:val="00AB2FDC"/>
    <w:rsid w:val="00AB3646"/>
    <w:rsid w:val="00AB3724"/>
    <w:rsid w:val="00AB47A4"/>
    <w:rsid w:val="00AB4938"/>
    <w:rsid w:val="00AB559C"/>
    <w:rsid w:val="00AB55EA"/>
    <w:rsid w:val="00AB666A"/>
    <w:rsid w:val="00AB6691"/>
    <w:rsid w:val="00AB66C1"/>
    <w:rsid w:val="00AB6F4B"/>
    <w:rsid w:val="00AB7D4E"/>
    <w:rsid w:val="00AC03E0"/>
    <w:rsid w:val="00AC1595"/>
    <w:rsid w:val="00AC1728"/>
    <w:rsid w:val="00AC200C"/>
    <w:rsid w:val="00AC27FF"/>
    <w:rsid w:val="00AC354F"/>
    <w:rsid w:val="00AC3750"/>
    <w:rsid w:val="00AC4152"/>
    <w:rsid w:val="00AC4440"/>
    <w:rsid w:val="00AC4488"/>
    <w:rsid w:val="00AC55D2"/>
    <w:rsid w:val="00AC69DC"/>
    <w:rsid w:val="00AC6D31"/>
    <w:rsid w:val="00AC7215"/>
    <w:rsid w:val="00AD0987"/>
    <w:rsid w:val="00AD125B"/>
    <w:rsid w:val="00AD1B17"/>
    <w:rsid w:val="00AD1D7F"/>
    <w:rsid w:val="00AD1D8A"/>
    <w:rsid w:val="00AD218F"/>
    <w:rsid w:val="00AD3154"/>
    <w:rsid w:val="00AD341D"/>
    <w:rsid w:val="00AD3763"/>
    <w:rsid w:val="00AD3E16"/>
    <w:rsid w:val="00AD3ED8"/>
    <w:rsid w:val="00AD42C9"/>
    <w:rsid w:val="00AD46F7"/>
    <w:rsid w:val="00AD51E9"/>
    <w:rsid w:val="00AD6279"/>
    <w:rsid w:val="00AD6945"/>
    <w:rsid w:val="00AD6E4B"/>
    <w:rsid w:val="00AD7199"/>
    <w:rsid w:val="00AD78E6"/>
    <w:rsid w:val="00AD7A35"/>
    <w:rsid w:val="00AD7D9D"/>
    <w:rsid w:val="00AE0BCF"/>
    <w:rsid w:val="00AE0C88"/>
    <w:rsid w:val="00AE0C98"/>
    <w:rsid w:val="00AE16DC"/>
    <w:rsid w:val="00AE1CA2"/>
    <w:rsid w:val="00AE1E72"/>
    <w:rsid w:val="00AE2806"/>
    <w:rsid w:val="00AE2829"/>
    <w:rsid w:val="00AE30EA"/>
    <w:rsid w:val="00AE319D"/>
    <w:rsid w:val="00AE33D6"/>
    <w:rsid w:val="00AE38A1"/>
    <w:rsid w:val="00AE3BEB"/>
    <w:rsid w:val="00AE4470"/>
    <w:rsid w:val="00AE4A78"/>
    <w:rsid w:val="00AE6076"/>
    <w:rsid w:val="00AE723B"/>
    <w:rsid w:val="00AE78FF"/>
    <w:rsid w:val="00AE7EC4"/>
    <w:rsid w:val="00AF1172"/>
    <w:rsid w:val="00AF1A66"/>
    <w:rsid w:val="00AF1D1D"/>
    <w:rsid w:val="00AF2063"/>
    <w:rsid w:val="00AF23D3"/>
    <w:rsid w:val="00AF2B55"/>
    <w:rsid w:val="00AF2BBF"/>
    <w:rsid w:val="00AF30EC"/>
    <w:rsid w:val="00AF3262"/>
    <w:rsid w:val="00AF40E9"/>
    <w:rsid w:val="00AF4120"/>
    <w:rsid w:val="00AF4508"/>
    <w:rsid w:val="00AF4937"/>
    <w:rsid w:val="00AF4AE4"/>
    <w:rsid w:val="00AF5694"/>
    <w:rsid w:val="00AF5928"/>
    <w:rsid w:val="00AF5F68"/>
    <w:rsid w:val="00AF6529"/>
    <w:rsid w:val="00AF654E"/>
    <w:rsid w:val="00AF65A9"/>
    <w:rsid w:val="00AF6708"/>
    <w:rsid w:val="00AF6AF8"/>
    <w:rsid w:val="00AF7372"/>
    <w:rsid w:val="00AF7C97"/>
    <w:rsid w:val="00AF7EC2"/>
    <w:rsid w:val="00B00554"/>
    <w:rsid w:val="00B0060F"/>
    <w:rsid w:val="00B0105F"/>
    <w:rsid w:val="00B01254"/>
    <w:rsid w:val="00B015F0"/>
    <w:rsid w:val="00B01C95"/>
    <w:rsid w:val="00B02111"/>
    <w:rsid w:val="00B02292"/>
    <w:rsid w:val="00B033D5"/>
    <w:rsid w:val="00B03D3A"/>
    <w:rsid w:val="00B0481D"/>
    <w:rsid w:val="00B04913"/>
    <w:rsid w:val="00B052F3"/>
    <w:rsid w:val="00B05643"/>
    <w:rsid w:val="00B0581F"/>
    <w:rsid w:val="00B05CFA"/>
    <w:rsid w:val="00B07116"/>
    <w:rsid w:val="00B072EB"/>
    <w:rsid w:val="00B07D86"/>
    <w:rsid w:val="00B07E4D"/>
    <w:rsid w:val="00B10215"/>
    <w:rsid w:val="00B10476"/>
    <w:rsid w:val="00B10852"/>
    <w:rsid w:val="00B10B6B"/>
    <w:rsid w:val="00B111B3"/>
    <w:rsid w:val="00B111FE"/>
    <w:rsid w:val="00B119F3"/>
    <w:rsid w:val="00B11B00"/>
    <w:rsid w:val="00B11CD7"/>
    <w:rsid w:val="00B11D9C"/>
    <w:rsid w:val="00B11DD6"/>
    <w:rsid w:val="00B13018"/>
    <w:rsid w:val="00B13686"/>
    <w:rsid w:val="00B13761"/>
    <w:rsid w:val="00B1383F"/>
    <w:rsid w:val="00B14C21"/>
    <w:rsid w:val="00B1524C"/>
    <w:rsid w:val="00B15AE2"/>
    <w:rsid w:val="00B16013"/>
    <w:rsid w:val="00B161F2"/>
    <w:rsid w:val="00B16F01"/>
    <w:rsid w:val="00B17632"/>
    <w:rsid w:val="00B1795B"/>
    <w:rsid w:val="00B17DB5"/>
    <w:rsid w:val="00B205C3"/>
    <w:rsid w:val="00B21844"/>
    <w:rsid w:val="00B22849"/>
    <w:rsid w:val="00B23384"/>
    <w:rsid w:val="00B2341E"/>
    <w:rsid w:val="00B23493"/>
    <w:rsid w:val="00B23599"/>
    <w:rsid w:val="00B238CF"/>
    <w:rsid w:val="00B251D9"/>
    <w:rsid w:val="00B25D65"/>
    <w:rsid w:val="00B2659E"/>
    <w:rsid w:val="00B26934"/>
    <w:rsid w:val="00B27054"/>
    <w:rsid w:val="00B27110"/>
    <w:rsid w:val="00B27736"/>
    <w:rsid w:val="00B27B29"/>
    <w:rsid w:val="00B3082E"/>
    <w:rsid w:val="00B30B19"/>
    <w:rsid w:val="00B32509"/>
    <w:rsid w:val="00B325EE"/>
    <w:rsid w:val="00B327F0"/>
    <w:rsid w:val="00B32CC5"/>
    <w:rsid w:val="00B32CE6"/>
    <w:rsid w:val="00B332A0"/>
    <w:rsid w:val="00B33609"/>
    <w:rsid w:val="00B3405D"/>
    <w:rsid w:val="00B349F9"/>
    <w:rsid w:val="00B350CD"/>
    <w:rsid w:val="00B36252"/>
    <w:rsid w:val="00B3659E"/>
    <w:rsid w:val="00B37009"/>
    <w:rsid w:val="00B37E86"/>
    <w:rsid w:val="00B405F3"/>
    <w:rsid w:val="00B40C97"/>
    <w:rsid w:val="00B40E2F"/>
    <w:rsid w:val="00B41742"/>
    <w:rsid w:val="00B418D5"/>
    <w:rsid w:val="00B419F4"/>
    <w:rsid w:val="00B41A9C"/>
    <w:rsid w:val="00B41E43"/>
    <w:rsid w:val="00B43447"/>
    <w:rsid w:val="00B43BCC"/>
    <w:rsid w:val="00B43C2A"/>
    <w:rsid w:val="00B445A6"/>
    <w:rsid w:val="00B445D7"/>
    <w:rsid w:val="00B44690"/>
    <w:rsid w:val="00B44FD0"/>
    <w:rsid w:val="00B45156"/>
    <w:rsid w:val="00B458C4"/>
    <w:rsid w:val="00B46E9F"/>
    <w:rsid w:val="00B47454"/>
    <w:rsid w:val="00B47523"/>
    <w:rsid w:val="00B5002C"/>
    <w:rsid w:val="00B50AEC"/>
    <w:rsid w:val="00B50FCF"/>
    <w:rsid w:val="00B515B4"/>
    <w:rsid w:val="00B519A3"/>
    <w:rsid w:val="00B5211D"/>
    <w:rsid w:val="00B52CF7"/>
    <w:rsid w:val="00B5371A"/>
    <w:rsid w:val="00B54004"/>
    <w:rsid w:val="00B543FD"/>
    <w:rsid w:val="00B544DD"/>
    <w:rsid w:val="00B54AEC"/>
    <w:rsid w:val="00B5500F"/>
    <w:rsid w:val="00B55249"/>
    <w:rsid w:val="00B553D4"/>
    <w:rsid w:val="00B55419"/>
    <w:rsid w:val="00B577C5"/>
    <w:rsid w:val="00B609BF"/>
    <w:rsid w:val="00B60BA0"/>
    <w:rsid w:val="00B60E9B"/>
    <w:rsid w:val="00B60F19"/>
    <w:rsid w:val="00B616C4"/>
    <w:rsid w:val="00B619E1"/>
    <w:rsid w:val="00B6215B"/>
    <w:rsid w:val="00B628EC"/>
    <w:rsid w:val="00B62CC6"/>
    <w:rsid w:val="00B6343A"/>
    <w:rsid w:val="00B64088"/>
    <w:rsid w:val="00B64700"/>
    <w:rsid w:val="00B649D0"/>
    <w:rsid w:val="00B65584"/>
    <w:rsid w:val="00B65974"/>
    <w:rsid w:val="00B65CB5"/>
    <w:rsid w:val="00B65E29"/>
    <w:rsid w:val="00B66FC0"/>
    <w:rsid w:val="00B67076"/>
    <w:rsid w:val="00B67265"/>
    <w:rsid w:val="00B67921"/>
    <w:rsid w:val="00B67C8D"/>
    <w:rsid w:val="00B67F5D"/>
    <w:rsid w:val="00B706CC"/>
    <w:rsid w:val="00B7077F"/>
    <w:rsid w:val="00B70BC8"/>
    <w:rsid w:val="00B71719"/>
    <w:rsid w:val="00B71826"/>
    <w:rsid w:val="00B71FB2"/>
    <w:rsid w:val="00B72355"/>
    <w:rsid w:val="00B72DBD"/>
    <w:rsid w:val="00B73201"/>
    <w:rsid w:val="00B7347C"/>
    <w:rsid w:val="00B73AE9"/>
    <w:rsid w:val="00B73E60"/>
    <w:rsid w:val="00B747A9"/>
    <w:rsid w:val="00B7487A"/>
    <w:rsid w:val="00B76677"/>
    <w:rsid w:val="00B76A51"/>
    <w:rsid w:val="00B76BF4"/>
    <w:rsid w:val="00B76DAD"/>
    <w:rsid w:val="00B77BFA"/>
    <w:rsid w:val="00B77FAA"/>
    <w:rsid w:val="00B80935"/>
    <w:rsid w:val="00B80BA9"/>
    <w:rsid w:val="00B81018"/>
    <w:rsid w:val="00B81F57"/>
    <w:rsid w:val="00B822DC"/>
    <w:rsid w:val="00B823EB"/>
    <w:rsid w:val="00B82A4E"/>
    <w:rsid w:val="00B8345B"/>
    <w:rsid w:val="00B83A1A"/>
    <w:rsid w:val="00B84386"/>
    <w:rsid w:val="00B848D0"/>
    <w:rsid w:val="00B848E5"/>
    <w:rsid w:val="00B84C1F"/>
    <w:rsid w:val="00B85797"/>
    <w:rsid w:val="00B85902"/>
    <w:rsid w:val="00B86170"/>
    <w:rsid w:val="00B866D0"/>
    <w:rsid w:val="00B86D86"/>
    <w:rsid w:val="00B8781D"/>
    <w:rsid w:val="00B9016E"/>
    <w:rsid w:val="00B90BC6"/>
    <w:rsid w:val="00B91BE3"/>
    <w:rsid w:val="00B91D88"/>
    <w:rsid w:val="00B9229A"/>
    <w:rsid w:val="00B92799"/>
    <w:rsid w:val="00B92F5E"/>
    <w:rsid w:val="00B932D0"/>
    <w:rsid w:val="00B935B4"/>
    <w:rsid w:val="00B93ED5"/>
    <w:rsid w:val="00B93F94"/>
    <w:rsid w:val="00B9536F"/>
    <w:rsid w:val="00B96243"/>
    <w:rsid w:val="00B96BE4"/>
    <w:rsid w:val="00B96CFF"/>
    <w:rsid w:val="00B974F9"/>
    <w:rsid w:val="00B975AF"/>
    <w:rsid w:val="00BA0324"/>
    <w:rsid w:val="00BA05BA"/>
    <w:rsid w:val="00BA09EF"/>
    <w:rsid w:val="00BA0A7C"/>
    <w:rsid w:val="00BA1B6B"/>
    <w:rsid w:val="00BA22CF"/>
    <w:rsid w:val="00BA2A9E"/>
    <w:rsid w:val="00BA2ADA"/>
    <w:rsid w:val="00BA312A"/>
    <w:rsid w:val="00BA34FF"/>
    <w:rsid w:val="00BA3639"/>
    <w:rsid w:val="00BA4410"/>
    <w:rsid w:val="00BA47EA"/>
    <w:rsid w:val="00BA4884"/>
    <w:rsid w:val="00BA4902"/>
    <w:rsid w:val="00BA521D"/>
    <w:rsid w:val="00BA544F"/>
    <w:rsid w:val="00BA56A6"/>
    <w:rsid w:val="00BA5709"/>
    <w:rsid w:val="00BA6690"/>
    <w:rsid w:val="00BA68F7"/>
    <w:rsid w:val="00BA69B5"/>
    <w:rsid w:val="00BA75DA"/>
    <w:rsid w:val="00BA7A8A"/>
    <w:rsid w:val="00BA7E6E"/>
    <w:rsid w:val="00BB1978"/>
    <w:rsid w:val="00BB2ECA"/>
    <w:rsid w:val="00BB43A9"/>
    <w:rsid w:val="00BB4AEB"/>
    <w:rsid w:val="00BB51A7"/>
    <w:rsid w:val="00BB681C"/>
    <w:rsid w:val="00BB6A86"/>
    <w:rsid w:val="00BB6B78"/>
    <w:rsid w:val="00BB726C"/>
    <w:rsid w:val="00BB79E5"/>
    <w:rsid w:val="00BB7B92"/>
    <w:rsid w:val="00BC02E5"/>
    <w:rsid w:val="00BC07E8"/>
    <w:rsid w:val="00BC1D9F"/>
    <w:rsid w:val="00BC249F"/>
    <w:rsid w:val="00BC3618"/>
    <w:rsid w:val="00BC368F"/>
    <w:rsid w:val="00BC3E3F"/>
    <w:rsid w:val="00BC4166"/>
    <w:rsid w:val="00BC421A"/>
    <w:rsid w:val="00BC44DC"/>
    <w:rsid w:val="00BC4632"/>
    <w:rsid w:val="00BC4BB6"/>
    <w:rsid w:val="00BC4C1E"/>
    <w:rsid w:val="00BC4D0B"/>
    <w:rsid w:val="00BC5190"/>
    <w:rsid w:val="00BC6135"/>
    <w:rsid w:val="00BC644D"/>
    <w:rsid w:val="00BC7BA0"/>
    <w:rsid w:val="00BD03EC"/>
    <w:rsid w:val="00BD0616"/>
    <w:rsid w:val="00BD0D78"/>
    <w:rsid w:val="00BD1211"/>
    <w:rsid w:val="00BD19CF"/>
    <w:rsid w:val="00BD2A87"/>
    <w:rsid w:val="00BD32C9"/>
    <w:rsid w:val="00BD3EC3"/>
    <w:rsid w:val="00BD52FE"/>
    <w:rsid w:val="00BD571D"/>
    <w:rsid w:val="00BD5845"/>
    <w:rsid w:val="00BD5BCF"/>
    <w:rsid w:val="00BD5FDD"/>
    <w:rsid w:val="00BD6401"/>
    <w:rsid w:val="00BD65CA"/>
    <w:rsid w:val="00BD6978"/>
    <w:rsid w:val="00BE028C"/>
    <w:rsid w:val="00BE16A2"/>
    <w:rsid w:val="00BE1FAC"/>
    <w:rsid w:val="00BE2148"/>
    <w:rsid w:val="00BE21FD"/>
    <w:rsid w:val="00BE364B"/>
    <w:rsid w:val="00BE475F"/>
    <w:rsid w:val="00BE4EB0"/>
    <w:rsid w:val="00BE4F80"/>
    <w:rsid w:val="00BE6494"/>
    <w:rsid w:val="00BE6869"/>
    <w:rsid w:val="00BE6D2E"/>
    <w:rsid w:val="00BE6D3D"/>
    <w:rsid w:val="00BE7FA9"/>
    <w:rsid w:val="00BF057C"/>
    <w:rsid w:val="00BF0979"/>
    <w:rsid w:val="00BF0EB0"/>
    <w:rsid w:val="00BF14D5"/>
    <w:rsid w:val="00BF2020"/>
    <w:rsid w:val="00BF2552"/>
    <w:rsid w:val="00BF331E"/>
    <w:rsid w:val="00BF3671"/>
    <w:rsid w:val="00BF37B7"/>
    <w:rsid w:val="00BF3CDA"/>
    <w:rsid w:val="00BF499A"/>
    <w:rsid w:val="00BF599D"/>
    <w:rsid w:val="00BF5ABC"/>
    <w:rsid w:val="00BF60DB"/>
    <w:rsid w:val="00BF6374"/>
    <w:rsid w:val="00BF7417"/>
    <w:rsid w:val="00C0147C"/>
    <w:rsid w:val="00C01576"/>
    <w:rsid w:val="00C01AD5"/>
    <w:rsid w:val="00C01B0B"/>
    <w:rsid w:val="00C01F81"/>
    <w:rsid w:val="00C0243B"/>
    <w:rsid w:val="00C025A7"/>
    <w:rsid w:val="00C02C56"/>
    <w:rsid w:val="00C02CFF"/>
    <w:rsid w:val="00C02D4B"/>
    <w:rsid w:val="00C02E46"/>
    <w:rsid w:val="00C03F96"/>
    <w:rsid w:val="00C049E8"/>
    <w:rsid w:val="00C05294"/>
    <w:rsid w:val="00C05D82"/>
    <w:rsid w:val="00C06F9A"/>
    <w:rsid w:val="00C071C7"/>
    <w:rsid w:val="00C072DA"/>
    <w:rsid w:val="00C0757E"/>
    <w:rsid w:val="00C07879"/>
    <w:rsid w:val="00C07E3E"/>
    <w:rsid w:val="00C07EC7"/>
    <w:rsid w:val="00C102EE"/>
    <w:rsid w:val="00C10776"/>
    <w:rsid w:val="00C10B19"/>
    <w:rsid w:val="00C10F65"/>
    <w:rsid w:val="00C11886"/>
    <w:rsid w:val="00C11A69"/>
    <w:rsid w:val="00C121A4"/>
    <w:rsid w:val="00C1274C"/>
    <w:rsid w:val="00C13422"/>
    <w:rsid w:val="00C139BE"/>
    <w:rsid w:val="00C13D70"/>
    <w:rsid w:val="00C13DAB"/>
    <w:rsid w:val="00C13E31"/>
    <w:rsid w:val="00C14B8B"/>
    <w:rsid w:val="00C14CA0"/>
    <w:rsid w:val="00C14DA1"/>
    <w:rsid w:val="00C150AE"/>
    <w:rsid w:val="00C15C92"/>
    <w:rsid w:val="00C1626F"/>
    <w:rsid w:val="00C1635A"/>
    <w:rsid w:val="00C169F8"/>
    <w:rsid w:val="00C16B24"/>
    <w:rsid w:val="00C16B27"/>
    <w:rsid w:val="00C16DBA"/>
    <w:rsid w:val="00C16F48"/>
    <w:rsid w:val="00C1733B"/>
    <w:rsid w:val="00C17AC6"/>
    <w:rsid w:val="00C17B9A"/>
    <w:rsid w:val="00C17CD2"/>
    <w:rsid w:val="00C20475"/>
    <w:rsid w:val="00C21BB9"/>
    <w:rsid w:val="00C21F6F"/>
    <w:rsid w:val="00C222F4"/>
    <w:rsid w:val="00C228A3"/>
    <w:rsid w:val="00C22DB3"/>
    <w:rsid w:val="00C23167"/>
    <w:rsid w:val="00C2484F"/>
    <w:rsid w:val="00C24907"/>
    <w:rsid w:val="00C24B42"/>
    <w:rsid w:val="00C25646"/>
    <w:rsid w:val="00C25D40"/>
    <w:rsid w:val="00C25EAE"/>
    <w:rsid w:val="00C26642"/>
    <w:rsid w:val="00C26B86"/>
    <w:rsid w:val="00C2734A"/>
    <w:rsid w:val="00C27C3B"/>
    <w:rsid w:val="00C30223"/>
    <w:rsid w:val="00C306E4"/>
    <w:rsid w:val="00C306EC"/>
    <w:rsid w:val="00C30E84"/>
    <w:rsid w:val="00C3185D"/>
    <w:rsid w:val="00C32A1A"/>
    <w:rsid w:val="00C32A7D"/>
    <w:rsid w:val="00C32ACB"/>
    <w:rsid w:val="00C33AE0"/>
    <w:rsid w:val="00C33B23"/>
    <w:rsid w:val="00C33E8C"/>
    <w:rsid w:val="00C33F48"/>
    <w:rsid w:val="00C34048"/>
    <w:rsid w:val="00C344E3"/>
    <w:rsid w:val="00C35782"/>
    <w:rsid w:val="00C3581F"/>
    <w:rsid w:val="00C358F5"/>
    <w:rsid w:val="00C35A54"/>
    <w:rsid w:val="00C3610F"/>
    <w:rsid w:val="00C36665"/>
    <w:rsid w:val="00C36DDE"/>
    <w:rsid w:val="00C40626"/>
    <w:rsid w:val="00C40952"/>
    <w:rsid w:val="00C40A4B"/>
    <w:rsid w:val="00C40B5A"/>
    <w:rsid w:val="00C41061"/>
    <w:rsid w:val="00C411B8"/>
    <w:rsid w:val="00C41230"/>
    <w:rsid w:val="00C41853"/>
    <w:rsid w:val="00C419E1"/>
    <w:rsid w:val="00C42300"/>
    <w:rsid w:val="00C42E1C"/>
    <w:rsid w:val="00C437C2"/>
    <w:rsid w:val="00C441A3"/>
    <w:rsid w:val="00C442A2"/>
    <w:rsid w:val="00C453CD"/>
    <w:rsid w:val="00C45AA4"/>
    <w:rsid w:val="00C46775"/>
    <w:rsid w:val="00C46C31"/>
    <w:rsid w:val="00C46D85"/>
    <w:rsid w:val="00C471EE"/>
    <w:rsid w:val="00C47406"/>
    <w:rsid w:val="00C50439"/>
    <w:rsid w:val="00C50477"/>
    <w:rsid w:val="00C507A6"/>
    <w:rsid w:val="00C507FC"/>
    <w:rsid w:val="00C50F80"/>
    <w:rsid w:val="00C5135A"/>
    <w:rsid w:val="00C51CA9"/>
    <w:rsid w:val="00C52B09"/>
    <w:rsid w:val="00C52EE4"/>
    <w:rsid w:val="00C536D2"/>
    <w:rsid w:val="00C53AB7"/>
    <w:rsid w:val="00C5443C"/>
    <w:rsid w:val="00C54A75"/>
    <w:rsid w:val="00C54B5F"/>
    <w:rsid w:val="00C552A9"/>
    <w:rsid w:val="00C5671D"/>
    <w:rsid w:val="00C56770"/>
    <w:rsid w:val="00C568A5"/>
    <w:rsid w:val="00C568F3"/>
    <w:rsid w:val="00C56C8C"/>
    <w:rsid w:val="00C57154"/>
    <w:rsid w:val="00C57198"/>
    <w:rsid w:val="00C573DD"/>
    <w:rsid w:val="00C61285"/>
    <w:rsid w:val="00C61AB7"/>
    <w:rsid w:val="00C62112"/>
    <w:rsid w:val="00C6239A"/>
    <w:rsid w:val="00C629A7"/>
    <w:rsid w:val="00C6324C"/>
    <w:rsid w:val="00C63819"/>
    <w:rsid w:val="00C63D1B"/>
    <w:rsid w:val="00C649BB"/>
    <w:rsid w:val="00C64AC1"/>
    <w:rsid w:val="00C64EE2"/>
    <w:rsid w:val="00C65297"/>
    <w:rsid w:val="00C654D1"/>
    <w:rsid w:val="00C65679"/>
    <w:rsid w:val="00C65846"/>
    <w:rsid w:val="00C66073"/>
    <w:rsid w:val="00C669DA"/>
    <w:rsid w:val="00C67A51"/>
    <w:rsid w:val="00C67BD7"/>
    <w:rsid w:val="00C67E75"/>
    <w:rsid w:val="00C70467"/>
    <w:rsid w:val="00C709C9"/>
    <w:rsid w:val="00C710CA"/>
    <w:rsid w:val="00C7127F"/>
    <w:rsid w:val="00C7133E"/>
    <w:rsid w:val="00C71D41"/>
    <w:rsid w:val="00C71DC7"/>
    <w:rsid w:val="00C721E9"/>
    <w:rsid w:val="00C72714"/>
    <w:rsid w:val="00C74016"/>
    <w:rsid w:val="00C74138"/>
    <w:rsid w:val="00C74996"/>
    <w:rsid w:val="00C74E53"/>
    <w:rsid w:val="00C7502A"/>
    <w:rsid w:val="00C7556D"/>
    <w:rsid w:val="00C76B4B"/>
    <w:rsid w:val="00C771DA"/>
    <w:rsid w:val="00C772F6"/>
    <w:rsid w:val="00C7753E"/>
    <w:rsid w:val="00C81564"/>
    <w:rsid w:val="00C8179A"/>
    <w:rsid w:val="00C823C2"/>
    <w:rsid w:val="00C827E7"/>
    <w:rsid w:val="00C82FAC"/>
    <w:rsid w:val="00C833DC"/>
    <w:rsid w:val="00C833E3"/>
    <w:rsid w:val="00C8371D"/>
    <w:rsid w:val="00C83A7D"/>
    <w:rsid w:val="00C845F4"/>
    <w:rsid w:val="00C85187"/>
    <w:rsid w:val="00C8561B"/>
    <w:rsid w:val="00C8573A"/>
    <w:rsid w:val="00C86084"/>
    <w:rsid w:val="00C861A5"/>
    <w:rsid w:val="00C86286"/>
    <w:rsid w:val="00C863A3"/>
    <w:rsid w:val="00C8761E"/>
    <w:rsid w:val="00C87DF3"/>
    <w:rsid w:val="00C90C05"/>
    <w:rsid w:val="00C90D94"/>
    <w:rsid w:val="00C9202E"/>
    <w:rsid w:val="00C92AD2"/>
    <w:rsid w:val="00C92D73"/>
    <w:rsid w:val="00C92D85"/>
    <w:rsid w:val="00C9317F"/>
    <w:rsid w:val="00C93F6E"/>
    <w:rsid w:val="00C94A1C"/>
    <w:rsid w:val="00C94A55"/>
    <w:rsid w:val="00C9527E"/>
    <w:rsid w:val="00C95DD9"/>
    <w:rsid w:val="00C95E4E"/>
    <w:rsid w:val="00C9645A"/>
    <w:rsid w:val="00C967F6"/>
    <w:rsid w:val="00C9729C"/>
    <w:rsid w:val="00CA035D"/>
    <w:rsid w:val="00CA05F8"/>
    <w:rsid w:val="00CA16DD"/>
    <w:rsid w:val="00CA1716"/>
    <w:rsid w:val="00CA172E"/>
    <w:rsid w:val="00CA1FDB"/>
    <w:rsid w:val="00CA2152"/>
    <w:rsid w:val="00CA2554"/>
    <w:rsid w:val="00CA284D"/>
    <w:rsid w:val="00CA2DF2"/>
    <w:rsid w:val="00CA3238"/>
    <w:rsid w:val="00CA35C5"/>
    <w:rsid w:val="00CA3CEE"/>
    <w:rsid w:val="00CA3F77"/>
    <w:rsid w:val="00CA441D"/>
    <w:rsid w:val="00CA4987"/>
    <w:rsid w:val="00CA4AF3"/>
    <w:rsid w:val="00CA50AC"/>
    <w:rsid w:val="00CA60D3"/>
    <w:rsid w:val="00CA65D2"/>
    <w:rsid w:val="00CA685A"/>
    <w:rsid w:val="00CA6A05"/>
    <w:rsid w:val="00CA76AD"/>
    <w:rsid w:val="00CA7FE0"/>
    <w:rsid w:val="00CB0137"/>
    <w:rsid w:val="00CB0772"/>
    <w:rsid w:val="00CB0AAE"/>
    <w:rsid w:val="00CB13F1"/>
    <w:rsid w:val="00CB1592"/>
    <w:rsid w:val="00CB18C1"/>
    <w:rsid w:val="00CB1D3F"/>
    <w:rsid w:val="00CB231F"/>
    <w:rsid w:val="00CB2603"/>
    <w:rsid w:val="00CB31A7"/>
    <w:rsid w:val="00CB3CF9"/>
    <w:rsid w:val="00CB3EC7"/>
    <w:rsid w:val="00CB5303"/>
    <w:rsid w:val="00CB5870"/>
    <w:rsid w:val="00CB5987"/>
    <w:rsid w:val="00CB598B"/>
    <w:rsid w:val="00CB5E28"/>
    <w:rsid w:val="00CB5EDF"/>
    <w:rsid w:val="00CB71DF"/>
    <w:rsid w:val="00CB74A3"/>
    <w:rsid w:val="00CB7D57"/>
    <w:rsid w:val="00CC0DCB"/>
    <w:rsid w:val="00CC1044"/>
    <w:rsid w:val="00CC16E7"/>
    <w:rsid w:val="00CC183B"/>
    <w:rsid w:val="00CC1E59"/>
    <w:rsid w:val="00CC1E7A"/>
    <w:rsid w:val="00CC2468"/>
    <w:rsid w:val="00CC2C50"/>
    <w:rsid w:val="00CC2D11"/>
    <w:rsid w:val="00CC3029"/>
    <w:rsid w:val="00CC356E"/>
    <w:rsid w:val="00CC3573"/>
    <w:rsid w:val="00CC3781"/>
    <w:rsid w:val="00CC38D5"/>
    <w:rsid w:val="00CC3BDA"/>
    <w:rsid w:val="00CC3CF3"/>
    <w:rsid w:val="00CC3DD6"/>
    <w:rsid w:val="00CC5924"/>
    <w:rsid w:val="00CC648C"/>
    <w:rsid w:val="00CC69C3"/>
    <w:rsid w:val="00CC69F4"/>
    <w:rsid w:val="00CC7528"/>
    <w:rsid w:val="00CC78B0"/>
    <w:rsid w:val="00CC7D4E"/>
    <w:rsid w:val="00CC7E85"/>
    <w:rsid w:val="00CD0094"/>
    <w:rsid w:val="00CD0096"/>
    <w:rsid w:val="00CD0705"/>
    <w:rsid w:val="00CD12EE"/>
    <w:rsid w:val="00CD27CF"/>
    <w:rsid w:val="00CD2D26"/>
    <w:rsid w:val="00CD34A6"/>
    <w:rsid w:val="00CD3523"/>
    <w:rsid w:val="00CD36F4"/>
    <w:rsid w:val="00CD3729"/>
    <w:rsid w:val="00CD43D1"/>
    <w:rsid w:val="00CD4826"/>
    <w:rsid w:val="00CD487E"/>
    <w:rsid w:val="00CD4A9B"/>
    <w:rsid w:val="00CD4E75"/>
    <w:rsid w:val="00CD5A4A"/>
    <w:rsid w:val="00CD65DF"/>
    <w:rsid w:val="00CD6AB4"/>
    <w:rsid w:val="00CD6D9F"/>
    <w:rsid w:val="00CD79BD"/>
    <w:rsid w:val="00CD79E2"/>
    <w:rsid w:val="00CD7A1B"/>
    <w:rsid w:val="00CD7E9D"/>
    <w:rsid w:val="00CE06C0"/>
    <w:rsid w:val="00CE0ED8"/>
    <w:rsid w:val="00CE1646"/>
    <w:rsid w:val="00CE1AB0"/>
    <w:rsid w:val="00CE238B"/>
    <w:rsid w:val="00CE2E80"/>
    <w:rsid w:val="00CE3048"/>
    <w:rsid w:val="00CE316F"/>
    <w:rsid w:val="00CE3A0B"/>
    <w:rsid w:val="00CE3BC1"/>
    <w:rsid w:val="00CE5C81"/>
    <w:rsid w:val="00CE6A94"/>
    <w:rsid w:val="00CE6E24"/>
    <w:rsid w:val="00CE7597"/>
    <w:rsid w:val="00CE7727"/>
    <w:rsid w:val="00CE7799"/>
    <w:rsid w:val="00CE78B6"/>
    <w:rsid w:val="00CE7BFB"/>
    <w:rsid w:val="00CE7F0D"/>
    <w:rsid w:val="00CE7FA2"/>
    <w:rsid w:val="00CF0443"/>
    <w:rsid w:val="00CF0E2F"/>
    <w:rsid w:val="00CF0E92"/>
    <w:rsid w:val="00CF1617"/>
    <w:rsid w:val="00CF1BAE"/>
    <w:rsid w:val="00CF23F4"/>
    <w:rsid w:val="00CF2628"/>
    <w:rsid w:val="00CF2CC6"/>
    <w:rsid w:val="00CF3264"/>
    <w:rsid w:val="00CF32B2"/>
    <w:rsid w:val="00CF3E4F"/>
    <w:rsid w:val="00CF4DC8"/>
    <w:rsid w:val="00CF5185"/>
    <w:rsid w:val="00CF535F"/>
    <w:rsid w:val="00CF53E6"/>
    <w:rsid w:val="00CF5CE1"/>
    <w:rsid w:val="00CF6109"/>
    <w:rsid w:val="00CF73D0"/>
    <w:rsid w:val="00CF7F5E"/>
    <w:rsid w:val="00D00BE6"/>
    <w:rsid w:val="00D00F5D"/>
    <w:rsid w:val="00D02675"/>
    <w:rsid w:val="00D029DE"/>
    <w:rsid w:val="00D02F12"/>
    <w:rsid w:val="00D040B6"/>
    <w:rsid w:val="00D04420"/>
    <w:rsid w:val="00D045FA"/>
    <w:rsid w:val="00D0505C"/>
    <w:rsid w:val="00D054DD"/>
    <w:rsid w:val="00D05E1A"/>
    <w:rsid w:val="00D05F3B"/>
    <w:rsid w:val="00D05F54"/>
    <w:rsid w:val="00D07305"/>
    <w:rsid w:val="00D074D0"/>
    <w:rsid w:val="00D075BE"/>
    <w:rsid w:val="00D078D4"/>
    <w:rsid w:val="00D07B88"/>
    <w:rsid w:val="00D1072D"/>
    <w:rsid w:val="00D10FFA"/>
    <w:rsid w:val="00D1135E"/>
    <w:rsid w:val="00D11736"/>
    <w:rsid w:val="00D11929"/>
    <w:rsid w:val="00D125D7"/>
    <w:rsid w:val="00D12EA8"/>
    <w:rsid w:val="00D13814"/>
    <w:rsid w:val="00D139B7"/>
    <w:rsid w:val="00D13C7F"/>
    <w:rsid w:val="00D13E6E"/>
    <w:rsid w:val="00D140D5"/>
    <w:rsid w:val="00D141F9"/>
    <w:rsid w:val="00D14A36"/>
    <w:rsid w:val="00D14BC3"/>
    <w:rsid w:val="00D14FAC"/>
    <w:rsid w:val="00D153E5"/>
    <w:rsid w:val="00D16089"/>
    <w:rsid w:val="00D161E4"/>
    <w:rsid w:val="00D1642D"/>
    <w:rsid w:val="00D165EB"/>
    <w:rsid w:val="00D1707E"/>
    <w:rsid w:val="00D17979"/>
    <w:rsid w:val="00D17B64"/>
    <w:rsid w:val="00D17C40"/>
    <w:rsid w:val="00D2008B"/>
    <w:rsid w:val="00D205C8"/>
    <w:rsid w:val="00D2083D"/>
    <w:rsid w:val="00D20B2F"/>
    <w:rsid w:val="00D20CDF"/>
    <w:rsid w:val="00D2114E"/>
    <w:rsid w:val="00D2201E"/>
    <w:rsid w:val="00D22F20"/>
    <w:rsid w:val="00D236A9"/>
    <w:rsid w:val="00D239CB"/>
    <w:rsid w:val="00D23C3B"/>
    <w:rsid w:val="00D24953"/>
    <w:rsid w:val="00D24BD6"/>
    <w:rsid w:val="00D24C9A"/>
    <w:rsid w:val="00D250CD"/>
    <w:rsid w:val="00D2518C"/>
    <w:rsid w:val="00D2638F"/>
    <w:rsid w:val="00D27081"/>
    <w:rsid w:val="00D2732E"/>
    <w:rsid w:val="00D2757C"/>
    <w:rsid w:val="00D27910"/>
    <w:rsid w:val="00D279F6"/>
    <w:rsid w:val="00D30104"/>
    <w:rsid w:val="00D309C0"/>
    <w:rsid w:val="00D31D93"/>
    <w:rsid w:val="00D32980"/>
    <w:rsid w:val="00D32E0D"/>
    <w:rsid w:val="00D3310A"/>
    <w:rsid w:val="00D33E85"/>
    <w:rsid w:val="00D33F5B"/>
    <w:rsid w:val="00D3485A"/>
    <w:rsid w:val="00D355DD"/>
    <w:rsid w:val="00D3582C"/>
    <w:rsid w:val="00D363BE"/>
    <w:rsid w:val="00D36437"/>
    <w:rsid w:val="00D36C0C"/>
    <w:rsid w:val="00D36E11"/>
    <w:rsid w:val="00D36E60"/>
    <w:rsid w:val="00D36E76"/>
    <w:rsid w:val="00D37610"/>
    <w:rsid w:val="00D37A09"/>
    <w:rsid w:val="00D409FD"/>
    <w:rsid w:val="00D4114D"/>
    <w:rsid w:val="00D41203"/>
    <w:rsid w:val="00D41DD3"/>
    <w:rsid w:val="00D421AB"/>
    <w:rsid w:val="00D42787"/>
    <w:rsid w:val="00D429D6"/>
    <w:rsid w:val="00D43271"/>
    <w:rsid w:val="00D43984"/>
    <w:rsid w:val="00D439F3"/>
    <w:rsid w:val="00D43D01"/>
    <w:rsid w:val="00D43D50"/>
    <w:rsid w:val="00D44CCD"/>
    <w:rsid w:val="00D45463"/>
    <w:rsid w:val="00D4577A"/>
    <w:rsid w:val="00D45880"/>
    <w:rsid w:val="00D459CF"/>
    <w:rsid w:val="00D4658E"/>
    <w:rsid w:val="00D465FE"/>
    <w:rsid w:val="00D4676F"/>
    <w:rsid w:val="00D46E5A"/>
    <w:rsid w:val="00D46F29"/>
    <w:rsid w:val="00D46F89"/>
    <w:rsid w:val="00D473C4"/>
    <w:rsid w:val="00D47998"/>
    <w:rsid w:val="00D47A1F"/>
    <w:rsid w:val="00D500B4"/>
    <w:rsid w:val="00D5146A"/>
    <w:rsid w:val="00D51E79"/>
    <w:rsid w:val="00D52438"/>
    <w:rsid w:val="00D52D8D"/>
    <w:rsid w:val="00D52E32"/>
    <w:rsid w:val="00D52ED4"/>
    <w:rsid w:val="00D5317A"/>
    <w:rsid w:val="00D537D6"/>
    <w:rsid w:val="00D5396B"/>
    <w:rsid w:val="00D53CF3"/>
    <w:rsid w:val="00D548C5"/>
    <w:rsid w:val="00D56452"/>
    <w:rsid w:val="00D567B2"/>
    <w:rsid w:val="00D56872"/>
    <w:rsid w:val="00D5692B"/>
    <w:rsid w:val="00D56AF5"/>
    <w:rsid w:val="00D57184"/>
    <w:rsid w:val="00D57390"/>
    <w:rsid w:val="00D576E1"/>
    <w:rsid w:val="00D5798B"/>
    <w:rsid w:val="00D57BCB"/>
    <w:rsid w:val="00D600B3"/>
    <w:rsid w:val="00D60202"/>
    <w:rsid w:val="00D62323"/>
    <w:rsid w:val="00D6286A"/>
    <w:rsid w:val="00D63940"/>
    <w:rsid w:val="00D64463"/>
    <w:rsid w:val="00D64795"/>
    <w:rsid w:val="00D648BE"/>
    <w:rsid w:val="00D64A56"/>
    <w:rsid w:val="00D65556"/>
    <w:rsid w:val="00D65907"/>
    <w:rsid w:val="00D659B3"/>
    <w:rsid w:val="00D6623A"/>
    <w:rsid w:val="00D66452"/>
    <w:rsid w:val="00D66500"/>
    <w:rsid w:val="00D6687A"/>
    <w:rsid w:val="00D66963"/>
    <w:rsid w:val="00D679E8"/>
    <w:rsid w:val="00D70165"/>
    <w:rsid w:val="00D70C0B"/>
    <w:rsid w:val="00D70DF4"/>
    <w:rsid w:val="00D714E4"/>
    <w:rsid w:val="00D7158D"/>
    <w:rsid w:val="00D71A88"/>
    <w:rsid w:val="00D7297A"/>
    <w:rsid w:val="00D72B7B"/>
    <w:rsid w:val="00D735C3"/>
    <w:rsid w:val="00D740B7"/>
    <w:rsid w:val="00D741F4"/>
    <w:rsid w:val="00D74633"/>
    <w:rsid w:val="00D75290"/>
    <w:rsid w:val="00D75507"/>
    <w:rsid w:val="00D76C0F"/>
    <w:rsid w:val="00D76C25"/>
    <w:rsid w:val="00D777A6"/>
    <w:rsid w:val="00D77AE7"/>
    <w:rsid w:val="00D77CAD"/>
    <w:rsid w:val="00D80527"/>
    <w:rsid w:val="00D8054E"/>
    <w:rsid w:val="00D805EB"/>
    <w:rsid w:val="00D807B5"/>
    <w:rsid w:val="00D8087C"/>
    <w:rsid w:val="00D8088A"/>
    <w:rsid w:val="00D80B37"/>
    <w:rsid w:val="00D814A8"/>
    <w:rsid w:val="00D82114"/>
    <w:rsid w:val="00D82C67"/>
    <w:rsid w:val="00D82DA4"/>
    <w:rsid w:val="00D82DB7"/>
    <w:rsid w:val="00D82DF3"/>
    <w:rsid w:val="00D83478"/>
    <w:rsid w:val="00D83DD6"/>
    <w:rsid w:val="00D840F5"/>
    <w:rsid w:val="00D842E3"/>
    <w:rsid w:val="00D84328"/>
    <w:rsid w:val="00D8453D"/>
    <w:rsid w:val="00D848EF"/>
    <w:rsid w:val="00D84D7A"/>
    <w:rsid w:val="00D857F6"/>
    <w:rsid w:val="00D85AA6"/>
    <w:rsid w:val="00D8614A"/>
    <w:rsid w:val="00D86756"/>
    <w:rsid w:val="00D86902"/>
    <w:rsid w:val="00D87A6D"/>
    <w:rsid w:val="00D87C37"/>
    <w:rsid w:val="00D90AB6"/>
    <w:rsid w:val="00D910F2"/>
    <w:rsid w:val="00D917F1"/>
    <w:rsid w:val="00D92A99"/>
    <w:rsid w:val="00D92FCE"/>
    <w:rsid w:val="00D931FA"/>
    <w:rsid w:val="00D932D7"/>
    <w:rsid w:val="00D93DAD"/>
    <w:rsid w:val="00D93F2A"/>
    <w:rsid w:val="00D94895"/>
    <w:rsid w:val="00D94B10"/>
    <w:rsid w:val="00D953CE"/>
    <w:rsid w:val="00D96D43"/>
    <w:rsid w:val="00D97828"/>
    <w:rsid w:val="00D97A78"/>
    <w:rsid w:val="00D97BF2"/>
    <w:rsid w:val="00DA079B"/>
    <w:rsid w:val="00DA090B"/>
    <w:rsid w:val="00DA0FA4"/>
    <w:rsid w:val="00DA147E"/>
    <w:rsid w:val="00DA2364"/>
    <w:rsid w:val="00DA244B"/>
    <w:rsid w:val="00DA2D75"/>
    <w:rsid w:val="00DA3404"/>
    <w:rsid w:val="00DA37AE"/>
    <w:rsid w:val="00DA4713"/>
    <w:rsid w:val="00DA4769"/>
    <w:rsid w:val="00DA5314"/>
    <w:rsid w:val="00DA64F3"/>
    <w:rsid w:val="00DA64FC"/>
    <w:rsid w:val="00DA6764"/>
    <w:rsid w:val="00DA74E4"/>
    <w:rsid w:val="00DB02AC"/>
    <w:rsid w:val="00DB098B"/>
    <w:rsid w:val="00DB1573"/>
    <w:rsid w:val="00DB1AE7"/>
    <w:rsid w:val="00DB1B0E"/>
    <w:rsid w:val="00DB1FAB"/>
    <w:rsid w:val="00DB2220"/>
    <w:rsid w:val="00DB3303"/>
    <w:rsid w:val="00DB341B"/>
    <w:rsid w:val="00DB35FE"/>
    <w:rsid w:val="00DB4B0B"/>
    <w:rsid w:val="00DB4C68"/>
    <w:rsid w:val="00DB51D7"/>
    <w:rsid w:val="00DB5522"/>
    <w:rsid w:val="00DB5AAC"/>
    <w:rsid w:val="00DB617E"/>
    <w:rsid w:val="00DB6EBF"/>
    <w:rsid w:val="00DB70B8"/>
    <w:rsid w:val="00DB7146"/>
    <w:rsid w:val="00DB71AE"/>
    <w:rsid w:val="00DB7375"/>
    <w:rsid w:val="00DB7832"/>
    <w:rsid w:val="00DB7E29"/>
    <w:rsid w:val="00DC05E6"/>
    <w:rsid w:val="00DC152A"/>
    <w:rsid w:val="00DC2301"/>
    <w:rsid w:val="00DC2703"/>
    <w:rsid w:val="00DC281A"/>
    <w:rsid w:val="00DC2A9D"/>
    <w:rsid w:val="00DC2BC0"/>
    <w:rsid w:val="00DC3376"/>
    <w:rsid w:val="00DC35C1"/>
    <w:rsid w:val="00DC39BB"/>
    <w:rsid w:val="00DC39CB"/>
    <w:rsid w:val="00DC3B56"/>
    <w:rsid w:val="00DC4448"/>
    <w:rsid w:val="00DC480B"/>
    <w:rsid w:val="00DC496E"/>
    <w:rsid w:val="00DC5213"/>
    <w:rsid w:val="00DC5371"/>
    <w:rsid w:val="00DC5494"/>
    <w:rsid w:val="00DC5746"/>
    <w:rsid w:val="00DC5B6E"/>
    <w:rsid w:val="00DC5E4D"/>
    <w:rsid w:val="00DC69D9"/>
    <w:rsid w:val="00DC6A30"/>
    <w:rsid w:val="00DC6A8B"/>
    <w:rsid w:val="00DC7129"/>
    <w:rsid w:val="00DC79CA"/>
    <w:rsid w:val="00DD0212"/>
    <w:rsid w:val="00DD0A5A"/>
    <w:rsid w:val="00DD1CDE"/>
    <w:rsid w:val="00DD2212"/>
    <w:rsid w:val="00DD2AC4"/>
    <w:rsid w:val="00DD3504"/>
    <w:rsid w:val="00DD3734"/>
    <w:rsid w:val="00DD3E77"/>
    <w:rsid w:val="00DD415E"/>
    <w:rsid w:val="00DD4255"/>
    <w:rsid w:val="00DD4EBB"/>
    <w:rsid w:val="00DD694A"/>
    <w:rsid w:val="00DD6B53"/>
    <w:rsid w:val="00DD6D30"/>
    <w:rsid w:val="00DE040A"/>
    <w:rsid w:val="00DE1040"/>
    <w:rsid w:val="00DE161B"/>
    <w:rsid w:val="00DE1EC6"/>
    <w:rsid w:val="00DE1F16"/>
    <w:rsid w:val="00DE2613"/>
    <w:rsid w:val="00DE2A06"/>
    <w:rsid w:val="00DE2D0A"/>
    <w:rsid w:val="00DE2E3B"/>
    <w:rsid w:val="00DE2FA1"/>
    <w:rsid w:val="00DE43DB"/>
    <w:rsid w:val="00DE5025"/>
    <w:rsid w:val="00DE51E4"/>
    <w:rsid w:val="00DE53AA"/>
    <w:rsid w:val="00DE59B0"/>
    <w:rsid w:val="00DE59EB"/>
    <w:rsid w:val="00DE5A81"/>
    <w:rsid w:val="00DE5AC7"/>
    <w:rsid w:val="00DE6584"/>
    <w:rsid w:val="00DE6920"/>
    <w:rsid w:val="00DE758E"/>
    <w:rsid w:val="00DE75A2"/>
    <w:rsid w:val="00DE7D38"/>
    <w:rsid w:val="00DE7E4B"/>
    <w:rsid w:val="00DE7EC2"/>
    <w:rsid w:val="00DF0199"/>
    <w:rsid w:val="00DF11C7"/>
    <w:rsid w:val="00DF1330"/>
    <w:rsid w:val="00DF1636"/>
    <w:rsid w:val="00DF1C20"/>
    <w:rsid w:val="00DF2BE6"/>
    <w:rsid w:val="00DF384D"/>
    <w:rsid w:val="00DF3B1E"/>
    <w:rsid w:val="00DF418B"/>
    <w:rsid w:val="00DF4A76"/>
    <w:rsid w:val="00DF580B"/>
    <w:rsid w:val="00DF580C"/>
    <w:rsid w:val="00DF5EA4"/>
    <w:rsid w:val="00DF68DF"/>
    <w:rsid w:val="00DF69FD"/>
    <w:rsid w:val="00DF6B95"/>
    <w:rsid w:val="00DF71A6"/>
    <w:rsid w:val="00DF73A9"/>
    <w:rsid w:val="00DF7C6D"/>
    <w:rsid w:val="00E00070"/>
    <w:rsid w:val="00E0254D"/>
    <w:rsid w:val="00E02FA4"/>
    <w:rsid w:val="00E030D0"/>
    <w:rsid w:val="00E033B2"/>
    <w:rsid w:val="00E03CA9"/>
    <w:rsid w:val="00E0400B"/>
    <w:rsid w:val="00E0457A"/>
    <w:rsid w:val="00E0484A"/>
    <w:rsid w:val="00E04DF5"/>
    <w:rsid w:val="00E04EC8"/>
    <w:rsid w:val="00E04F76"/>
    <w:rsid w:val="00E07350"/>
    <w:rsid w:val="00E1017F"/>
    <w:rsid w:val="00E10263"/>
    <w:rsid w:val="00E128EE"/>
    <w:rsid w:val="00E12D20"/>
    <w:rsid w:val="00E13674"/>
    <w:rsid w:val="00E13803"/>
    <w:rsid w:val="00E13F34"/>
    <w:rsid w:val="00E144FC"/>
    <w:rsid w:val="00E146F9"/>
    <w:rsid w:val="00E1576A"/>
    <w:rsid w:val="00E1619F"/>
    <w:rsid w:val="00E16236"/>
    <w:rsid w:val="00E201D0"/>
    <w:rsid w:val="00E20275"/>
    <w:rsid w:val="00E20A21"/>
    <w:rsid w:val="00E20ADE"/>
    <w:rsid w:val="00E20AF4"/>
    <w:rsid w:val="00E20B7B"/>
    <w:rsid w:val="00E20D7D"/>
    <w:rsid w:val="00E20F9D"/>
    <w:rsid w:val="00E2175E"/>
    <w:rsid w:val="00E21C95"/>
    <w:rsid w:val="00E22743"/>
    <w:rsid w:val="00E22EA5"/>
    <w:rsid w:val="00E23C50"/>
    <w:rsid w:val="00E24113"/>
    <w:rsid w:val="00E244C3"/>
    <w:rsid w:val="00E24702"/>
    <w:rsid w:val="00E258B2"/>
    <w:rsid w:val="00E2614A"/>
    <w:rsid w:val="00E26BBF"/>
    <w:rsid w:val="00E26CC5"/>
    <w:rsid w:val="00E26F9C"/>
    <w:rsid w:val="00E303AB"/>
    <w:rsid w:val="00E304B1"/>
    <w:rsid w:val="00E304C7"/>
    <w:rsid w:val="00E307CB"/>
    <w:rsid w:val="00E309D8"/>
    <w:rsid w:val="00E31025"/>
    <w:rsid w:val="00E3135D"/>
    <w:rsid w:val="00E32716"/>
    <w:rsid w:val="00E32896"/>
    <w:rsid w:val="00E32B4C"/>
    <w:rsid w:val="00E32D48"/>
    <w:rsid w:val="00E33239"/>
    <w:rsid w:val="00E337E3"/>
    <w:rsid w:val="00E33BB2"/>
    <w:rsid w:val="00E33C04"/>
    <w:rsid w:val="00E34538"/>
    <w:rsid w:val="00E35FCB"/>
    <w:rsid w:val="00E36B75"/>
    <w:rsid w:val="00E36EFB"/>
    <w:rsid w:val="00E37132"/>
    <w:rsid w:val="00E3756C"/>
    <w:rsid w:val="00E37AF0"/>
    <w:rsid w:val="00E40829"/>
    <w:rsid w:val="00E40A83"/>
    <w:rsid w:val="00E41098"/>
    <w:rsid w:val="00E41C0D"/>
    <w:rsid w:val="00E41F38"/>
    <w:rsid w:val="00E4201E"/>
    <w:rsid w:val="00E421AA"/>
    <w:rsid w:val="00E42478"/>
    <w:rsid w:val="00E4265C"/>
    <w:rsid w:val="00E4276F"/>
    <w:rsid w:val="00E428B0"/>
    <w:rsid w:val="00E43352"/>
    <w:rsid w:val="00E433B1"/>
    <w:rsid w:val="00E4369C"/>
    <w:rsid w:val="00E44030"/>
    <w:rsid w:val="00E440E8"/>
    <w:rsid w:val="00E444B7"/>
    <w:rsid w:val="00E445C3"/>
    <w:rsid w:val="00E44624"/>
    <w:rsid w:val="00E44793"/>
    <w:rsid w:val="00E4527A"/>
    <w:rsid w:val="00E456A8"/>
    <w:rsid w:val="00E45CD5"/>
    <w:rsid w:val="00E47DED"/>
    <w:rsid w:val="00E5082E"/>
    <w:rsid w:val="00E51DED"/>
    <w:rsid w:val="00E5229A"/>
    <w:rsid w:val="00E52DDE"/>
    <w:rsid w:val="00E531DB"/>
    <w:rsid w:val="00E533CA"/>
    <w:rsid w:val="00E53D09"/>
    <w:rsid w:val="00E53F5A"/>
    <w:rsid w:val="00E552FE"/>
    <w:rsid w:val="00E55545"/>
    <w:rsid w:val="00E55B4C"/>
    <w:rsid w:val="00E5615D"/>
    <w:rsid w:val="00E563A7"/>
    <w:rsid w:val="00E57011"/>
    <w:rsid w:val="00E5770C"/>
    <w:rsid w:val="00E61310"/>
    <w:rsid w:val="00E617F9"/>
    <w:rsid w:val="00E6185F"/>
    <w:rsid w:val="00E62BDE"/>
    <w:rsid w:val="00E62E1B"/>
    <w:rsid w:val="00E62E61"/>
    <w:rsid w:val="00E62E9F"/>
    <w:rsid w:val="00E62F5C"/>
    <w:rsid w:val="00E6305A"/>
    <w:rsid w:val="00E63400"/>
    <w:rsid w:val="00E63F6E"/>
    <w:rsid w:val="00E641B7"/>
    <w:rsid w:val="00E65009"/>
    <w:rsid w:val="00E6503A"/>
    <w:rsid w:val="00E656A5"/>
    <w:rsid w:val="00E65EA2"/>
    <w:rsid w:val="00E66918"/>
    <w:rsid w:val="00E66AD0"/>
    <w:rsid w:val="00E66B94"/>
    <w:rsid w:val="00E6741D"/>
    <w:rsid w:val="00E67DD8"/>
    <w:rsid w:val="00E719BD"/>
    <w:rsid w:val="00E71BC5"/>
    <w:rsid w:val="00E71F56"/>
    <w:rsid w:val="00E72501"/>
    <w:rsid w:val="00E72AC1"/>
    <w:rsid w:val="00E72DE7"/>
    <w:rsid w:val="00E7312B"/>
    <w:rsid w:val="00E7329E"/>
    <w:rsid w:val="00E739BB"/>
    <w:rsid w:val="00E746DA"/>
    <w:rsid w:val="00E75402"/>
    <w:rsid w:val="00E7585A"/>
    <w:rsid w:val="00E75AD8"/>
    <w:rsid w:val="00E769A9"/>
    <w:rsid w:val="00E76D36"/>
    <w:rsid w:val="00E77441"/>
    <w:rsid w:val="00E776F2"/>
    <w:rsid w:val="00E77848"/>
    <w:rsid w:val="00E77DD1"/>
    <w:rsid w:val="00E80D81"/>
    <w:rsid w:val="00E815A9"/>
    <w:rsid w:val="00E818DA"/>
    <w:rsid w:val="00E825B3"/>
    <w:rsid w:val="00E8299F"/>
    <w:rsid w:val="00E82ABF"/>
    <w:rsid w:val="00E82B8E"/>
    <w:rsid w:val="00E83835"/>
    <w:rsid w:val="00E84143"/>
    <w:rsid w:val="00E84346"/>
    <w:rsid w:val="00E844DA"/>
    <w:rsid w:val="00E845F6"/>
    <w:rsid w:val="00E84671"/>
    <w:rsid w:val="00E8479F"/>
    <w:rsid w:val="00E84823"/>
    <w:rsid w:val="00E84D29"/>
    <w:rsid w:val="00E852EF"/>
    <w:rsid w:val="00E8562D"/>
    <w:rsid w:val="00E85716"/>
    <w:rsid w:val="00E86FD8"/>
    <w:rsid w:val="00E8757B"/>
    <w:rsid w:val="00E87695"/>
    <w:rsid w:val="00E87762"/>
    <w:rsid w:val="00E87B7A"/>
    <w:rsid w:val="00E90C05"/>
    <w:rsid w:val="00E90FAB"/>
    <w:rsid w:val="00E911CF"/>
    <w:rsid w:val="00E9129A"/>
    <w:rsid w:val="00E912DF"/>
    <w:rsid w:val="00E914B5"/>
    <w:rsid w:val="00E93A41"/>
    <w:rsid w:val="00E93D72"/>
    <w:rsid w:val="00E94338"/>
    <w:rsid w:val="00E9453B"/>
    <w:rsid w:val="00E945AF"/>
    <w:rsid w:val="00E96971"/>
    <w:rsid w:val="00E96FC6"/>
    <w:rsid w:val="00E9752C"/>
    <w:rsid w:val="00E977A1"/>
    <w:rsid w:val="00EA05DA"/>
    <w:rsid w:val="00EA1258"/>
    <w:rsid w:val="00EA13BA"/>
    <w:rsid w:val="00EA333C"/>
    <w:rsid w:val="00EA3A26"/>
    <w:rsid w:val="00EA4983"/>
    <w:rsid w:val="00EA4C45"/>
    <w:rsid w:val="00EA515F"/>
    <w:rsid w:val="00EA547D"/>
    <w:rsid w:val="00EA589E"/>
    <w:rsid w:val="00EA5DAF"/>
    <w:rsid w:val="00EA662D"/>
    <w:rsid w:val="00EA6FD6"/>
    <w:rsid w:val="00EA7494"/>
    <w:rsid w:val="00EA7C77"/>
    <w:rsid w:val="00EB0281"/>
    <w:rsid w:val="00EB0B36"/>
    <w:rsid w:val="00EB0C29"/>
    <w:rsid w:val="00EB108B"/>
    <w:rsid w:val="00EB2B52"/>
    <w:rsid w:val="00EB2DB4"/>
    <w:rsid w:val="00EB327E"/>
    <w:rsid w:val="00EB3962"/>
    <w:rsid w:val="00EB402A"/>
    <w:rsid w:val="00EB406C"/>
    <w:rsid w:val="00EB49FC"/>
    <w:rsid w:val="00EB4D3F"/>
    <w:rsid w:val="00EB4E29"/>
    <w:rsid w:val="00EB53C9"/>
    <w:rsid w:val="00EB5EAC"/>
    <w:rsid w:val="00EB60E3"/>
    <w:rsid w:val="00EB652B"/>
    <w:rsid w:val="00EB659C"/>
    <w:rsid w:val="00EB6BFA"/>
    <w:rsid w:val="00EB6ED8"/>
    <w:rsid w:val="00EB7749"/>
    <w:rsid w:val="00EC0537"/>
    <w:rsid w:val="00EC099C"/>
    <w:rsid w:val="00EC1440"/>
    <w:rsid w:val="00EC158C"/>
    <w:rsid w:val="00EC1622"/>
    <w:rsid w:val="00EC18F5"/>
    <w:rsid w:val="00EC1C1A"/>
    <w:rsid w:val="00EC23C0"/>
    <w:rsid w:val="00EC265E"/>
    <w:rsid w:val="00EC283D"/>
    <w:rsid w:val="00EC346A"/>
    <w:rsid w:val="00EC3742"/>
    <w:rsid w:val="00EC42E1"/>
    <w:rsid w:val="00EC4B5C"/>
    <w:rsid w:val="00EC4FE1"/>
    <w:rsid w:val="00EC54BE"/>
    <w:rsid w:val="00EC5969"/>
    <w:rsid w:val="00EC5EBD"/>
    <w:rsid w:val="00EC60BE"/>
    <w:rsid w:val="00EC6209"/>
    <w:rsid w:val="00EC691C"/>
    <w:rsid w:val="00EC6AEC"/>
    <w:rsid w:val="00EC7178"/>
    <w:rsid w:val="00ED0895"/>
    <w:rsid w:val="00ED0A73"/>
    <w:rsid w:val="00ED1413"/>
    <w:rsid w:val="00ED1724"/>
    <w:rsid w:val="00ED20C3"/>
    <w:rsid w:val="00ED2210"/>
    <w:rsid w:val="00ED272E"/>
    <w:rsid w:val="00ED35E8"/>
    <w:rsid w:val="00ED37C4"/>
    <w:rsid w:val="00ED37DF"/>
    <w:rsid w:val="00ED3BCF"/>
    <w:rsid w:val="00ED430A"/>
    <w:rsid w:val="00ED435F"/>
    <w:rsid w:val="00ED4460"/>
    <w:rsid w:val="00ED4C54"/>
    <w:rsid w:val="00ED4FF0"/>
    <w:rsid w:val="00ED501A"/>
    <w:rsid w:val="00ED52A9"/>
    <w:rsid w:val="00ED58FF"/>
    <w:rsid w:val="00ED5E6F"/>
    <w:rsid w:val="00ED6946"/>
    <w:rsid w:val="00ED694D"/>
    <w:rsid w:val="00ED6979"/>
    <w:rsid w:val="00ED7D98"/>
    <w:rsid w:val="00EE09BE"/>
    <w:rsid w:val="00EE0F43"/>
    <w:rsid w:val="00EE13A5"/>
    <w:rsid w:val="00EE1B68"/>
    <w:rsid w:val="00EE2593"/>
    <w:rsid w:val="00EE275C"/>
    <w:rsid w:val="00EE28D2"/>
    <w:rsid w:val="00EE290E"/>
    <w:rsid w:val="00EE2EE1"/>
    <w:rsid w:val="00EE3161"/>
    <w:rsid w:val="00EE3214"/>
    <w:rsid w:val="00EE427D"/>
    <w:rsid w:val="00EE4473"/>
    <w:rsid w:val="00EE48EB"/>
    <w:rsid w:val="00EE4B79"/>
    <w:rsid w:val="00EE4C5B"/>
    <w:rsid w:val="00EE4E7B"/>
    <w:rsid w:val="00EE6996"/>
    <w:rsid w:val="00EE6B61"/>
    <w:rsid w:val="00EE709C"/>
    <w:rsid w:val="00EE75E7"/>
    <w:rsid w:val="00EE7CC7"/>
    <w:rsid w:val="00EE7F60"/>
    <w:rsid w:val="00EF01FA"/>
    <w:rsid w:val="00EF0758"/>
    <w:rsid w:val="00EF0D5F"/>
    <w:rsid w:val="00EF11A8"/>
    <w:rsid w:val="00EF1C21"/>
    <w:rsid w:val="00EF1EB1"/>
    <w:rsid w:val="00EF1F2C"/>
    <w:rsid w:val="00EF2249"/>
    <w:rsid w:val="00EF2375"/>
    <w:rsid w:val="00EF2528"/>
    <w:rsid w:val="00EF2B95"/>
    <w:rsid w:val="00EF305E"/>
    <w:rsid w:val="00EF3342"/>
    <w:rsid w:val="00EF33D3"/>
    <w:rsid w:val="00EF3BA3"/>
    <w:rsid w:val="00EF3BB3"/>
    <w:rsid w:val="00EF3DA7"/>
    <w:rsid w:val="00EF3EA1"/>
    <w:rsid w:val="00EF5412"/>
    <w:rsid w:val="00EF579C"/>
    <w:rsid w:val="00EF6874"/>
    <w:rsid w:val="00EF75CE"/>
    <w:rsid w:val="00F00613"/>
    <w:rsid w:val="00F00BB0"/>
    <w:rsid w:val="00F00E0C"/>
    <w:rsid w:val="00F02027"/>
    <w:rsid w:val="00F03A58"/>
    <w:rsid w:val="00F044B4"/>
    <w:rsid w:val="00F04707"/>
    <w:rsid w:val="00F04C71"/>
    <w:rsid w:val="00F04DA9"/>
    <w:rsid w:val="00F054F0"/>
    <w:rsid w:val="00F05B90"/>
    <w:rsid w:val="00F05F41"/>
    <w:rsid w:val="00F0767F"/>
    <w:rsid w:val="00F10185"/>
    <w:rsid w:val="00F1047C"/>
    <w:rsid w:val="00F10C84"/>
    <w:rsid w:val="00F10DD0"/>
    <w:rsid w:val="00F11503"/>
    <w:rsid w:val="00F12C6D"/>
    <w:rsid w:val="00F1312F"/>
    <w:rsid w:val="00F13443"/>
    <w:rsid w:val="00F13846"/>
    <w:rsid w:val="00F13B45"/>
    <w:rsid w:val="00F14B84"/>
    <w:rsid w:val="00F14C5D"/>
    <w:rsid w:val="00F156E2"/>
    <w:rsid w:val="00F16040"/>
    <w:rsid w:val="00F160FB"/>
    <w:rsid w:val="00F1624E"/>
    <w:rsid w:val="00F173BE"/>
    <w:rsid w:val="00F20014"/>
    <w:rsid w:val="00F20027"/>
    <w:rsid w:val="00F202B9"/>
    <w:rsid w:val="00F202D3"/>
    <w:rsid w:val="00F2068E"/>
    <w:rsid w:val="00F207B0"/>
    <w:rsid w:val="00F21451"/>
    <w:rsid w:val="00F21581"/>
    <w:rsid w:val="00F21BD6"/>
    <w:rsid w:val="00F227B7"/>
    <w:rsid w:val="00F231D6"/>
    <w:rsid w:val="00F24888"/>
    <w:rsid w:val="00F24AB3"/>
    <w:rsid w:val="00F24BD2"/>
    <w:rsid w:val="00F26656"/>
    <w:rsid w:val="00F26719"/>
    <w:rsid w:val="00F2675C"/>
    <w:rsid w:val="00F302B8"/>
    <w:rsid w:val="00F304D0"/>
    <w:rsid w:val="00F30C9D"/>
    <w:rsid w:val="00F31157"/>
    <w:rsid w:val="00F3159B"/>
    <w:rsid w:val="00F31A1F"/>
    <w:rsid w:val="00F31B1E"/>
    <w:rsid w:val="00F3206A"/>
    <w:rsid w:val="00F32A49"/>
    <w:rsid w:val="00F32EEC"/>
    <w:rsid w:val="00F33C78"/>
    <w:rsid w:val="00F34347"/>
    <w:rsid w:val="00F34A94"/>
    <w:rsid w:val="00F34D03"/>
    <w:rsid w:val="00F358D2"/>
    <w:rsid w:val="00F3596D"/>
    <w:rsid w:val="00F3705E"/>
    <w:rsid w:val="00F40083"/>
    <w:rsid w:val="00F40F43"/>
    <w:rsid w:val="00F41C86"/>
    <w:rsid w:val="00F41EF6"/>
    <w:rsid w:val="00F425A3"/>
    <w:rsid w:val="00F42731"/>
    <w:rsid w:val="00F4316D"/>
    <w:rsid w:val="00F43399"/>
    <w:rsid w:val="00F43C7C"/>
    <w:rsid w:val="00F43D22"/>
    <w:rsid w:val="00F44294"/>
    <w:rsid w:val="00F448A1"/>
    <w:rsid w:val="00F44A7F"/>
    <w:rsid w:val="00F4583E"/>
    <w:rsid w:val="00F4602B"/>
    <w:rsid w:val="00F46288"/>
    <w:rsid w:val="00F468C9"/>
    <w:rsid w:val="00F47FEA"/>
    <w:rsid w:val="00F50042"/>
    <w:rsid w:val="00F50137"/>
    <w:rsid w:val="00F5053D"/>
    <w:rsid w:val="00F50B7D"/>
    <w:rsid w:val="00F51C4B"/>
    <w:rsid w:val="00F51FF2"/>
    <w:rsid w:val="00F52561"/>
    <w:rsid w:val="00F52838"/>
    <w:rsid w:val="00F52862"/>
    <w:rsid w:val="00F5308A"/>
    <w:rsid w:val="00F530F2"/>
    <w:rsid w:val="00F53164"/>
    <w:rsid w:val="00F53504"/>
    <w:rsid w:val="00F53966"/>
    <w:rsid w:val="00F54756"/>
    <w:rsid w:val="00F54A91"/>
    <w:rsid w:val="00F5502E"/>
    <w:rsid w:val="00F567A7"/>
    <w:rsid w:val="00F57198"/>
    <w:rsid w:val="00F57FB7"/>
    <w:rsid w:val="00F60378"/>
    <w:rsid w:val="00F60A6E"/>
    <w:rsid w:val="00F61B73"/>
    <w:rsid w:val="00F6260A"/>
    <w:rsid w:val="00F63101"/>
    <w:rsid w:val="00F637BF"/>
    <w:rsid w:val="00F64A09"/>
    <w:rsid w:val="00F64FCF"/>
    <w:rsid w:val="00F65B06"/>
    <w:rsid w:val="00F65CFD"/>
    <w:rsid w:val="00F65F44"/>
    <w:rsid w:val="00F66B07"/>
    <w:rsid w:val="00F66EB0"/>
    <w:rsid w:val="00F67AD8"/>
    <w:rsid w:val="00F67DE7"/>
    <w:rsid w:val="00F67ED7"/>
    <w:rsid w:val="00F7059D"/>
    <w:rsid w:val="00F7070F"/>
    <w:rsid w:val="00F7079E"/>
    <w:rsid w:val="00F7108C"/>
    <w:rsid w:val="00F72044"/>
    <w:rsid w:val="00F720EC"/>
    <w:rsid w:val="00F73364"/>
    <w:rsid w:val="00F736CB"/>
    <w:rsid w:val="00F738DD"/>
    <w:rsid w:val="00F73DFD"/>
    <w:rsid w:val="00F74014"/>
    <w:rsid w:val="00F7445E"/>
    <w:rsid w:val="00F75329"/>
    <w:rsid w:val="00F75410"/>
    <w:rsid w:val="00F76F2E"/>
    <w:rsid w:val="00F76FE5"/>
    <w:rsid w:val="00F77615"/>
    <w:rsid w:val="00F777D4"/>
    <w:rsid w:val="00F77CDB"/>
    <w:rsid w:val="00F800F5"/>
    <w:rsid w:val="00F808F2"/>
    <w:rsid w:val="00F8191F"/>
    <w:rsid w:val="00F81C1D"/>
    <w:rsid w:val="00F81D2E"/>
    <w:rsid w:val="00F81E3A"/>
    <w:rsid w:val="00F82136"/>
    <w:rsid w:val="00F8218B"/>
    <w:rsid w:val="00F82E5F"/>
    <w:rsid w:val="00F84345"/>
    <w:rsid w:val="00F845EA"/>
    <w:rsid w:val="00F84FE2"/>
    <w:rsid w:val="00F86054"/>
    <w:rsid w:val="00F865DA"/>
    <w:rsid w:val="00F867AB"/>
    <w:rsid w:val="00F869AA"/>
    <w:rsid w:val="00F86E7E"/>
    <w:rsid w:val="00F870FC"/>
    <w:rsid w:val="00F87E0B"/>
    <w:rsid w:val="00F87FFB"/>
    <w:rsid w:val="00F90518"/>
    <w:rsid w:val="00F906DD"/>
    <w:rsid w:val="00F913A6"/>
    <w:rsid w:val="00F91647"/>
    <w:rsid w:val="00F92181"/>
    <w:rsid w:val="00F92477"/>
    <w:rsid w:val="00F925E2"/>
    <w:rsid w:val="00F92613"/>
    <w:rsid w:val="00F92F1E"/>
    <w:rsid w:val="00F93384"/>
    <w:rsid w:val="00F93545"/>
    <w:rsid w:val="00F93B8D"/>
    <w:rsid w:val="00F944AC"/>
    <w:rsid w:val="00F945D6"/>
    <w:rsid w:val="00F94E47"/>
    <w:rsid w:val="00F95C7A"/>
    <w:rsid w:val="00F95D22"/>
    <w:rsid w:val="00F968BD"/>
    <w:rsid w:val="00F96E6F"/>
    <w:rsid w:val="00F97176"/>
    <w:rsid w:val="00F974B9"/>
    <w:rsid w:val="00FA0549"/>
    <w:rsid w:val="00FA096E"/>
    <w:rsid w:val="00FA18FA"/>
    <w:rsid w:val="00FA24C6"/>
    <w:rsid w:val="00FA2E0F"/>
    <w:rsid w:val="00FA37B3"/>
    <w:rsid w:val="00FA3C02"/>
    <w:rsid w:val="00FA3F49"/>
    <w:rsid w:val="00FA41E6"/>
    <w:rsid w:val="00FA4B9C"/>
    <w:rsid w:val="00FA4E29"/>
    <w:rsid w:val="00FA5157"/>
    <w:rsid w:val="00FA5789"/>
    <w:rsid w:val="00FA5EBA"/>
    <w:rsid w:val="00FA5F15"/>
    <w:rsid w:val="00FA6FEA"/>
    <w:rsid w:val="00FA7851"/>
    <w:rsid w:val="00FA79D6"/>
    <w:rsid w:val="00FB052D"/>
    <w:rsid w:val="00FB1119"/>
    <w:rsid w:val="00FB1A5D"/>
    <w:rsid w:val="00FB2840"/>
    <w:rsid w:val="00FB29CE"/>
    <w:rsid w:val="00FB2DB7"/>
    <w:rsid w:val="00FB2F15"/>
    <w:rsid w:val="00FB3119"/>
    <w:rsid w:val="00FB3899"/>
    <w:rsid w:val="00FB3E46"/>
    <w:rsid w:val="00FB4005"/>
    <w:rsid w:val="00FB6226"/>
    <w:rsid w:val="00FB631D"/>
    <w:rsid w:val="00FB6337"/>
    <w:rsid w:val="00FB65CD"/>
    <w:rsid w:val="00FB6AB9"/>
    <w:rsid w:val="00FB6F4A"/>
    <w:rsid w:val="00FB6FB1"/>
    <w:rsid w:val="00FB71FC"/>
    <w:rsid w:val="00FB729B"/>
    <w:rsid w:val="00FB788F"/>
    <w:rsid w:val="00FC01C1"/>
    <w:rsid w:val="00FC0282"/>
    <w:rsid w:val="00FC0764"/>
    <w:rsid w:val="00FC0B31"/>
    <w:rsid w:val="00FC1827"/>
    <w:rsid w:val="00FC1858"/>
    <w:rsid w:val="00FC18EF"/>
    <w:rsid w:val="00FC2564"/>
    <w:rsid w:val="00FC3348"/>
    <w:rsid w:val="00FC361C"/>
    <w:rsid w:val="00FC370D"/>
    <w:rsid w:val="00FC3E16"/>
    <w:rsid w:val="00FC4861"/>
    <w:rsid w:val="00FC487A"/>
    <w:rsid w:val="00FC4BDA"/>
    <w:rsid w:val="00FC4CB2"/>
    <w:rsid w:val="00FC4E90"/>
    <w:rsid w:val="00FC5062"/>
    <w:rsid w:val="00FC5597"/>
    <w:rsid w:val="00FC5C50"/>
    <w:rsid w:val="00FC604E"/>
    <w:rsid w:val="00FC6A42"/>
    <w:rsid w:val="00FC6FE7"/>
    <w:rsid w:val="00FC71A3"/>
    <w:rsid w:val="00FC7FD9"/>
    <w:rsid w:val="00FD097D"/>
    <w:rsid w:val="00FD13E2"/>
    <w:rsid w:val="00FD17B5"/>
    <w:rsid w:val="00FD196C"/>
    <w:rsid w:val="00FD19CD"/>
    <w:rsid w:val="00FD2947"/>
    <w:rsid w:val="00FD2C91"/>
    <w:rsid w:val="00FD3D75"/>
    <w:rsid w:val="00FD3FC1"/>
    <w:rsid w:val="00FD4926"/>
    <w:rsid w:val="00FD5459"/>
    <w:rsid w:val="00FD5961"/>
    <w:rsid w:val="00FD6397"/>
    <w:rsid w:val="00FD6D77"/>
    <w:rsid w:val="00FD711B"/>
    <w:rsid w:val="00FD7C8F"/>
    <w:rsid w:val="00FE0118"/>
    <w:rsid w:val="00FE011E"/>
    <w:rsid w:val="00FE0A69"/>
    <w:rsid w:val="00FE0D36"/>
    <w:rsid w:val="00FE163A"/>
    <w:rsid w:val="00FE29F1"/>
    <w:rsid w:val="00FE2BB1"/>
    <w:rsid w:val="00FE34DA"/>
    <w:rsid w:val="00FE364B"/>
    <w:rsid w:val="00FE38B5"/>
    <w:rsid w:val="00FE3C8E"/>
    <w:rsid w:val="00FE3CE5"/>
    <w:rsid w:val="00FE3D46"/>
    <w:rsid w:val="00FE4256"/>
    <w:rsid w:val="00FE4E78"/>
    <w:rsid w:val="00FE53A7"/>
    <w:rsid w:val="00FE546D"/>
    <w:rsid w:val="00FE59C0"/>
    <w:rsid w:val="00FE6189"/>
    <w:rsid w:val="00FE6565"/>
    <w:rsid w:val="00FE68A0"/>
    <w:rsid w:val="00FE732D"/>
    <w:rsid w:val="00FE7362"/>
    <w:rsid w:val="00FF150C"/>
    <w:rsid w:val="00FF458D"/>
    <w:rsid w:val="00FF523D"/>
    <w:rsid w:val="00FF5346"/>
    <w:rsid w:val="00FF5B6D"/>
    <w:rsid w:val="00FF65CC"/>
    <w:rsid w:val="00FF699F"/>
    <w:rsid w:val="00FF7584"/>
    <w:rsid w:val="00FF7A18"/>
    <w:rsid w:val="00FF7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F8B8"/>
  <w15:docId w15:val="{BC18FE0D-D050-4DA7-9EF4-38BE01BF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D7EC1"/>
    <w:rPr>
      <w:sz w:val="24"/>
      <w:szCs w:val="24"/>
    </w:rPr>
  </w:style>
  <w:style w:type="paragraph" w:styleId="Naslov1">
    <w:name w:val="heading 1"/>
    <w:aliases w:val=" Znak Znak"/>
    <w:basedOn w:val="Navaden"/>
    <w:next w:val="Navaden"/>
    <w:link w:val="Naslov1Znak"/>
    <w:qFormat/>
    <w:rsid w:val="00077E6D"/>
    <w:pPr>
      <w:keepNext/>
      <w:numPr>
        <w:numId w:val="12"/>
      </w:numPr>
      <w:spacing w:before="240" w:after="60"/>
      <w:outlineLvl w:val="0"/>
    </w:pPr>
    <w:rPr>
      <w:rFonts w:ascii="Arial" w:hAnsi="Arial" w:cs="Arial"/>
      <w:b/>
      <w:bCs/>
      <w:kern w:val="32"/>
      <w:sz w:val="32"/>
      <w:szCs w:val="32"/>
    </w:rPr>
  </w:style>
  <w:style w:type="paragraph" w:styleId="Naslov2">
    <w:name w:val="heading 2"/>
    <w:basedOn w:val="Navaden"/>
    <w:next w:val="Navaden"/>
    <w:qFormat/>
    <w:rsid w:val="003D508D"/>
    <w:pPr>
      <w:keepNext/>
      <w:numPr>
        <w:ilvl w:val="1"/>
        <w:numId w:val="12"/>
      </w:numPr>
      <w:spacing w:before="240" w:after="60"/>
      <w:outlineLvl w:val="1"/>
    </w:pPr>
    <w:rPr>
      <w:rFonts w:cs="Arial"/>
      <w:b/>
      <w:bCs/>
      <w:iCs/>
      <w:szCs w:val="28"/>
    </w:rPr>
  </w:style>
  <w:style w:type="paragraph" w:styleId="Naslov3">
    <w:name w:val="heading 3"/>
    <w:basedOn w:val="Navaden"/>
    <w:next w:val="Navaden"/>
    <w:link w:val="Naslov3Znak"/>
    <w:qFormat/>
    <w:rsid w:val="003D508D"/>
    <w:pPr>
      <w:keepNext/>
      <w:numPr>
        <w:ilvl w:val="2"/>
        <w:numId w:val="12"/>
      </w:numPr>
      <w:spacing w:before="240" w:after="60"/>
      <w:outlineLvl w:val="2"/>
    </w:pPr>
    <w:rPr>
      <w:rFonts w:cs="Arial"/>
      <w:b/>
      <w:bCs/>
      <w:szCs w:val="26"/>
    </w:rPr>
  </w:style>
  <w:style w:type="paragraph" w:styleId="Naslov4">
    <w:name w:val="heading 4"/>
    <w:basedOn w:val="Navaden"/>
    <w:next w:val="Navaden"/>
    <w:qFormat/>
    <w:rsid w:val="00077E6D"/>
    <w:pPr>
      <w:keepNext/>
      <w:numPr>
        <w:ilvl w:val="3"/>
        <w:numId w:val="12"/>
      </w:numPr>
      <w:spacing w:before="240" w:after="60"/>
      <w:outlineLvl w:val="3"/>
    </w:pPr>
    <w:rPr>
      <w:b/>
      <w:bCs/>
      <w:sz w:val="28"/>
      <w:szCs w:val="28"/>
    </w:rPr>
  </w:style>
  <w:style w:type="paragraph" w:styleId="Naslov5">
    <w:name w:val="heading 5"/>
    <w:basedOn w:val="Navaden"/>
    <w:next w:val="Navaden"/>
    <w:qFormat/>
    <w:rsid w:val="00077E6D"/>
    <w:pPr>
      <w:numPr>
        <w:ilvl w:val="4"/>
        <w:numId w:val="12"/>
      </w:num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numPr>
        <w:ilvl w:val="5"/>
        <w:numId w:val="12"/>
      </w:numPr>
      <w:spacing w:before="240" w:after="60"/>
      <w:outlineLvl w:val="5"/>
    </w:pPr>
    <w:rPr>
      <w:b/>
      <w:bCs/>
      <w:sz w:val="22"/>
      <w:szCs w:val="22"/>
    </w:rPr>
  </w:style>
  <w:style w:type="paragraph" w:styleId="Naslov7">
    <w:name w:val="heading 7"/>
    <w:basedOn w:val="Navaden"/>
    <w:next w:val="Navaden"/>
    <w:qFormat/>
    <w:rsid w:val="005C256D"/>
    <w:pPr>
      <w:numPr>
        <w:ilvl w:val="6"/>
        <w:numId w:val="12"/>
      </w:numPr>
      <w:spacing w:before="240" w:after="60"/>
      <w:outlineLvl w:val="6"/>
    </w:pPr>
  </w:style>
  <w:style w:type="paragraph" w:styleId="Naslov8">
    <w:name w:val="heading 8"/>
    <w:basedOn w:val="Navaden"/>
    <w:next w:val="Navaden"/>
    <w:link w:val="Naslov8Znak"/>
    <w:qFormat/>
    <w:rsid w:val="007124B4"/>
    <w:pPr>
      <w:keepNext/>
      <w:numPr>
        <w:ilvl w:val="7"/>
        <w:numId w:val="12"/>
      </w:numPr>
      <w:jc w:val="both"/>
      <w:outlineLvl w:val="7"/>
    </w:pPr>
    <w:rPr>
      <w:rFonts w:ascii="Arial" w:hAnsi="Arial"/>
      <w:b/>
      <w:szCs w:val="20"/>
    </w:rPr>
  </w:style>
  <w:style w:type="paragraph" w:styleId="Naslov9">
    <w:name w:val="heading 9"/>
    <w:basedOn w:val="Navaden"/>
    <w:next w:val="Navaden"/>
    <w:link w:val="Naslov9Znak"/>
    <w:qFormat/>
    <w:rsid w:val="007124B4"/>
    <w:pPr>
      <w:keepNext/>
      <w:numPr>
        <w:ilvl w:val="8"/>
        <w:numId w:val="12"/>
      </w:numPr>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120"/>
    </w:pPr>
    <w:rPr>
      <w:rFonts w:asciiTheme="minorHAnsi" w:hAnsiTheme="minorHAnsi" w:cstheme="minorHAnsi"/>
      <w:b/>
      <w:bCs/>
      <w:i/>
      <w:iCs/>
    </w:rPr>
  </w:style>
  <w:style w:type="paragraph" w:styleId="Kazalovsebine2">
    <w:name w:val="toc 2"/>
    <w:basedOn w:val="Navaden"/>
    <w:next w:val="Navaden"/>
    <w:autoRedefine/>
    <w:uiPriority w:val="39"/>
    <w:rsid w:val="0000344E"/>
    <w:pPr>
      <w:spacing w:before="120"/>
      <w:ind w:left="240"/>
    </w:pPr>
    <w:rPr>
      <w:rFonts w:asciiTheme="minorHAnsi" w:hAnsiTheme="minorHAnsi" w:cstheme="minorHAnsi"/>
      <w:b/>
      <w:bCs/>
      <w:sz w:val="22"/>
      <w:szCs w:val="22"/>
    </w:rPr>
  </w:style>
  <w:style w:type="paragraph" w:styleId="Kazalovsebine3">
    <w:name w:val="toc 3"/>
    <w:basedOn w:val="Navaden"/>
    <w:next w:val="Navaden"/>
    <w:autoRedefine/>
    <w:uiPriority w:val="39"/>
    <w:rsid w:val="00BA0A7C"/>
    <w:pPr>
      <w:ind w:left="480"/>
    </w:pPr>
    <w:rPr>
      <w:rFonts w:asciiTheme="minorHAnsi" w:hAnsiTheme="minorHAnsi" w:cstheme="minorHAnsi"/>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aliases w:val="Naslov1"/>
    <w:basedOn w:val="Naslov1"/>
    <w:link w:val="NaslovZnak"/>
    <w:qFormat/>
    <w:rsid w:val="003D508D"/>
    <w:pPr>
      <w:numPr>
        <w:numId w:val="0"/>
      </w:numPr>
    </w:p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aliases w:val="Naslov1 Znak"/>
    <w:link w:val="Naslov"/>
    <w:rsid w:val="003D508D"/>
    <w:rPr>
      <w:rFonts w:ascii="Arial" w:hAnsi="Arial" w:cs="Arial"/>
      <w:b/>
      <w:bCs/>
      <w:kern w:val="32"/>
      <w:sz w:val="32"/>
      <w:szCs w:val="32"/>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3D508D"/>
    <w:rPr>
      <w:rFonts w:cs="Arial"/>
      <w:b/>
      <w:bCs/>
      <w:sz w:val="24"/>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paragraph" w:customStyle="1" w:styleId="full-imagesmall-text">
    <w:name w:val="full-image__small-text"/>
    <w:basedOn w:val="Navaden"/>
    <w:rsid w:val="00E739BB"/>
    <w:pPr>
      <w:spacing w:before="100" w:beforeAutospacing="1" w:after="100" w:afterAutospacing="1"/>
    </w:pPr>
    <w:rPr>
      <w:rFonts w:ascii="BisnodeSans-Regular" w:hAnsi="BisnodeSans-Regular"/>
      <w:sz w:val="42"/>
      <w:szCs w:val="42"/>
    </w:rPr>
  </w:style>
  <w:style w:type="paragraph" w:customStyle="1" w:styleId="1">
    <w:name w:val="1"/>
    <w:basedOn w:val="Navaden"/>
    <w:rsid w:val="000B5EC6"/>
    <w:pPr>
      <w:spacing w:after="160" w:line="240" w:lineRule="exact"/>
    </w:pPr>
    <w:rPr>
      <w:rFonts w:ascii="Tahoma" w:hAnsi="Tahoma"/>
      <w:sz w:val="20"/>
      <w:szCs w:val="20"/>
      <w:lang w:eastAsia="en-US"/>
    </w:rPr>
  </w:style>
  <w:style w:type="paragraph" w:styleId="Kazalovsebine4">
    <w:name w:val="toc 4"/>
    <w:basedOn w:val="Navaden"/>
    <w:next w:val="Navaden"/>
    <w:autoRedefine/>
    <w:unhideWhenUsed/>
    <w:rsid w:val="009913DD"/>
    <w:pPr>
      <w:ind w:left="720"/>
    </w:pPr>
    <w:rPr>
      <w:rFonts w:asciiTheme="minorHAnsi" w:hAnsiTheme="minorHAnsi" w:cstheme="minorHAnsi"/>
      <w:sz w:val="20"/>
      <w:szCs w:val="20"/>
    </w:rPr>
  </w:style>
  <w:style w:type="paragraph" w:styleId="Kazalovsebine5">
    <w:name w:val="toc 5"/>
    <w:basedOn w:val="Navaden"/>
    <w:next w:val="Navaden"/>
    <w:autoRedefine/>
    <w:unhideWhenUsed/>
    <w:rsid w:val="009913DD"/>
    <w:pPr>
      <w:ind w:left="960"/>
    </w:pPr>
    <w:rPr>
      <w:rFonts w:asciiTheme="minorHAnsi" w:hAnsiTheme="minorHAnsi" w:cstheme="minorHAnsi"/>
      <w:sz w:val="20"/>
      <w:szCs w:val="20"/>
    </w:rPr>
  </w:style>
  <w:style w:type="paragraph" w:styleId="Kazalovsebine6">
    <w:name w:val="toc 6"/>
    <w:basedOn w:val="Navaden"/>
    <w:next w:val="Navaden"/>
    <w:autoRedefine/>
    <w:unhideWhenUsed/>
    <w:rsid w:val="009913DD"/>
    <w:pPr>
      <w:ind w:left="1200"/>
    </w:pPr>
    <w:rPr>
      <w:rFonts w:asciiTheme="minorHAnsi" w:hAnsiTheme="minorHAnsi" w:cstheme="minorHAnsi"/>
      <w:sz w:val="20"/>
      <w:szCs w:val="20"/>
    </w:rPr>
  </w:style>
  <w:style w:type="paragraph" w:styleId="Kazalovsebine7">
    <w:name w:val="toc 7"/>
    <w:basedOn w:val="Navaden"/>
    <w:next w:val="Navaden"/>
    <w:autoRedefine/>
    <w:unhideWhenUsed/>
    <w:rsid w:val="009913DD"/>
    <w:pPr>
      <w:ind w:left="1440"/>
    </w:pPr>
    <w:rPr>
      <w:rFonts w:asciiTheme="minorHAnsi" w:hAnsiTheme="minorHAnsi" w:cstheme="minorHAnsi"/>
      <w:sz w:val="20"/>
      <w:szCs w:val="20"/>
    </w:rPr>
  </w:style>
  <w:style w:type="paragraph" w:styleId="Kazalovsebine8">
    <w:name w:val="toc 8"/>
    <w:basedOn w:val="Navaden"/>
    <w:next w:val="Navaden"/>
    <w:autoRedefine/>
    <w:unhideWhenUsed/>
    <w:rsid w:val="009913DD"/>
    <w:pPr>
      <w:ind w:left="1680"/>
    </w:pPr>
    <w:rPr>
      <w:rFonts w:asciiTheme="minorHAnsi" w:hAnsiTheme="minorHAnsi" w:cstheme="minorHAnsi"/>
      <w:sz w:val="20"/>
      <w:szCs w:val="20"/>
    </w:rPr>
  </w:style>
  <w:style w:type="paragraph" w:styleId="Kazalovsebine9">
    <w:name w:val="toc 9"/>
    <w:basedOn w:val="Navaden"/>
    <w:next w:val="Navaden"/>
    <w:autoRedefine/>
    <w:unhideWhenUsed/>
    <w:rsid w:val="009913DD"/>
    <w:pPr>
      <w:ind w:left="1920"/>
    </w:pPr>
    <w:rPr>
      <w:rFonts w:asciiTheme="minorHAnsi" w:hAnsiTheme="minorHAnsi" w:cstheme="minorHAnsi"/>
      <w:sz w:val="20"/>
      <w:szCs w:val="20"/>
    </w:rPr>
  </w:style>
  <w:style w:type="paragraph" w:styleId="Revizija">
    <w:name w:val="Revision"/>
    <w:hidden/>
    <w:uiPriority w:val="99"/>
    <w:semiHidden/>
    <w:rsid w:val="0059481F"/>
    <w:rPr>
      <w:sz w:val="24"/>
      <w:szCs w:val="24"/>
    </w:rPr>
  </w:style>
  <w:style w:type="paragraph" w:customStyle="1" w:styleId="len0">
    <w:name w:val="len"/>
    <w:basedOn w:val="Navaden"/>
    <w:rsid w:val="005303CB"/>
    <w:pPr>
      <w:spacing w:before="100" w:beforeAutospacing="1" w:after="100" w:afterAutospacing="1"/>
    </w:pPr>
  </w:style>
  <w:style w:type="paragraph" w:customStyle="1" w:styleId="lennaslov">
    <w:name w:val="lennaslov"/>
    <w:basedOn w:val="Navaden"/>
    <w:rsid w:val="005303CB"/>
    <w:pPr>
      <w:spacing w:before="100" w:beforeAutospacing="1" w:after="100" w:afterAutospacing="1"/>
    </w:pPr>
  </w:style>
  <w:style w:type="paragraph" w:customStyle="1" w:styleId="tevilnatoka">
    <w:name w:val="tevilnatoka"/>
    <w:basedOn w:val="Navaden"/>
    <w:rsid w:val="005303CB"/>
    <w:pPr>
      <w:spacing w:before="100" w:beforeAutospacing="1" w:after="100" w:afterAutospacing="1"/>
    </w:pPr>
  </w:style>
  <w:style w:type="paragraph" w:customStyle="1" w:styleId="alineazaodstavkom">
    <w:name w:val="alineazaodstavkom"/>
    <w:basedOn w:val="Navaden"/>
    <w:rsid w:val="005303CB"/>
    <w:pPr>
      <w:spacing w:before="100" w:beforeAutospacing="1" w:after="100" w:afterAutospacing="1"/>
    </w:pPr>
  </w:style>
  <w:style w:type="paragraph" w:customStyle="1" w:styleId="Navaden2">
    <w:name w:val="Navaden_2"/>
    <w:basedOn w:val="Normal1"/>
    <w:link w:val="Navaden2Znak"/>
    <w:qFormat/>
    <w:rsid w:val="00224616"/>
    <w:pPr>
      <w:numPr>
        <w:ilvl w:val="0"/>
      </w:numPr>
      <w:spacing w:after="0"/>
      <w:ind w:left="1135" w:hanging="851"/>
    </w:pPr>
    <w:rPr>
      <w:rFonts w:ascii="Times New Roman" w:eastAsia="Arial" w:hAnsi="Times New Roman"/>
      <w:sz w:val="24"/>
      <w:szCs w:val="24"/>
    </w:rPr>
  </w:style>
  <w:style w:type="character" w:customStyle="1" w:styleId="Navaden2Znak">
    <w:name w:val="Navaden_2 Znak"/>
    <w:link w:val="Navaden2"/>
    <w:rsid w:val="00224616"/>
    <w:rPr>
      <w:rFonts w:eastAsia="Arial"/>
      <w:sz w:val="24"/>
      <w:szCs w:val="24"/>
    </w:rPr>
  </w:style>
  <w:style w:type="character" w:styleId="Besedilooznabemesta">
    <w:name w:val="Placeholder Text"/>
    <w:basedOn w:val="Privzetapisavaodstavka"/>
    <w:uiPriority w:val="99"/>
    <w:semiHidden/>
    <w:rsid w:val="003237FC"/>
    <w:rPr>
      <w:color w:val="808080"/>
    </w:rPr>
  </w:style>
  <w:style w:type="paragraph" w:customStyle="1" w:styleId="vrstapredpisa">
    <w:name w:val="vrstapredpisa"/>
    <w:basedOn w:val="Navaden"/>
    <w:rsid w:val="0011401E"/>
    <w:pPr>
      <w:spacing w:before="100" w:beforeAutospacing="1" w:after="100" w:afterAutospacing="1"/>
    </w:pPr>
  </w:style>
  <w:style w:type="table" w:customStyle="1" w:styleId="TableGrid0">
    <w:name w:val="Table Grid_0"/>
    <w:basedOn w:val="Navadnatabela"/>
    <w:uiPriority w:val="39"/>
    <w:rsid w:val="00EF5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semiHidden/>
    <w:unhideWhenUsed/>
    <w:rsid w:val="00C419E1"/>
    <w:pPr>
      <w:ind w:left="240" w:hanging="240"/>
    </w:pPr>
  </w:style>
  <w:style w:type="paragraph" w:styleId="Stvarnokazalo-naslov">
    <w:name w:val="index heading"/>
    <w:basedOn w:val="Navaden"/>
    <w:next w:val="Stvarnokazalo1"/>
    <w:rsid w:val="00C419E1"/>
    <w:pPr>
      <w:numPr>
        <w:numId w:val="16"/>
      </w:numPr>
      <w:tabs>
        <w:tab w:val="clear" w:pos="360"/>
      </w:tabs>
      <w:ind w:left="0" w:firstLine="0"/>
      <w:jc w:val="both"/>
    </w:pPr>
    <w:rPr>
      <w:rFonts w:ascii="Arial" w:hAnsi="Arial" w:cs="Calibri"/>
      <w:noProof/>
      <w:sz w:val="26"/>
      <w:szCs w:val="20"/>
      <w:lang w:eastAsia="ja-JP"/>
    </w:rPr>
  </w:style>
  <w:style w:type="paragraph" w:customStyle="1" w:styleId="Odstavekseznama1">
    <w:name w:val="Odstavek seznama1"/>
    <w:basedOn w:val="Navaden"/>
    <w:rsid w:val="006B2030"/>
    <w:pPr>
      <w:ind w:left="720"/>
      <w:jc w:val="both"/>
    </w:pPr>
    <w:rPr>
      <w:sz w:val="22"/>
      <w:szCs w:val="20"/>
    </w:rPr>
  </w:style>
  <w:style w:type="character" w:styleId="SledenaHiperpovezava">
    <w:name w:val="FollowedHyperlink"/>
    <w:basedOn w:val="Privzetapisavaodstavka"/>
    <w:semiHidden/>
    <w:unhideWhenUsed/>
    <w:rsid w:val="00A2500A"/>
    <w:rPr>
      <w:color w:val="800080" w:themeColor="followedHyperlink"/>
      <w:u w:val="single"/>
    </w:rPr>
  </w:style>
  <w:style w:type="paragraph" w:customStyle="1" w:styleId="pf1">
    <w:name w:val="pf1"/>
    <w:basedOn w:val="Navaden"/>
    <w:rsid w:val="000F4E5F"/>
    <w:pPr>
      <w:spacing w:before="100" w:beforeAutospacing="1" w:after="100" w:afterAutospacing="1"/>
    </w:pPr>
  </w:style>
  <w:style w:type="paragraph" w:customStyle="1" w:styleId="pf0">
    <w:name w:val="pf0"/>
    <w:basedOn w:val="Navaden"/>
    <w:rsid w:val="000F4E5F"/>
    <w:pPr>
      <w:spacing w:before="100" w:beforeAutospacing="1" w:after="100" w:afterAutospacing="1"/>
    </w:pPr>
  </w:style>
  <w:style w:type="character" w:customStyle="1" w:styleId="cf01">
    <w:name w:val="cf01"/>
    <w:basedOn w:val="Privzetapisavaodstavka"/>
    <w:rsid w:val="000F4E5F"/>
    <w:rPr>
      <w:rFonts w:ascii="Segoe UI" w:hAnsi="Segoe UI" w:cs="Segoe UI" w:hint="default"/>
      <w:b/>
      <w:bCs/>
      <w:sz w:val="18"/>
      <w:szCs w:val="18"/>
    </w:rPr>
  </w:style>
  <w:style w:type="character" w:customStyle="1" w:styleId="cf21">
    <w:name w:val="cf21"/>
    <w:basedOn w:val="Privzetapisavaodstavka"/>
    <w:rsid w:val="000F4E5F"/>
    <w:rPr>
      <w:rFonts w:ascii="Segoe UI" w:hAnsi="Segoe UI" w:cs="Segoe UI" w:hint="default"/>
      <w:sz w:val="18"/>
      <w:szCs w:val="18"/>
    </w:rPr>
  </w:style>
  <w:style w:type="character" w:customStyle="1" w:styleId="cf31">
    <w:name w:val="cf31"/>
    <w:basedOn w:val="Privzetapisavaodstavka"/>
    <w:rsid w:val="000F4E5F"/>
    <w:rPr>
      <w:rFonts w:ascii="Segoe UI" w:hAnsi="Segoe UI" w:cs="Segoe UI" w:hint="default"/>
      <w:strike/>
      <w:sz w:val="18"/>
      <w:szCs w:val="18"/>
    </w:rPr>
  </w:style>
  <w:style w:type="table" w:customStyle="1" w:styleId="Tabelamrea2">
    <w:name w:val="Tabela – mreža2"/>
    <w:basedOn w:val="Navadnatabela"/>
    <w:next w:val="Tabelamrea"/>
    <w:uiPriority w:val="39"/>
    <w:rsid w:val="001B68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3Znak">
    <w:name w:val="Telo besedila 3 Znak"/>
    <w:link w:val="Telobesedila3"/>
    <w:rsid w:val="007A2B55"/>
    <w:rPr>
      <w:rFonts w:ascii="InterstateCE-Light" w:hAnsi="InterstateCE-Light"/>
      <w:sz w:val="16"/>
      <w:szCs w:val="16"/>
    </w:rPr>
  </w:style>
  <w:style w:type="character" w:styleId="Nerazreenaomemba">
    <w:name w:val="Unresolved Mention"/>
    <w:basedOn w:val="Privzetapisavaodstavka"/>
    <w:uiPriority w:val="99"/>
    <w:semiHidden/>
    <w:unhideWhenUsed/>
    <w:rsid w:val="00335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21405">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09861777">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89026820">
      <w:bodyDiv w:val="1"/>
      <w:marLeft w:val="0"/>
      <w:marRight w:val="0"/>
      <w:marTop w:val="0"/>
      <w:marBottom w:val="0"/>
      <w:divBdr>
        <w:top w:val="none" w:sz="0" w:space="0" w:color="auto"/>
        <w:left w:val="none" w:sz="0" w:space="0" w:color="auto"/>
        <w:bottom w:val="none" w:sz="0" w:space="0" w:color="auto"/>
        <w:right w:val="none" w:sz="0" w:space="0" w:color="auto"/>
      </w:divBdr>
    </w:div>
    <w:div w:id="196356007">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67611615">
      <w:bodyDiv w:val="1"/>
      <w:marLeft w:val="0"/>
      <w:marRight w:val="0"/>
      <w:marTop w:val="0"/>
      <w:marBottom w:val="0"/>
      <w:divBdr>
        <w:top w:val="none" w:sz="0" w:space="0" w:color="auto"/>
        <w:left w:val="none" w:sz="0" w:space="0" w:color="auto"/>
        <w:bottom w:val="none" w:sz="0" w:space="0" w:color="auto"/>
        <w:right w:val="none" w:sz="0" w:space="0" w:color="auto"/>
      </w:divBdr>
      <w:divsChild>
        <w:div w:id="965548474">
          <w:marLeft w:val="0"/>
          <w:marRight w:val="0"/>
          <w:marTop w:val="0"/>
          <w:marBottom w:val="0"/>
          <w:divBdr>
            <w:top w:val="none" w:sz="0" w:space="0" w:color="auto"/>
            <w:left w:val="none" w:sz="0" w:space="0" w:color="auto"/>
            <w:bottom w:val="none" w:sz="0" w:space="0" w:color="auto"/>
            <w:right w:val="none" w:sz="0" w:space="0" w:color="auto"/>
          </w:divBdr>
          <w:divsChild>
            <w:div w:id="1540316221">
              <w:marLeft w:val="0"/>
              <w:marRight w:val="0"/>
              <w:marTop w:val="0"/>
              <w:marBottom w:val="0"/>
              <w:divBdr>
                <w:top w:val="none" w:sz="0" w:space="0" w:color="auto"/>
                <w:left w:val="none" w:sz="0" w:space="0" w:color="auto"/>
                <w:bottom w:val="none" w:sz="0" w:space="0" w:color="auto"/>
                <w:right w:val="none" w:sz="0" w:space="0" w:color="auto"/>
              </w:divBdr>
              <w:divsChild>
                <w:div w:id="1625111869">
                  <w:marLeft w:val="0"/>
                  <w:marRight w:val="0"/>
                  <w:marTop w:val="0"/>
                  <w:marBottom w:val="0"/>
                  <w:divBdr>
                    <w:top w:val="none" w:sz="0" w:space="0" w:color="auto"/>
                    <w:left w:val="none" w:sz="0" w:space="0" w:color="auto"/>
                    <w:bottom w:val="none" w:sz="0" w:space="0" w:color="auto"/>
                    <w:right w:val="none" w:sz="0" w:space="0" w:color="auto"/>
                  </w:divBdr>
                  <w:divsChild>
                    <w:div w:id="1907757497">
                      <w:marLeft w:val="0"/>
                      <w:marRight w:val="0"/>
                      <w:marTop w:val="0"/>
                      <w:marBottom w:val="0"/>
                      <w:divBdr>
                        <w:top w:val="none" w:sz="0" w:space="0" w:color="auto"/>
                        <w:left w:val="none" w:sz="0" w:space="0" w:color="auto"/>
                        <w:bottom w:val="none" w:sz="0" w:space="0" w:color="auto"/>
                        <w:right w:val="none" w:sz="0" w:space="0" w:color="auto"/>
                      </w:divBdr>
                      <w:divsChild>
                        <w:div w:id="6551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313693">
      <w:bodyDiv w:val="1"/>
      <w:marLeft w:val="0"/>
      <w:marRight w:val="0"/>
      <w:marTop w:val="0"/>
      <w:marBottom w:val="0"/>
      <w:divBdr>
        <w:top w:val="none" w:sz="0" w:space="0" w:color="auto"/>
        <w:left w:val="none" w:sz="0" w:space="0" w:color="auto"/>
        <w:bottom w:val="none" w:sz="0" w:space="0" w:color="auto"/>
        <w:right w:val="none" w:sz="0" w:space="0" w:color="auto"/>
      </w:divBdr>
    </w:div>
    <w:div w:id="48178034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58633569">
      <w:bodyDiv w:val="1"/>
      <w:marLeft w:val="0"/>
      <w:marRight w:val="0"/>
      <w:marTop w:val="0"/>
      <w:marBottom w:val="0"/>
      <w:divBdr>
        <w:top w:val="none" w:sz="0" w:space="0" w:color="auto"/>
        <w:left w:val="none" w:sz="0" w:space="0" w:color="auto"/>
        <w:bottom w:val="none" w:sz="0" w:space="0" w:color="auto"/>
        <w:right w:val="none" w:sz="0" w:space="0" w:color="auto"/>
      </w:divBdr>
    </w:div>
    <w:div w:id="1272202621">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044975">
      <w:bodyDiv w:val="1"/>
      <w:marLeft w:val="0"/>
      <w:marRight w:val="0"/>
      <w:marTop w:val="0"/>
      <w:marBottom w:val="0"/>
      <w:divBdr>
        <w:top w:val="none" w:sz="0" w:space="0" w:color="auto"/>
        <w:left w:val="none" w:sz="0" w:space="0" w:color="auto"/>
        <w:bottom w:val="none" w:sz="0" w:space="0" w:color="auto"/>
        <w:right w:val="none" w:sz="0" w:space="0" w:color="auto"/>
      </w:divBdr>
    </w:div>
    <w:div w:id="1772385688">
      <w:bodyDiv w:val="1"/>
      <w:marLeft w:val="0"/>
      <w:marRight w:val="0"/>
      <w:marTop w:val="0"/>
      <w:marBottom w:val="0"/>
      <w:divBdr>
        <w:top w:val="none" w:sz="0" w:space="0" w:color="auto"/>
        <w:left w:val="none" w:sz="0" w:space="0" w:color="auto"/>
        <w:bottom w:val="none" w:sz="0" w:space="0" w:color="auto"/>
        <w:right w:val="none" w:sz="0" w:space="0" w:color="auto"/>
      </w:divBdr>
    </w:div>
    <w:div w:id="178299539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65676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83212134">
      <w:bodyDiv w:val="1"/>
      <w:marLeft w:val="0"/>
      <w:marRight w:val="0"/>
      <w:marTop w:val="0"/>
      <w:marBottom w:val="0"/>
      <w:divBdr>
        <w:top w:val="none" w:sz="0" w:space="0" w:color="auto"/>
        <w:left w:val="none" w:sz="0" w:space="0" w:color="auto"/>
        <w:bottom w:val="none" w:sz="0" w:space="0" w:color="auto"/>
        <w:right w:val="none" w:sz="0" w:space="0" w:color="auto"/>
      </w:divBdr>
    </w:div>
    <w:div w:id="2113359196">
      <w:bodyDiv w:val="1"/>
      <w:marLeft w:val="0"/>
      <w:marRight w:val="0"/>
      <w:marTop w:val="0"/>
      <w:marBottom w:val="0"/>
      <w:divBdr>
        <w:top w:val="none" w:sz="0" w:space="0" w:color="auto"/>
        <w:left w:val="none" w:sz="0" w:space="0" w:color="auto"/>
        <w:bottom w:val="none" w:sz="0" w:space="0" w:color="auto"/>
        <w:right w:val="none" w:sz="0" w:space="0" w:color="auto"/>
      </w:divBdr>
      <w:divsChild>
        <w:div w:id="1324554415">
          <w:marLeft w:val="0"/>
          <w:marRight w:val="0"/>
          <w:marTop w:val="0"/>
          <w:marBottom w:val="0"/>
          <w:divBdr>
            <w:top w:val="none" w:sz="0" w:space="0" w:color="auto"/>
            <w:left w:val="none" w:sz="0" w:space="0" w:color="auto"/>
            <w:bottom w:val="none" w:sz="0" w:space="0" w:color="auto"/>
            <w:right w:val="none" w:sz="0" w:space="0" w:color="auto"/>
          </w:divBdr>
          <w:divsChild>
            <w:div w:id="1526476115">
              <w:marLeft w:val="0"/>
              <w:marRight w:val="0"/>
              <w:marTop w:val="0"/>
              <w:marBottom w:val="0"/>
              <w:divBdr>
                <w:top w:val="none" w:sz="0" w:space="0" w:color="auto"/>
                <w:left w:val="none" w:sz="0" w:space="0" w:color="auto"/>
                <w:bottom w:val="none" w:sz="0" w:space="0" w:color="auto"/>
                <w:right w:val="none" w:sz="0" w:space="0" w:color="auto"/>
              </w:divBdr>
              <w:divsChild>
                <w:div w:id="1727560031">
                  <w:marLeft w:val="0"/>
                  <w:marRight w:val="0"/>
                  <w:marTop w:val="0"/>
                  <w:marBottom w:val="0"/>
                  <w:divBdr>
                    <w:top w:val="none" w:sz="0" w:space="0" w:color="auto"/>
                    <w:left w:val="none" w:sz="0" w:space="0" w:color="auto"/>
                    <w:bottom w:val="none" w:sz="0" w:space="0" w:color="auto"/>
                    <w:right w:val="none" w:sz="0" w:space="0" w:color="auto"/>
                  </w:divBdr>
                  <w:divsChild>
                    <w:div w:id="355615101">
                      <w:marLeft w:val="0"/>
                      <w:marRight w:val="0"/>
                      <w:marTop w:val="0"/>
                      <w:marBottom w:val="0"/>
                      <w:divBdr>
                        <w:top w:val="none" w:sz="0" w:space="0" w:color="auto"/>
                        <w:left w:val="none" w:sz="0" w:space="0" w:color="auto"/>
                        <w:bottom w:val="none" w:sz="0" w:space="0" w:color="auto"/>
                        <w:right w:val="none" w:sz="0" w:space="0" w:color="auto"/>
                      </w:divBdr>
                      <w:divsChild>
                        <w:div w:id="282807068">
                          <w:marLeft w:val="0"/>
                          <w:marRight w:val="0"/>
                          <w:marTop w:val="0"/>
                          <w:marBottom w:val="0"/>
                          <w:divBdr>
                            <w:top w:val="none" w:sz="0" w:space="0" w:color="auto"/>
                            <w:left w:val="none" w:sz="0" w:space="0" w:color="auto"/>
                            <w:bottom w:val="none" w:sz="0" w:space="0" w:color="auto"/>
                            <w:right w:val="none" w:sz="0" w:space="0" w:color="auto"/>
                          </w:divBdr>
                          <w:divsChild>
                            <w:div w:id="64114297">
                              <w:marLeft w:val="0"/>
                              <w:marRight w:val="0"/>
                              <w:marTop w:val="0"/>
                              <w:marBottom w:val="0"/>
                              <w:divBdr>
                                <w:top w:val="none" w:sz="0" w:space="0" w:color="auto"/>
                                <w:left w:val="none" w:sz="0" w:space="0" w:color="auto"/>
                                <w:bottom w:val="none" w:sz="0" w:space="0" w:color="auto"/>
                                <w:right w:val="none" w:sz="0" w:space="0" w:color="auto"/>
                              </w:divBdr>
                              <w:divsChild>
                                <w:div w:id="202183164">
                                  <w:marLeft w:val="0"/>
                                  <w:marRight w:val="0"/>
                                  <w:marTop w:val="0"/>
                                  <w:marBottom w:val="0"/>
                                  <w:divBdr>
                                    <w:top w:val="none" w:sz="0" w:space="0" w:color="auto"/>
                                    <w:left w:val="none" w:sz="0" w:space="0" w:color="auto"/>
                                    <w:bottom w:val="none" w:sz="0" w:space="0" w:color="auto"/>
                                    <w:right w:val="none" w:sz="0" w:space="0" w:color="auto"/>
                                  </w:divBdr>
                                  <w:divsChild>
                                    <w:div w:id="99923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ponudba/pages/aktualno/aktualno_jnc_podrobno.xhtml?zadevaId=77809" TargetMode="External"/><Relationship Id="rId18" Type="http://schemas.openxmlformats.org/officeDocument/2006/relationships/hyperlink" Target="http://www.uradni-list.si/1/objava.jsp?sop=2011-01-3056"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3-01-0301" TargetMode="Externa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mailto:eracuniPP@slo-zeleznice.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sistem/pravno-varstvo.html"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jn.gov.si/espd/"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radni-list.si/1/objava.jsp?sop=2020-01-276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F641528F8134349BF0D62B699697FF2" ma:contentTypeVersion="6" ma:contentTypeDescription="Ustvari nov dokument." ma:contentTypeScope="" ma:versionID="660cdd70ad52a044cb82813b72022f72">
  <xsd:schema xmlns:xsd="http://www.w3.org/2001/XMLSchema" xmlns:xs="http://www.w3.org/2001/XMLSchema" xmlns:p="http://schemas.microsoft.com/office/2006/metadata/properties" xmlns:ns2="50047c90-e20e-4e4e-b933-13ead292e884" xmlns:ns3="ade72bb0-b7c7-48a0-bde2-1e8863d29352" targetNamespace="http://schemas.microsoft.com/office/2006/metadata/properties" ma:root="true" ma:fieldsID="c3288dec75f517f8da315310f7e41cea" ns2:_="" ns3:_="">
    <xsd:import namespace="50047c90-e20e-4e4e-b933-13ead292e884"/>
    <xsd:import namespace="ade72bb0-b7c7-48a0-bde2-1e8863d293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47c90-e20e-4e4e-b933-13ead292e8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e72bb0-b7c7-48a0-bde2-1e8863d29352"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F72DF-CDB6-4603-8E8C-FE87AA397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47c90-e20e-4e4e-b933-13ead292e884"/>
    <ds:schemaRef ds:uri="ade72bb0-b7c7-48a0-bde2-1e8863d29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50E64C-4B5E-4004-86B0-00DCCFCF1246}">
  <ds:schemaRefs>
    <ds:schemaRef ds:uri="http://schemas.microsoft.com/sharepoint/v3/contenttype/forms"/>
  </ds:schemaRefs>
</ds:datastoreItem>
</file>

<file path=customXml/itemProps3.xml><?xml version="1.0" encoding="utf-8"?>
<ds:datastoreItem xmlns:ds="http://schemas.openxmlformats.org/officeDocument/2006/customXml" ds:itemID="{51437233-4B6F-4F1F-970F-031836E0A7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0AB11D-EF0A-4E72-92E3-80DE1B111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58</Pages>
  <Words>20657</Words>
  <Characters>117747</Characters>
  <Application>Microsoft Office Word</Application>
  <DocSecurity>0</DocSecurity>
  <Lines>981</Lines>
  <Paragraphs>276</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138128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Tomšič Mojca</cp:lastModifiedBy>
  <cp:revision>6</cp:revision>
  <cp:lastPrinted>2026-01-27T20:34:00Z</cp:lastPrinted>
  <dcterms:created xsi:type="dcterms:W3CDTF">2026-08-05T17:18:00Z</dcterms:created>
  <dcterms:modified xsi:type="dcterms:W3CDTF">2026-08-05T18:03:00Z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0x0101000F641528F8134349BF0D62B699697FF2</vt:lpwstr>
  </property>
</Properties>
</file>